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1623C86A" w:rsidR="009815C7" w:rsidRPr="00F94013" w:rsidRDefault="0041197E" w:rsidP="000A0D72">
      <w:pPr>
        <w:spacing w:after="0" w:line="240" w:lineRule="auto"/>
        <w:jc w:val="center"/>
        <w:rPr>
          <w:rFonts w:ascii="Sylfaen" w:hAnsi="Sylfaen" w:cs="Sylfaen"/>
          <w:b/>
          <w:lang w:val="ka-GE"/>
        </w:rPr>
      </w:pPr>
      <w:r>
        <w:rPr>
          <w:rFonts w:ascii="Sylfaen" w:hAnsi="Sylfaen" w:cs="Sylfaen"/>
          <w:b/>
          <w:noProof/>
        </w:rPr>
        <w:drawing>
          <wp:inline distT="0" distB="0" distL="0" distR="0" wp14:anchorId="13AC7F27" wp14:editId="17650317">
            <wp:extent cx="2724150" cy="19111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1182" cy="1923088"/>
                    </a:xfrm>
                    <a:prstGeom prst="rect">
                      <a:avLst/>
                    </a:prstGeom>
                    <a:noFill/>
                  </pic:spPr>
                </pic:pic>
              </a:graphicData>
            </a:graphic>
          </wp:inline>
        </w:drawing>
      </w:r>
    </w:p>
    <w:p w14:paraId="4BDC7F5C" w14:textId="0F9FDCBB" w:rsidR="009815C7" w:rsidRPr="007B0071" w:rsidRDefault="0041197E" w:rsidP="00373F3E">
      <w:pPr>
        <w:spacing w:after="0" w:line="240" w:lineRule="auto"/>
        <w:jc w:val="center"/>
        <w:rPr>
          <w:rFonts w:ascii="Sylfaen" w:hAnsi="Sylfaen" w:cs="Sylfaen"/>
          <w:b/>
          <w:lang w:val="ka-GE"/>
        </w:rPr>
      </w:pPr>
      <w:r w:rsidRPr="0041197E">
        <w:rPr>
          <w:rFonts w:ascii="Sylfaen" w:hAnsi="Sylfaen" w:cs="Sylfaen"/>
          <w:b/>
          <w:lang w:val="ka-GE"/>
        </w:rPr>
        <w:t xml:space="preserve">ქ. რუსთავში, </w:t>
      </w:r>
      <w:r w:rsidR="004C799A">
        <w:rPr>
          <w:rFonts w:ascii="Sylfaen" w:hAnsi="Sylfaen" w:cs="Sylfaen"/>
          <w:b/>
          <w:lang w:val="ka-GE"/>
        </w:rPr>
        <w:t>შპს „რუსთავის წყლის“ საოფისე შენობა-ნაგებობის მოწყობის</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75EDB1DB" w:rsidR="001F6753" w:rsidRDefault="001F6753" w:rsidP="00665C42">
      <w:pPr>
        <w:spacing w:after="0" w:line="360" w:lineRule="auto"/>
        <w:jc w:val="center"/>
        <w:rPr>
          <w:rFonts w:ascii="AcadNusx" w:hAnsi="AcadNusx"/>
          <w:b/>
        </w:rPr>
      </w:pPr>
    </w:p>
    <w:p w14:paraId="3ACD14F2" w14:textId="77B801B9" w:rsidR="0041197E" w:rsidRDefault="0041197E" w:rsidP="00665C42">
      <w:pPr>
        <w:spacing w:after="0" w:line="360" w:lineRule="auto"/>
        <w:jc w:val="center"/>
        <w:rPr>
          <w:rFonts w:ascii="AcadNusx" w:hAnsi="AcadNusx"/>
          <w:b/>
        </w:rPr>
      </w:pPr>
    </w:p>
    <w:p w14:paraId="69271DE6" w14:textId="4FCCD61B" w:rsidR="0041197E" w:rsidRDefault="0041197E" w:rsidP="00665C42">
      <w:pPr>
        <w:spacing w:after="0" w:line="360" w:lineRule="auto"/>
        <w:jc w:val="center"/>
        <w:rPr>
          <w:rFonts w:ascii="AcadNusx" w:hAnsi="AcadNusx"/>
          <w:b/>
        </w:rPr>
      </w:pPr>
    </w:p>
    <w:p w14:paraId="003EAD8B" w14:textId="77777777" w:rsidR="0041197E" w:rsidRPr="007B0071" w:rsidRDefault="0041197E"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7B0071" w:rsidRDefault="00665C42" w:rsidP="009D07D1">
      <w:pPr>
        <w:spacing w:after="0" w:line="360" w:lineRule="auto"/>
        <w:jc w:val="center"/>
        <w:rPr>
          <w:rFonts w:ascii="AcadNusx" w:hAnsi="AcadNusx"/>
          <w:b/>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Pr>
          <w:rFonts w:ascii="Sylfaen" w:hAnsi="Sylfaen"/>
          <w:b/>
        </w:rPr>
        <w:t xml:space="preserve">    </w:t>
      </w:r>
      <w:r w:rsidR="001B055A" w:rsidRPr="007B0071">
        <w:rPr>
          <w:rFonts w:ascii="Sylfaen" w:hAnsi="Sylfaen"/>
          <w:b/>
          <w:lang w:val="ka-GE"/>
        </w:rPr>
        <w:t>შესყიდვის ობიექტის დასახელება</w:t>
      </w:r>
    </w:p>
    <w:p w14:paraId="6612247C" w14:textId="4BB44C17"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0041197E">
        <w:rPr>
          <w:rFonts w:ascii="Sylfaen" w:hAnsi="Sylfaen" w:cs="Calibri"/>
          <w:lang w:val="ka-GE"/>
        </w:rPr>
        <w:t>რუსთავის წყალი</w:t>
      </w:r>
      <w:r w:rsidRPr="007B0071">
        <w:rPr>
          <w:rFonts w:ascii="Sylfaen" w:hAnsi="Sylfaen" w:cs="Calibri"/>
          <w:lang w:val="ka-GE"/>
        </w:rPr>
        <w:t>“</w:t>
      </w:r>
      <w:r w:rsidRPr="007B0071">
        <w:rPr>
          <w:rFonts w:ascii="Sylfaen" w:hAnsi="Sylfaen"/>
          <w:lang w:val="ka-GE"/>
        </w:rPr>
        <w:t xml:space="preserve"> </w:t>
      </w:r>
      <w:r w:rsidR="00713EFC" w:rsidRPr="007B0071">
        <w:rPr>
          <w:rFonts w:ascii="Arial" w:hAnsi="Arial" w:cs="Arial"/>
        </w:rPr>
        <w:t>(</w:t>
      </w:r>
      <w:r w:rsidR="0041197E">
        <w:rPr>
          <w:rFonts w:ascii="Sylfaen" w:hAnsi="Sylfaen" w:cs="Arial"/>
        </w:rPr>
        <w:t>RWC</w:t>
      </w:r>
      <w:r w:rsidR="008F44A9">
        <w:rPr>
          <w:rFonts w:ascii="Sylfaen" w:hAnsi="Sylfaen" w:cs="Arial"/>
          <w:lang w:val="ka-GE"/>
        </w:rPr>
        <w:t xml:space="preserve">, ს/ნ </w:t>
      </w:r>
      <w:r w:rsidR="0041197E" w:rsidRPr="0041197E">
        <w:rPr>
          <w:rFonts w:ascii="Sylfaen" w:hAnsi="Sylfaen" w:cs="Arial"/>
          <w:lang w:val="ka-GE"/>
        </w:rPr>
        <w:t>216323351</w:t>
      </w:r>
      <w:r w:rsidR="00713EFC" w:rsidRPr="007B0071">
        <w:rPr>
          <w:rFonts w:ascii="Arial" w:hAnsi="Arial" w:cs="Arial"/>
        </w:rPr>
        <w:t>)</w:t>
      </w:r>
      <w:r w:rsidR="008A3D36">
        <w:rPr>
          <w:rFonts w:ascii="Arial" w:hAnsi="Arial" w:cs="Arial"/>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4C799A" w:rsidRPr="004C799A">
        <w:rPr>
          <w:rFonts w:ascii="Sylfaen" w:hAnsi="Sylfaen" w:cs="Sylfaen"/>
          <w:lang w:val="ka-GE"/>
        </w:rPr>
        <w:t xml:space="preserve">ქ. რუსთავში, შპს „რუსთავის წყლის“ საოფისე შენობა-ნაგებობის მოწყობის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712DC2" w:rsidRDefault="001B055A" w:rsidP="001B055A">
      <w:pPr>
        <w:spacing w:after="0" w:line="240" w:lineRule="auto"/>
        <w:jc w:val="both"/>
        <w:rPr>
          <w:rFonts w:ascii="Sylfaen" w:hAnsi="Sylfaen" w:cs="Sylfaen"/>
          <w:b/>
          <w:bCs/>
          <w:sz w:val="14"/>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794B3B47" w:rsidR="00DB5C8D" w:rsidRPr="00696A50" w:rsidRDefault="004C799A" w:rsidP="00696A50">
      <w:pPr>
        <w:spacing w:after="0" w:line="240" w:lineRule="auto"/>
        <w:jc w:val="both"/>
        <w:rPr>
          <w:rFonts w:ascii="Sylfaen" w:hAnsi="Sylfaen" w:cs="Sylfaen"/>
        </w:rPr>
      </w:pPr>
      <w:r w:rsidRPr="004C799A">
        <w:rPr>
          <w:rFonts w:ascii="Sylfaen" w:hAnsi="Sylfaen" w:cs="Sylfaen"/>
          <w:lang w:val="ka-GE"/>
        </w:rPr>
        <w:t>ქ. რუსთავში, შპს „რუსთავის წყლის“ სა</w:t>
      </w:r>
      <w:r>
        <w:rPr>
          <w:rFonts w:ascii="Sylfaen" w:hAnsi="Sylfaen" w:cs="Sylfaen"/>
          <w:lang w:val="ka-GE"/>
        </w:rPr>
        <w:t>ოფისე შენობა-ნაგებობის მოწყობის სამუშაოების</w:t>
      </w:r>
      <w:r w:rsidR="00185431">
        <w:rPr>
          <w:rFonts w:ascii="Sylfaen" w:hAnsi="Sylfaen" w:cs="Sylfaen"/>
          <w:lang w:val="ka-GE"/>
        </w:rPr>
        <w:t xml:space="preserve"> შესყიდვა დანართი N1-ში მოცემული პროექტის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ED2A136" w14:textId="77777777" w:rsidR="0041197E" w:rsidRPr="0041197E" w:rsidRDefault="0041197E" w:rsidP="0041197E">
      <w:pPr>
        <w:pStyle w:val="ListParagraph"/>
        <w:numPr>
          <w:ilvl w:val="0"/>
          <w:numId w:val="45"/>
        </w:numPr>
        <w:spacing w:after="0" w:line="360" w:lineRule="auto"/>
        <w:jc w:val="both"/>
        <w:rPr>
          <w:rFonts w:ascii="Sylfaen" w:hAnsi="Sylfaen" w:cs="Sylfaen"/>
          <w:b/>
          <w:lang w:val="ka-GE"/>
        </w:rPr>
      </w:pPr>
      <w:r w:rsidRPr="0041197E">
        <w:rPr>
          <w:rFonts w:ascii="Sylfaen" w:hAnsi="Sylfaen" w:cs="Sylfaen"/>
          <w:b/>
          <w:lang w:val="ka-GE"/>
        </w:rPr>
        <w:t>პოლიეთილენის მილები, პოლიეთილენის მასალა, ფოლადის მასალა - ქ. რუსთავი, წმ. ნინოს ქ. N5 (მარის არხის დასახლების მიმდებარე ტერიტორია);</w:t>
      </w:r>
    </w:p>
    <w:p w14:paraId="417F58BA" w14:textId="77777777" w:rsidR="0041197E" w:rsidRPr="0041197E" w:rsidRDefault="0041197E" w:rsidP="0041197E">
      <w:pPr>
        <w:pStyle w:val="ListParagraph"/>
        <w:numPr>
          <w:ilvl w:val="0"/>
          <w:numId w:val="45"/>
        </w:numPr>
        <w:spacing w:after="0" w:line="360" w:lineRule="auto"/>
        <w:jc w:val="both"/>
        <w:rPr>
          <w:rFonts w:ascii="Sylfaen" w:hAnsi="Sylfaen" w:cs="Sylfaen"/>
          <w:b/>
          <w:lang w:val="ka-GE"/>
        </w:rPr>
      </w:pPr>
      <w:r w:rsidRPr="0041197E">
        <w:rPr>
          <w:rFonts w:ascii="Sylfaen" w:hAnsi="Sylfaen" w:cs="Sylfaen"/>
          <w:b/>
          <w:lang w:val="ka-GE"/>
        </w:rPr>
        <w:t>ფოლადის მილები - ქ. რუსთავი, წმ. ნინოს ქ. N5 (მარის არხის დასახლების მიმდებარე ტერიტორია).</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4A90FE2" w:rsidR="00392707" w:rsidRPr="0041197E"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41197E">
        <w:rPr>
          <w:rFonts w:ascii="Sylfaen" w:hAnsi="Sylfaen"/>
          <w:lang w:val="ka-GE"/>
        </w:rPr>
        <w:t>ქ. რუსთავში;</w:t>
      </w:r>
    </w:p>
    <w:p w14:paraId="1E3773B6" w14:textId="15D51894" w:rsidR="009203F4" w:rsidRPr="00696A50" w:rsidRDefault="00185431" w:rsidP="0041197E">
      <w:pPr>
        <w:jc w:val="both"/>
        <w:rPr>
          <w:rFonts w:ascii="Sylfaen" w:hAnsi="Sylfaen"/>
        </w:rPr>
      </w:pPr>
      <w:r>
        <w:rPr>
          <w:rFonts w:ascii="Sylfaen" w:hAnsi="Sylfaen"/>
          <w:lang w:val="ka-GE"/>
        </w:rPr>
        <w:t>-</w:t>
      </w:r>
      <w:r w:rsidR="00E35A4A">
        <w:rPr>
          <w:rFonts w:ascii="Sylfaen" w:hAnsi="Sylfaen"/>
          <w:lang w:val="ka-GE"/>
        </w:rPr>
        <w:t xml:space="preserve"> </w:t>
      </w:r>
      <w:r w:rsidR="0041197E" w:rsidRPr="00691338">
        <w:rPr>
          <w:rFonts w:ascii="Sylfaen" w:hAnsi="Sylfaen"/>
          <w:lang w:val="ka-GE"/>
        </w:rPr>
        <w:t xml:space="preserve">სამუშაოს </w:t>
      </w:r>
      <w:r w:rsidR="0041197E" w:rsidRPr="004A44BF">
        <w:rPr>
          <w:rFonts w:ascii="Sylfaen" w:hAnsi="Sylfaen"/>
          <w:lang w:val="ka-GE"/>
        </w:rPr>
        <w:t>შესრულების ვადა განისაზღვრება ხელშეკრულები</w:t>
      </w:r>
      <w:r w:rsidR="0041197E">
        <w:rPr>
          <w:rFonts w:ascii="Sylfaen" w:hAnsi="Sylfaen"/>
          <w:lang w:val="ka-GE"/>
        </w:rPr>
        <w:t>ს</w:t>
      </w:r>
      <w:r w:rsidR="0041197E" w:rsidRPr="004A44BF">
        <w:rPr>
          <w:rFonts w:ascii="Sylfaen" w:hAnsi="Sylfaen"/>
          <w:lang w:val="ka-GE"/>
        </w:rPr>
        <w:t xml:space="preserve"> </w:t>
      </w:r>
      <w:r w:rsidR="0041197E" w:rsidRPr="005B0D55">
        <w:rPr>
          <w:rFonts w:ascii="Sylfaen" w:hAnsi="Sylfaen"/>
          <w:lang w:val="ka-GE"/>
        </w:rPr>
        <w:t xml:space="preserve">გაფორმებიდან </w:t>
      </w:r>
      <w:r w:rsidR="00FF0367">
        <w:rPr>
          <w:rFonts w:ascii="Sylfaen" w:hAnsi="Sylfaen"/>
          <w:lang w:val="ka-GE"/>
        </w:rPr>
        <w:t>60</w:t>
      </w:r>
      <w:r w:rsidR="005B0D55" w:rsidRPr="005B0D55">
        <w:rPr>
          <w:rFonts w:ascii="Sylfaen" w:hAnsi="Sylfaen"/>
          <w:lang w:val="ka-GE"/>
        </w:rPr>
        <w:t xml:space="preserve"> (</w:t>
      </w:r>
      <w:r w:rsidR="00FF0367">
        <w:rPr>
          <w:rFonts w:ascii="Sylfaen" w:hAnsi="Sylfaen"/>
          <w:lang w:val="ka-GE"/>
        </w:rPr>
        <w:t>სამოცი</w:t>
      </w:r>
      <w:r w:rsidR="0041197E" w:rsidRPr="005B0D55">
        <w:rPr>
          <w:rFonts w:ascii="Sylfaen" w:hAnsi="Sylfaen"/>
          <w:lang w:val="ka-GE"/>
        </w:rPr>
        <w:t>)</w:t>
      </w:r>
      <w:r w:rsidR="0041197E" w:rsidRPr="004A44BF">
        <w:rPr>
          <w:rFonts w:ascii="Sylfaen" w:hAnsi="Sylfaen"/>
          <w:lang w:val="ka-GE"/>
        </w:rPr>
        <w:t xml:space="preserve"> კალენდარული დღით.</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90CBCA9"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1DE126F6"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w:t>
      </w:r>
      <w:r w:rsidR="006C6E4C">
        <w:rPr>
          <w:rFonts w:ascii="Sylfaen" w:hAnsi="Sylfaen"/>
          <w:b/>
          <w:lang w:val="ka-GE"/>
        </w:rPr>
        <w:t>“</w:t>
      </w:r>
      <w:r w:rsidRPr="00CC47D6">
        <w:rPr>
          <w:rFonts w:ascii="Sylfaen" w:hAnsi="Sylfaen"/>
          <w:b/>
          <w:lang w:val="ka-GE"/>
        </w:rPr>
        <w:t>,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0B414E8B" w14:textId="74ABB913" w:rsidR="002C42C6" w:rsidRDefault="006C6E4C"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261ED1D9" w:rsidR="009634B1" w:rsidRDefault="006C6E4C" w:rsidP="009634B1">
      <w:pPr>
        <w:spacing w:after="0" w:line="360" w:lineRule="auto"/>
        <w:jc w:val="both"/>
        <w:rPr>
          <w:rFonts w:ascii="Sylfaen" w:hAnsi="Sylfaen"/>
          <w:lang w:val="ka-GE"/>
        </w:rPr>
      </w:pPr>
      <w:r>
        <w:rPr>
          <w:rFonts w:ascii="Sylfaen" w:hAnsi="Sylfaen"/>
          <w:lang w:val="ka-GE"/>
        </w:rPr>
        <w:t>3.</w:t>
      </w:r>
      <w:r w:rsidR="00696A50">
        <w:rPr>
          <w:rFonts w:ascii="Sylfaen" w:hAnsi="Sylfaen"/>
        </w:rPr>
        <w:t xml:space="preserve"> </w:t>
      </w:r>
      <w:r w:rsidR="009634B1" w:rsidRPr="009634B1">
        <w:rPr>
          <w:rFonts w:ascii="Sylfaen" w:hAnsi="Sylfaen"/>
          <w:lang w:val="ka-GE"/>
        </w:rPr>
        <w:t xml:space="preserve">სრულად </w:t>
      </w:r>
      <w:r>
        <w:rPr>
          <w:rFonts w:ascii="Sylfaen" w:hAnsi="Sylfaen"/>
          <w:lang w:val="ka-GE"/>
        </w:rPr>
        <w:t>შევსებული სამუშაო გეგმა-გრაფიკი (ტენდერზე თანდართული ნიმუშის მიხედვით);</w:t>
      </w:r>
    </w:p>
    <w:p w14:paraId="02C31848" w14:textId="74FA70B5" w:rsidR="006C6E4C" w:rsidRPr="009634B1" w:rsidRDefault="006C6E4C" w:rsidP="009634B1">
      <w:pPr>
        <w:spacing w:after="0" w:line="360" w:lineRule="auto"/>
        <w:jc w:val="both"/>
        <w:rPr>
          <w:rFonts w:ascii="Sylfaen" w:hAnsi="Sylfaen" w:cstheme="minorHAnsi"/>
          <w:b/>
          <w:sz w:val="20"/>
          <w:szCs w:val="20"/>
          <w:lang w:val="ka-GE"/>
        </w:rPr>
      </w:pPr>
      <w:r>
        <w:rPr>
          <w:rFonts w:ascii="Sylfaen" w:hAnsi="Sylfaen"/>
          <w:lang w:val="ka-GE"/>
        </w:rPr>
        <w:t>4. 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5AEF983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4F5640BC"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193E65">
        <w:rPr>
          <w:rFonts w:ascii="Sylfaen" w:hAnsi="Sylfaen" w:cs="Sylfaen"/>
          <w:b/>
          <w:sz w:val="20"/>
          <w:szCs w:val="20"/>
          <w:lang w:val="ka-GE"/>
        </w:rPr>
        <w:t>2021</w:t>
      </w:r>
      <w:r w:rsidRPr="006E65AF">
        <w:rPr>
          <w:rFonts w:ascii="Sylfaen" w:hAnsi="Sylfaen" w:cs="Sylfaen"/>
          <w:b/>
          <w:sz w:val="20"/>
          <w:szCs w:val="20"/>
          <w:lang w:val="ka-GE"/>
        </w:rPr>
        <w:t xml:space="preserve"> </w:t>
      </w:r>
      <w:r w:rsidRPr="00F7798A">
        <w:rPr>
          <w:rFonts w:ascii="Sylfaen" w:hAnsi="Sylfaen" w:cs="Sylfaen"/>
          <w:b/>
          <w:sz w:val="20"/>
          <w:szCs w:val="20"/>
          <w:lang w:val="ka-GE"/>
        </w:rPr>
        <w:t>წლის</w:t>
      </w:r>
      <w:r w:rsidRPr="006E65AF">
        <w:rPr>
          <w:rFonts w:ascii="Sylfaen" w:hAnsi="Sylfaen" w:cs="Sylfaen"/>
          <w:b/>
          <w:sz w:val="20"/>
          <w:szCs w:val="20"/>
          <w:lang w:val="ka-GE"/>
        </w:rPr>
        <w:t xml:space="preserve"> </w:t>
      </w:r>
      <w:r w:rsidR="00D57991">
        <w:rPr>
          <w:rFonts w:ascii="Sylfaen" w:hAnsi="Sylfaen" w:cs="Sylfaen"/>
          <w:b/>
          <w:sz w:val="20"/>
          <w:szCs w:val="20"/>
          <w:lang w:val="ka-GE"/>
        </w:rPr>
        <w:t>9 აგვისტ</w:t>
      </w:r>
      <w:r w:rsidR="00193E65">
        <w:rPr>
          <w:rFonts w:ascii="Sylfaen" w:hAnsi="Sylfaen" w:cs="Sylfaen"/>
          <w:b/>
          <w:sz w:val="20"/>
          <w:szCs w:val="20"/>
          <w:lang w:val="ka-GE"/>
        </w:rPr>
        <w:t>ო</w:t>
      </w:r>
      <w:r w:rsidRPr="006E65AF">
        <w:rPr>
          <w:rFonts w:ascii="Sylfaen" w:hAnsi="Sylfaen" w:cs="Sylfaen"/>
          <w:b/>
          <w:sz w:val="20"/>
          <w:szCs w:val="20"/>
          <w:lang w:val="ka-GE"/>
        </w:rPr>
        <w:t>, 1</w:t>
      </w:r>
      <w:r w:rsidR="0078108F">
        <w:rPr>
          <w:rFonts w:ascii="Sylfaen" w:hAnsi="Sylfaen" w:cs="Sylfaen"/>
          <w:b/>
          <w:sz w:val="20"/>
          <w:szCs w:val="20"/>
          <w:lang w:val="ka-GE"/>
        </w:rPr>
        <w:t>6</w:t>
      </w:r>
      <w:r w:rsidRPr="006E65AF">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6B91559" w14:textId="77777777" w:rsidR="006E65AF" w:rsidRDefault="006E65AF" w:rsidP="00712DC2">
      <w:pPr>
        <w:jc w:val="both"/>
        <w:rPr>
          <w:rFonts w:ascii="Sylfaen" w:hAnsi="Sylfaen"/>
          <w:b/>
          <w:lang w:val="ka-GE"/>
        </w:rPr>
      </w:pPr>
    </w:p>
    <w:p w14:paraId="285D8F3A" w14:textId="7652EF73"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374BD5E3"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A9262A">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A9262A">
        <w:rPr>
          <w:rFonts w:ascii="Sylfaen" w:hAnsi="Sylfaen"/>
          <w:lang w:val="ka-GE"/>
        </w:rPr>
        <w:t>ორმოცდახუთი</w:t>
      </w:r>
      <w:bookmarkStart w:id="1" w:name="_GoBack"/>
      <w:bookmarkEnd w:id="1"/>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522DE442" w14:textId="00369DB8" w:rsidR="00CC4789"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A4D45BA" w14:textId="77777777" w:rsidR="006E65AF" w:rsidRPr="007B0071" w:rsidRDefault="006E65AF" w:rsidP="00CC4789">
      <w:pPr>
        <w:pStyle w:val="ListParagraph"/>
        <w:spacing w:after="0" w:line="360" w:lineRule="auto"/>
        <w:ind w:left="0" w:firstLine="426"/>
        <w:jc w:val="both"/>
        <w:rPr>
          <w:rFonts w:ascii="Sylfaen" w:hAnsi="Sylfaen"/>
          <w:lang w:val="ka-GE"/>
        </w:rPr>
      </w:pPr>
    </w:p>
    <w:p w14:paraId="459A939D" w14:textId="74303F01" w:rsidR="00CC4789"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79EDF1CF" w14:textId="77777777" w:rsidR="006E65AF" w:rsidRPr="007B0071" w:rsidRDefault="006E65AF" w:rsidP="00CC4789">
      <w:pPr>
        <w:pStyle w:val="ListParagraph"/>
        <w:spacing w:after="0" w:line="360" w:lineRule="auto"/>
        <w:ind w:left="0" w:firstLine="426"/>
        <w:jc w:val="both"/>
        <w:rPr>
          <w:rFonts w:ascii="AcadNusx" w:hAnsi="AcadNusx"/>
          <w:lang w:val="es-MX"/>
        </w:rPr>
      </w:pP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328FF6FF" w:rsidR="005248B1" w:rsidRDefault="005248B1" w:rsidP="00CC4789">
      <w:pPr>
        <w:spacing w:after="0" w:line="360" w:lineRule="auto"/>
        <w:ind w:firstLine="426"/>
        <w:jc w:val="both"/>
        <w:rPr>
          <w:rFonts w:ascii="Sylfaen" w:hAnsi="Sylfaen"/>
          <w:b/>
          <w:sz w:val="12"/>
          <w:lang w:val="ka-GE"/>
        </w:rPr>
      </w:pPr>
    </w:p>
    <w:p w14:paraId="5803548D" w14:textId="77777777" w:rsidR="006E65AF" w:rsidRPr="005248B1" w:rsidRDefault="006E65AF"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0671E114" w:rsidR="00822939" w:rsidRDefault="00CC4789" w:rsidP="005248B1">
      <w:pPr>
        <w:spacing w:after="0" w:line="360" w:lineRule="auto"/>
        <w:ind w:firstLine="426"/>
        <w:jc w:val="both"/>
        <w:rPr>
          <w:rFonts w:ascii="Sylfaen" w:hAnsi="Sylfaen" w:cs="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9D4603B" w14:textId="77777777" w:rsidR="006E65AF" w:rsidRPr="00822939" w:rsidRDefault="006E65AF" w:rsidP="005248B1">
      <w:pPr>
        <w:spacing w:after="0" w:line="360" w:lineRule="auto"/>
        <w:ind w:firstLine="426"/>
        <w:jc w:val="both"/>
        <w:rPr>
          <w:rFonts w:ascii="Sylfaen" w:hAnsi="Sylfaen"/>
          <w:b/>
          <w:lang w:val="ka-GE"/>
        </w:rPr>
      </w:pP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3D3BE99B" w:rsidR="00696A50" w:rsidRDefault="00696A50" w:rsidP="00696A50">
      <w:pPr>
        <w:pStyle w:val="ListParagraph"/>
        <w:spacing w:after="0" w:line="360" w:lineRule="auto"/>
        <w:ind w:left="1440"/>
        <w:jc w:val="both"/>
        <w:rPr>
          <w:rFonts w:ascii="Sylfaen" w:hAnsi="Sylfaen"/>
          <w:b/>
          <w:sz w:val="14"/>
          <w:lang w:val="ka-GE"/>
        </w:rPr>
      </w:pPr>
    </w:p>
    <w:p w14:paraId="3E7DAC69" w14:textId="77777777" w:rsidR="006E65AF" w:rsidRPr="005248B1" w:rsidRDefault="006E65AF"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5131D385" w14:textId="22386FF2" w:rsidR="00696A50" w:rsidRPr="005A798F" w:rsidRDefault="006E65AF" w:rsidP="00696A50">
      <w:pPr>
        <w:spacing w:after="0"/>
        <w:jc w:val="both"/>
        <w:rPr>
          <w:rFonts w:ascii="Sylfaen" w:hAnsi="Sylfaen"/>
          <w:sz w:val="18"/>
          <w:lang w:val="ka-GE"/>
        </w:rPr>
      </w:pPr>
      <w:r w:rsidRPr="006E65AF">
        <w:rPr>
          <w:rFonts w:ascii="Sylfaen" w:hAnsi="Sylfaen"/>
          <w:lang w:val="ka-GE"/>
        </w:rPr>
        <w:t xml:space="preserve">გიორგი ქავთარაძე, მობ: +995 599 88 36 82, E-mail: </w:t>
      </w:r>
      <w:hyperlink r:id="rId11" w:history="1">
        <w:r w:rsidRPr="005958C9">
          <w:rPr>
            <w:rStyle w:val="Hyperlink"/>
            <w:rFonts w:ascii="Sylfaen" w:hAnsi="Sylfaen"/>
            <w:lang w:val="ka-GE"/>
          </w:rPr>
          <w:t>gkavtaradze@gwp.ge</w:t>
        </w:r>
      </w:hyperlink>
      <w:r>
        <w:rPr>
          <w:rFonts w:ascii="Sylfaen" w:hAnsi="Sylfaen"/>
          <w:lang w:val="ka-GE"/>
        </w:rPr>
        <w:t xml:space="preserve"> </w:t>
      </w:r>
    </w:p>
    <w:p w14:paraId="62E2BBBD" w14:textId="642CC98B" w:rsidR="004526FA" w:rsidRDefault="004526FA" w:rsidP="00696A50">
      <w:pPr>
        <w:spacing w:after="0"/>
        <w:jc w:val="both"/>
        <w:rPr>
          <w:rFonts w:ascii="Sylfaen" w:hAnsi="Sylfaen"/>
          <w:b/>
          <w:lang w:val="ka-GE"/>
        </w:rPr>
      </w:pPr>
    </w:p>
    <w:p w14:paraId="253CC013" w14:textId="6EE54A0C" w:rsidR="006E65AF" w:rsidRDefault="006E65AF" w:rsidP="00696A50">
      <w:pPr>
        <w:spacing w:after="0"/>
        <w:jc w:val="both"/>
        <w:rPr>
          <w:rFonts w:ascii="Sylfaen" w:hAnsi="Sylfaen"/>
          <w:b/>
          <w:lang w:val="ka-GE"/>
        </w:rPr>
      </w:pPr>
    </w:p>
    <w:p w14:paraId="6D56910A" w14:textId="34CD56A0" w:rsidR="006E65AF" w:rsidRDefault="006E65AF" w:rsidP="00696A50">
      <w:pPr>
        <w:spacing w:after="0"/>
        <w:jc w:val="both"/>
        <w:rPr>
          <w:rFonts w:ascii="Sylfaen" w:hAnsi="Sylfaen"/>
          <w:b/>
          <w:lang w:val="ka-GE"/>
        </w:rPr>
      </w:pPr>
    </w:p>
    <w:p w14:paraId="44810B25" w14:textId="704146F8" w:rsidR="006E65AF" w:rsidRDefault="006E65AF" w:rsidP="00696A50">
      <w:pPr>
        <w:spacing w:after="0"/>
        <w:jc w:val="both"/>
        <w:rPr>
          <w:rFonts w:ascii="Sylfaen" w:hAnsi="Sylfaen"/>
          <w:b/>
          <w:lang w:val="ka-GE"/>
        </w:rPr>
      </w:pPr>
    </w:p>
    <w:p w14:paraId="134C875E" w14:textId="060F6CD0" w:rsidR="006E65AF" w:rsidRDefault="006E65AF" w:rsidP="00696A50">
      <w:pPr>
        <w:spacing w:after="0"/>
        <w:jc w:val="both"/>
        <w:rPr>
          <w:rFonts w:ascii="Sylfaen" w:hAnsi="Sylfaen"/>
          <w:b/>
          <w:lang w:val="ka-GE"/>
        </w:rPr>
      </w:pPr>
    </w:p>
    <w:p w14:paraId="18CE120D" w14:textId="4277DAC2" w:rsidR="006E65AF" w:rsidRDefault="006E65AF" w:rsidP="00696A50">
      <w:pPr>
        <w:spacing w:after="0"/>
        <w:jc w:val="both"/>
        <w:rPr>
          <w:rFonts w:ascii="Sylfaen" w:hAnsi="Sylfaen"/>
          <w:b/>
          <w:lang w:val="ka-GE"/>
        </w:rPr>
      </w:pPr>
    </w:p>
    <w:p w14:paraId="0B102224" w14:textId="0452E53F" w:rsidR="006E65AF" w:rsidRDefault="006E65AF" w:rsidP="00696A50">
      <w:pPr>
        <w:spacing w:after="0"/>
        <w:jc w:val="both"/>
        <w:rPr>
          <w:rFonts w:ascii="Sylfaen" w:hAnsi="Sylfaen"/>
          <w:b/>
          <w:lang w:val="ka-GE"/>
        </w:rPr>
      </w:pPr>
    </w:p>
    <w:p w14:paraId="7B316398" w14:textId="569BC2A8" w:rsidR="006E65AF" w:rsidRDefault="006E65AF" w:rsidP="00696A50">
      <w:pPr>
        <w:spacing w:after="0"/>
        <w:jc w:val="both"/>
        <w:rPr>
          <w:rFonts w:ascii="Sylfaen" w:hAnsi="Sylfaen"/>
          <w:b/>
          <w:lang w:val="ka-GE"/>
        </w:rPr>
      </w:pPr>
    </w:p>
    <w:p w14:paraId="308796E7" w14:textId="5760047C" w:rsidR="006E65AF" w:rsidRDefault="006E65AF" w:rsidP="00696A50">
      <w:pPr>
        <w:spacing w:after="0"/>
        <w:jc w:val="both"/>
        <w:rPr>
          <w:rFonts w:ascii="Sylfaen" w:hAnsi="Sylfaen"/>
          <w:b/>
          <w:lang w:val="ka-GE"/>
        </w:rPr>
      </w:pPr>
    </w:p>
    <w:p w14:paraId="1998E044" w14:textId="5A1AECC2" w:rsidR="006E65AF" w:rsidRDefault="006E65AF" w:rsidP="00696A50">
      <w:pPr>
        <w:spacing w:after="0"/>
        <w:jc w:val="both"/>
        <w:rPr>
          <w:rFonts w:ascii="Sylfaen" w:hAnsi="Sylfaen"/>
          <w:b/>
          <w:lang w:val="ka-GE"/>
        </w:rPr>
      </w:pPr>
    </w:p>
    <w:p w14:paraId="55F9A29F" w14:textId="77777777" w:rsidR="006E65AF" w:rsidRDefault="006E65AF" w:rsidP="00696A50">
      <w:pPr>
        <w:spacing w:after="0"/>
        <w:jc w:val="both"/>
        <w:rPr>
          <w:rFonts w:ascii="Sylfaen" w:hAnsi="Sylfaen"/>
          <w:b/>
          <w:lang w:val="ka-GE"/>
        </w:rPr>
      </w:pPr>
    </w:p>
    <w:p w14:paraId="1BB75FD9" w14:textId="482A69ED" w:rsidR="004526FA"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1E2E8DCE" w14:textId="77777777" w:rsidR="006E65AF" w:rsidRPr="00E41D48" w:rsidRDefault="006E65AF" w:rsidP="004526FA">
      <w:pPr>
        <w:spacing w:after="0" w:line="360" w:lineRule="auto"/>
        <w:jc w:val="both"/>
        <w:rPr>
          <w:rFonts w:ascii="Sylfaen" w:hAnsi="Sylfaen"/>
          <w:b/>
          <w:u w:val="single"/>
          <w:lang w:val="ka-GE"/>
        </w:rPr>
      </w:pP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5C8E88" w14:textId="77777777" w:rsidR="00997785" w:rsidRDefault="00997785" w:rsidP="007902EA">
      <w:pPr>
        <w:spacing w:after="0" w:line="240" w:lineRule="auto"/>
      </w:pPr>
      <w:r>
        <w:separator/>
      </w:r>
    </w:p>
  </w:endnote>
  <w:endnote w:type="continuationSeparator" w:id="0">
    <w:p w14:paraId="21B3B54F" w14:textId="77777777" w:rsidR="00997785" w:rsidRDefault="0099778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18E72B3" w:rsidR="004A3BD8" w:rsidRDefault="004A3BD8">
        <w:pPr>
          <w:pStyle w:val="Footer"/>
          <w:jc w:val="right"/>
        </w:pPr>
        <w:r>
          <w:fldChar w:fldCharType="begin"/>
        </w:r>
        <w:r>
          <w:instrText xml:space="preserve"> PAGE   \* MERGEFORMAT </w:instrText>
        </w:r>
        <w:r>
          <w:fldChar w:fldCharType="separate"/>
        </w:r>
        <w:r w:rsidR="00997785">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1BFF69" w14:textId="77777777" w:rsidR="00997785" w:rsidRDefault="00997785" w:rsidP="007902EA">
      <w:pPr>
        <w:spacing w:after="0" w:line="240" w:lineRule="auto"/>
      </w:pPr>
      <w:r>
        <w:separator/>
      </w:r>
    </w:p>
  </w:footnote>
  <w:footnote w:type="continuationSeparator" w:id="0">
    <w:p w14:paraId="71ED8AD1" w14:textId="77777777" w:rsidR="00997785" w:rsidRDefault="0099778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3E65"/>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0DAA"/>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197E"/>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799A"/>
    <w:rsid w:val="004D3679"/>
    <w:rsid w:val="004D3D1C"/>
    <w:rsid w:val="004D747F"/>
    <w:rsid w:val="004E36F2"/>
    <w:rsid w:val="004E7665"/>
    <w:rsid w:val="005111AB"/>
    <w:rsid w:val="005248B1"/>
    <w:rsid w:val="0052656B"/>
    <w:rsid w:val="00533234"/>
    <w:rsid w:val="00540038"/>
    <w:rsid w:val="00544856"/>
    <w:rsid w:val="005553C3"/>
    <w:rsid w:val="00567ACA"/>
    <w:rsid w:val="00570483"/>
    <w:rsid w:val="005743C6"/>
    <w:rsid w:val="0057474B"/>
    <w:rsid w:val="00575D3E"/>
    <w:rsid w:val="00580531"/>
    <w:rsid w:val="005832A4"/>
    <w:rsid w:val="00583B48"/>
    <w:rsid w:val="00586056"/>
    <w:rsid w:val="00586C84"/>
    <w:rsid w:val="00591AFD"/>
    <w:rsid w:val="00595E4B"/>
    <w:rsid w:val="005A0827"/>
    <w:rsid w:val="005A798F"/>
    <w:rsid w:val="005B0D55"/>
    <w:rsid w:val="005C14A4"/>
    <w:rsid w:val="005D3B83"/>
    <w:rsid w:val="005E05B1"/>
    <w:rsid w:val="005E130F"/>
    <w:rsid w:val="005F3357"/>
    <w:rsid w:val="00610FC8"/>
    <w:rsid w:val="00615BD2"/>
    <w:rsid w:val="00622091"/>
    <w:rsid w:val="00632910"/>
    <w:rsid w:val="00633210"/>
    <w:rsid w:val="00633F4A"/>
    <w:rsid w:val="00634B58"/>
    <w:rsid w:val="006352D2"/>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B7A54"/>
    <w:rsid w:val="006C1436"/>
    <w:rsid w:val="006C6E4C"/>
    <w:rsid w:val="006C7D3F"/>
    <w:rsid w:val="006C7E00"/>
    <w:rsid w:val="006D054A"/>
    <w:rsid w:val="006E119F"/>
    <w:rsid w:val="006E1729"/>
    <w:rsid w:val="006E65AF"/>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4D07"/>
    <w:rsid w:val="007778CE"/>
    <w:rsid w:val="0078108F"/>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743D0"/>
    <w:rsid w:val="009804B1"/>
    <w:rsid w:val="009815C7"/>
    <w:rsid w:val="00981AF8"/>
    <w:rsid w:val="00985307"/>
    <w:rsid w:val="0099130F"/>
    <w:rsid w:val="00993D47"/>
    <w:rsid w:val="0099429F"/>
    <w:rsid w:val="00997785"/>
    <w:rsid w:val="00997CB4"/>
    <w:rsid w:val="009A2F37"/>
    <w:rsid w:val="009A6460"/>
    <w:rsid w:val="009A7535"/>
    <w:rsid w:val="009B6AD6"/>
    <w:rsid w:val="009C51A6"/>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262A"/>
    <w:rsid w:val="00A935AC"/>
    <w:rsid w:val="00A96330"/>
    <w:rsid w:val="00AA4617"/>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364F"/>
    <w:rsid w:val="00BD7589"/>
    <w:rsid w:val="00BE0965"/>
    <w:rsid w:val="00BE187B"/>
    <w:rsid w:val="00BE1A34"/>
    <w:rsid w:val="00BE3060"/>
    <w:rsid w:val="00BE4678"/>
    <w:rsid w:val="00BF5EFE"/>
    <w:rsid w:val="00C01CD2"/>
    <w:rsid w:val="00C021B6"/>
    <w:rsid w:val="00C04F30"/>
    <w:rsid w:val="00C06F22"/>
    <w:rsid w:val="00C12270"/>
    <w:rsid w:val="00C14986"/>
    <w:rsid w:val="00C14D7A"/>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57991"/>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0367"/>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kavtar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74A5A-3C43-4297-B304-14DD586E7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1673</TotalTime>
  <Pages>6</Pages>
  <Words>1072</Words>
  <Characters>6111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247</cp:revision>
  <cp:lastPrinted>2015-07-27T06:36:00Z</cp:lastPrinted>
  <dcterms:created xsi:type="dcterms:W3CDTF">2017-02-28T15:04:00Z</dcterms:created>
  <dcterms:modified xsi:type="dcterms:W3CDTF">2021-08-02T10:57:00Z</dcterms:modified>
</cp:coreProperties>
</file>