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7777777" w:rsidR="007D73CE" w:rsidRPr="00E37C5C" w:rsidRDefault="007D73CE" w:rsidP="00065E00">
      <w:pPr>
        <w:spacing w:after="0" w:line="360" w:lineRule="auto"/>
        <w:rPr>
          <w:rFonts w:ascii="Sylfaen" w:hAnsi="Sylfaen"/>
          <w:b/>
          <w:lang w:val="ka-GE"/>
        </w:rPr>
      </w:pPr>
    </w:p>
    <w:p w14:paraId="2192C57C" w14:textId="6E0C1B62" w:rsidR="009815C7" w:rsidRPr="00E37C5C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01FB870" w14:textId="2642F9C3" w:rsidR="009815C7" w:rsidRPr="00E37C5C" w:rsidRDefault="005B5DE5" w:rsidP="000E4817">
      <w:pPr>
        <w:spacing w:after="0" w:line="240" w:lineRule="auto"/>
        <w:jc w:val="center"/>
        <w:rPr>
          <w:rFonts w:ascii="Sylfaen" w:hAnsi="Sylfaen" w:cs="Sylfaen"/>
          <w:b/>
        </w:rPr>
      </w:pPr>
      <w:r w:rsidRPr="00E37C5C">
        <w:rPr>
          <w:rFonts w:ascii="Sylfaen" w:hAnsi="Sylfaen" w:cs="Sylfaen"/>
          <w:b/>
          <w:noProof/>
        </w:rPr>
        <w:drawing>
          <wp:inline distT="0" distB="0" distL="0" distR="0" wp14:anchorId="721878FE" wp14:editId="57FF9F48">
            <wp:extent cx="4371975" cy="21431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21" cy="2166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7A681" w14:textId="29BEF28B" w:rsidR="009815C7" w:rsidRDefault="009815C7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D6B9856" w14:textId="7E4B249E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23C8C8A5" w14:textId="1AC13109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0082EB35" w14:textId="5FFE2FEB" w:rsidR="00D8500D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35812629" w14:textId="77777777" w:rsidR="00D8500D" w:rsidRPr="003E5DF3" w:rsidRDefault="00D8500D" w:rsidP="00794191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989D59A" w14:textId="4C77652A" w:rsidR="00A71E0B" w:rsidRPr="00D8500D" w:rsidRDefault="00E7675F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28"/>
          <w:lang w:val="ka-GE"/>
        </w:rPr>
        <w:t xml:space="preserve">საკონკურსო </w:t>
      </w:r>
      <w:r w:rsidR="009815C7" w:rsidRPr="00D8500D">
        <w:rPr>
          <w:rFonts w:ascii="Sylfaen" w:hAnsi="Sylfaen" w:cs="Sylfaen"/>
          <w:b/>
          <w:sz w:val="28"/>
          <w:lang w:val="ka-GE"/>
        </w:rPr>
        <w:t>დოკუმენტაცია</w:t>
      </w:r>
    </w:p>
    <w:p w14:paraId="0621B8C3" w14:textId="54ABABF7" w:rsidR="00A71E0B" w:rsidRPr="00D8500D" w:rsidRDefault="0033253A" w:rsidP="00A71E0B">
      <w:pPr>
        <w:spacing w:after="0" w:line="240" w:lineRule="auto"/>
        <w:jc w:val="center"/>
        <w:rPr>
          <w:rFonts w:ascii="Sylfaen" w:hAnsi="Sylfaen" w:cs="Sylfaen"/>
          <w:b/>
          <w:sz w:val="28"/>
          <w:lang w:val="ka-GE"/>
        </w:rPr>
      </w:pPr>
      <w:r w:rsidRPr="00D8500D">
        <w:rPr>
          <w:rFonts w:ascii="Sylfaen" w:hAnsi="Sylfaen" w:cs="Sylfaen"/>
          <w:b/>
          <w:sz w:val="32"/>
          <w:lang w:val="ka-GE"/>
        </w:rPr>
        <w:t>ჯართის გაყიდვის თაობაზე</w:t>
      </w:r>
    </w:p>
    <w:p w14:paraId="0C0E685F" w14:textId="77777777" w:rsidR="001B055A" w:rsidRPr="004B0C7B" w:rsidRDefault="001B055A" w:rsidP="00794191">
      <w:pPr>
        <w:spacing w:after="0" w:line="240" w:lineRule="auto"/>
        <w:jc w:val="center"/>
        <w:rPr>
          <w:rFonts w:ascii="Sylfaen" w:hAnsi="Sylfaen" w:cs="Sylfaen"/>
          <w:b/>
          <w:bCs/>
        </w:rPr>
      </w:pPr>
    </w:p>
    <w:p w14:paraId="093F24C3" w14:textId="77777777" w:rsidR="007D73CE" w:rsidRPr="00E37C5C" w:rsidRDefault="007D73CE" w:rsidP="007D73CE">
      <w:pPr>
        <w:rPr>
          <w:rFonts w:ascii="Sylfaen" w:hAnsi="Sylfaen"/>
          <w:lang w:val="ka-GE"/>
        </w:rPr>
      </w:pPr>
    </w:p>
    <w:p w14:paraId="002939F3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79EB01FF" w14:textId="3B66660F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62661A53" w14:textId="6AB88508" w:rsidR="004B0C7B" w:rsidRDefault="004B0C7B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EDEFE07" w:rsidR="00665C42" w:rsidRPr="00E37C5C" w:rsidRDefault="00665C42" w:rsidP="002D2EE8">
      <w:pPr>
        <w:spacing w:after="0" w:line="360" w:lineRule="auto"/>
        <w:rPr>
          <w:rFonts w:ascii="AcadNusx" w:hAnsi="AcadNusx"/>
          <w:b/>
        </w:rPr>
      </w:pPr>
    </w:p>
    <w:p w14:paraId="0C5A5BAC" w14:textId="0E1B50A5" w:rsidR="00C27890" w:rsidRPr="00BD555E" w:rsidRDefault="009C43B6" w:rsidP="00BD555E">
      <w:pPr>
        <w:pStyle w:val="ListParagraph"/>
        <w:numPr>
          <w:ilvl w:val="1"/>
          <w:numId w:val="39"/>
        </w:numPr>
        <w:spacing w:line="240" w:lineRule="auto"/>
        <w:rPr>
          <w:rFonts w:ascii="Sylfaen" w:hAnsi="Sylfaen"/>
          <w:b/>
        </w:rPr>
      </w:pPr>
      <w:r w:rsidRPr="00BD555E">
        <w:rPr>
          <w:rFonts w:ascii="Sylfaen" w:hAnsi="Sylfaen" w:cs="Sylfaen"/>
          <w:b/>
          <w:lang w:val="ka-GE"/>
        </w:rPr>
        <w:lastRenderedPageBreak/>
        <w:t>ზოგადი</w:t>
      </w:r>
      <w:r w:rsidRPr="00BD555E">
        <w:rPr>
          <w:rFonts w:ascii="Sylfaen" w:hAnsi="Sylfaen"/>
          <w:b/>
          <w:lang w:val="ka-GE"/>
        </w:rPr>
        <w:t xml:space="preserve"> </w:t>
      </w:r>
    </w:p>
    <w:p w14:paraId="0353AF42" w14:textId="2350D789" w:rsidR="001B055A" w:rsidRDefault="006106DD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შპს </w:t>
      </w:r>
      <w:bookmarkStart w:id="0" w:name="_GoBack"/>
      <w:bookmarkEnd w:id="0"/>
      <w:r w:rsidR="009C43B6" w:rsidRPr="009C43B6">
        <w:rPr>
          <w:rFonts w:ascii="Sylfaen" w:hAnsi="Sylfaen" w:cs="Sylfaen"/>
          <w:b/>
          <w:lang w:val="ka-GE"/>
        </w:rPr>
        <w:t>ჯორჯიან უოთერ</w:t>
      </w:r>
      <w:r>
        <w:rPr>
          <w:rFonts w:ascii="Sylfaen" w:hAnsi="Sylfaen" w:cs="Sylfaen"/>
          <w:b/>
          <w:lang w:val="ka-GE"/>
        </w:rPr>
        <w:t xml:space="preserve"> ენდ ფაუერი</w:t>
      </w:r>
      <w:r>
        <w:rPr>
          <w:rFonts w:ascii="Sylfaen" w:hAnsi="Sylfaen" w:cs="Sylfaen"/>
          <w:b/>
        </w:rPr>
        <w:t xml:space="preserve"> </w:t>
      </w:r>
      <w:r w:rsidR="003E0EFB">
        <w:rPr>
          <w:rFonts w:ascii="Sylfaen" w:hAnsi="Sylfaen" w:cs="Sylfaen"/>
          <w:b/>
          <w:lang w:val="ka-GE"/>
        </w:rPr>
        <w:t>(GWP</w:t>
      </w:r>
      <w:r w:rsidR="009C43B6" w:rsidRPr="00DB399C">
        <w:rPr>
          <w:rFonts w:ascii="Sylfaen" w:hAnsi="Sylfaen" w:cs="Sylfaen"/>
          <w:b/>
          <w:lang w:val="ka-GE"/>
        </w:rPr>
        <w:t xml:space="preserve">) </w:t>
      </w:r>
      <w:r w:rsidR="00DB399C" w:rsidRPr="00DB399C">
        <w:rPr>
          <w:rFonts w:ascii="Sylfaen" w:hAnsi="Sylfaen" w:cs="Sylfaen"/>
          <w:b/>
          <w:lang w:val="ka-GE"/>
        </w:rPr>
        <w:t>და შპს რუსთავის წყალი</w:t>
      </w:r>
      <w:r w:rsidR="003E0EFB">
        <w:rPr>
          <w:rFonts w:ascii="Sylfaen" w:hAnsi="Sylfaen" w:cs="Sylfaen"/>
          <w:b/>
          <w:lang w:val="ka-GE"/>
        </w:rPr>
        <w:t xml:space="preserve"> (</w:t>
      </w:r>
      <w:r w:rsidR="003E0EFB">
        <w:rPr>
          <w:rFonts w:ascii="Sylfaen" w:hAnsi="Sylfaen" w:cs="Sylfaen"/>
          <w:b/>
        </w:rPr>
        <w:t>RWC)</w:t>
      </w:r>
      <w:r w:rsidR="009C43B6" w:rsidRPr="00DB399C">
        <w:rPr>
          <w:rFonts w:ascii="Sylfaen" w:hAnsi="Sylfaen" w:cs="Sylfaen"/>
          <w:b/>
          <w:lang w:val="ka-GE"/>
        </w:rPr>
        <w:t xml:space="preserve"> </w:t>
      </w:r>
      <w:r w:rsidR="009C43B6" w:rsidRPr="009C43B6">
        <w:rPr>
          <w:rFonts w:ascii="Sylfaen" w:hAnsi="Sylfaen" w:cs="Sylfaen"/>
          <w:lang w:val="ka-GE"/>
        </w:rPr>
        <w:t>აცხადებს კონკურსს ჯართის გაყიდვის თაობაზე და იწვევს კვალიფიციურ კომპანიებს მონაწილეობის მისაღებად. კონკურსის მიზანია შეირჩეს კონტრაქტორი, რომელიც</w:t>
      </w:r>
      <w:r w:rsidR="009C43B6">
        <w:rPr>
          <w:rFonts w:ascii="Sylfaen" w:hAnsi="Sylfaen" w:cs="Sylfaen"/>
          <w:lang w:val="ka-GE"/>
        </w:rPr>
        <w:t xml:space="preserve"> უზრუნველყოფს საქონლის შესყიდვას</w:t>
      </w:r>
      <w:r w:rsidR="009C43B6" w:rsidRPr="009C43B6">
        <w:rPr>
          <w:rFonts w:ascii="Sylfaen" w:hAnsi="Sylfaen" w:cs="Sylfaen"/>
          <w:lang w:val="ka-GE"/>
        </w:rPr>
        <w:t xml:space="preserve"> კომპანიის მოთხოვნების გათვალისწინებით.</w:t>
      </w:r>
    </w:p>
    <w:p w14:paraId="5A1C3933" w14:textId="77777777" w:rsidR="00FE31E3" w:rsidRDefault="00FE31E3" w:rsidP="00FE31E3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EC8AB9D" w14:textId="77777777" w:rsidR="009C43B6" w:rsidRPr="009C43B6" w:rsidRDefault="009C43B6" w:rsidP="009C43B6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2C81158" w14:textId="57F78D73" w:rsidR="001B055A" w:rsidRPr="00E37C5C" w:rsidRDefault="006A2734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1.2 </w:t>
      </w:r>
      <w:r w:rsidR="001B055A" w:rsidRPr="00E37C5C">
        <w:rPr>
          <w:rFonts w:ascii="Sylfaen" w:hAnsi="Sylfaen"/>
          <w:b/>
          <w:lang w:val="ka-GE"/>
        </w:rPr>
        <w:t xml:space="preserve">მომსახურების/სამუშაოს აღწერა (ტექნიკური დავალება), </w:t>
      </w:r>
      <w:r w:rsidR="009D085B">
        <w:rPr>
          <w:rFonts w:ascii="Sylfaen" w:hAnsi="Sylfaen"/>
          <w:b/>
          <w:lang w:val="ka-GE"/>
        </w:rPr>
        <w:t>რეალიზაციის</w:t>
      </w:r>
      <w:r w:rsidR="001B055A" w:rsidRPr="00E37C5C">
        <w:rPr>
          <w:rFonts w:ascii="Sylfaen" w:hAnsi="Sylfaen"/>
          <w:b/>
          <w:lang w:val="ka-GE"/>
        </w:rPr>
        <w:t xml:space="preserve"> ობიექტის რაოდენობა/მოცულობა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70C26CC" w14:textId="644EAE90" w:rsidR="000B1F3B" w:rsidRDefault="009A77F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 w:rsidRPr="009A77FB">
        <w:rPr>
          <w:rFonts w:ascii="Sylfaen" w:hAnsi="Sylfaen" w:cs="Sylfaen"/>
          <w:bCs/>
          <w:lang w:val="ka-GE"/>
        </w:rPr>
        <w:t>სარეალიზაციო საქონლის მონაცემები მოცემულია დანართ</w:t>
      </w:r>
      <w:r w:rsidR="006A2734">
        <w:rPr>
          <w:rFonts w:ascii="Sylfaen" w:hAnsi="Sylfaen" w:cs="Sylfaen"/>
          <w:bCs/>
          <w:lang w:val="ka-GE"/>
        </w:rPr>
        <w:t>ი</w:t>
      </w:r>
      <w:r w:rsidRPr="009A77FB">
        <w:rPr>
          <w:rFonts w:ascii="Sylfaen" w:hAnsi="Sylfaen" w:cs="Sylfaen"/>
          <w:bCs/>
          <w:lang w:val="ka-GE"/>
        </w:rPr>
        <w:t xml:space="preserve"> N1-ში.</w:t>
      </w:r>
      <w:r w:rsidR="003E0EFB">
        <w:rPr>
          <w:rFonts w:ascii="Sylfaen" w:hAnsi="Sylfaen" w:cs="Sylfaen"/>
          <w:bCs/>
          <w:lang w:val="ka-GE"/>
        </w:rPr>
        <w:t xml:space="preserve"> ასევე შეგიძლიათ იხილოთ შესაბამისი ფოტომასალა.</w:t>
      </w:r>
    </w:p>
    <w:p w14:paraId="398BA93F" w14:textId="77777777" w:rsidR="003E0EFB" w:rsidRDefault="003E0EF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</w:p>
    <w:p w14:paraId="2450DA3E" w14:textId="0426466C" w:rsidR="003E0EFB" w:rsidRPr="003E0EFB" w:rsidRDefault="003E0EFB" w:rsidP="000353F8">
      <w:pPr>
        <w:spacing w:after="0" w:line="240" w:lineRule="auto"/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Cs/>
          <w:lang w:val="ka-GE"/>
        </w:rPr>
        <w:object w:dxaOrig="1535" w:dyaOrig="993" w14:anchorId="3890AC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6.5pt;height:49.5pt" o:ole="">
            <v:imagedata r:id="rId9" o:title=""/>
          </v:shape>
          <o:OLEObject Type="Embed" ProgID="Package" ShapeID="_x0000_i1031" DrawAspect="Icon" ObjectID="_1690817614" r:id="rId10"/>
        </w:object>
      </w:r>
      <w:r>
        <w:rPr>
          <w:rFonts w:ascii="Sylfaen" w:hAnsi="Sylfaen" w:cs="Sylfaen"/>
          <w:bCs/>
          <w:lang w:val="ka-GE"/>
        </w:rPr>
        <w:object w:dxaOrig="1535" w:dyaOrig="993" w14:anchorId="4B685176">
          <v:shape id="_x0000_i1033" type="#_x0000_t75" style="width:76.5pt;height:49.5pt" o:ole="">
            <v:imagedata r:id="rId11" o:title=""/>
          </v:shape>
          <o:OLEObject Type="Embed" ProgID="Package" ShapeID="_x0000_i1033" DrawAspect="Icon" ObjectID="_1690817615" r:id="rId12"/>
        </w:object>
      </w:r>
    </w:p>
    <w:p w14:paraId="73EADDF9" w14:textId="77777777" w:rsidR="00440A96" w:rsidRDefault="00440A96" w:rsidP="00F90B03">
      <w:pPr>
        <w:rPr>
          <w:rFonts w:ascii="Sylfaen" w:hAnsi="Sylfaen"/>
          <w:b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CE96EBA" w14:textId="1AEE1F95" w:rsidR="00D527CB" w:rsidRDefault="00147BC5" w:rsidP="00F90B03">
      <w:p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დაინტერესებულმა პირმა </w:t>
      </w:r>
      <w:proofErr w:type="spellStart"/>
      <w:r w:rsidR="00D527CB" w:rsidRPr="00E37C5C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="00D527CB"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="00D527CB" w:rsidRPr="00E37C5C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="00D527CB" w:rsidRPr="00E37C5C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hd w:val="clear" w:color="auto" w:fill="FFFFFF"/>
        </w:rPr>
        <w:t>ფასის</w:t>
      </w:r>
      <w:proofErr w:type="spellEnd"/>
      <w:r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>
        <w:rPr>
          <w:rFonts w:ascii="Sylfaen" w:hAnsi="Sylfaen" w:cs="Sylfaen"/>
          <w:color w:val="222222"/>
          <w:shd w:val="clear" w:color="auto" w:fill="FFFFFF"/>
        </w:rPr>
        <w:t>შეთავა</w:t>
      </w:r>
      <w:proofErr w:type="spellEnd"/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ზება </w:t>
      </w:r>
      <w:r w:rsidR="00D5623D">
        <w:rPr>
          <w:rFonts w:ascii="Sylfaen" w:hAnsi="Sylfaen" w:cs="Sylfaen"/>
          <w:color w:val="222222"/>
          <w:shd w:val="clear" w:color="auto" w:fill="FFFFFF"/>
          <w:lang w:val="ka-GE"/>
        </w:rPr>
        <w:t>დანართი N1-ის მიხედვით</w:t>
      </w:r>
      <w:r w:rsidR="00D5577A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4A4BC7" w:rsidRPr="00AA19E9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ექსელის ფორმატში.</w:t>
      </w:r>
    </w:p>
    <w:p w14:paraId="589C895B" w14:textId="7C42D304" w:rsidR="00100DF2" w:rsidRDefault="00DB399C" w:rsidP="00E711C6">
      <w:pPr>
        <w:spacing w:after="0" w:line="240" w:lineRule="auto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object w:dxaOrig="1535" w:dyaOrig="993" w14:anchorId="2AA63DCF">
          <v:shape id="_x0000_i1028" type="#_x0000_t75" style="width:76.5pt;height:49.5pt" o:ole="">
            <v:imagedata r:id="rId13" o:title=""/>
          </v:shape>
          <o:OLEObject Type="Link" ProgID="Excel.Sheet.8" ShapeID="_x0000_i1028" DrawAspect="Icon" r:id="rId14" UpdateMode="Always">
            <o:LinkType>EnhancedMetaFile</o:LinkType>
            <o:LockedField>false</o:LockedField>
            <o:FieldCodes>\f 0</o:FieldCodes>
          </o:OLEObject>
        </w:object>
      </w:r>
    </w:p>
    <w:p w14:paraId="515B23CB" w14:textId="1CFB7B3B" w:rsidR="00FE31E3" w:rsidRPr="00BD555E" w:rsidRDefault="00C94E92" w:rsidP="00FE31E3">
      <w:pPr>
        <w:pStyle w:val="ListParagraph"/>
        <w:spacing w:after="0" w:line="360" w:lineRule="auto"/>
        <w:ind w:left="0"/>
        <w:jc w:val="both"/>
        <w:rPr>
          <w:rFonts w:ascii="AcadNusx" w:hAnsi="AcadNusx"/>
          <w:b/>
          <w:sz w:val="28"/>
          <w:szCs w:val="24"/>
        </w:rPr>
      </w:pPr>
      <w:r w:rsidRPr="00BD555E">
        <w:rPr>
          <w:rFonts w:ascii="Sylfaen" w:hAnsi="Sylfaen" w:cs="Sylfaen"/>
          <w:b/>
          <w:sz w:val="24"/>
          <w:lang w:val="ka-GE"/>
        </w:rPr>
        <w:t>1.</w:t>
      </w:r>
      <w:r w:rsidR="003853BB">
        <w:rPr>
          <w:rFonts w:ascii="Sylfaen" w:hAnsi="Sylfaen" w:cs="Sylfaen"/>
          <w:b/>
          <w:sz w:val="24"/>
          <w:lang w:val="ka-GE"/>
        </w:rPr>
        <w:t>4</w:t>
      </w:r>
      <w:r w:rsidR="00E711C6" w:rsidRPr="00BD555E">
        <w:rPr>
          <w:rFonts w:ascii="Sylfaen" w:hAnsi="Sylfaen" w:cs="Sylfaen"/>
          <w:sz w:val="24"/>
          <w:lang w:val="ka-GE"/>
        </w:rPr>
        <w:t xml:space="preserve"> </w:t>
      </w:r>
      <w:bookmarkStart w:id="1" w:name="_Toc454818559"/>
      <w:r w:rsidR="00FE31E3" w:rsidRPr="00BD555E">
        <w:rPr>
          <w:rFonts w:ascii="Sylfaen" w:hAnsi="Sylfaen"/>
          <w:b/>
          <w:szCs w:val="20"/>
          <w:lang w:val="ka-GE"/>
        </w:rPr>
        <w:t>ანგარიშწორებისა და თანამშრომლობის პირობები:</w:t>
      </w:r>
      <w:bookmarkEnd w:id="1"/>
    </w:p>
    <w:p w14:paraId="062579D6" w14:textId="77777777" w:rsidR="00EC1830" w:rsidRDefault="00EC1830" w:rsidP="00EC1830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ანგარიშსწორება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უნდა განხორციელდეს</w:t>
      </w:r>
      <w:r>
        <w:rPr>
          <w:rFonts w:ascii="Sylfaen" w:hAnsi="Sylfaen"/>
          <w:lang w:val="ka-GE"/>
        </w:rPr>
        <w:t xml:space="preserve"> 100% ავანსის წესით, უნაღდო ანგარიშსწორებით მასალის გატანამდე 5 დღით ადრე.</w:t>
      </w:r>
    </w:p>
    <w:p w14:paraId="797FB3DD" w14:textId="1F06C3C5" w:rsidR="008D04C5" w:rsidRPr="00E37C5C" w:rsidRDefault="00EE12BB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5</w:t>
      </w:r>
      <w:r>
        <w:rPr>
          <w:rFonts w:ascii="Sylfaen" w:hAnsi="Sylfaen"/>
          <w:b/>
          <w:lang w:val="ka-GE"/>
        </w:rPr>
        <w:t xml:space="preserve"> </w:t>
      </w:r>
      <w:r w:rsidR="00147BC5">
        <w:rPr>
          <w:rFonts w:ascii="Sylfaen" w:hAnsi="Sylfaen"/>
          <w:b/>
          <w:lang w:val="ka-GE"/>
        </w:rPr>
        <w:t xml:space="preserve"> დაინტერესებული პირის</w:t>
      </w:r>
      <w:r w:rsidR="008D04C5" w:rsidRPr="00E37C5C">
        <w:rPr>
          <w:rFonts w:ascii="Sylfaen" w:hAnsi="Sylfaen"/>
          <w:b/>
          <w:lang w:val="ka-GE"/>
        </w:rPr>
        <w:t xml:space="preserve"> მიერ </w:t>
      </w:r>
      <w:r w:rsidR="00730A5F">
        <w:rPr>
          <w:rFonts w:ascii="Sylfaen" w:hAnsi="Sylfaen"/>
          <w:b/>
          <w:lang w:val="ka-GE"/>
        </w:rPr>
        <w:t>სისტემაში</w:t>
      </w:r>
      <w:r w:rsidR="008D04C5" w:rsidRPr="00E37C5C">
        <w:rPr>
          <w:rFonts w:ascii="Sylfaen" w:hAnsi="Sylfaen"/>
          <w:b/>
          <w:lang w:val="ka-GE"/>
        </w:rPr>
        <w:t xml:space="preserve"> ასატვირთი/წარმოსადგენი მონაცემები:</w:t>
      </w:r>
    </w:p>
    <w:p w14:paraId="3AED7675" w14:textId="530E92C0" w:rsidR="00E2452E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013DED">
        <w:rPr>
          <w:rFonts w:ascii="Sylfaen" w:hAnsi="Sylfaen"/>
          <w:lang w:val="ka-GE"/>
        </w:rPr>
        <w:t>ფასების ცხრილი</w:t>
      </w:r>
      <w:r w:rsidR="00BD74F8">
        <w:rPr>
          <w:rFonts w:ascii="Sylfaen" w:hAnsi="Sylfaen"/>
          <w:lang w:val="ka-GE"/>
        </w:rPr>
        <w:t xml:space="preserve"> (დანართი N1)</w:t>
      </w:r>
      <w:r w:rsidR="00E711C6">
        <w:rPr>
          <w:rFonts w:ascii="Sylfaen" w:hAnsi="Sylfaen"/>
          <w:lang w:val="ka-GE"/>
        </w:rPr>
        <w:t>;</w:t>
      </w:r>
    </w:p>
    <w:p w14:paraId="2C219B3E" w14:textId="44D3EF56" w:rsidR="00BD74F8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 xml:space="preserve"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</w:t>
      </w:r>
      <w:r w:rsidR="00730A5F">
        <w:rPr>
          <w:rFonts w:ascii="Sylfaen" w:hAnsi="Sylfaen"/>
          <w:lang w:val="ka-GE"/>
        </w:rPr>
        <w:t>კონკურსის</w:t>
      </w:r>
      <w:r w:rsidR="004717AB" w:rsidRPr="00E37C5C">
        <w:rPr>
          <w:rFonts w:ascii="Sylfaen" w:hAnsi="Sylfaen"/>
          <w:lang w:val="ka-GE"/>
        </w:rPr>
        <w:t xml:space="preserve"> გამოცხადების შემდეგ;</w:t>
      </w:r>
    </w:p>
    <w:p w14:paraId="330638BD" w14:textId="7F3BCBFB" w:rsidR="00B36671" w:rsidRPr="00EE12BB" w:rsidRDefault="009A77FB" w:rsidP="00EE12BB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</w:t>
      </w:r>
      <w:r w:rsidR="00B36671">
        <w:rPr>
          <w:rFonts w:ascii="Sylfaen" w:hAnsi="Sylfaen"/>
          <w:lang w:val="ka-GE"/>
        </w:rPr>
        <w:t xml:space="preserve">. </w:t>
      </w:r>
      <w:r w:rsidR="00E2452E">
        <w:rPr>
          <w:rFonts w:ascii="Sylfaen" w:hAnsi="Sylfaen"/>
          <w:lang w:val="ka-GE"/>
        </w:rPr>
        <w:t>კომპანიის ფაქტობრივი</w:t>
      </w:r>
      <w:r w:rsidR="00B36671">
        <w:rPr>
          <w:rFonts w:ascii="Sylfaen" w:hAnsi="Sylfaen"/>
          <w:lang w:val="ka-GE"/>
        </w:rPr>
        <w:t>/საწყობის მისამართი.</w:t>
      </w:r>
    </w:p>
    <w:p w14:paraId="73D6DBF3" w14:textId="02DBC7B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730A5F">
        <w:rPr>
          <w:rFonts w:ascii="Sylfaen" w:hAnsi="Sylfaen"/>
          <w:lang w:val="ka-GE"/>
        </w:rPr>
        <w:t>მონაწილე პირის</w:t>
      </w:r>
      <w:r w:rsidRPr="00E37C5C">
        <w:rPr>
          <w:rFonts w:ascii="Sylfaen" w:hAnsi="Sylfaen"/>
          <w:lang w:val="ka-GE"/>
        </w:rPr>
        <w:t xml:space="preserve">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</w:r>
      <w:r w:rsidRPr="00E37C5C">
        <w:rPr>
          <w:rFonts w:ascii="Sylfaen" w:hAnsi="Sylfaen"/>
          <w:lang w:val="ka-GE"/>
        </w:rPr>
        <w:lastRenderedPageBreak/>
        <w:t xml:space="preserve">2) </w:t>
      </w:r>
      <w:r w:rsidR="00730A5F">
        <w:rPr>
          <w:rFonts w:ascii="Sylfaen" w:hAnsi="Sylfaen"/>
          <w:lang w:val="ka-GE"/>
        </w:rPr>
        <w:t xml:space="preserve">მონაწილე პირის </w:t>
      </w:r>
      <w:r w:rsidRPr="00E37C5C">
        <w:rPr>
          <w:rFonts w:ascii="Sylfaen" w:hAnsi="Sylfaen"/>
          <w:lang w:val="ka-GE"/>
        </w:rPr>
        <w:t>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2AAB3200" w14:textId="77777777" w:rsidR="00097190" w:rsidRDefault="00097190" w:rsidP="00993D47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62675D8" w14:textId="15FD1F6C" w:rsidR="00E45EB8" w:rsidRDefault="00EC135D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</w:t>
      </w:r>
      <w:r w:rsidR="003853BB">
        <w:rPr>
          <w:rFonts w:ascii="Sylfaen" w:hAnsi="Sylfaen" w:cs="Sylfaen"/>
          <w:b/>
          <w:lang w:val="ka-GE"/>
        </w:rPr>
        <w:t>6</w:t>
      </w:r>
      <w:r>
        <w:rPr>
          <w:rFonts w:ascii="Sylfaen" w:hAnsi="Sylfaen" w:cs="Sylfaen"/>
          <w:b/>
          <w:lang w:val="ka-GE"/>
        </w:rPr>
        <w:t xml:space="preserve"> 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815D4D5" w14:textId="068337C8" w:rsidR="00954DD3" w:rsidRDefault="00FE31E3" w:rsidP="00E45EB8">
      <w:pPr>
        <w:spacing w:after="0" w:line="360" w:lineRule="auto"/>
        <w:jc w:val="both"/>
        <w:rPr>
          <w:rFonts w:ascii="Sylfaen" w:hAnsi="Sylfaen"/>
          <w:lang w:val="ka-GE"/>
        </w:rPr>
      </w:pPr>
      <w:r w:rsidRPr="00FE31E3">
        <w:rPr>
          <w:rFonts w:ascii="Sylfaen" w:hAnsi="Sylfaen" w:cs="Sylfaen"/>
          <w:lang w:val="ka-GE"/>
        </w:rPr>
        <w:t xml:space="preserve">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შესაბამისად. </w:t>
      </w:r>
    </w:p>
    <w:p w14:paraId="142B609F" w14:textId="19580F5A" w:rsidR="00E45EB8" w:rsidRDefault="00097190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fldChar w:fldCharType="begin"/>
      </w:r>
      <w:r>
        <w:rPr>
          <w:rFonts w:ascii="Sylfaen" w:hAnsi="Sylfaen"/>
          <w:b/>
          <w:lang w:val="ka-GE"/>
        </w:rPr>
        <w:instrText xml:space="preserve"> LINK Word.Document.12 "C:\\Users\\lgagua\\Desktop\\ძრავების ამოყიდვის ტენდერი\\რეალიზაციის ხელშეკრულება.docx" "" \a \p \f 0 </w:instrText>
      </w:r>
      <w:r>
        <w:rPr>
          <w:rFonts w:ascii="Sylfaen" w:hAnsi="Sylfaen"/>
          <w:b/>
          <w:lang w:val="ka-GE"/>
        </w:rPr>
        <w:fldChar w:fldCharType="separate"/>
      </w:r>
      <w:r w:rsidR="00D14D84">
        <w:rPr>
          <w:rFonts w:ascii="Sylfaen" w:hAnsi="Sylfaen"/>
          <w:b/>
          <w:lang w:val="ka-GE"/>
        </w:rPr>
        <w:object w:dxaOrig="1535" w:dyaOrig="993" w14:anchorId="13906007">
          <v:shape id="_x0000_i1026" type="#_x0000_t75" style="width:76.5pt;height:49.5pt" o:ole="">
            <v:imagedata r:id="rId15" o:title=""/>
          </v:shape>
        </w:object>
      </w:r>
      <w:r>
        <w:rPr>
          <w:rFonts w:ascii="Sylfaen" w:hAnsi="Sylfaen"/>
          <w:b/>
          <w:lang w:val="ka-GE"/>
        </w:rPr>
        <w:fldChar w:fldCharType="end"/>
      </w:r>
    </w:p>
    <w:p w14:paraId="6251A438" w14:textId="38A09184" w:rsidR="005F7D4F" w:rsidRPr="005F7D4F" w:rsidRDefault="005F7D4F" w:rsidP="005F7D4F">
      <w:pPr>
        <w:spacing w:after="0" w:line="360" w:lineRule="auto"/>
        <w:jc w:val="both"/>
        <w:rPr>
          <w:rFonts w:ascii="Sylfaen" w:hAnsi="Sylfaen" w:cs="Sylfaen"/>
          <w:b/>
          <w:color w:val="FF0000"/>
          <w:lang w:val="ka-GE"/>
        </w:rPr>
      </w:pPr>
      <w:r w:rsidRPr="005F7D4F">
        <w:rPr>
          <w:rFonts w:ascii="Sylfaen" w:hAnsi="Sylfaen" w:cs="Sylfaen"/>
          <w:b/>
          <w:color w:val="FF0000"/>
          <w:lang w:val="ka-GE"/>
        </w:rPr>
        <w:t xml:space="preserve">შენიშვნა: </w:t>
      </w:r>
      <w:r>
        <w:rPr>
          <w:rFonts w:ascii="Sylfaen" w:hAnsi="Sylfaen" w:cs="Sylfaen"/>
          <w:b/>
          <w:color w:val="FF0000"/>
          <w:lang w:val="ka-GE"/>
        </w:rPr>
        <w:t>შპს ჯორჯიან უოთერ ენდ ფაუერ</w:t>
      </w:r>
      <w:r w:rsidRPr="005F7D4F">
        <w:rPr>
          <w:rFonts w:ascii="Sylfaen" w:hAnsi="Sylfaen" w:cs="Sylfaen"/>
          <w:b/>
          <w:color w:val="FF0000"/>
          <w:lang w:val="ka-GE"/>
        </w:rPr>
        <w:t xml:space="preserve">თან გაფორმდება ცალკე ხელშეკრულება ფეიქრების </w:t>
      </w:r>
      <w:r w:rsidRPr="005F7D4F">
        <w:rPr>
          <w:rFonts w:ascii="Sylfaen" w:hAnsi="Sylfaen" w:cs="Sylfaen"/>
          <w:b/>
          <w:color w:val="FF0000"/>
        </w:rPr>
        <w:t>N14</w:t>
      </w:r>
      <w:r w:rsidRPr="005F7D4F">
        <w:rPr>
          <w:rFonts w:ascii="Sylfaen" w:hAnsi="Sylfaen" w:cs="Sylfaen"/>
          <w:b/>
          <w:color w:val="FF0000"/>
          <w:lang w:val="ka-GE"/>
        </w:rPr>
        <w:t>-ში</w:t>
      </w:r>
      <w:r w:rsidRPr="005F7D4F">
        <w:rPr>
          <w:rFonts w:ascii="Sylfaen" w:hAnsi="Sylfaen" w:cs="Sylfaen"/>
          <w:b/>
          <w:color w:val="FF0000"/>
        </w:rPr>
        <w:t xml:space="preserve"> (</w:t>
      </w:r>
      <w:r w:rsidRPr="005F7D4F">
        <w:rPr>
          <w:rFonts w:ascii="Sylfaen" w:hAnsi="Sylfaen" w:cs="Sylfaen"/>
          <w:b/>
          <w:color w:val="FF0000"/>
          <w:lang w:val="ka-GE"/>
        </w:rPr>
        <w:t>საავარიოს ტერიტორია) არსებული ჯართის რეალი</w:t>
      </w:r>
      <w:r>
        <w:rPr>
          <w:rFonts w:ascii="Sylfaen" w:hAnsi="Sylfaen" w:cs="Sylfaen"/>
          <w:b/>
          <w:color w:val="FF0000"/>
          <w:lang w:val="ka-GE"/>
        </w:rPr>
        <w:t>ზაციაზე, ხოლო შპს რუსთავის წყალთ</w:t>
      </w:r>
      <w:r w:rsidRPr="005F7D4F">
        <w:rPr>
          <w:rFonts w:ascii="Sylfaen" w:hAnsi="Sylfaen" w:cs="Sylfaen"/>
          <w:b/>
          <w:color w:val="FF0000"/>
          <w:lang w:val="ka-GE"/>
        </w:rPr>
        <w:t>ან, ცალკე ხელშეკრულება რუსთავში არსებული ჯართის რეალიზაციაზე.</w:t>
      </w:r>
    </w:p>
    <w:p w14:paraId="0E10016C" w14:textId="77777777" w:rsidR="005F7D4F" w:rsidRPr="005F7D4F" w:rsidRDefault="005F7D4F" w:rsidP="005F7D4F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14:paraId="7089A739" w14:textId="62D1C12D" w:rsidR="00CC4789" w:rsidRPr="00E90A78" w:rsidRDefault="00EC135D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</w:t>
      </w:r>
      <w:r w:rsidR="003853BB">
        <w:rPr>
          <w:rFonts w:ascii="Sylfaen" w:hAnsi="Sylfaen"/>
          <w:b/>
          <w:lang w:val="ka-GE"/>
        </w:rPr>
        <w:t>7</w:t>
      </w:r>
      <w:r>
        <w:rPr>
          <w:rFonts w:ascii="Sylfaen" w:hAnsi="Sylfaen"/>
          <w:b/>
        </w:rPr>
        <w:t xml:space="preserve"> 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68B8D72E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EC135D">
        <w:rPr>
          <w:rFonts w:ascii="Sylfaen" w:hAnsi="Sylfaen"/>
          <w:lang w:val="ka-GE"/>
        </w:rPr>
        <w:t>.</w:t>
      </w:r>
      <w:r w:rsidR="003853BB">
        <w:rPr>
          <w:rFonts w:ascii="Sylfaen" w:hAnsi="Sylfaen"/>
          <w:lang w:val="ka-GE"/>
        </w:rPr>
        <w:t>7</w:t>
      </w:r>
      <w:r w:rsidRPr="00E90A78">
        <w:rPr>
          <w:rFonts w:ascii="Sylfaen" w:hAnsi="Sylfaen"/>
          <w:lang w:val="ka-GE"/>
        </w:rPr>
        <w:t>.1 წინა</w:t>
      </w:r>
      <w:r w:rsidR="00147BC5">
        <w:rPr>
          <w:rFonts w:ascii="Sylfaen" w:hAnsi="Sylfaen"/>
          <w:lang w:val="ka-GE"/>
        </w:rPr>
        <w:t>დადების წარდგენის მომენტისთვის დაინტერესებული პირი</w:t>
      </w:r>
      <w:r w:rsidRPr="00E90A78">
        <w:rPr>
          <w:rFonts w:ascii="Sylfaen" w:hAnsi="Sylfaen"/>
          <w:lang w:val="ka-GE"/>
        </w:rPr>
        <w:t xml:space="preserve">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4E986605" w14:textId="2F7F00BF" w:rsidR="00CC4789" w:rsidRPr="00E90A78" w:rsidRDefault="00EC135D" w:rsidP="00E90A78">
      <w:pPr>
        <w:spacing w:after="0" w:line="360" w:lineRule="auto"/>
        <w:rPr>
          <w:b/>
          <w:lang w:val="ka-GE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.2 </w:t>
      </w:r>
      <w:r w:rsidR="00CC4789" w:rsidRPr="00E90A78">
        <w:rPr>
          <w:rFonts w:ascii="Sylfaen" w:hAnsi="Sylfaen" w:cs="Sylfaen"/>
          <w:lang w:val="ka-GE"/>
        </w:rPr>
        <w:t>ფასების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დასაშვებია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მხოლოდ</w:t>
      </w:r>
      <w:r w:rsidR="00CC4789" w:rsidRPr="00E90A78">
        <w:rPr>
          <w:rFonts w:ascii="Sylfaen" w:hAnsi="Sylfaen"/>
          <w:lang w:val="ka-GE"/>
        </w:rPr>
        <w:t xml:space="preserve"> საქართველოს ეროვნულ ვალუტაში (ლარი). ფ</w:t>
      </w:r>
      <w:r w:rsidR="00730A5F">
        <w:rPr>
          <w:rFonts w:ascii="Sylfaen" w:hAnsi="Sylfaen"/>
          <w:lang w:val="ka-GE"/>
        </w:rPr>
        <w:t>ასები უნდა მოიცავდეს ამ კონკურსით</w:t>
      </w:r>
      <w:r w:rsidR="00CC4789" w:rsidRPr="00E90A78">
        <w:rPr>
          <w:rFonts w:ascii="Sylfaen" w:hAnsi="Sylfaen"/>
          <w:lang w:val="ka-GE"/>
        </w:rPr>
        <w:t xml:space="preserve"> გათვალისწინებულ ყველა ხარჯსა და კანონით გათვალისწინებულ გადასახადებს (მათ შორის დღგ-ს).</w:t>
      </w:r>
    </w:p>
    <w:p w14:paraId="153F4E0E" w14:textId="271634B7" w:rsidR="00CE7176" w:rsidRPr="00E90A78" w:rsidRDefault="00EC135D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.3 </w:t>
      </w:r>
      <w:r w:rsidR="00147BC5">
        <w:rPr>
          <w:rFonts w:ascii="Sylfaen" w:hAnsi="Sylfaen" w:cs="Sylfaen"/>
          <w:lang w:val="ka-GE"/>
        </w:rPr>
        <w:t>დაინტერესებული პირის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42C81BEC" w:rsidR="00E90A78" w:rsidRPr="00BD74F8" w:rsidRDefault="00EC135D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</w:t>
      </w:r>
      <w:r w:rsidR="003853BB">
        <w:rPr>
          <w:rFonts w:ascii="Sylfaen" w:hAnsi="Sylfaen" w:cs="Sylfaen"/>
          <w:lang w:val="ka-GE"/>
        </w:rPr>
        <w:t>7</w:t>
      </w:r>
      <w:r w:rsidR="00E90A78">
        <w:rPr>
          <w:rFonts w:ascii="Sylfaen" w:hAnsi="Sylfaen" w:cs="Sylfaen"/>
          <w:lang w:val="ka-GE"/>
        </w:rPr>
        <w:t xml:space="preserve">.4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 xml:space="preserve">წინადადებების მიღების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 w:cs="Sylfaen"/>
          <w:lang w:val="ka-GE"/>
        </w:rPr>
        <w:t>საქონლის რეალიზაცისს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147BC5">
        <w:rPr>
          <w:rFonts w:ascii="Sylfaen" w:hAnsi="Sylfaen"/>
          <w:lang w:val="ka-GE"/>
        </w:rPr>
        <w:t xml:space="preserve">საქონლის რეალიზაციაზე </w:t>
      </w:r>
      <w:r w:rsidR="0054182C">
        <w:rPr>
          <w:rFonts w:ascii="Sylfaen" w:hAnsi="Sylfaen" w:cs="Sylfaen"/>
          <w:lang w:val="ka-GE"/>
        </w:rPr>
        <w:t>ინტერესთა გამოხატვის პრო</w:t>
      </w:r>
      <w:r w:rsidR="00147BC5">
        <w:rPr>
          <w:rFonts w:ascii="Sylfaen" w:hAnsi="Sylfaen" w:cs="Sylfaen"/>
          <w:lang w:val="ka-GE"/>
        </w:rPr>
        <w:t>ცესი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10456C00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გამყიდველი</w:t>
      </w:r>
      <w:r w:rsidR="00FD62E4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/>
          <w:lang w:val="ka-GE"/>
        </w:rPr>
        <w:t>გამარჯვებულ მყიდველს</w:t>
      </w:r>
      <w:r w:rsidR="00CC4789" w:rsidRPr="00E37C5C">
        <w:rPr>
          <w:rFonts w:ascii="Sylfaen" w:hAnsi="Sylfaen"/>
          <w:lang w:val="ka-GE"/>
        </w:rPr>
        <w:t xml:space="preserve"> გამოავლენს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 xml:space="preserve">არ არის ვალდებული მონაწილე კომპანიას </w:t>
      </w:r>
      <w:r w:rsidR="00CC4789" w:rsidRPr="00E37C5C">
        <w:rPr>
          <w:rFonts w:ascii="Sylfaen" w:hAnsi="Sylfaen"/>
          <w:lang w:val="ka-GE"/>
        </w:rPr>
        <w:lastRenderedPageBreak/>
        <w:t>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7F3AE1BC" w:rsidR="00CC4789" w:rsidRPr="00E37C5C" w:rsidRDefault="006776D7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="00CC4789" w:rsidRPr="00E37C5C">
        <w:rPr>
          <w:rFonts w:ascii="Sylfaen" w:hAnsi="Sylfaen"/>
          <w:lang w:val="ka-GE"/>
        </w:rPr>
        <w:t>იტოვებს უფლებას გადაამოწმოს</w:t>
      </w:r>
      <w:r w:rsidR="00147BC5">
        <w:rPr>
          <w:rFonts w:ascii="Sylfaen" w:hAnsi="Sylfaen"/>
          <w:lang w:val="ka-GE"/>
        </w:rPr>
        <w:t xml:space="preserve"> დაინტერესებული პირისგან </w:t>
      </w:r>
      <w:r w:rsidR="00CC4789" w:rsidRPr="00E37C5C">
        <w:rPr>
          <w:rFonts w:ascii="Sylfaen" w:hAnsi="Sylfaen"/>
          <w:lang w:val="ka-GE"/>
        </w:rPr>
        <w:t xml:space="preserve">მიღებული ნებისმიერი სახის ინფორმაცია, ასევე მოიძიოს ინფორმაცია </w:t>
      </w:r>
      <w:r w:rsidR="00147BC5">
        <w:rPr>
          <w:rFonts w:ascii="Sylfaen" w:hAnsi="Sylfaen"/>
          <w:lang w:val="ka-GE"/>
        </w:rPr>
        <w:t xml:space="preserve">მონაწილე პირის </w:t>
      </w:r>
      <w:r w:rsidR="00CC4789" w:rsidRPr="00E37C5C">
        <w:rPr>
          <w:rFonts w:ascii="Sylfaen" w:hAnsi="Sylfaen"/>
          <w:lang w:val="ka-GE"/>
        </w:rPr>
        <w:t>ან მისი საქმიანობის შესახებ. იმ შემთხვევაში, თუ</w:t>
      </w:r>
      <w:r w:rsidR="00147BC5">
        <w:rPr>
          <w:rFonts w:ascii="Sylfaen" w:hAnsi="Sylfaen"/>
          <w:lang w:val="ka-GE"/>
        </w:rPr>
        <w:t xml:space="preserve"> დადასტურდება, რომ მონაწილე პირის </w:t>
      </w:r>
      <w:r w:rsidR="00CC4789" w:rsidRPr="00E37C5C">
        <w:rPr>
          <w:rFonts w:ascii="Sylfaen" w:hAnsi="Sylfaen"/>
          <w:lang w:val="ka-GE"/>
        </w:rPr>
        <w:t xml:space="preserve">მხრიდან მოწოდებული ინფორმაცია არ შეესაბამება სინამდვილეს ან გაყალბებულია, </w:t>
      </w:r>
      <w:r w:rsidR="00147BC5">
        <w:rPr>
          <w:rFonts w:ascii="Sylfaen" w:hAnsi="Sylfaen"/>
          <w:lang w:val="ka-GE"/>
        </w:rPr>
        <w:t>მონაწილე პირი</w:t>
      </w:r>
      <w:r w:rsidR="00CC4789" w:rsidRPr="00E37C5C">
        <w:rPr>
          <w:rFonts w:ascii="Sylfaen" w:hAnsi="Sylfaen"/>
          <w:lang w:val="ka-GE"/>
        </w:rPr>
        <w:t xml:space="preserve"> იქნება დისკვალიფიცირებული</w:t>
      </w:r>
      <w:r w:rsidR="00147BC5">
        <w:rPr>
          <w:rFonts w:ascii="Sylfaen" w:hAnsi="Sylfaen"/>
          <w:lang w:val="ka-GE"/>
        </w:rPr>
        <w:t xml:space="preserve"> ინტერესთან გამოხატვის პროცესიდან</w:t>
      </w:r>
      <w:r w:rsidR="00CC4789" w:rsidRPr="00E37C5C">
        <w:rPr>
          <w:rFonts w:ascii="Sylfaen" w:hAnsi="Sylfaen"/>
          <w:lang w:val="ka-GE"/>
        </w:rPr>
        <w:t>.</w:t>
      </w:r>
    </w:p>
    <w:p w14:paraId="561DCD7E" w14:textId="6A8C11C0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6776D7">
        <w:rPr>
          <w:rFonts w:ascii="Sylfaen" w:hAnsi="Sylfaen" w:cs="Sylfaen"/>
          <w:lang w:val="ka-GE"/>
        </w:rPr>
        <w:t>გამყიდველ</w:t>
      </w:r>
      <w:r w:rsidR="00B56244">
        <w:rPr>
          <w:rFonts w:ascii="Sylfaen" w:hAnsi="Sylfaen" w:cs="Sylfaen"/>
          <w:lang w:val="ka-GE"/>
        </w:rPr>
        <w:t xml:space="preserve">ი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317FFEE5" w14:textId="6CFAC3EF" w:rsidR="00CC4789" w:rsidRDefault="00CC4789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E37C5C">
        <w:rPr>
          <w:rFonts w:ascii="Sylfaen" w:hAnsi="Sylfaen"/>
          <w:b/>
          <w:i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</w:t>
      </w:r>
      <w:r w:rsidR="00612AA0">
        <w:rPr>
          <w:rFonts w:ascii="Sylfaen" w:hAnsi="Sylfaen"/>
          <w:b/>
          <w:i/>
          <w:lang w:val="ka-GE"/>
        </w:rPr>
        <w:t xml:space="preserve"> </w:t>
      </w:r>
      <w:r w:rsidRPr="00E37C5C">
        <w:rPr>
          <w:rFonts w:ascii="Sylfaen" w:hAnsi="Sylfaen"/>
          <w:b/>
          <w:i/>
          <w:lang w:val="ka-GE"/>
        </w:rPr>
        <w:t xml:space="preserve"> </w:t>
      </w:r>
      <w:r w:rsidR="006776D7" w:rsidRPr="00612AA0">
        <w:rPr>
          <w:rFonts w:ascii="Sylfaen" w:hAnsi="Sylfaen"/>
          <w:b/>
          <w:i/>
          <w:lang w:val="ka-GE"/>
        </w:rPr>
        <w:t>გამყიდველ</w:t>
      </w:r>
      <w:r w:rsidR="00B56244" w:rsidRPr="00612AA0">
        <w:rPr>
          <w:rFonts w:ascii="Sylfaen" w:hAnsi="Sylfaen"/>
          <w:b/>
          <w:i/>
          <w:lang w:val="ka-GE"/>
        </w:rPr>
        <w:t>ის 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28E8A0E" w:rsidR="008246F4" w:rsidRPr="00E90A78" w:rsidRDefault="003853BB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1.8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 xml:space="preserve">ფორმაცია </w:t>
      </w:r>
      <w:r w:rsidR="00730A5F">
        <w:rPr>
          <w:rFonts w:ascii="Sylfaen" w:hAnsi="Sylfaen"/>
          <w:b/>
          <w:lang w:val="ka-GE"/>
        </w:rPr>
        <w:t xml:space="preserve">კონკურსში </w:t>
      </w:r>
      <w:r w:rsidR="00CC4789" w:rsidRPr="00E90A78">
        <w:rPr>
          <w:rFonts w:ascii="Sylfaen" w:hAnsi="Sylfaen"/>
          <w:b/>
          <w:lang w:val="ka-GE"/>
        </w:rPr>
        <w:t>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2F4CFD16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3853BB">
        <w:rPr>
          <w:rFonts w:ascii="Sylfaen" w:hAnsi="Sylfaen"/>
          <w:lang w:val="ka-GE"/>
        </w:rPr>
        <w:t>.8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</w:t>
      </w:r>
      <w:r w:rsidR="00147BC5">
        <w:rPr>
          <w:rFonts w:ascii="Sylfaen" w:hAnsi="Sylfaen"/>
          <w:lang w:val="ka-GE"/>
        </w:rPr>
        <w:t xml:space="preserve">კონკურსის </w:t>
      </w:r>
      <w:r w:rsidRPr="00E37C5C">
        <w:rPr>
          <w:rFonts w:ascii="Sylfaen" w:hAnsi="Sylfaen"/>
          <w:lang w:val="ka-GE"/>
        </w:rPr>
        <w:t xml:space="preserve">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2C9537AB" w:rsidR="007E0304" w:rsidRPr="00E37C5C" w:rsidRDefault="003853BB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1258A9" w:rsidRPr="00E37C5C">
        <w:rPr>
          <w:rFonts w:ascii="Sylfaen" w:hAnsi="Sylfaen"/>
          <w:lang w:val="ka-GE"/>
        </w:rPr>
        <w:t xml:space="preserve">.2 </w:t>
      </w:r>
      <w:r w:rsidR="00147BC5">
        <w:rPr>
          <w:rFonts w:ascii="Sylfaen" w:hAnsi="Sylfaen"/>
          <w:lang w:val="ka-GE"/>
        </w:rPr>
        <w:t xml:space="preserve">კონკურსში </w:t>
      </w:r>
      <w:r w:rsidR="00C86CD0" w:rsidRPr="00E37C5C">
        <w:rPr>
          <w:rFonts w:ascii="Sylfaen" w:hAnsi="Sylfaen"/>
          <w:lang w:val="ka-GE"/>
        </w:rPr>
        <w:t xml:space="preserve">მონაწილეობის მისაღებად კომპანია უნდა იყოს რეგისტრირებული ვებ-გვერდზე </w:t>
      </w:r>
      <w:r w:rsidR="00065E00">
        <w:fldChar w:fldCharType="begin"/>
      </w:r>
      <w:r w:rsidR="00065E00">
        <w:instrText xml:space="preserve"> HYPERLINK "http://www.tenders.ge" </w:instrText>
      </w:r>
      <w:r w:rsidR="00065E00">
        <w:fldChar w:fldCharType="separate"/>
      </w:r>
      <w:r w:rsidR="007E0304" w:rsidRPr="00E37C5C">
        <w:rPr>
          <w:rStyle w:val="Hyperlink"/>
          <w:rFonts w:ascii="Sylfaen" w:hAnsi="Sylfaen"/>
          <w:lang w:val="ka-GE"/>
        </w:rPr>
        <w:t>www.tenders.ge</w:t>
      </w:r>
      <w:r w:rsidR="00065E00">
        <w:rPr>
          <w:rStyle w:val="Hyperlink"/>
          <w:rFonts w:ascii="Sylfaen" w:hAnsi="Sylfaen"/>
          <w:lang w:val="ka-GE"/>
        </w:rPr>
        <w:fldChar w:fldCharType="end"/>
      </w:r>
    </w:p>
    <w:p w14:paraId="232BD3CA" w14:textId="06710F80" w:rsidR="00E90A78" w:rsidRPr="00405F5B" w:rsidRDefault="003853BB" w:rsidP="00405F5B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1.8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მონაწილეობის ინსტრუქცია იხილეთ თანდართულ ფაილში </w:t>
      </w:r>
    </w:p>
    <w:p w14:paraId="7389F156" w14:textId="42FB12C8" w:rsidR="003853BB" w:rsidRDefault="003853BB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5ED82E99" w14:textId="77777777" w:rsidR="00CE2FD9" w:rsidRDefault="00CE2FD9" w:rsidP="00CC4789">
      <w:pPr>
        <w:spacing w:after="0" w:line="36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4B45BE62" w14:textId="737EE190" w:rsidR="00C41C03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65A04048" w14:textId="08BD8EF6" w:rsidR="0068577A" w:rsidRPr="000C7E19" w:rsidRDefault="0068577A" w:rsidP="00CC4789">
      <w:pPr>
        <w:spacing w:after="0" w:line="360" w:lineRule="auto"/>
        <w:jc w:val="both"/>
        <w:rPr>
          <w:rFonts w:ascii="Sylfaen" w:hAnsi="Sylfaen"/>
          <w:b/>
          <w:u w:val="single"/>
          <w:lang w:val="ka-GE"/>
        </w:rPr>
      </w:pPr>
      <w:r w:rsidRPr="000C7E19">
        <w:rPr>
          <w:rFonts w:ascii="Sylfaen" w:hAnsi="Sylfaen"/>
          <w:b/>
          <w:lang w:val="ka-GE"/>
        </w:rPr>
        <w:t>ტექ</w:t>
      </w:r>
      <w:r w:rsidR="0076720D" w:rsidRPr="000C7E19">
        <w:rPr>
          <w:rFonts w:ascii="Sylfaen" w:hAnsi="Sylfaen"/>
          <w:b/>
          <w:lang w:val="ka-GE"/>
        </w:rPr>
        <w:t>ნიკურ საკითხებზე წარმომადგენელი</w:t>
      </w:r>
      <w:r w:rsidRPr="000C7E19">
        <w:rPr>
          <w:rFonts w:ascii="Sylfaen" w:hAnsi="Sylfaen"/>
          <w:b/>
          <w:lang w:val="ka-GE"/>
        </w:rPr>
        <w:t xml:space="preserve"> :</w:t>
      </w:r>
    </w:p>
    <w:p w14:paraId="1E09DA2B" w14:textId="4D157AF3" w:rsidR="0068577A" w:rsidRPr="00DB399C" w:rsidRDefault="0068577A" w:rsidP="0068577A">
      <w:pPr>
        <w:spacing w:after="0"/>
        <w:jc w:val="both"/>
        <w:rPr>
          <w:rFonts w:ascii="Sylfaen" w:hAnsi="Sylfaen"/>
        </w:rPr>
      </w:pPr>
      <w:r w:rsidRPr="00DB399C">
        <w:rPr>
          <w:rFonts w:ascii="Sylfaen" w:hAnsi="Sylfaen"/>
          <w:lang w:val="ka-GE"/>
        </w:rPr>
        <w:t>საკონტაქტო პირი</w:t>
      </w:r>
      <w:r w:rsidR="000C7E19" w:rsidRPr="00DB399C">
        <w:rPr>
          <w:rFonts w:ascii="Sylfaen" w:hAnsi="Sylfaen"/>
          <w:lang w:val="ka-GE"/>
        </w:rPr>
        <w:t xml:space="preserve"> </w:t>
      </w:r>
      <w:r w:rsidR="00A82EB3" w:rsidRPr="00DB399C">
        <w:rPr>
          <w:rFonts w:ascii="Sylfaen" w:hAnsi="Sylfaen"/>
          <w:lang w:val="ka-GE"/>
        </w:rPr>
        <w:t>:</w:t>
      </w:r>
      <w:r w:rsidR="00DB399C" w:rsidRPr="00DB399C">
        <w:rPr>
          <w:rFonts w:ascii="Sylfaen" w:hAnsi="Sylfaen"/>
          <w:lang w:val="ka-GE"/>
        </w:rPr>
        <w:t xml:space="preserve"> ლევან კიკნაძე</w:t>
      </w:r>
    </w:p>
    <w:p w14:paraId="7B0368A0" w14:textId="00DBE98C" w:rsidR="0068577A" w:rsidRPr="00DB399C" w:rsidRDefault="0068577A" w:rsidP="0068577A">
      <w:pPr>
        <w:spacing w:after="0"/>
        <w:jc w:val="both"/>
        <w:rPr>
          <w:rFonts w:ascii="Sylfaen" w:hAnsi="Sylfaen"/>
        </w:rPr>
      </w:pPr>
      <w:r w:rsidRPr="00DB399C">
        <w:rPr>
          <w:rFonts w:ascii="Sylfaen" w:hAnsi="Sylfaen"/>
          <w:lang w:val="ka-GE"/>
        </w:rPr>
        <w:t>ელ. ფოსტა</w:t>
      </w:r>
      <w:r w:rsidR="000C7E19" w:rsidRPr="00DB399C">
        <w:rPr>
          <w:rFonts w:ascii="Sylfaen" w:hAnsi="Sylfaen"/>
          <w:lang w:val="ka-GE"/>
        </w:rPr>
        <w:t xml:space="preserve">: </w:t>
      </w:r>
      <w:r w:rsidR="00DB399C">
        <w:rPr>
          <w:rFonts w:ascii="Sylfaen" w:hAnsi="Sylfaen"/>
          <w:lang w:val="ka-GE"/>
        </w:rPr>
        <w:t>lkiknadze</w:t>
      </w:r>
      <w:r w:rsidR="00A82EB3" w:rsidRPr="00DB399C">
        <w:rPr>
          <w:rFonts w:ascii="Sylfaen" w:hAnsi="Sylfaen"/>
          <w:lang w:val="ka-GE"/>
        </w:rPr>
        <w:t>@gwp.ge</w:t>
      </w:r>
    </w:p>
    <w:p w14:paraId="0E314155" w14:textId="534AFB4B" w:rsidR="000C7E19" w:rsidRPr="00DB399C" w:rsidRDefault="0068577A" w:rsidP="0068577A">
      <w:pPr>
        <w:spacing w:after="0"/>
        <w:jc w:val="both"/>
        <w:rPr>
          <w:rFonts w:ascii="Sylfaen" w:hAnsi="Sylfaen" w:cs="Arial"/>
        </w:rPr>
      </w:pPr>
      <w:r w:rsidRPr="00DB399C">
        <w:rPr>
          <w:rFonts w:ascii="Sylfaen" w:hAnsi="Sylfaen"/>
          <w:lang w:val="ka-GE"/>
        </w:rPr>
        <w:t>ტელ.</w:t>
      </w:r>
      <w:r w:rsidRPr="00DB399C">
        <w:rPr>
          <w:rFonts w:ascii="Sylfaen" w:hAnsi="Sylfaen" w:cs="Arial"/>
          <w:lang w:val="ka-GE"/>
        </w:rPr>
        <w:t xml:space="preserve">: </w:t>
      </w:r>
      <w:r w:rsidR="000C7E19" w:rsidRPr="00DB399C">
        <w:rPr>
          <w:rFonts w:ascii="Sylfaen" w:hAnsi="Sylfaen" w:cs="Arial"/>
          <w:lang w:val="ka-GE"/>
        </w:rPr>
        <w:t xml:space="preserve">+995 </w:t>
      </w:r>
      <w:r w:rsidR="00DB399C">
        <w:rPr>
          <w:rFonts w:ascii="Sylfaen" w:hAnsi="Sylfaen" w:cs="Arial"/>
        </w:rPr>
        <w:t>599 101 357</w:t>
      </w:r>
    </w:p>
    <w:p w14:paraId="52D311AA" w14:textId="77777777" w:rsidR="000C7E19" w:rsidRDefault="000C7E19" w:rsidP="0068577A">
      <w:pPr>
        <w:spacing w:after="0"/>
        <w:jc w:val="both"/>
        <w:rPr>
          <w:rFonts w:cs="Arial"/>
        </w:rPr>
      </w:pPr>
    </w:p>
    <w:p w14:paraId="4CD1CD7E" w14:textId="4C6827FE" w:rsidR="0068577A" w:rsidRPr="00A82EB3" w:rsidRDefault="0068577A" w:rsidP="0068577A">
      <w:pPr>
        <w:spacing w:after="0"/>
        <w:jc w:val="both"/>
        <w:rPr>
          <w:rFonts w:ascii="Sylfaen" w:hAnsi="Sylfaen" w:cs="Arial"/>
        </w:rPr>
      </w:pPr>
    </w:p>
    <w:p w14:paraId="4DA59D87" w14:textId="548426CA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2A26BE84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54182C">
        <w:rPr>
          <w:rFonts w:ascii="Sylfaen" w:hAnsi="Sylfaen"/>
          <w:lang w:val="ka-GE"/>
        </w:rPr>
        <w:t xml:space="preserve">ლელა გაგუა 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0EDDA63A" w14:textId="431C5C52" w:rsidR="00F827AD" w:rsidRPr="00090A8D" w:rsidRDefault="00F827AD" w:rsidP="00F827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 w:rsidR="0054182C">
        <w:rPr>
          <w:rFonts w:ascii="AcadNusx" w:hAnsi="AcadNusx"/>
          <w:lang w:val="ka-GE"/>
        </w:rPr>
        <w:t xml:space="preserve">: </w:t>
      </w:r>
      <w:r w:rsidR="0054182C">
        <w:rPr>
          <w:rFonts w:ascii="Sylfaen" w:hAnsi="Sylfaen"/>
        </w:rPr>
        <w:t>lgagua</w:t>
      </w:r>
      <w:r w:rsidR="00090A8D">
        <w:rPr>
          <w:rFonts w:ascii="Times New Roman" w:hAnsi="Times New Roman"/>
        </w:rPr>
        <w:t>@gwp.ge</w:t>
      </w:r>
    </w:p>
    <w:p w14:paraId="683EC820" w14:textId="293C0010" w:rsidR="00F827AD" w:rsidRPr="00090A8D" w:rsidRDefault="00F827AD" w:rsidP="00F827AD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54182C">
        <w:rPr>
          <w:rFonts w:cs="Arial"/>
          <w:lang w:val="ka-GE"/>
        </w:rPr>
        <w:t>1143); 597</w:t>
      </w:r>
      <w:r w:rsidR="00090A8D">
        <w:rPr>
          <w:rFonts w:cs="Arial"/>
          <w:lang w:val="ka-GE"/>
        </w:rPr>
        <w:t xml:space="preserve"> </w:t>
      </w:r>
      <w:r w:rsidR="0054182C">
        <w:rPr>
          <w:rFonts w:cs="Arial"/>
        </w:rPr>
        <w:t>92 41 60</w:t>
      </w:r>
    </w:p>
    <w:p w14:paraId="4B905149" w14:textId="77777777" w:rsidR="00F827AD" w:rsidRPr="00E37C5C" w:rsidRDefault="00F827AD" w:rsidP="00F827AD">
      <w:pPr>
        <w:spacing w:after="0"/>
        <w:jc w:val="both"/>
        <w:rPr>
          <w:rFonts w:ascii="Sylfaen" w:hAnsi="Sylfaen" w:cs="Sylfaen"/>
          <w:lang w:val="ka-GE"/>
        </w:rPr>
      </w:pPr>
    </w:p>
    <w:p w14:paraId="226F626E" w14:textId="620D56BB" w:rsidR="005E130F" w:rsidRPr="00090A8D" w:rsidRDefault="005E130F" w:rsidP="005E130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lastRenderedPageBreak/>
        <w:t>საკონტაქტო</w:t>
      </w:r>
      <w:r w:rsidRPr="00E37C5C">
        <w:rPr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პირი</w:t>
      </w:r>
      <w:r w:rsidR="00546C2D">
        <w:rPr>
          <w:lang w:val="ka-GE"/>
        </w:rPr>
        <w:t xml:space="preserve">: </w:t>
      </w:r>
      <w:r w:rsidR="00546C2D" w:rsidRPr="00546C2D">
        <w:rPr>
          <w:rFonts w:ascii="Sylfaen" w:hAnsi="Sylfaen"/>
          <w:lang w:val="ka-GE"/>
        </w:rPr>
        <w:t>ირაკლი ხვადაგაძე</w:t>
      </w:r>
    </w:p>
    <w:p w14:paraId="261FD56D" w14:textId="516B5F38" w:rsidR="005E130F" w:rsidRPr="00E37C5C" w:rsidRDefault="005E130F" w:rsidP="0067333F">
      <w:pPr>
        <w:spacing w:after="0"/>
        <w:jc w:val="both"/>
        <w:rPr>
          <w:lang w:val="ka-GE"/>
        </w:rPr>
      </w:pPr>
      <w:r w:rsidRPr="00E37C5C">
        <w:rPr>
          <w:rFonts w:ascii="Sylfaen" w:hAnsi="Sylfaen" w:cs="Sylfaen"/>
          <w:lang w:val="ka-GE"/>
        </w:rPr>
        <w:t>მის</w:t>
      </w:r>
      <w:r w:rsidRPr="00E37C5C">
        <w:rPr>
          <w:lang w:val="ka-GE"/>
        </w:rPr>
        <w:t xml:space="preserve">.: </w:t>
      </w:r>
      <w:proofErr w:type="spellStart"/>
      <w:r w:rsidR="0067333F">
        <w:rPr>
          <w:rFonts w:ascii="Sylfaen" w:hAnsi="Sylfaen" w:cs="Sylfaen"/>
        </w:rPr>
        <w:t>საქართველო</w:t>
      </w:r>
      <w:proofErr w:type="spellEnd"/>
      <w:r w:rsidR="0067333F">
        <w:t xml:space="preserve">, </w:t>
      </w:r>
      <w:proofErr w:type="spellStart"/>
      <w:r w:rsidR="0067333F">
        <w:rPr>
          <w:rFonts w:ascii="Sylfaen" w:hAnsi="Sylfaen" w:cs="Sylfaen"/>
        </w:rPr>
        <w:t>თბილისი</w:t>
      </w:r>
      <w:proofErr w:type="spellEnd"/>
      <w:r w:rsidR="0067333F">
        <w:t xml:space="preserve">, </w:t>
      </w:r>
      <w:proofErr w:type="spellStart"/>
      <w:r w:rsidR="0067333F">
        <w:rPr>
          <w:rFonts w:ascii="Sylfaen" w:hAnsi="Sylfaen" w:cs="Sylfaen"/>
        </w:rPr>
        <w:t>მთაწმინდის</w:t>
      </w:r>
      <w:proofErr w:type="spellEnd"/>
      <w:r w:rsidR="0067333F">
        <w:t xml:space="preserve"> </w:t>
      </w:r>
      <w:proofErr w:type="spellStart"/>
      <w:r w:rsidR="0067333F">
        <w:rPr>
          <w:rFonts w:ascii="Sylfaen" w:hAnsi="Sylfaen" w:cs="Sylfaen"/>
        </w:rPr>
        <w:t>რაიონი</w:t>
      </w:r>
      <w:proofErr w:type="spellEnd"/>
      <w:r w:rsidR="0067333F">
        <w:t xml:space="preserve">, </w:t>
      </w:r>
      <w:proofErr w:type="spellStart"/>
      <w:r w:rsidR="0067333F">
        <w:rPr>
          <w:rFonts w:ascii="Sylfaen" w:hAnsi="Sylfaen" w:cs="Sylfaen"/>
        </w:rPr>
        <w:t>მედეა</w:t>
      </w:r>
      <w:proofErr w:type="spellEnd"/>
      <w:r w:rsidR="0067333F">
        <w:t xml:space="preserve"> (</w:t>
      </w:r>
      <w:proofErr w:type="spellStart"/>
      <w:r w:rsidR="0067333F">
        <w:rPr>
          <w:rFonts w:ascii="Sylfaen" w:hAnsi="Sylfaen" w:cs="Sylfaen"/>
        </w:rPr>
        <w:t>მზია</w:t>
      </w:r>
      <w:proofErr w:type="spellEnd"/>
      <w:r w:rsidR="0067333F">
        <w:t xml:space="preserve">) </w:t>
      </w:r>
      <w:proofErr w:type="spellStart"/>
      <w:r w:rsidR="0067333F">
        <w:rPr>
          <w:rFonts w:ascii="Sylfaen" w:hAnsi="Sylfaen" w:cs="Sylfaen"/>
        </w:rPr>
        <w:t>ჯუღელის</w:t>
      </w:r>
      <w:proofErr w:type="spellEnd"/>
      <w:r w:rsidR="0067333F">
        <w:t xml:space="preserve"> </w:t>
      </w:r>
      <w:proofErr w:type="spellStart"/>
      <w:r w:rsidR="0067333F">
        <w:rPr>
          <w:rFonts w:ascii="Sylfaen" w:hAnsi="Sylfaen" w:cs="Sylfaen"/>
        </w:rPr>
        <w:t>ქუჩა</w:t>
      </w:r>
      <w:proofErr w:type="spellEnd"/>
      <w:r w:rsidR="0067333F">
        <w:t xml:space="preserve">, </w:t>
      </w:r>
      <w:r w:rsidR="0067333F">
        <w:rPr>
          <w:rFonts w:cs="Calibri"/>
        </w:rPr>
        <w:t>№</w:t>
      </w:r>
      <w:r w:rsidR="0067333F">
        <w:t>10</w:t>
      </w:r>
      <w:r w:rsidR="0067333F">
        <w:rPr>
          <w:rFonts w:cs="Calibri"/>
        </w:rPr>
        <w:t> </w:t>
      </w:r>
    </w:p>
    <w:p w14:paraId="2E4B8AAB" w14:textId="6333D72B" w:rsidR="005E130F" w:rsidRPr="00090A8D" w:rsidRDefault="005E130F" w:rsidP="005E130F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 w:cs="Sylfaen"/>
          <w:lang w:val="ka-GE"/>
        </w:rPr>
        <w:t>ელ</w:t>
      </w:r>
      <w:r w:rsidRPr="00E37C5C">
        <w:rPr>
          <w:lang w:val="ka-GE"/>
        </w:rPr>
        <w:t xml:space="preserve">. </w:t>
      </w:r>
      <w:r w:rsidRPr="00E37C5C">
        <w:rPr>
          <w:rFonts w:ascii="Sylfaen" w:hAnsi="Sylfaen" w:cs="Sylfaen"/>
          <w:lang w:val="ka-GE"/>
        </w:rPr>
        <w:t>ფოსტა</w:t>
      </w:r>
      <w:r w:rsidRPr="00E37C5C">
        <w:rPr>
          <w:lang w:val="ka-GE"/>
        </w:rPr>
        <w:t xml:space="preserve">: </w:t>
      </w:r>
      <w:proofErr w:type="spellStart"/>
      <w:r w:rsidR="0054182C">
        <w:rPr>
          <w:rFonts w:ascii="Sylfaen" w:hAnsi="Sylfaen"/>
        </w:rPr>
        <w:t>ikhvadagadze</w:t>
      </w:r>
      <w:proofErr w:type="spellEnd"/>
      <w:r w:rsidR="00090A8D">
        <w:rPr>
          <w:rFonts w:ascii="Sylfaen" w:hAnsi="Sylfaen" w:cs="Arial"/>
          <w:lang w:val="ka-GE"/>
        </w:rPr>
        <w:t>@gwp.g</w:t>
      </w:r>
      <w:r w:rsidR="00090A8D">
        <w:rPr>
          <w:rFonts w:ascii="Sylfaen" w:hAnsi="Sylfaen" w:cs="Arial"/>
        </w:rPr>
        <w:t>e</w:t>
      </w:r>
    </w:p>
    <w:p w14:paraId="15186467" w14:textId="77D12F54" w:rsidR="00F827AD" w:rsidRPr="00E37C5C" w:rsidRDefault="005E130F" w:rsidP="00F827AD">
      <w:pPr>
        <w:spacing w:after="0"/>
        <w:jc w:val="both"/>
        <w:rPr>
          <w:rFonts w:ascii="Sylfaen" w:hAnsi="Sylfaen" w:cs="Arial"/>
          <w:lang w:val="ka-GE"/>
        </w:rPr>
      </w:pPr>
      <w:r w:rsidRPr="00E37C5C">
        <w:rPr>
          <w:rFonts w:ascii="Sylfaen" w:hAnsi="Sylfaen" w:cs="Sylfaen"/>
          <w:lang w:val="ka-GE"/>
        </w:rPr>
        <w:t>ტელ</w:t>
      </w:r>
      <w:r w:rsidRPr="00E37C5C">
        <w:rPr>
          <w:lang w:val="ka-GE"/>
        </w:rPr>
        <w:t>.</w:t>
      </w:r>
      <w:r w:rsidRPr="00E37C5C">
        <w:rPr>
          <w:rFonts w:cs="Arial"/>
          <w:lang w:val="ka-GE"/>
        </w:rPr>
        <w:t>: +995 322 931111</w:t>
      </w:r>
      <w:r w:rsidR="00090A8D">
        <w:rPr>
          <w:rFonts w:ascii="Sylfaen" w:hAnsi="Sylfaen" w:cs="Arial"/>
          <w:lang w:val="ka-GE"/>
        </w:rPr>
        <w:t xml:space="preserve"> (1141</w:t>
      </w:r>
      <w:r w:rsidR="00D2709F"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="0054182C" w:rsidRPr="0054182C">
        <w:rPr>
          <w:rFonts w:cs="Arial"/>
          <w:lang w:val="ka-GE"/>
        </w:rPr>
        <w:t>+995 599 50 50 67</w:t>
      </w:r>
    </w:p>
    <w:sectPr w:rsidR="00F827AD" w:rsidRPr="00E37C5C" w:rsidSect="005111AB">
      <w:headerReference w:type="default" r:id="rId16"/>
      <w:footerReference w:type="default" r:id="rId17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168725" w14:textId="77777777" w:rsidR="00D14D84" w:rsidRDefault="00D14D84" w:rsidP="007902EA">
      <w:pPr>
        <w:spacing w:after="0" w:line="240" w:lineRule="auto"/>
      </w:pPr>
      <w:r>
        <w:separator/>
      </w:r>
    </w:p>
  </w:endnote>
  <w:endnote w:type="continuationSeparator" w:id="0">
    <w:p w14:paraId="347A99A7" w14:textId="77777777" w:rsidR="00D14D84" w:rsidRDefault="00D14D84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2202290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06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011630" w14:textId="77777777" w:rsidR="00D14D84" w:rsidRDefault="00D14D84" w:rsidP="007902EA">
      <w:pPr>
        <w:spacing w:after="0" w:line="240" w:lineRule="auto"/>
      </w:pPr>
      <w:r>
        <w:separator/>
      </w:r>
    </w:p>
  </w:footnote>
  <w:footnote w:type="continuationSeparator" w:id="0">
    <w:p w14:paraId="2D11F467" w14:textId="77777777" w:rsidR="00D14D84" w:rsidRDefault="00D14D84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5E56F39"/>
    <w:multiLevelType w:val="hybridMultilevel"/>
    <w:tmpl w:val="179E4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2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48F071A9"/>
    <w:multiLevelType w:val="multilevel"/>
    <w:tmpl w:val="7100A850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0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2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7"/>
  </w:num>
  <w:num w:numId="5">
    <w:abstractNumId w:val="15"/>
  </w:num>
  <w:num w:numId="6">
    <w:abstractNumId w:val="5"/>
  </w:num>
  <w:num w:numId="7">
    <w:abstractNumId w:val="4"/>
  </w:num>
  <w:num w:numId="8">
    <w:abstractNumId w:val="30"/>
  </w:num>
  <w:num w:numId="9">
    <w:abstractNumId w:val="34"/>
  </w:num>
  <w:num w:numId="10">
    <w:abstractNumId w:val="17"/>
  </w:num>
  <w:num w:numId="11">
    <w:abstractNumId w:val="8"/>
  </w:num>
  <w:num w:numId="12">
    <w:abstractNumId w:val="13"/>
  </w:num>
  <w:num w:numId="13">
    <w:abstractNumId w:val="25"/>
  </w:num>
  <w:num w:numId="14">
    <w:abstractNumId w:val="18"/>
  </w:num>
  <w:num w:numId="15">
    <w:abstractNumId w:val="11"/>
  </w:num>
  <w:num w:numId="16">
    <w:abstractNumId w:val="32"/>
  </w:num>
  <w:num w:numId="17">
    <w:abstractNumId w:val="23"/>
  </w:num>
  <w:num w:numId="18">
    <w:abstractNumId w:val="22"/>
  </w:num>
  <w:num w:numId="19">
    <w:abstractNumId w:val="7"/>
  </w:num>
  <w:num w:numId="20">
    <w:abstractNumId w:val="2"/>
  </w:num>
  <w:num w:numId="21">
    <w:abstractNumId w:val="36"/>
  </w:num>
  <w:num w:numId="22">
    <w:abstractNumId w:val="38"/>
  </w:num>
  <w:num w:numId="23">
    <w:abstractNumId w:val="14"/>
  </w:num>
  <w:num w:numId="24">
    <w:abstractNumId w:val="33"/>
  </w:num>
  <w:num w:numId="25">
    <w:abstractNumId w:val="10"/>
  </w:num>
  <w:num w:numId="26">
    <w:abstractNumId w:val="28"/>
  </w:num>
  <w:num w:numId="27">
    <w:abstractNumId w:val="3"/>
  </w:num>
  <w:num w:numId="28">
    <w:abstractNumId w:val="26"/>
  </w:num>
  <w:num w:numId="29">
    <w:abstractNumId w:val="24"/>
  </w:num>
  <w:num w:numId="30">
    <w:abstractNumId w:val="31"/>
  </w:num>
  <w:num w:numId="31">
    <w:abstractNumId w:val="35"/>
  </w:num>
  <w:num w:numId="32">
    <w:abstractNumId w:val="27"/>
  </w:num>
  <w:num w:numId="33">
    <w:abstractNumId w:val="12"/>
  </w:num>
  <w:num w:numId="34">
    <w:abstractNumId w:val="20"/>
  </w:num>
  <w:num w:numId="35">
    <w:abstractNumId w:val="21"/>
  </w:num>
  <w:num w:numId="36">
    <w:abstractNumId w:val="6"/>
  </w:num>
  <w:num w:numId="37">
    <w:abstractNumId w:val="9"/>
  </w:num>
  <w:num w:numId="38">
    <w:abstractNumId w:val="29"/>
  </w:num>
  <w:num w:numId="39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yBSJzY0NTMzNjQyUdpeDU4uLM/DyQAqNaAIFGPQIsAAAA"/>
  </w:docVars>
  <w:rsids>
    <w:rsidRoot w:val="006E1729"/>
    <w:rsid w:val="00000015"/>
    <w:rsid w:val="00013DED"/>
    <w:rsid w:val="00014051"/>
    <w:rsid w:val="00015E1B"/>
    <w:rsid w:val="000202A5"/>
    <w:rsid w:val="00021362"/>
    <w:rsid w:val="00026B30"/>
    <w:rsid w:val="00027D70"/>
    <w:rsid w:val="00030F5C"/>
    <w:rsid w:val="00031452"/>
    <w:rsid w:val="000316A8"/>
    <w:rsid w:val="000353F8"/>
    <w:rsid w:val="00046082"/>
    <w:rsid w:val="0004786C"/>
    <w:rsid w:val="00051E54"/>
    <w:rsid w:val="000523DA"/>
    <w:rsid w:val="00053EAB"/>
    <w:rsid w:val="0005435C"/>
    <w:rsid w:val="00055E1E"/>
    <w:rsid w:val="00056A31"/>
    <w:rsid w:val="00064AB9"/>
    <w:rsid w:val="0006542B"/>
    <w:rsid w:val="00065E00"/>
    <w:rsid w:val="00081D42"/>
    <w:rsid w:val="000839D9"/>
    <w:rsid w:val="00090A8D"/>
    <w:rsid w:val="00092A77"/>
    <w:rsid w:val="00092E77"/>
    <w:rsid w:val="00097190"/>
    <w:rsid w:val="000974B9"/>
    <w:rsid w:val="00097AA8"/>
    <w:rsid w:val="000A0D72"/>
    <w:rsid w:val="000B1C85"/>
    <w:rsid w:val="000B1F3B"/>
    <w:rsid w:val="000B47A5"/>
    <w:rsid w:val="000B4C5E"/>
    <w:rsid w:val="000B5D0F"/>
    <w:rsid w:val="000C3223"/>
    <w:rsid w:val="000C7E19"/>
    <w:rsid w:val="000D5BB4"/>
    <w:rsid w:val="000D68A2"/>
    <w:rsid w:val="000E4817"/>
    <w:rsid w:val="000E5617"/>
    <w:rsid w:val="000F03A0"/>
    <w:rsid w:val="000F3872"/>
    <w:rsid w:val="000F4D71"/>
    <w:rsid w:val="000F63C5"/>
    <w:rsid w:val="00100DF2"/>
    <w:rsid w:val="00110CCE"/>
    <w:rsid w:val="00116D4F"/>
    <w:rsid w:val="00117164"/>
    <w:rsid w:val="00120724"/>
    <w:rsid w:val="00122148"/>
    <w:rsid w:val="001258A9"/>
    <w:rsid w:val="00127F44"/>
    <w:rsid w:val="00131B75"/>
    <w:rsid w:val="001323BF"/>
    <w:rsid w:val="00136124"/>
    <w:rsid w:val="00137719"/>
    <w:rsid w:val="0014156D"/>
    <w:rsid w:val="001433C2"/>
    <w:rsid w:val="001461E6"/>
    <w:rsid w:val="00147BC5"/>
    <w:rsid w:val="00156D6D"/>
    <w:rsid w:val="001575CA"/>
    <w:rsid w:val="00160DCD"/>
    <w:rsid w:val="00161677"/>
    <w:rsid w:val="00162053"/>
    <w:rsid w:val="00165000"/>
    <w:rsid w:val="00171C91"/>
    <w:rsid w:val="00172F99"/>
    <w:rsid w:val="001760C2"/>
    <w:rsid w:val="0017792E"/>
    <w:rsid w:val="00185C9D"/>
    <w:rsid w:val="00191803"/>
    <w:rsid w:val="00194044"/>
    <w:rsid w:val="001A2E65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1F4E49"/>
    <w:rsid w:val="00202451"/>
    <w:rsid w:val="0020486B"/>
    <w:rsid w:val="002056E8"/>
    <w:rsid w:val="00207B93"/>
    <w:rsid w:val="00207CEA"/>
    <w:rsid w:val="0021119E"/>
    <w:rsid w:val="0021503D"/>
    <w:rsid w:val="00216B88"/>
    <w:rsid w:val="00220ED6"/>
    <w:rsid w:val="002319CA"/>
    <w:rsid w:val="00237416"/>
    <w:rsid w:val="00240D77"/>
    <w:rsid w:val="00241768"/>
    <w:rsid w:val="002422D6"/>
    <w:rsid w:val="002468A9"/>
    <w:rsid w:val="0025658B"/>
    <w:rsid w:val="002568CE"/>
    <w:rsid w:val="00257F36"/>
    <w:rsid w:val="00266CA0"/>
    <w:rsid w:val="00267D3F"/>
    <w:rsid w:val="00270BF2"/>
    <w:rsid w:val="00275958"/>
    <w:rsid w:val="00276F7A"/>
    <w:rsid w:val="002778A0"/>
    <w:rsid w:val="00277B37"/>
    <w:rsid w:val="00284AFD"/>
    <w:rsid w:val="0029272A"/>
    <w:rsid w:val="002A4E62"/>
    <w:rsid w:val="002A60C4"/>
    <w:rsid w:val="002B6F69"/>
    <w:rsid w:val="002C066E"/>
    <w:rsid w:val="002C21C7"/>
    <w:rsid w:val="002C42C6"/>
    <w:rsid w:val="002D06EE"/>
    <w:rsid w:val="002D1E74"/>
    <w:rsid w:val="002D2EE8"/>
    <w:rsid w:val="002D2F27"/>
    <w:rsid w:val="002D611B"/>
    <w:rsid w:val="002E0D1E"/>
    <w:rsid w:val="002E0E5E"/>
    <w:rsid w:val="002F1EB1"/>
    <w:rsid w:val="002F5D85"/>
    <w:rsid w:val="003011B3"/>
    <w:rsid w:val="00302948"/>
    <w:rsid w:val="00303697"/>
    <w:rsid w:val="00316C88"/>
    <w:rsid w:val="00320435"/>
    <w:rsid w:val="00320878"/>
    <w:rsid w:val="00322A8C"/>
    <w:rsid w:val="0033101C"/>
    <w:rsid w:val="0033253A"/>
    <w:rsid w:val="00333692"/>
    <w:rsid w:val="0033397E"/>
    <w:rsid w:val="00340CC3"/>
    <w:rsid w:val="00356613"/>
    <w:rsid w:val="00357317"/>
    <w:rsid w:val="003573F4"/>
    <w:rsid w:val="003657A5"/>
    <w:rsid w:val="00377D43"/>
    <w:rsid w:val="00381899"/>
    <w:rsid w:val="00385373"/>
    <w:rsid w:val="003853BB"/>
    <w:rsid w:val="003859BA"/>
    <w:rsid w:val="00387591"/>
    <w:rsid w:val="00387AB5"/>
    <w:rsid w:val="00391AB5"/>
    <w:rsid w:val="003A029B"/>
    <w:rsid w:val="003A4DAA"/>
    <w:rsid w:val="003A5D91"/>
    <w:rsid w:val="003B049F"/>
    <w:rsid w:val="003B460D"/>
    <w:rsid w:val="003B5A5E"/>
    <w:rsid w:val="003C568B"/>
    <w:rsid w:val="003C6F22"/>
    <w:rsid w:val="003D6473"/>
    <w:rsid w:val="003D7C07"/>
    <w:rsid w:val="003E0EFB"/>
    <w:rsid w:val="003E15FA"/>
    <w:rsid w:val="003E5DF3"/>
    <w:rsid w:val="003F370C"/>
    <w:rsid w:val="003F5521"/>
    <w:rsid w:val="003F699A"/>
    <w:rsid w:val="00401E17"/>
    <w:rsid w:val="0040587B"/>
    <w:rsid w:val="00405F5B"/>
    <w:rsid w:val="004076BB"/>
    <w:rsid w:val="00410EC6"/>
    <w:rsid w:val="0041258C"/>
    <w:rsid w:val="004147A6"/>
    <w:rsid w:val="00430AF7"/>
    <w:rsid w:val="00431665"/>
    <w:rsid w:val="00431B3C"/>
    <w:rsid w:val="004375BF"/>
    <w:rsid w:val="00440A96"/>
    <w:rsid w:val="00442F86"/>
    <w:rsid w:val="004446E6"/>
    <w:rsid w:val="00446516"/>
    <w:rsid w:val="00452128"/>
    <w:rsid w:val="004533A4"/>
    <w:rsid w:val="00457067"/>
    <w:rsid w:val="00462BB2"/>
    <w:rsid w:val="00462CA0"/>
    <w:rsid w:val="0046501B"/>
    <w:rsid w:val="004717AB"/>
    <w:rsid w:val="00482852"/>
    <w:rsid w:val="00483B17"/>
    <w:rsid w:val="00485700"/>
    <w:rsid w:val="0048659C"/>
    <w:rsid w:val="00497393"/>
    <w:rsid w:val="004A3BD8"/>
    <w:rsid w:val="004A4BC7"/>
    <w:rsid w:val="004A66FB"/>
    <w:rsid w:val="004A7C56"/>
    <w:rsid w:val="004B09C9"/>
    <w:rsid w:val="004B0C7B"/>
    <w:rsid w:val="004B20C6"/>
    <w:rsid w:val="004B771B"/>
    <w:rsid w:val="004C1E0D"/>
    <w:rsid w:val="004D3679"/>
    <w:rsid w:val="004D3D1C"/>
    <w:rsid w:val="004D747F"/>
    <w:rsid w:val="005111AB"/>
    <w:rsid w:val="00516531"/>
    <w:rsid w:val="0052656B"/>
    <w:rsid w:val="00536345"/>
    <w:rsid w:val="00540038"/>
    <w:rsid w:val="0054182C"/>
    <w:rsid w:val="005440C8"/>
    <w:rsid w:val="00544856"/>
    <w:rsid w:val="00546C2D"/>
    <w:rsid w:val="005553C3"/>
    <w:rsid w:val="00567ACA"/>
    <w:rsid w:val="0057474B"/>
    <w:rsid w:val="00575D3E"/>
    <w:rsid w:val="00580531"/>
    <w:rsid w:val="005832A4"/>
    <w:rsid w:val="00583B48"/>
    <w:rsid w:val="00585502"/>
    <w:rsid w:val="00586056"/>
    <w:rsid w:val="00586C84"/>
    <w:rsid w:val="00595E4B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752C"/>
    <w:rsid w:val="005F3357"/>
    <w:rsid w:val="005F7D4F"/>
    <w:rsid w:val="006106DD"/>
    <w:rsid w:val="00610FC8"/>
    <w:rsid w:val="00612AA0"/>
    <w:rsid w:val="00615BD2"/>
    <w:rsid w:val="00616DE3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333F"/>
    <w:rsid w:val="00674470"/>
    <w:rsid w:val="0067481E"/>
    <w:rsid w:val="00674F71"/>
    <w:rsid w:val="006776D7"/>
    <w:rsid w:val="00680844"/>
    <w:rsid w:val="00681B23"/>
    <w:rsid w:val="0068577A"/>
    <w:rsid w:val="00685BD0"/>
    <w:rsid w:val="00692B13"/>
    <w:rsid w:val="0069500B"/>
    <w:rsid w:val="00697C60"/>
    <w:rsid w:val="006A256D"/>
    <w:rsid w:val="006A2734"/>
    <w:rsid w:val="006A3D31"/>
    <w:rsid w:val="006A7B28"/>
    <w:rsid w:val="006B12BB"/>
    <w:rsid w:val="006C1436"/>
    <w:rsid w:val="006C2D94"/>
    <w:rsid w:val="006C7D3F"/>
    <w:rsid w:val="006C7E00"/>
    <w:rsid w:val="006D054A"/>
    <w:rsid w:val="006E119F"/>
    <w:rsid w:val="006E1729"/>
    <w:rsid w:val="006E3483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0A5F"/>
    <w:rsid w:val="00734570"/>
    <w:rsid w:val="00735828"/>
    <w:rsid w:val="00764A65"/>
    <w:rsid w:val="0076720D"/>
    <w:rsid w:val="00772078"/>
    <w:rsid w:val="007778CE"/>
    <w:rsid w:val="00784DCB"/>
    <w:rsid w:val="007902EA"/>
    <w:rsid w:val="0079252D"/>
    <w:rsid w:val="00794191"/>
    <w:rsid w:val="00796BF5"/>
    <w:rsid w:val="007A28C4"/>
    <w:rsid w:val="007A6E1A"/>
    <w:rsid w:val="007A7424"/>
    <w:rsid w:val="007B4C58"/>
    <w:rsid w:val="007B7D53"/>
    <w:rsid w:val="007C1725"/>
    <w:rsid w:val="007C482E"/>
    <w:rsid w:val="007C4D48"/>
    <w:rsid w:val="007D3F97"/>
    <w:rsid w:val="007D73CE"/>
    <w:rsid w:val="007E0304"/>
    <w:rsid w:val="007E1E28"/>
    <w:rsid w:val="007F1D40"/>
    <w:rsid w:val="007F3AA0"/>
    <w:rsid w:val="007F4F2B"/>
    <w:rsid w:val="007F7ADB"/>
    <w:rsid w:val="00815A4C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6200E"/>
    <w:rsid w:val="008647CD"/>
    <w:rsid w:val="00867825"/>
    <w:rsid w:val="008751CA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203A8"/>
    <w:rsid w:val="00922889"/>
    <w:rsid w:val="00925DC2"/>
    <w:rsid w:val="009261B9"/>
    <w:rsid w:val="00931A9A"/>
    <w:rsid w:val="00940D2A"/>
    <w:rsid w:val="00950D10"/>
    <w:rsid w:val="00954423"/>
    <w:rsid w:val="00954527"/>
    <w:rsid w:val="00954DD3"/>
    <w:rsid w:val="009567A7"/>
    <w:rsid w:val="00957E8C"/>
    <w:rsid w:val="00960D25"/>
    <w:rsid w:val="009621F5"/>
    <w:rsid w:val="009804B1"/>
    <w:rsid w:val="009815C7"/>
    <w:rsid w:val="00985307"/>
    <w:rsid w:val="00985A14"/>
    <w:rsid w:val="00990659"/>
    <w:rsid w:val="0099130F"/>
    <w:rsid w:val="00993D47"/>
    <w:rsid w:val="0099429F"/>
    <w:rsid w:val="00997CB4"/>
    <w:rsid w:val="009A0542"/>
    <w:rsid w:val="009A2F37"/>
    <w:rsid w:val="009A7535"/>
    <w:rsid w:val="009A77FB"/>
    <w:rsid w:val="009C43B6"/>
    <w:rsid w:val="009C5EE2"/>
    <w:rsid w:val="009C7B5B"/>
    <w:rsid w:val="009C7E4E"/>
    <w:rsid w:val="009D07D1"/>
    <w:rsid w:val="009D085B"/>
    <w:rsid w:val="009D1896"/>
    <w:rsid w:val="009D5E96"/>
    <w:rsid w:val="009D6EEF"/>
    <w:rsid w:val="009D733B"/>
    <w:rsid w:val="009E08FC"/>
    <w:rsid w:val="009E15AC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F8F"/>
    <w:rsid w:val="00A12CDA"/>
    <w:rsid w:val="00A167BC"/>
    <w:rsid w:val="00A221DF"/>
    <w:rsid w:val="00A225F5"/>
    <w:rsid w:val="00A22F9F"/>
    <w:rsid w:val="00A23B72"/>
    <w:rsid w:val="00A25792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2EB3"/>
    <w:rsid w:val="00A847D4"/>
    <w:rsid w:val="00A912EB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457A"/>
    <w:rsid w:val="00AF56A2"/>
    <w:rsid w:val="00AF6D9B"/>
    <w:rsid w:val="00AF7DC3"/>
    <w:rsid w:val="00B02F2D"/>
    <w:rsid w:val="00B049C5"/>
    <w:rsid w:val="00B04BAA"/>
    <w:rsid w:val="00B07BFB"/>
    <w:rsid w:val="00B110A0"/>
    <w:rsid w:val="00B11F93"/>
    <w:rsid w:val="00B137F3"/>
    <w:rsid w:val="00B156A3"/>
    <w:rsid w:val="00B1686A"/>
    <w:rsid w:val="00B1711D"/>
    <w:rsid w:val="00B23313"/>
    <w:rsid w:val="00B30838"/>
    <w:rsid w:val="00B35065"/>
    <w:rsid w:val="00B36671"/>
    <w:rsid w:val="00B42689"/>
    <w:rsid w:val="00B47896"/>
    <w:rsid w:val="00B47D4C"/>
    <w:rsid w:val="00B5249E"/>
    <w:rsid w:val="00B5452A"/>
    <w:rsid w:val="00B56244"/>
    <w:rsid w:val="00B616CF"/>
    <w:rsid w:val="00B62EB8"/>
    <w:rsid w:val="00B63240"/>
    <w:rsid w:val="00B806AE"/>
    <w:rsid w:val="00B830F8"/>
    <w:rsid w:val="00B84106"/>
    <w:rsid w:val="00B92B05"/>
    <w:rsid w:val="00B942E0"/>
    <w:rsid w:val="00B97F4F"/>
    <w:rsid w:val="00BB0F01"/>
    <w:rsid w:val="00BC364F"/>
    <w:rsid w:val="00BC4B97"/>
    <w:rsid w:val="00BC4C63"/>
    <w:rsid w:val="00BD555E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6F22"/>
    <w:rsid w:val="00C12270"/>
    <w:rsid w:val="00C12ABD"/>
    <w:rsid w:val="00C14986"/>
    <w:rsid w:val="00C14D7A"/>
    <w:rsid w:val="00C27890"/>
    <w:rsid w:val="00C33D82"/>
    <w:rsid w:val="00C40C8C"/>
    <w:rsid w:val="00C41C03"/>
    <w:rsid w:val="00C55BCF"/>
    <w:rsid w:val="00C565E7"/>
    <w:rsid w:val="00C67999"/>
    <w:rsid w:val="00C73981"/>
    <w:rsid w:val="00C761CC"/>
    <w:rsid w:val="00C83494"/>
    <w:rsid w:val="00C86727"/>
    <w:rsid w:val="00C86CD0"/>
    <w:rsid w:val="00C91AFC"/>
    <w:rsid w:val="00C9205D"/>
    <w:rsid w:val="00C94E92"/>
    <w:rsid w:val="00CA1443"/>
    <w:rsid w:val="00CA4A83"/>
    <w:rsid w:val="00CA54EE"/>
    <w:rsid w:val="00CB2B75"/>
    <w:rsid w:val="00CB730B"/>
    <w:rsid w:val="00CB736E"/>
    <w:rsid w:val="00CC36DB"/>
    <w:rsid w:val="00CC3C0A"/>
    <w:rsid w:val="00CC4789"/>
    <w:rsid w:val="00CD202E"/>
    <w:rsid w:val="00CD295B"/>
    <w:rsid w:val="00CD3EA4"/>
    <w:rsid w:val="00CD7F43"/>
    <w:rsid w:val="00CE1D05"/>
    <w:rsid w:val="00CE1D66"/>
    <w:rsid w:val="00CE2754"/>
    <w:rsid w:val="00CE2FD9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4D84"/>
    <w:rsid w:val="00D150F5"/>
    <w:rsid w:val="00D16A7A"/>
    <w:rsid w:val="00D20CC6"/>
    <w:rsid w:val="00D2709F"/>
    <w:rsid w:val="00D30223"/>
    <w:rsid w:val="00D32A75"/>
    <w:rsid w:val="00D32AB0"/>
    <w:rsid w:val="00D3468A"/>
    <w:rsid w:val="00D374EE"/>
    <w:rsid w:val="00D426A7"/>
    <w:rsid w:val="00D43A2F"/>
    <w:rsid w:val="00D513C2"/>
    <w:rsid w:val="00D51D10"/>
    <w:rsid w:val="00D527CB"/>
    <w:rsid w:val="00D5577A"/>
    <w:rsid w:val="00D557E5"/>
    <w:rsid w:val="00D55C6F"/>
    <w:rsid w:val="00D5623D"/>
    <w:rsid w:val="00D57017"/>
    <w:rsid w:val="00D57FF3"/>
    <w:rsid w:val="00D624C5"/>
    <w:rsid w:val="00D663A7"/>
    <w:rsid w:val="00D74011"/>
    <w:rsid w:val="00D80CDB"/>
    <w:rsid w:val="00D8245F"/>
    <w:rsid w:val="00D8500D"/>
    <w:rsid w:val="00D95150"/>
    <w:rsid w:val="00D959AB"/>
    <w:rsid w:val="00D95A0F"/>
    <w:rsid w:val="00D96566"/>
    <w:rsid w:val="00DA4009"/>
    <w:rsid w:val="00DA5376"/>
    <w:rsid w:val="00DB399C"/>
    <w:rsid w:val="00DB4255"/>
    <w:rsid w:val="00DB4D6B"/>
    <w:rsid w:val="00DB77E8"/>
    <w:rsid w:val="00DC2AA1"/>
    <w:rsid w:val="00DC3E5B"/>
    <w:rsid w:val="00DC4440"/>
    <w:rsid w:val="00DC6664"/>
    <w:rsid w:val="00DD0889"/>
    <w:rsid w:val="00DD1F94"/>
    <w:rsid w:val="00DE5016"/>
    <w:rsid w:val="00DF0E2A"/>
    <w:rsid w:val="00DF5F26"/>
    <w:rsid w:val="00E00D0C"/>
    <w:rsid w:val="00E123C2"/>
    <w:rsid w:val="00E14853"/>
    <w:rsid w:val="00E2134C"/>
    <w:rsid w:val="00E2452E"/>
    <w:rsid w:val="00E25748"/>
    <w:rsid w:val="00E262FC"/>
    <w:rsid w:val="00E272FF"/>
    <w:rsid w:val="00E3022B"/>
    <w:rsid w:val="00E33A8F"/>
    <w:rsid w:val="00E37C5C"/>
    <w:rsid w:val="00E4143A"/>
    <w:rsid w:val="00E42B0C"/>
    <w:rsid w:val="00E45E7B"/>
    <w:rsid w:val="00E45EB8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75F"/>
    <w:rsid w:val="00E8201E"/>
    <w:rsid w:val="00E90A78"/>
    <w:rsid w:val="00E91201"/>
    <w:rsid w:val="00E94223"/>
    <w:rsid w:val="00E94ED1"/>
    <w:rsid w:val="00E95292"/>
    <w:rsid w:val="00EA22AE"/>
    <w:rsid w:val="00EA344B"/>
    <w:rsid w:val="00EB217E"/>
    <w:rsid w:val="00EB505F"/>
    <w:rsid w:val="00EC135D"/>
    <w:rsid w:val="00EC1830"/>
    <w:rsid w:val="00EC2046"/>
    <w:rsid w:val="00EE12BB"/>
    <w:rsid w:val="00EF34FE"/>
    <w:rsid w:val="00EF7F05"/>
    <w:rsid w:val="00F0075A"/>
    <w:rsid w:val="00F0297E"/>
    <w:rsid w:val="00F0659D"/>
    <w:rsid w:val="00F069C7"/>
    <w:rsid w:val="00F115A1"/>
    <w:rsid w:val="00F14024"/>
    <w:rsid w:val="00F14C3E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D42D5"/>
    <w:rsid w:val="00FD62E4"/>
    <w:rsid w:val="00FE31E3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paragraph" w:styleId="Revision">
    <w:name w:val="Revision"/>
    <w:hidden/>
    <w:uiPriority w:val="99"/>
    <w:semiHidden/>
    <w:rsid w:val="00401E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file:///C:\Users\lgagua\Desktop\&#4314;&#4308;&#4314;&#4304;%20&#4306;&#4304;&#4306;&#4323;&#4304;\&#4335;&#4304;&#4320;&#4311;&#4312;&#4321;%20&#4306;&#4304;&#4327;&#4312;&#4307;&#4309;&#4308;&#4305;&#4312;\GWP%20&#4307;&#4304;%20RWC%20&#4306;&#4304;&#4308;&#4320;&#4311;&#4312;&#4304;&#4316;&#4308;&#4305;&#4323;&#4314;&#4312;%20&#4322;&#4308;&#4316;&#4307;&#4308;&#4320;&#4312;\&#4321;&#4304;&#4322;&#4308;&#4316;&#4307;&#4308;&#4320;&#4317;%20&#4307;&#4317;&#4313;&#4323;&#4315;&#4308;&#4316;&#4322;&#4304;&#4330;&#4312;&#4304;\&#4307;&#4304;&#4316;&#4304;&#4320;&#4311;&#4312;N1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55575-F0DF-403F-B96B-096301D1B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Lela Gagua</cp:lastModifiedBy>
  <cp:revision>40</cp:revision>
  <cp:lastPrinted>2015-07-27T06:36:00Z</cp:lastPrinted>
  <dcterms:created xsi:type="dcterms:W3CDTF">2020-10-27T12:40:00Z</dcterms:created>
  <dcterms:modified xsi:type="dcterms:W3CDTF">2021-08-18T14:47:00Z</dcterms:modified>
</cp:coreProperties>
</file>