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3AB7A4E"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r w:rsidR="000C36B3">
        <w:rPr>
          <w:rFonts w:ascii="Sylfaen" w:hAnsi="Sylfaen" w:cs="Sylfaen"/>
          <w:b/>
          <w:sz w:val="24"/>
          <w:lang w:val="ka-GE"/>
        </w:rPr>
        <w:t xml:space="preserve"> მაღალი წნევის</w:t>
      </w:r>
    </w:p>
    <w:p w14:paraId="0621B8C3" w14:textId="0F71A145" w:rsidR="00A71E0B" w:rsidRPr="00032743" w:rsidRDefault="00EF7A5C" w:rsidP="00A71E0B">
      <w:pPr>
        <w:spacing w:after="0" w:line="240" w:lineRule="auto"/>
        <w:jc w:val="center"/>
        <w:rPr>
          <w:rFonts w:ascii="Sylfaen" w:hAnsi="Sylfaen" w:cs="Sylfaen"/>
          <w:b/>
          <w:sz w:val="24"/>
          <w:lang w:val="ka-GE"/>
        </w:rPr>
      </w:pPr>
      <w:r>
        <w:rPr>
          <w:rFonts w:ascii="Sylfaen" w:hAnsi="Sylfaen" w:cs="Sylfaen"/>
          <w:b/>
          <w:sz w:val="24"/>
          <w:lang w:val="ka-GE"/>
        </w:rPr>
        <w:t>ფოლადის მილების</w:t>
      </w:r>
      <w:r w:rsidR="005F2A51">
        <w:rPr>
          <w:rFonts w:ascii="Sylfaen" w:hAnsi="Sylfaen" w:cs="Sylfaen"/>
          <w:b/>
          <w:sz w:val="24"/>
          <w:lang w:val="ka-GE"/>
        </w:rPr>
        <w:t xml:space="preserve">, ფოლადის </w:t>
      </w:r>
      <w:r w:rsidR="000C36B3">
        <w:rPr>
          <w:rFonts w:ascii="Sylfaen" w:hAnsi="Sylfaen" w:cs="Sylfaen"/>
          <w:b/>
          <w:sz w:val="24"/>
          <w:lang w:val="ka-GE"/>
        </w:rPr>
        <w:t>ჩამკეტ-მარეგულირებელი არმატურის და ფოლადის ფასონური ნაწილების შესყიდვაზე 3 ლოტად</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4B148B">
      <w:pPr>
        <w:pStyle w:val="ListParagraph"/>
        <w:numPr>
          <w:ilvl w:val="1"/>
          <w:numId w:val="33"/>
        </w:numPr>
        <w:spacing w:after="0"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2FD2C9B" w14:textId="5F43FB81" w:rsidR="000C36B3" w:rsidRDefault="00D30223" w:rsidP="004B148B">
      <w:pPr>
        <w:spacing w:after="0"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0C36B3">
        <w:rPr>
          <w:rFonts w:ascii="Sylfaen" w:hAnsi="Sylfaen" w:cs="Sylfaen"/>
          <w:lang w:val="ka-GE"/>
        </w:rPr>
        <w:t xml:space="preserve">3 ლოტად შემდეგი მასალების შესყიდვაზე: </w:t>
      </w:r>
    </w:p>
    <w:p w14:paraId="2C7B2C63" w14:textId="10D096BA" w:rsidR="000C36B3" w:rsidRDefault="000C36B3" w:rsidP="000C36B3">
      <w:pPr>
        <w:pStyle w:val="ListParagraph"/>
        <w:numPr>
          <w:ilvl w:val="0"/>
          <w:numId w:val="39"/>
        </w:numPr>
        <w:spacing w:after="0" w:line="240" w:lineRule="auto"/>
        <w:rPr>
          <w:rFonts w:ascii="Sylfaen" w:hAnsi="Sylfaen" w:cs="Sylfaen"/>
          <w:lang w:val="ka-GE"/>
        </w:rPr>
      </w:pPr>
      <w:r>
        <w:rPr>
          <w:rFonts w:ascii="Sylfaen" w:hAnsi="Sylfaen" w:cs="Sylfaen"/>
          <w:lang w:val="ka-GE"/>
        </w:rPr>
        <w:t>ფოლადის უნაკერო ან სწორშოვიანი მილები (100 ატმ);</w:t>
      </w:r>
    </w:p>
    <w:p w14:paraId="06C827B4" w14:textId="66605286" w:rsidR="000C36B3" w:rsidRDefault="000C36B3" w:rsidP="000C36B3">
      <w:pPr>
        <w:pStyle w:val="ListParagraph"/>
        <w:numPr>
          <w:ilvl w:val="0"/>
          <w:numId w:val="39"/>
        </w:numPr>
        <w:spacing w:after="0" w:line="240" w:lineRule="auto"/>
        <w:rPr>
          <w:rFonts w:ascii="Sylfaen" w:hAnsi="Sylfaen" w:cs="Sylfaen"/>
          <w:lang w:val="ka-GE"/>
        </w:rPr>
      </w:pPr>
      <w:r w:rsidRPr="000C36B3">
        <w:rPr>
          <w:rFonts w:ascii="Sylfaen" w:hAnsi="Sylfaen" w:cs="Sylfaen"/>
          <w:lang w:val="ka-GE"/>
        </w:rPr>
        <w:t>ფოლადის ჩამ</w:t>
      </w:r>
      <w:r>
        <w:rPr>
          <w:rFonts w:ascii="Sylfaen" w:hAnsi="Sylfaen" w:cs="Sylfaen"/>
          <w:lang w:val="ka-GE"/>
        </w:rPr>
        <w:t>კეტ-მარეგულირებელი არმატურა (100 ატმ);</w:t>
      </w:r>
    </w:p>
    <w:p w14:paraId="22D4CDF1" w14:textId="5361B3B8" w:rsidR="008647CD" w:rsidRPr="000C36B3" w:rsidRDefault="000C36B3" w:rsidP="000C36B3">
      <w:pPr>
        <w:pStyle w:val="ListParagraph"/>
        <w:numPr>
          <w:ilvl w:val="0"/>
          <w:numId w:val="39"/>
        </w:numPr>
        <w:spacing w:after="0" w:line="240" w:lineRule="auto"/>
        <w:rPr>
          <w:rFonts w:ascii="Sylfaen" w:hAnsi="Sylfaen" w:cs="Sylfaen"/>
          <w:lang w:val="ka-GE"/>
        </w:rPr>
      </w:pPr>
      <w:r>
        <w:rPr>
          <w:rFonts w:ascii="Sylfaen" w:hAnsi="Sylfaen" w:cs="Sylfaen"/>
          <w:lang w:val="ka-GE"/>
        </w:rPr>
        <w:t>ფოლადის ფასონური ნაწილები</w:t>
      </w:r>
      <w:r w:rsidRPr="000C36B3">
        <w:rPr>
          <w:rFonts w:ascii="Sylfaen" w:hAnsi="Sylfaen" w:cs="Sylfaen"/>
          <w:lang w:val="ka-GE"/>
        </w:rPr>
        <w:t xml:space="preserve"> </w:t>
      </w:r>
      <w:r>
        <w:rPr>
          <w:rFonts w:ascii="Sylfaen" w:hAnsi="Sylfaen" w:cs="Sylfaen"/>
          <w:lang w:val="ka-GE"/>
        </w:rPr>
        <w:t>(100 ატმ).</w:t>
      </w:r>
    </w:p>
    <w:p w14:paraId="7580F51A" w14:textId="77777777" w:rsidR="004B148B" w:rsidRDefault="004B148B" w:rsidP="004B148B">
      <w:pPr>
        <w:spacing w:line="240" w:lineRule="auto"/>
        <w:jc w:val="both"/>
        <w:rPr>
          <w:rFonts w:ascii="Sylfaen" w:hAnsi="Sylfaen" w:cs="Sylfaen"/>
          <w:b/>
          <w:u w:val="single"/>
          <w:lang w:val="ka-GE"/>
        </w:rPr>
      </w:pPr>
    </w:p>
    <w:p w14:paraId="2F33205D" w14:textId="68A01FEF" w:rsidR="000C36B3" w:rsidRDefault="00835018" w:rsidP="00860A3E">
      <w:pPr>
        <w:spacing w:after="0" w:line="240" w:lineRule="auto"/>
        <w:jc w:val="both"/>
        <w:rPr>
          <w:rFonts w:ascii="Sylfaen" w:hAnsi="Sylfaen" w:cs="Sylfaen"/>
          <w:b/>
          <w:lang w:val="ka-GE"/>
        </w:rPr>
      </w:pPr>
      <w:r w:rsidRPr="000C36B3">
        <w:rPr>
          <w:rFonts w:ascii="Sylfaen" w:hAnsi="Sylfaen" w:cs="Sylfaen"/>
          <w:b/>
          <w:lang w:val="ka-GE"/>
        </w:rPr>
        <w:t xml:space="preserve">შენიშვნა: </w:t>
      </w:r>
    </w:p>
    <w:p w14:paraId="6DA8C639" w14:textId="77777777" w:rsidR="000C36B3" w:rsidRDefault="000C36B3" w:rsidP="000C36B3">
      <w:pPr>
        <w:spacing w:after="0" w:line="240" w:lineRule="auto"/>
        <w:jc w:val="both"/>
        <w:rPr>
          <w:rFonts w:ascii="Sylfaen" w:hAnsi="Sylfaen" w:cs="Sylfaen"/>
          <w:b/>
          <w:lang w:val="ka-GE"/>
        </w:rPr>
      </w:pPr>
    </w:p>
    <w:p w14:paraId="5BD7B4CB" w14:textId="70EC58A4" w:rsidR="00440A96" w:rsidRPr="000C36B3" w:rsidRDefault="00835018" w:rsidP="000C36B3">
      <w:pPr>
        <w:spacing w:after="0" w:line="240" w:lineRule="auto"/>
        <w:jc w:val="both"/>
        <w:rPr>
          <w:rFonts w:ascii="Sylfaen" w:hAnsi="Sylfaen"/>
          <w:b/>
          <w:lang w:val="ka-GE"/>
        </w:rPr>
      </w:pPr>
      <w:r w:rsidRPr="000C36B3">
        <w:rPr>
          <w:rFonts w:ascii="Sylfaen" w:hAnsi="Sylfaen" w:cs="Sylfaen"/>
          <w:b/>
          <w:lang w:val="ka-GE"/>
        </w:rPr>
        <w:t>შემსყიდველი იტოვებს უფლებას ხელშეკრულე</w:t>
      </w:r>
      <w:r w:rsidR="000C36B3">
        <w:rPr>
          <w:rFonts w:ascii="Sylfaen" w:hAnsi="Sylfaen" w:cs="Sylfaen"/>
          <w:b/>
          <w:lang w:val="ka-GE"/>
        </w:rPr>
        <w:t>ბა გააფორმოს ერთ ან რამდენიმე მო</w:t>
      </w:r>
      <w:r w:rsidRPr="000C36B3">
        <w:rPr>
          <w:rFonts w:ascii="Sylfaen" w:hAnsi="Sylfaen" w:cs="Sylfaen"/>
          <w:b/>
          <w:lang w:val="ka-GE"/>
        </w:rPr>
        <w:t xml:space="preserve">მწოდებელთან და  ტენდერით განსაზღვრული ჯამური რაოდენობა შესაბამისად </w:t>
      </w:r>
      <w:r w:rsidR="000C36B3">
        <w:rPr>
          <w:rFonts w:ascii="Sylfaen" w:hAnsi="Sylfaen" w:cs="Sylfaen"/>
          <w:b/>
          <w:lang w:val="ka-GE"/>
        </w:rPr>
        <w:t>გადანაწილდეს ერთ ან რამდენიმე მო</w:t>
      </w:r>
      <w:r w:rsidRPr="000C36B3">
        <w:rPr>
          <w:rFonts w:ascii="Sylfaen" w:hAnsi="Sylfaen" w:cs="Sylfaen"/>
          <w:b/>
          <w:lang w:val="ka-GE"/>
        </w:rPr>
        <w:t>მწოდებლზე.</w:t>
      </w:r>
    </w:p>
    <w:p w14:paraId="0353AF42" w14:textId="3AAE10D2" w:rsidR="001B055A" w:rsidRPr="00E37C5C" w:rsidRDefault="001B055A" w:rsidP="004B148B">
      <w:pPr>
        <w:spacing w:after="0" w:line="240" w:lineRule="auto"/>
        <w:jc w:val="both"/>
        <w:rPr>
          <w:rFonts w:ascii="Sylfaen" w:hAnsi="Sylfaen" w:cs="Sylfaen"/>
          <w:b/>
          <w:bCs/>
        </w:rPr>
      </w:pPr>
    </w:p>
    <w:p w14:paraId="42C81158" w14:textId="5A36B036" w:rsidR="001B055A" w:rsidRPr="00E37C5C" w:rsidRDefault="000353F8" w:rsidP="004B148B">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4B148B">
      <w:pPr>
        <w:spacing w:after="0" w:line="240" w:lineRule="auto"/>
        <w:jc w:val="both"/>
        <w:rPr>
          <w:rFonts w:ascii="Sylfaen" w:hAnsi="Sylfaen" w:cs="Sylfaen"/>
          <w:lang w:val="ka-GE"/>
        </w:rPr>
      </w:pPr>
    </w:p>
    <w:p w14:paraId="327061F1" w14:textId="079FCB9C" w:rsidR="00BC7740" w:rsidRPr="00860A3E" w:rsidRDefault="00860A3E" w:rsidP="00860A3E">
      <w:pPr>
        <w:spacing w:after="0" w:line="240" w:lineRule="auto"/>
        <w:jc w:val="both"/>
        <w:rPr>
          <w:rFonts w:ascii="Sylfaen" w:hAnsi="Sylfaen" w:cs="Sylfaen"/>
          <w:lang w:val="ka-GE"/>
        </w:rPr>
      </w:pPr>
      <w:r w:rsidRPr="00860A3E">
        <w:rPr>
          <w:rFonts w:ascii="Sylfaen" w:hAnsi="Sylfaen" w:cs="Sylfaen"/>
          <w:lang w:val="ka-GE"/>
        </w:rPr>
        <w:t>ფოლადის უნაკერო ა</w:t>
      </w:r>
      <w:r>
        <w:rPr>
          <w:rFonts w:ascii="Sylfaen" w:hAnsi="Sylfaen" w:cs="Sylfaen"/>
          <w:lang w:val="ka-GE"/>
        </w:rPr>
        <w:t xml:space="preserve">ნ სწორშოვიანი მილები (100 ატმ), </w:t>
      </w:r>
      <w:r w:rsidRPr="00860A3E">
        <w:rPr>
          <w:rFonts w:ascii="Sylfaen" w:hAnsi="Sylfaen" w:cs="Sylfaen"/>
          <w:lang w:val="ka-GE"/>
        </w:rPr>
        <w:t>ფოლადის ჩამკეტ-მარ</w:t>
      </w:r>
      <w:r>
        <w:rPr>
          <w:rFonts w:ascii="Sylfaen" w:hAnsi="Sylfaen" w:cs="Sylfaen"/>
          <w:lang w:val="ka-GE"/>
        </w:rPr>
        <w:t xml:space="preserve">ეგულირებელი არმატურა (100 ატმ), </w:t>
      </w:r>
      <w:r w:rsidRPr="00860A3E">
        <w:rPr>
          <w:rFonts w:ascii="Sylfaen" w:hAnsi="Sylfaen" w:cs="Sylfaen"/>
          <w:lang w:val="ka-GE"/>
        </w:rPr>
        <w:t>ფოლადის ფასონური ნაწილები (1</w:t>
      </w:r>
      <w:r>
        <w:rPr>
          <w:rFonts w:ascii="Sylfaen" w:hAnsi="Sylfaen" w:cs="Sylfaen"/>
          <w:lang w:val="ka-GE"/>
        </w:rPr>
        <w:t xml:space="preserve">00 ატმ) - </w:t>
      </w:r>
      <w:r w:rsidR="005F2A51">
        <w:rPr>
          <w:rFonts w:ascii="Sylfaen" w:hAnsi="Sylfaen" w:cs="Sylfaen"/>
          <w:lang w:val="ka-GE"/>
        </w:rPr>
        <w:t>რაოდენობა და სპეციფიკაცია მითითებულია</w:t>
      </w:r>
      <w:r w:rsidR="00682F84">
        <w:rPr>
          <w:rFonts w:ascii="Sylfaen" w:hAnsi="Sylfaen" w:cs="Sylfaen"/>
        </w:rPr>
        <w:t xml:space="preserve"> </w:t>
      </w:r>
      <w:proofErr w:type="spellStart"/>
      <w:r w:rsidR="00682F84">
        <w:rPr>
          <w:rFonts w:ascii="Sylfaen" w:hAnsi="Sylfaen" w:cs="Sylfaen"/>
        </w:rPr>
        <w:t>დანართი</w:t>
      </w:r>
      <w:proofErr w:type="spellEnd"/>
      <w:r w:rsidR="00682F84">
        <w:rPr>
          <w:rFonts w:ascii="Sylfaen" w:hAnsi="Sylfaen" w:cs="Sylfaen"/>
        </w:rPr>
        <w:t xml:space="preserve"> N1-</w:t>
      </w:r>
      <w:r w:rsidR="005F2A51">
        <w:rPr>
          <w:rFonts w:ascii="Sylfaen" w:hAnsi="Sylfaen" w:cs="Sylfaen"/>
          <w:lang w:val="ka-GE"/>
        </w:rPr>
        <w:t>ში</w:t>
      </w:r>
    </w:p>
    <w:p w14:paraId="770C26CC" w14:textId="616C814A" w:rsidR="000B1F3B" w:rsidRDefault="009E19D7" w:rsidP="000353F8">
      <w:pPr>
        <w:spacing w:after="0" w:line="240" w:lineRule="auto"/>
        <w:jc w:val="both"/>
        <w:rPr>
          <w:rFonts w:ascii="Sylfaen" w:hAnsi="Sylfaen" w:cs="Sylfaen"/>
          <w:b/>
          <w:bCs/>
        </w:rPr>
      </w:pPr>
      <w:r>
        <w:rPr>
          <w:rFonts w:ascii="Sylfaen" w:hAnsi="Sylfaen" w:cs="Sylfaen"/>
          <w:b/>
          <w:bCs/>
        </w:rPr>
        <w:object w:dxaOrig="1508" w:dyaOrig="983" w14:anchorId="4263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9" o:title=""/>
          </v:shape>
          <o:OLEObject Type="Embed" ProgID="Excel.Sheet.12" ShapeID="_x0000_i1025" DrawAspect="Icon" ObjectID="_1693403505" r:id="rId10"/>
        </w:object>
      </w:r>
    </w:p>
    <w:p w14:paraId="6DC071F3" w14:textId="6642A1F0" w:rsidR="00082B03" w:rsidRDefault="00082B03" w:rsidP="000353F8">
      <w:pPr>
        <w:spacing w:after="0" w:line="240" w:lineRule="auto"/>
        <w:jc w:val="both"/>
        <w:rPr>
          <w:rFonts w:ascii="Sylfaen" w:hAnsi="Sylfaen" w:cs="Sylfaen"/>
          <w:b/>
          <w:bCs/>
          <w:lang w:val="ka-GE"/>
        </w:rPr>
      </w:pPr>
    </w:p>
    <w:p w14:paraId="6D4040D4" w14:textId="5AE75808" w:rsidR="00082B03" w:rsidRPr="004B148B" w:rsidRDefault="00082B03" w:rsidP="004B148B">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37C08A0E" w14:textId="20733D03" w:rsidR="00147EA0" w:rsidRDefault="00CF7C03" w:rsidP="0092338B">
      <w:pPr>
        <w:pStyle w:val="ListParagraph"/>
        <w:numPr>
          <w:ilvl w:val="0"/>
          <w:numId w:val="38"/>
        </w:numPr>
        <w:spacing w:after="0" w:line="240" w:lineRule="auto"/>
        <w:jc w:val="both"/>
        <w:rPr>
          <w:rFonts w:ascii="Sylfaen" w:hAnsi="Sylfaen"/>
          <w:lang w:val="ka-GE"/>
        </w:rPr>
      </w:pPr>
      <w:r w:rsidRPr="008A0735">
        <w:rPr>
          <w:rFonts w:ascii="Sylfaen" w:hAnsi="Sylfaen"/>
          <w:lang w:val="ka-GE"/>
        </w:rPr>
        <w:t xml:space="preserve">ფოლადის მილები უნდა იყოს მაღალი წნევის </w:t>
      </w:r>
      <w:r w:rsidR="008A0735">
        <w:rPr>
          <w:rFonts w:ascii="Sylfaen" w:hAnsi="Sylfaen"/>
          <w:lang w:val="ka-GE"/>
        </w:rPr>
        <w:t>PN</w:t>
      </w:r>
      <w:r w:rsidR="008A0735" w:rsidRPr="008A0735">
        <w:rPr>
          <w:rFonts w:ascii="Sylfaen" w:hAnsi="Sylfaen"/>
          <w:lang w:val="ka-GE"/>
        </w:rPr>
        <w:t>100</w:t>
      </w:r>
      <w:r w:rsidR="008A0735">
        <w:rPr>
          <w:rFonts w:ascii="Sylfaen" w:hAnsi="Sylfaen"/>
          <w:lang w:val="ka-GE"/>
        </w:rPr>
        <w:t xml:space="preserve">, </w:t>
      </w:r>
      <w:r w:rsidRPr="008A0735">
        <w:rPr>
          <w:rFonts w:ascii="Sylfaen" w:hAnsi="Sylfaen"/>
          <w:lang w:val="ka-GE"/>
        </w:rPr>
        <w:t>უნაკერო</w:t>
      </w:r>
      <w:r w:rsidR="008A0735" w:rsidRPr="008A0735">
        <w:rPr>
          <w:rFonts w:ascii="Sylfaen" w:hAnsi="Sylfaen"/>
          <w:lang w:val="ka-GE"/>
        </w:rPr>
        <w:t xml:space="preserve"> ან ერთსწორშოვიანი</w:t>
      </w:r>
      <w:r w:rsidR="004B148B">
        <w:rPr>
          <w:rFonts w:ascii="Sylfaen" w:hAnsi="Sylfaen"/>
          <w:lang w:val="ka-GE"/>
        </w:rPr>
        <w:t xml:space="preserve"> (გრძივი შედუღებით)</w:t>
      </w:r>
      <w:r w:rsidR="008A0735" w:rsidRPr="008A0735">
        <w:rPr>
          <w:rFonts w:ascii="Sylfaen" w:hAnsi="Sylfaen"/>
          <w:lang w:val="ka-GE"/>
        </w:rPr>
        <w:t xml:space="preserve">, უნაკეროს შემთხვევაში </w:t>
      </w:r>
      <w:r w:rsidR="004B148B">
        <w:rPr>
          <w:rFonts w:ascii="Sylfaen" w:hAnsi="Sylfaen"/>
          <w:lang w:val="ka-GE"/>
        </w:rPr>
        <w:t>კედლის სისქე არ უნდა იყოს 12 მმ</w:t>
      </w:r>
      <w:r w:rsidR="008A0735">
        <w:rPr>
          <w:rFonts w:ascii="Sylfaen" w:hAnsi="Sylfaen"/>
          <w:lang w:val="ka-GE"/>
        </w:rPr>
        <w:t xml:space="preserve">-ზე ნაკლები, ხოლო </w:t>
      </w:r>
      <w:r w:rsidR="008A0735" w:rsidRPr="008A0735">
        <w:rPr>
          <w:rFonts w:ascii="Sylfaen" w:hAnsi="Sylfaen"/>
          <w:lang w:val="ka-GE"/>
        </w:rPr>
        <w:t>ერთსწორშოვიანი</w:t>
      </w:r>
      <w:r w:rsidR="008A0735">
        <w:rPr>
          <w:rFonts w:ascii="Sylfaen" w:hAnsi="Sylfaen"/>
          <w:lang w:val="ka-GE"/>
        </w:rPr>
        <w:t>ს შემთხვევაშ</w:t>
      </w:r>
      <w:r w:rsidR="000C3556">
        <w:rPr>
          <w:rFonts w:ascii="Sylfaen" w:hAnsi="Sylfaen"/>
          <w:lang w:val="ka-GE"/>
        </w:rPr>
        <w:t>ი კედლის სისქე უნდა იყოს</w:t>
      </w:r>
      <w:r w:rsidR="008A0735">
        <w:rPr>
          <w:rFonts w:ascii="Sylfaen" w:hAnsi="Sylfaen"/>
          <w:lang w:val="ka-GE"/>
        </w:rPr>
        <w:t xml:space="preserve"> </w:t>
      </w:r>
      <w:r w:rsidR="00860A3E">
        <w:rPr>
          <w:rFonts w:ascii="Sylfaen" w:hAnsi="Sylfaen"/>
          <w:lang w:val="ka-GE"/>
        </w:rPr>
        <w:t>±</w:t>
      </w:r>
      <w:r w:rsidR="008A0735">
        <w:rPr>
          <w:rFonts w:ascii="Sylfaen" w:hAnsi="Sylfaen"/>
          <w:lang w:val="ka-GE"/>
        </w:rPr>
        <w:t>20მმ, ფოლადის მილებს აუცილებლად უნდა მოყვებოდეს ხარის</w:t>
      </w:r>
      <w:r w:rsidR="004B148B">
        <w:rPr>
          <w:rFonts w:ascii="Sylfaen" w:hAnsi="Sylfaen"/>
          <w:lang w:val="ka-GE"/>
        </w:rPr>
        <w:t>ხის დამადასტურებელი სერტიფიკატი</w:t>
      </w:r>
      <w:r w:rsidR="0092338B">
        <w:rPr>
          <w:rFonts w:ascii="Sylfaen" w:hAnsi="Sylfaen"/>
        </w:rPr>
        <w:t xml:space="preserve"> ГОСТ 8731-74</w:t>
      </w:r>
      <w:r w:rsidR="0092338B" w:rsidRPr="0092338B">
        <w:rPr>
          <w:rFonts w:ascii="Sylfaen" w:hAnsi="Sylfaen"/>
        </w:rPr>
        <w:t>В</w:t>
      </w:r>
      <w:r w:rsidR="0092338B">
        <w:rPr>
          <w:rFonts w:ascii="Sylfaen" w:hAnsi="Sylfaen"/>
        </w:rPr>
        <w:t xml:space="preserve"> (</w:t>
      </w:r>
      <w:r w:rsidR="0092338B" w:rsidRPr="0092338B">
        <w:rPr>
          <w:rFonts w:ascii="Sylfaen" w:hAnsi="Sylfaen"/>
          <w:b/>
          <w:lang w:val="ka-GE"/>
        </w:rPr>
        <w:t>ანალოგი</w:t>
      </w:r>
      <w:r w:rsidR="0092338B">
        <w:rPr>
          <w:rFonts w:ascii="Sylfaen" w:hAnsi="Sylfaen"/>
          <w:lang w:val="ka-GE"/>
        </w:rPr>
        <w:t>)</w:t>
      </w:r>
      <w:r w:rsidR="004B148B">
        <w:rPr>
          <w:rFonts w:ascii="Sylfaen" w:hAnsi="Sylfaen"/>
          <w:lang w:val="ka-GE"/>
        </w:rPr>
        <w:t xml:space="preserve">, </w:t>
      </w:r>
      <w:r w:rsidR="00A25C4F">
        <w:rPr>
          <w:rFonts w:ascii="Sylfaen" w:hAnsi="Sylfaen"/>
          <w:lang w:val="ka-GE"/>
        </w:rPr>
        <w:t>სასურველია (</w:t>
      </w:r>
      <w:r w:rsidR="00A25C4F" w:rsidRPr="0092338B">
        <w:rPr>
          <w:rFonts w:ascii="Sylfaen" w:hAnsi="Sylfaen"/>
          <w:b/>
          <w:lang w:val="ka-GE"/>
        </w:rPr>
        <w:t>არასავალდებულო</w:t>
      </w:r>
      <w:r w:rsidR="00A25C4F">
        <w:rPr>
          <w:rFonts w:ascii="Sylfaen" w:hAnsi="Sylfaen"/>
          <w:lang w:val="ka-GE"/>
        </w:rPr>
        <w:t xml:space="preserve">) </w:t>
      </w:r>
      <w:r w:rsidR="004B148B">
        <w:rPr>
          <w:rFonts w:ascii="Sylfaen" w:hAnsi="Sylfaen"/>
          <w:lang w:val="ka-GE"/>
        </w:rPr>
        <w:t>დამუშავებული იყოს საიზოლაციო მასალით</w:t>
      </w:r>
      <w:r w:rsidR="00860A3E">
        <w:rPr>
          <w:rFonts w:ascii="Sylfaen" w:hAnsi="Sylfaen"/>
          <w:lang w:val="ka-GE"/>
        </w:rPr>
        <w:t xml:space="preserve"> გარედან</w:t>
      </w:r>
      <w:r w:rsidR="0092338B">
        <w:rPr>
          <w:rFonts w:ascii="Sylfaen" w:hAnsi="Sylfaen"/>
          <w:lang w:val="ka-GE"/>
        </w:rPr>
        <w:t xml:space="preserve">, ფოლადის მარკა </w:t>
      </w:r>
      <w:r w:rsidR="0092338B">
        <w:rPr>
          <w:rFonts w:ascii="Sylfaen" w:hAnsi="Sylfaen"/>
        </w:rPr>
        <w:t>CT</w:t>
      </w:r>
      <w:r w:rsidR="0092338B">
        <w:rPr>
          <w:rFonts w:ascii="Sylfaen" w:hAnsi="Sylfaen"/>
        </w:rPr>
        <w:t>20</w:t>
      </w:r>
      <w:r w:rsidR="0092338B">
        <w:rPr>
          <w:rFonts w:ascii="Sylfaen" w:hAnsi="Sylfaen"/>
          <w:lang w:val="ka-GE"/>
        </w:rPr>
        <w:t xml:space="preserve"> </w:t>
      </w:r>
      <w:r w:rsidR="00BD0AA7">
        <w:rPr>
          <w:rFonts w:ascii="Sylfaen" w:hAnsi="Sylfaen"/>
          <w:lang w:val="ka-GE"/>
        </w:rPr>
        <w:t>(</w:t>
      </w:r>
      <w:r w:rsidR="0092338B" w:rsidRPr="0092338B">
        <w:rPr>
          <w:rFonts w:ascii="Sylfaen" w:hAnsi="Sylfaen"/>
          <w:b/>
          <w:lang w:val="ka-GE"/>
        </w:rPr>
        <w:t>ანალოგი</w:t>
      </w:r>
      <w:r w:rsidR="00BD0AA7">
        <w:rPr>
          <w:rFonts w:ascii="Sylfaen" w:hAnsi="Sylfaen"/>
          <w:b/>
          <w:lang w:val="ka-GE"/>
        </w:rPr>
        <w:t>)</w:t>
      </w:r>
      <w:r w:rsidR="0092338B">
        <w:rPr>
          <w:rFonts w:ascii="Sylfaen" w:hAnsi="Sylfaen"/>
        </w:rPr>
        <w:t>.</w:t>
      </w:r>
    </w:p>
    <w:p w14:paraId="0651691A" w14:textId="7F52EC51" w:rsidR="008A0735" w:rsidRPr="000C3556" w:rsidRDefault="000C36B3" w:rsidP="00860A3E">
      <w:pPr>
        <w:pStyle w:val="ListParagraph"/>
        <w:numPr>
          <w:ilvl w:val="0"/>
          <w:numId w:val="38"/>
        </w:numPr>
        <w:spacing w:after="0" w:line="240" w:lineRule="auto"/>
        <w:jc w:val="both"/>
        <w:rPr>
          <w:rFonts w:ascii="Sylfaen" w:hAnsi="Sylfaen"/>
        </w:rPr>
      </w:pPr>
      <w:r w:rsidRPr="00860A3E">
        <w:rPr>
          <w:rFonts w:ascii="Sylfaen" w:hAnsi="Sylfaen"/>
          <w:lang w:val="ka-GE"/>
        </w:rPr>
        <w:t>ფოლადის ჩამ</w:t>
      </w:r>
      <w:r w:rsidR="00860A3E" w:rsidRPr="00860A3E">
        <w:rPr>
          <w:rFonts w:ascii="Sylfaen" w:hAnsi="Sylfaen"/>
          <w:lang w:val="ka-GE"/>
        </w:rPr>
        <w:t xml:space="preserve">კეტ-მარეგულირებელი არმატურა </w:t>
      </w:r>
      <w:r w:rsidR="008A0735">
        <w:rPr>
          <w:rFonts w:ascii="Sylfaen" w:hAnsi="Sylfaen"/>
          <w:lang w:val="ka-GE"/>
        </w:rPr>
        <w:t>მისადუღებელი ბოლოებით</w:t>
      </w:r>
      <w:r w:rsidR="00860A3E">
        <w:rPr>
          <w:rFonts w:ascii="Sylfaen" w:hAnsi="Sylfaen"/>
        </w:rPr>
        <w:t xml:space="preserve"> </w:t>
      </w:r>
      <w:r w:rsidR="00860A3E">
        <w:rPr>
          <w:rFonts w:ascii="Sylfaen" w:hAnsi="Sylfaen"/>
          <w:lang w:val="ka-GE"/>
        </w:rPr>
        <w:t>(</w:t>
      </w:r>
      <w:r w:rsidR="00860A3E">
        <w:rPr>
          <w:rFonts w:ascii="Sylfaen" w:hAnsi="Sylfaen"/>
        </w:rPr>
        <w:t>butt welded/</w:t>
      </w:r>
      <w:proofErr w:type="spellStart"/>
      <w:r w:rsidR="00860A3E" w:rsidRPr="00860A3E">
        <w:rPr>
          <w:rFonts w:ascii="Sylfaen" w:hAnsi="Sylfaen"/>
        </w:rPr>
        <w:t>под</w:t>
      </w:r>
      <w:proofErr w:type="spellEnd"/>
      <w:r w:rsidR="00860A3E" w:rsidRPr="00860A3E">
        <w:rPr>
          <w:rFonts w:ascii="Sylfaen" w:hAnsi="Sylfaen"/>
        </w:rPr>
        <w:t xml:space="preserve"> </w:t>
      </w:r>
      <w:proofErr w:type="spellStart"/>
      <w:r w:rsidR="00860A3E" w:rsidRPr="00860A3E">
        <w:rPr>
          <w:rFonts w:ascii="Sylfaen" w:hAnsi="Sylfaen"/>
        </w:rPr>
        <w:t>приварку</w:t>
      </w:r>
      <w:proofErr w:type="spellEnd"/>
      <w:r w:rsidR="00860A3E">
        <w:rPr>
          <w:rFonts w:ascii="Sylfaen" w:hAnsi="Sylfaen"/>
        </w:rPr>
        <w:t xml:space="preserve">), </w:t>
      </w:r>
      <w:r w:rsidR="008A0735" w:rsidRPr="00860A3E">
        <w:rPr>
          <w:rFonts w:ascii="Sylfaen" w:hAnsi="Sylfaen"/>
          <w:lang w:val="ka-GE"/>
        </w:rPr>
        <w:t xml:space="preserve">უკუსარქველი </w:t>
      </w:r>
      <w:r w:rsidR="004B148B" w:rsidRPr="00860A3E">
        <w:rPr>
          <w:rFonts w:ascii="Sylfaen" w:hAnsi="Sylfaen"/>
          <w:lang w:val="ka-GE"/>
        </w:rPr>
        <w:t xml:space="preserve">დამზადებული უნდა იყოს ფოლადისაგან, </w:t>
      </w:r>
      <w:r w:rsidR="008A0735" w:rsidRPr="000C3556">
        <w:rPr>
          <w:rFonts w:ascii="Sylfaen" w:hAnsi="Sylfaen"/>
          <w:lang w:val="ka-GE"/>
        </w:rPr>
        <w:t>მისადუღებელი ბოლოებით, შეკეთებადი</w:t>
      </w:r>
      <w:r w:rsidR="00860A3E" w:rsidRPr="000C3556">
        <w:rPr>
          <w:rFonts w:ascii="Sylfaen" w:hAnsi="Sylfaen"/>
        </w:rPr>
        <w:t xml:space="preserve"> (</w:t>
      </w:r>
      <w:r w:rsidR="00860A3E" w:rsidRPr="000C3556">
        <w:rPr>
          <w:rFonts w:ascii="Sylfaen" w:hAnsi="Sylfaen"/>
          <w:lang w:val="ka-GE"/>
        </w:rPr>
        <w:t>ხუფი უნდა ეხსნებოდეს)</w:t>
      </w:r>
    </w:p>
    <w:p w14:paraId="60AB088C" w14:textId="5A3BE6C0" w:rsidR="00335B04" w:rsidRPr="000C3556" w:rsidRDefault="0094732A" w:rsidP="004B148B">
      <w:pPr>
        <w:pStyle w:val="ListParagraph"/>
        <w:numPr>
          <w:ilvl w:val="0"/>
          <w:numId w:val="38"/>
        </w:numPr>
        <w:spacing w:after="0" w:line="240" w:lineRule="auto"/>
        <w:jc w:val="both"/>
        <w:rPr>
          <w:rFonts w:ascii="Sylfaen" w:hAnsi="Sylfaen" w:cs="Sylfaen"/>
          <w:bCs/>
          <w:lang w:val="ka-GE"/>
        </w:rPr>
      </w:pPr>
      <w:r w:rsidRPr="000C3556">
        <w:rPr>
          <w:rFonts w:ascii="Sylfaen" w:hAnsi="Sylfaen"/>
          <w:lang w:val="ka-GE"/>
        </w:rPr>
        <w:t>ფოლადის ფასონური ნაწილები</w:t>
      </w:r>
      <w:r w:rsidR="000C36B3" w:rsidRPr="000C3556">
        <w:rPr>
          <w:rFonts w:ascii="Sylfaen" w:hAnsi="Sylfaen"/>
          <w:lang w:val="ka-GE"/>
        </w:rPr>
        <w:t xml:space="preserve"> </w:t>
      </w:r>
      <w:r w:rsidRPr="000C3556">
        <w:rPr>
          <w:rFonts w:ascii="Sylfaen" w:hAnsi="Sylfaen"/>
          <w:lang w:val="ka-GE"/>
        </w:rPr>
        <w:t>უნდა იყოს</w:t>
      </w:r>
      <w:r w:rsidR="008A0735" w:rsidRPr="000C3556">
        <w:rPr>
          <w:rFonts w:ascii="Sylfaen" w:hAnsi="Sylfaen"/>
          <w:lang w:val="ka-GE"/>
        </w:rPr>
        <w:t xml:space="preserve"> მისადუღებელი ბოლოებით </w:t>
      </w:r>
      <w:bookmarkStart w:id="0" w:name="_GoBack"/>
      <w:bookmarkEnd w:id="0"/>
    </w:p>
    <w:p w14:paraId="2824297F" w14:textId="0938CCF8" w:rsidR="001A7EBC" w:rsidRPr="000C3556" w:rsidRDefault="0094732A" w:rsidP="004B148B">
      <w:pPr>
        <w:pStyle w:val="ListParagraph"/>
        <w:numPr>
          <w:ilvl w:val="0"/>
          <w:numId w:val="38"/>
        </w:numPr>
        <w:spacing w:after="0" w:line="240" w:lineRule="auto"/>
        <w:jc w:val="both"/>
        <w:rPr>
          <w:rFonts w:ascii="Sylfaen" w:hAnsi="Sylfaen" w:cs="Sylfaen"/>
          <w:bCs/>
          <w:lang w:val="ka-GE"/>
        </w:rPr>
      </w:pPr>
      <w:r w:rsidRPr="000C3556">
        <w:rPr>
          <w:rFonts w:ascii="Sylfaen" w:hAnsi="Sylfaen" w:cs="Sylfaen"/>
          <w:bCs/>
          <w:lang w:val="ka-GE"/>
        </w:rPr>
        <w:t xml:space="preserve">სასურველია </w:t>
      </w:r>
      <w:r w:rsidR="0096629F" w:rsidRPr="000C3556">
        <w:rPr>
          <w:rFonts w:ascii="Sylfaen" w:hAnsi="Sylfaen" w:cs="Sylfaen"/>
          <w:bCs/>
          <w:lang w:val="ka-GE"/>
        </w:rPr>
        <w:t xml:space="preserve">შესასყიდ საქონელს </w:t>
      </w:r>
      <w:r w:rsidR="00444933" w:rsidRPr="000C3556">
        <w:rPr>
          <w:rFonts w:ascii="Sylfaen" w:hAnsi="Sylfaen" w:cs="Sylfaen"/>
          <w:bCs/>
          <w:lang w:val="ka-GE"/>
        </w:rPr>
        <w:t xml:space="preserve">შიდა მხარეს </w:t>
      </w:r>
      <w:r w:rsidRPr="000C3556">
        <w:rPr>
          <w:rFonts w:ascii="Sylfaen" w:hAnsi="Sylfaen" w:cs="Sylfaen"/>
          <w:bCs/>
          <w:lang w:val="ka-GE"/>
        </w:rPr>
        <w:t xml:space="preserve">მომწოდებელმა </w:t>
      </w:r>
      <w:r w:rsidR="0096629F" w:rsidRPr="000C3556">
        <w:rPr>
          <w:rFonts w:ascii="Sylfaen" w:hAnsi="Sylfaen" w:cs="Sylfaen"/>
          <w:bCs/>
          <w:lang w:val="ka-GE"/>
        </w:rPr>
        <w:t>დაუსვას სპეციალური დამღა</w:t>
      </w:r>
      <w:r w:rsidR="008C3166" w:rsidRPr="000C3556">
        <w:rPr>
          <w:rFonts w:ascii="Sylfaen" w:hAnsi="Sylfaen" w:cs="Sylfaen"/>
          <w:bCs/>
          <w:lang w:val="ka-GE"/>
        </w:rPr>
        <w:t>/ან გააკეთოს მარკირება</w:t>
      </w:r>
      <w:r w:rsidR="0096629F" w:rsidRPr="000C3556">
        <w:rPr>
          <w:rFonts w:ascii="Sylfaen" w:hAnsi="Sylfaen" w:cs="Sylfaen"/>
          <w:bCs/>
          <w:lang w:val="ka-GE"/>
        </w:rPr>
        <w:t xml:space="preserve"> საქონლის წარმოების თარიღის</w:t>
      </w:r>
      <w:r w:rsidR="00F15359" w:rsidRPr="000C3556">
        <w:rPr>
          <w:rFonts w:ascii="Sylfaen" w:hAnsi="Sylfaen" w:cs="Sylfaen"/>
          <w:bCs/>
          <w:lang w:val="ka-GE"/>
        </w:rPr>
        <w:t xml:space="preserve"> და მწარმოებლის </w:t>
      </w:r>
      <w:r w:rsidR="0096629F" w:rsidRPr="000C3556">
        <w:rPr>
          <w:rFonts w:ascii="Sylfaen" w:hAnsi="Sylfaen" w:cs="Sylfaen"/>
          <w:bCs/>
          <w:lang w:val="ka-GE"/>
        </w:rPr>
        <w:t xml:space="preserve"> შესახებ;</w:t>
      </w:r>
    </w:p>
    <w:p w14:paraId="722B0F1A" w14:textId="4A8D57B0" w:rsidR="007A0FFB" w:rsidRPr="000C3556" w:rsidRDefault="00335B04" w:rsidP="004B148B">
      <w:pPr>
        <w:pStyle w:val="ListParagraph"/>
        <w:numPr>
          <w:ilvl w:val="0"/>
          <w:numId w:val="38"/>
        </w:numPr>
        <w:spacing w:after="0" w:line="240" w:lineRule="auto"/>
        <w:jc w:val="both"/>
        <w:rPr>
          <w:rFonts w:ascii="Sylfaen" w:hAnsi="Sylfaen" w:cs="Sylfaen"/>
          <w:bCs/>
          <w:lang w:val="ka-GE"/>
        </w:rPr>
      </w:pPr>
      <w:r w:rsidRPr="000C3556">
        <w:rPr>
          <w:rFonts w:ascii="Sylfaen" w:hAnsi="Sylfaen" w:cs="Sylfaen"/>
          <w:bCs/>
          <w:lang w:val="ka-GE"/>
        </w:rPr>
        <w:t>კონკრეტული მი</w:t>
      </w:r>
      <w:r w:rsidR="007A0FFB" w:rsidRPr="000C3556">
        <w:rPr>
          <w:rFonts w:ascii="Sylfaen" w:hAnsi="Sylfaen" w:cs="Sylfaen"/>
          <w:bCs/>
          <w:lang w:val="ka-GE"/>
        </w:rPr>
        <w:t>წოდებული პარტიის ხარისხის შემოწმება შემსყიდველის მიერ მ</w:t>
      </w:r>
      <w:r w:rsidR="008A0735" w:rsidRPr="000C3556">
        <w:rPr>
          <w:rFonts w:ascii="Sylfaen" w:hAnsi="Sylfaen" w:cs="Sylfaen"/>
          <w:bCs/>
          <w:lang w:val="ka-GE"/>
        </w:rPr>
        <w:t xml:space="preserve">ოხდება შემსყიდველის ტერიტორიაზე, </w:t>
      </w:r>
      <w:r w:rsidR="007A0FFB" w:rsidRPr="000C3556">
        <w:rPr>
          <w:rFonts w:ascii="Sylfaen" w:hAnsi="Sylfaen" w:cs="Sylfaen"/>
          <w:bCs/>
          <w:lang w:val="ka-GE"/>
        </w:rPr>
        <w:t>იმ შემთხვევაში თუ საქონლის ხარისხი არ დააკმაყოფილებს შემსყიდველის</w:t>
      </w:r>
      <w:r w:rsidR="008A0735" w:rsidRPr="000C3556">
        <w:rPr>
          <w:rFonts w:ascii="Sylfaen" w:hAnsi="Sylfaen" w:cs="Sylfaen"/>
          <w:bCs/>
          <w:lang w:val="ka-GE"/>
        </w:rPr>
        <w:t xml:space="preserve"> მიერ </w:t>
      </w:r>
      <w:r w:rsidR="00147EA0" w:rsidRPr="000C3556">
        <w:rPr>
          <w:rFonts w:ascii="Sylfaen" w:hAnsi="Sylfaen" w:cs="Sylfaen"/>
          <w:bCs/>
          <w:lang w:val="ka-GE"/>
        </w:rPr>
        <w:t>განსაზღვრულ</w:t>
      </w:r>
      <w:r w:rsidR="007A0FFB" w:rsidRPr="000C3556">
        <w:rPr>
          <w:rFonts w:ascii="Sylfaen" w:hAnsi="Sylfaen" w:cs="Sylfaen"/>
          <w:bCs/>
          <w:lang w:val="ka-GE"/>
        </w:rPr>
        <w:t xml:space="preserve"> მოთხოვნებს შემსყიდველი აამოქმედებს კონტრაქტით გათ</w:t>
      </w:r>
      <w:r w:rsidR="0094732A" w:rsidRPr="000C3556">
        <w:rPr>
          <w:rFonts w:ascii="Sylfaen" w:hAnsi="Sylfaen" w:cs="Sylfaen"/>
          <w:bCs/>
          <w:lang w:val="ka-GE"/>
        </w:rPr>
        <w:t>ვალისწინებულ საჯარიმო სანქციებს.</w:t>
      </w:r>
    </w:p>
    <w:p w14:paraId="4BE37C78" w14:textId="77777777" w:rsidR="004B148B" w:rsidRPr="004B148B" w:rsidRDefault="004B148B" w:rsidP="004B148B">
      <w:pPr>
        <w:pStyle w:val="ListParagraph"/>
        <w:spacing w:after="0" w:line="240" w:lineRule="auto"/>
        <w:jc w:val="both"/>
        <w:rPr>
          <w:rFonts w:ascii="Sylfaen" w:hAnsi="Sylfaen" w:cs="Sylfaen"/>
          <w:bCs/>
          <w:highlight w:val="yellow"/>
          <w:lang w:val="ka-GE"/>
        </w:rPr>
      </w:pPr>
    </w:p>
    <w:p w14:paraId="73EADDF9" w14:textId="00E5920F" w:rsidR="00440A96" w:rsidRDefault="00440A96" w:rsidP="004B148B">
      <w:pPr>
        <w:spacing w:after="0"/>
        <w:rPr>
          <w:rFonts w:ascii="Sylfaen" w:hAnsi="Sylfaen"/>
          <w:b/>
          <w:lang w:val="ka-GE"/>
        </w:rPr>
      </w:pPr>
    </w:p>
    <w:p w14:paraId="0FB130B9" w14:textId="77777777" w:rsidR="0094732A" w:rsidRDefault="0094732A" w:rsidP="004B148B">
      <w:pPr>
        <w:spacing w:after="0"/>
        <w:rPr>
          <w:rFonts w:ascii="Sylfaen" w:hAnsi="Sylfaen" w:cs="Sylfaen"/>
          <w:b/>
          <w:lang w:val="ka-GE"/>
        </w:rPr>
      </w:pPr>
    </w:p>
    <w:p w14:paraId="24311423" w14:textId="0C7F6E25" w:rsidR="00387591" w:rsidRPr="00E37C5C" w:rsidRDefault="00950D10" w:rsidP="004B148B">
      <w:pPr>
        <w:spacing w:after="0"/>
        <w:rPr>
          <w:rFonts w:ascii="Sylfaen" w:hAnsi="Sylfaen" w:cs="Sylfaen"/>
          <w:b/>
          <w:lang w:val="ka-GE"/>
        </w:rPr>
      </w:pPr>
      <w:r w:rsidRPr="00E37C5C">
        <w:rPr>
          <w:rFonts w:ascii="Sylfaen" w:hAnsi="Sylfaen" w:cs="Sylfaen"/>
          <w:b/>
          <w:lang w:val="ka-GE"/>
        </w:rPr>
        <w:lastRenderedPageBreak/>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083115CC" w14:textId="6685E93C" w:rsidR="00820874" w:rsidRDefault="00D527CB" w:rsidP="0094732A">
      <w:pPr>
        <w:spacing w:after="0"/>
        <w:rPr>
          <w:rFonts w:ascii="Sylfaen" w:hAnsi="Sylfaen" w:cs="Sylfaen"/>
          <w:b/>
          <w:color w:val="222222"/>
          <w:u w:val="single"/>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A517DE9" w14:textId="77777777" w:rsidR="0094732A" w:rsidRPr="0094732A" w:rsidRDefault="0094732A" w:rsidP="0094732A">
      <w:pPr>
        <w:spacing w:after="0"/>
        <w:rPr>
          <w:rFonts w:ascii="Sylfaen" w:hAnsi="Sylfaen" w:cs="Sylfaen"/>
          <w:b/>
          <w:color w:val="222222"/>
          <w:u w:val="single"/>
          <w:shd w:val="clear" w:color="auto" w:fill="FFFFFF"/>
          <w:lang w:val="ka-GE"/>
        </w:rPr>
      </w:pPr>
    </w:p>
    <w:p w14:paraId="5AAAF0F3" w14:textId="23B12AC1" w:rsidR="00FD0815" w:rsidRPr="0094732A" w:rsidRDefault="00056A31" w:rsidP="000C3556">
      <w:pPr>
        <w:spacing w:after="0" w:line="240" w:lineRule="auto"/>
        <w:rPr>
          <w:rFonts w:ascii="Sylfaen" w:hAnsi="Sylfaen"/>
          <w:b/>
          <w:lang w:val="ka-GE"/>
        </w:rPr>
      </w:pPr>
      <w:proofErr w:type="gramStart"/>
      <w:r w:rsidRPr="0094732A">
        <w:rPr>
          <w:rFonts w:ascii="Sylfaen" w:hAnsi="Sylfaen" w:cs="Sylfaen"/>
          <w:b/>
        </w:rPr>
        <w:t>1</w:t>
      </w:r>
      <w:r w:rsidR="0094732A" w:rsidRPr="0094732A">
        <w:rPr>
          <w:rFonts w:ascii="Sylfaen" w:hAnsi="Sylfaen" w:cs="Sylfaen"/>
          <w:b/>
        </w:rPr>
        <w:t>.4</w:t>
      </w:r>
      <w:proofErr w:type="gramEnd"/>
      <w:r w:rsidR="00931A9A" w:rsidRPr="0094732A">
        <w:rPr>
          <w:rFonts w:ascii="Sylfaen" w:hAnsi="Sylfaen" w:cs="Sylfaen"/>
          <w:b/>
          <w:lang w:val="ka-GE"/>
        </w:rPr>
        <w:t xml:space="preserve"> </w:t>
      </w:r>
      <w:r w:rsidR="00485700" w:rsidRPr="0094732A">
        <w:rPr>
          <w:rFonts w:ascii="Sylfaen" w:hAnsi="Sylfaen"/>
          <w:b/>
          <w:lang w:val="ka-GE"/>
        </w:rPr>
        <w:t>საქონლის მიწოდების</w:t>
      </w:r>
      <w:r w:rsidRPr="0094732A">
        <w:rPr>
          <w:rFonts w:ascii="Sylfaen" w:hAnsi="Sylfaen"/>
          <w:b/>
          <w:lang w:val="ka-GE"/>
        </w:rPr>
        <w:t xml:space="preserve"> ფორმა და ადგილი</w:t>
      </w:r>
    </w:p>
    <w:p w14:paraId="4E21E55E" w14:textId="77777777" w:rsidR="003924CB" w:rsidRPr="0094732A" w:rsidRDefault="001760C2" w:rsidP="000C3556">
      <w:pPr>
        <w:spacing w:after="0" w:line="240" w:lineRule="auto"/>
        <w:rPr>
          <w:rFonts w:ascii="Sylfaen" w:hAnsi="Sylfaen" w:cs="Arial"/>
          <w:lang w:val="ka-GE"/>
        </w:rPr>
      </w:pPr>
      <w:r w:rsidRPr="0094732A">
        <w:rPr>
          <w:rFonts w:ascii="Sylfaen" w:hAnsi="Sylfaen" w:cs="Sylfaen"/>
          <w:lang w:val="ka-GE"/>
        </w:rPr>
        <w:t>შპს</w:t>
      </w:r>
      <w:r w:rsidRPr="0094732A">
        <w:rPr>
          <w:rFonts w:ascii="Sylfaen" w:hAnsi="Sylfaen"/>
          <w:lang w:val="ka-GE"/>
        </w:rPr>
        <w:t xml:space="preserve"> </w:t>
      </w:r>
      <w:r w:rsidRPr="0094732A">
        <w:rPr>
          <w:rFonts w:ascii="Sylfaen" w:hAnsi="Sylfaen" w:cs="Calibri"/>
          <w:lang w:val="ka-GE"/>
        </w:rPr>
        <w:t>„</w:t>
      </w:r>
      <w:r w:rsidRPr="0094732A">
        <w:rPr>
          <w:rFonts w:ascii="Sylfaen" w:hAnsi="Sylfaen" w:cs="Sylfaen"/>
          <w:lang w:val="ka-GE"/>
        </w:rPr>
        <w:t>ჯორჯიან</w:t>
      </w:r>
      <w:r w:rsidRPr="0094732A">
        <w:rPr>
          <w:rFonts w:ascii="Sylfaen" w:hAnsi="Sylfaen"/>
          <w:lang w:val="ka-GE"/>
        </w:rPr>
        <w:t xml:space="preserve"> </w:t>
      </w:r>
      <w:r w:rsidRPr="0094732A">
        <w:rPr>
          <w:rFonts w:ascii="Sylfaen" w:hAnsi="Sylfaen" w:cs="Sylfaen"/>
          <w:lang w:val="ka-GE"/>
        </w:rPr>
        <w:t>უოთერ</w:t>
      </w:r>
      <w:r w:rsidRPr="0094732A">
        <w:rPr>
          <w:rFonts w:ascii="Sylfaen" w:hAnsi="Sylfaen"/>
          <w:lang w:val="ka-GE"/>
        </w:rPr>
        <w:t xml:space="preserve"> </w:t>
      </w:r>
      <w:r w:rsidRPr="0094732A">
        <w:rPr>
          <w:rFonts w:ascii="Sylfaen" w:hAnsi="Sylfaen" w:cs="Sylfaen"/>
          <w:lang w:val="ka-GE"/>
        </w:rPr>
        <w:t>ენდ</w:t>
      </w:r>
      <w:r w:rsidRPr="0094732A">
        <w:rPr>
          <w:rFonts w:ascii="Sylfaen" w:hAnsi="Sylfaen"/>
          <w:lang w:val="ka-GE"/>
        </w:rPr>
        <w:t xml:space="preserve"> </w:t>
      </w:r>
      <w:r w:rsidRPr="0094732A">
        <w:rPr>
          <w:rFonts w:ascii="Sylfaen" w:hAnsi="Sylfaen" w:cs="Sylfaen"/>
          <w:lang w:val="ka-GE"/>
        </w:rPr>
        <w:t>ფაუერი</w:t>
      </w:r>
      <w:r w:rsidRPr="0094732A">
        <w:rPr>
          <w:rFonts w:ascii="Sylfaen" w:hAnsi="Sylfaen" w:cs="Calibri"/>
          <w:lang w:val="ka-GE"/>
        </w:rPr>
        <w:t xml:space="preserve">“ </w:t>
      </w:r>
      <w:r w:rsidRPr="0094732A">
        <w:rPr>
          <w:rFonts w:ascii="Sylfaen" w:hAnsi="Sylfaen" w:cs="Calibri"/>
        </w:rPr>
        <w:t>(GWP)</w:t>
      </w:r>
      <w:r w:rsidRPr="0094732A">
        <w:rPr>
          <w:rFonts w:ascii="Sylfaen" w:hAnsi="Sylfaen"/>
          <w:lang w:val="ka-GE"/>
        </w:rPr>
        <w:t xml:space="preserve"> </w:t>
      </w:r>
      <w:r w:rsidRPr="0094732A">
        <w:rPr>
          <w:rFonts w:ascii="Sylfaen" w:hAnsi="Sylfaen" w:cs="Arial"/>
          <w:lang w:val="ka-GE"/>
        </w:rPr>
        <w:t>მიწოდების ადგილი:</w:t>
      </w:r>
      <w:r w:rsidR="003924CB" w:rsidRPr="0094732A">
        <w:rPr>
          <w:rFonts w:ascii="Sylfaen" w:hAnsi="Sylfaen" w:cs="Arial"/>
          <w:lang w:val="ka-GE"/>
        </w:rPr>
        <w:t xml:space="preserve"> </w:t>
      </w:r>
    </w:p>
    <w:p w14:paraId="33B55236" w14:textId="77777777" w:rsidR="003924CB" w:rsidRPr="0094732A" w:rsidRDefault="003924CB" w:rsidP="000C3556">
      <w:pPr>
        <w:spacing w:after="0" w:line="240" w:lineRule="auto"/>
        <w:rPr>
          <w:rFonts w:ascii="Sylfaen" w:hAnsi="Sylfaen" w:cs="Arial"/>
        </w:rPr>
      </w:pPr>
      <w:r w:rsidRPr="0094732A">
        <w:rPr>
          <w:rFonts w:ascii="Sylfaen" w:hAnsi="Sylfaen" w:cs="Arial"/>
          <w:lang w:val="ka-GE"/>
        </w:rPr>
        <w:t xml:space="preserve">თბილისი, წყალსადენის ქ. N7, </w:t>
      </w:r>
    </w:p>
    <w:p w14:paraId="7BA9D0A5" w14:textId="0A3F51F8" w:rsidR="00361157" w:rsidRDefault="004B148B" w:rsidP="000C3556">
      <w:pPr>
        <w:spacing w:after="0" w:line="240" w:lineRule="auto"/>
        <w:rPr>
          <w:rFonts w:ascii="Sylfaen" w:hAnsi="Sylfaen" w:cs="Arial"/>
          <w:lang w:val="ka-GE"/>
        </w:rPr>
      </w:pPr>
      <w:r w:rsidRPr="0094732A">
        <w:rPr>
          <w:rFonts w:ascii="Sylfaen" w:hAnsi="Sylfaen" w:cs="Arial"/>
          <w:lang w:val="ka-GE"/>
        </w:rPr>
        <w:t>თბილისი, ფეიქართა ქ. N14</w:t>
      </w:r>
    </w:p>
    <w:p w14:paraId="3A385403" w14:textId="77777777" w:rsidR="004B148B" w:rsidRDefault="004B148B" w:rsidP="004B148B">
      <w:pPr>
        <w:spacing w:after="0"/>
        <w:rPr>
          <w:rFonts w:ascii="Sylfaen" w:hAnsi="Sylfaen" w:cs="Arial"/>
          <w:lang w:val="ka-GE"/>
        </w:rPr>
      </w:pPr>
    </w:p>
    <w:p w14:paraId="0C7BDD39" w14:textId="149DCB28" w:rsidR="00843972" w:rsidRPr="004B148B" w:rsidRDefault="0094732A" w:rsidP="004B148B">
      <w:pPr>
        <w:spacing w:after="0"/>
        <w:rPr>
          <w:rFonts w:ascii="Sylfaen" w:hAnsi="Sylfaen" w:cs="Arial"/>
          <w:lang w:val="ka-GE"/>
        </w:rPr>
      </w:pPr>
      <w:r>
        <w:rPr>
          <w:rFonts w:ascii="Sylfaen" w:hAnsi="Sylfaen" w:cs="Arial"/>
          <w:lang w:val="ka-GE"/>
        </w:rPr>
        <w:t>1.5</w:t>
      </w:r>
      <w:r w:rsidR="00361157">
        <w:rPr>
          <w:rFonts w:ascii="Sylfaen" w:hAnsi="Sylfaen" w:cs="Arial"/>
          <w:lang w:val="ka-GE"/>
        </w:rPr>
        <w:t xml:space="preserve">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7EF10289" w14:textId="6583B5B0" w:rsidR="00E711C6" w:rsidRDefault="00843972" w:rsidP="0094732A">
      <w:pPr>
        <w:spacing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5C93B2EF" w14:textId="2BBEC2FF" w:rsidR="00E711C6" w:rsidRDefault="00E711C6" w:rsidP="00E711C6">
      <w:pPr>
        <w:spacing w:after="0" w:line="240" w:lineRule="auto"/>
        <w:rPr>
          <w:rFonts w:ascii="Sylfaen" w:hAnsi="Sylfaen" w:cs="Sylfaen"/>
          <w:lang w:val="ka-GE"/>
        </w:rPr>
      </w:pPr>
    </w:p>
    <w:p w14:paraId="279FBE52" w14:textId="5811AD3A" w:rsidR="00C86727" w:rsidRPr="0094732A" w:rsidRDefault="0094732A" w:rsidP="00E711C6">
      <w:pPr>
        <w:spacing w:after="0" w:line="240" w:lineRule="auto"/>
        <w:rPr>
          <w:rFonts w:ascii="Sylfaen" w:hAnsi="Sylfaen"/>
          <w:lang w:val="ka-GE"/>
        </w:rPr>
      </w:pPr>
      <w:r w:rsidRPr="0094732A">
        <w:rPr>
          <w:rFonts w:ascii="Sylfaen" w:hAnsi="Sylfaen" w:cs="Sylfaen"/>
          <w:lang w:val="ka-GE"/>
        </w:rPr>
        <w:t>1.6</w:t>
      </w:r>
      <w:r w:rsidR="00E711C6" w:rsidRPr="0094732A">
        <w:rPr>
          <w:rFonts w:ascii="Sylfaen" w:hAnsi="Sylfaen" w:cs="Sylfaen"/>
          <w:lang w:val="ka-GE"/>
        </w:rPr>
        <w:t xml:space="preserve"> </w:t>
      </w:r>
      <w:r w:rsidR="00000015" w:rsidRPr="0094732A">
        <w:rPr>
          <w:rFonts w:ascii="Sylfaen" w:hAnsi="Sylfaen" w:cs="Sylfaen"/>
          <w:b/>
          <w:lang w:val="ka-GE"/>
        </w:rPr>
        <w:t>ანგარიშსწორების</w:t>
      </w:r>
      <w:r w:rsidR="00000015" w:rsidRPr="0094732A">
        <w:rPr>
          <w:rFonts w:ascii="Sylfaen" w:hAnsi="Sylfaen"/>
          <w:b/>
          <w:lang w:val="ka-GE"/>
        </w:rPr>
        <w:t xml:space="preserve"> </w:t>
      </w:r>
      <w:r w:rsidR="00000015" w:rsidRPr="0094732A">
        <w:rPr>
          <w:rFonts w:ascii="Sylfaen" w:hAnsi="Sylfaen" w:cs="Sylfaen"/>
          <w:b/>
          <w:lang w:val="ka-GE"/>
        </w:rPr>
        <w:t>პირობები</w:t>
      </w:r>
    </w:p>
    <w:p w14:paraId="57484F93" w14:textId="517652C5" w:rsidR="00000015" w:rsidRPr="00820874" w:rsidRDefault="00820874" w:rsidP="00820874">
      <w:pPr>
        <w:spacing w:after="0" w:line="240" w:lineRule="auto"/>
        <w:jc w:val="both"/>
        <w:rPr>
          <w:rFonts w:ascii="Sylfaen" w:hAnsi="Sylfaen"/>
          <w:b/>
          <w:lang w:val="ka-GE"/>
        </w:rPr>
      </w:pPr>
      <w:r w:rsidRPr="0094732A">
        <w:rPr>
          <w:rFonts w:ascii="Sylfaen" w:hAnsi="Sylfaen" w:cs="Sylfaen"/>
          <w:lang w:val="ka-GE"/>
        </w:rPr>
        <w:t>ა</w:t>
      </w:r>
      <w:r w:rsidR="00000015" w:rsidRPr="0094732A">
        <w:rPr>
          <w:rFonts w:ascii="Sylfaen" w:hAnsi="Sylfaen" w:cs="Sylfaen"/>
          <w:lang w:val="ka-GE"/>
        </w:rPr>
        <w:t>ნგარიშსწორება</w:t>
      </w:r>
      <w:r w:rsidR="00000015" w:rsidRPr="0094732A">
        <w:rPr>
          <w:rFonts w:ascii="Sylfaen" w:hAnsi="Sylfaen"/>
          <w:lang w:val="ka-GE"/>
        </w:rPr>
        <w:t xml:space="preserve"> </w:t>
      </w:r>
      <w:r w:rsidR="00000015" w:rsidRPr="0094732A">
        <w:rPr>
          <w:rFonts w:ascii="Sylfaen" w:hAnsi="Sylfaen" w:cs="Sylfaen"/>
          <w:lang w:val="ka-GE"/>
        </w:rPr>
        <w:t>მოხდება</w:t>
      </w:r>
      <w:r w:rsidR="00000015" w:rsidRPr="0094732A">
        <w:rPr>
          <w:rFonts w:ascii="Sylfaen" w:hAnsi="Sylfaen"/>
          <w:lang w:val="ka-GE"/>
        </w:rPr>
        <w:t xml:space="preserve"> </w:t>
      </w:r>
      <w:r w:rsidR="00000015" w:rsidRPr="0094732A">
        <w:rPr>
          <w:rFonts w:ascii="Sylfaen" w:hAnsi="Sylfaen" w:cs="Sylfaen"/>
          <w:lang w:val="ka-GE"/>
        </w:rPr>
        <w:t>კონსიგნაციის</w:t>
      </w:r>
      <w:r w:rsidR="00000015" w:rsidRPr="0094732A">
        <w:rPr>
          <w:rFonts w:ascii="Sylfaen" w:hAnsi="Sylfaen"/>
          <w:lang w:val="ka-GE"/>
        </w:rPr>
        <w:t xml:space="preserve"> </w:t>
      </w:r>
      <w:r w:rsidR="00000015" w:rsidRPr="0094732A">
        <w:rPr>
          <w:rFonts w:ascii="Sylfaen" w:hAnsi="Sylfaen" w:cs="Sylfaen"/>
          <w:lang w:val="ka-GE"/>
        </w:rPr>
        <w:t>წესით</w:t>
      </w:r>
      <w:r w:rsidR="00000015" w:rsidRPr="0094732A">
        <w:rPr>
          <w:rFonts w:ascii="Sylfaen" w:hAnsi="Sylfaen"/>
          <w:lang w:val="ka-GE"/>
        </w:rPr>
        <w:t xml:space="preserve">, </w:t>
      </w:r>
      <w:r w:rsidR="00000015" w:rsidRPr="0094732A">
        <w:rPr>
          <w:rFonts w:ascii="Sylfaen" w:hAnsi="Sylfaen" w:cs="Sylfaen"/>
          <w:lang w:val="ka-GE"/>
        </w:rPr>
        <w:t>უნაღდო</w:t>
      </w:r>
      <w:r w:rsidR="00000015" w:rsidRPr="0094732A">
        <w:rPr>
          <w:rFonts w:ascii="Sylfaen" w:hAnsi="Sylfaen"/>
          <w:lang w:val="ka-GE"/>
        </w:rPr>
        <w:t xml:space="preserve"> </w:t>
      </w:r>
      <w:r w:rsidR="00000015" w:rsidRPr="0094732A">
        <w:rPr>
          <w:rFonts w:ascii="Sylfaen" w:hAnsi="Sylfaen" w:cs="Sylfaen"/>
          <w:lang w:val="ka-GE"/>
        </w:rPr>
        <w:t>ანგარიშსწორებით</w:t>
      </w:r>
      <w:r w:rsidR="00000015" w:rsidRPr="0094732A">
        <w:rPr>
          <w:rFonts w:ascii="Sylfaen" w:hAnsi="Sylfaen"/>
          <w:lang w:val="ka-GE"/>
        </w:rPr>
        <w:t xml:space="preserve"> </w:t>
      </w:r>
      <w:r w:rsidR="00C86727" w:rsidRPr="0094732A">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7784B2E0" w14:textId="549232EE" w:rsidR="004B148B" w:rsidRDefault="004B148B" w:rsidP="004B148B">
      <w:pPr>
        <w:spacing w:before="240" w:after="0"/>
        <w:jc w:val="both"/>
        <w:rPr>
          <w:rFonts w:ascii="Sylfaen" w:hAnsi="Sylfaen"/>
          <w:b/>
          <w:lang w:val="ka-GE"/>
        </w:rPr>
      </w:pPr>
    </w:p>
    <w:p w14:paraId="797FB3DD" w14:textId="05830879" w:rsidR="008D04C5" w:rsidRPr="00E37C5C" w:rsidRDefault="000C3556" w:rsidP="004B148B">
      <w:pPr>
        <w:spacing w:after="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3D29D5FF" w:rsidR="008F1946" w:rsidRDefault="00387591" w:rsidP="004B148B">
      <w:pPr>
        <w:spacing w:after="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670C35BF" w14:textId="414BC3CC" w:rsidR="009F003A" w:rsidRDefault="00823902" w:rsidP="004B148B">
      <w:pPr>
        <w:spacing w:after="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25B8E4DF" w:rsidR="000710CD" w:rsidRPr="00E45EB8" w:rsidRDefault="00823902" w:rsidP="004B148B">
      <w:pPr>
        <w:spacing w:after="0"/>
        <w:jc w:val="both"/>
        <w:rPr>
          <w:rFonts w:ascii="Sylfaen" w:hAnsi="Sylfaen"/>
          <w:lang w:val="ka-GE"/>
        </w:rPr>
      </w:pPr>
      <w:r>
        <w:rPr>
          <w:rFonts w:ascii="Sylfaen" w:hAnsi="Sylfaen"/>
          <w:lang w:val="ka-GE"/>
        </w:rPr>
        <w:t>3.</w:t>
      </w:r>
      <w:r w:rsidR="000710CD" w:rsidRPr="000710CD">
        <w:rPr>
          <w:rFonts w:ascii="Sylfaen" w:hAnsi="Sylfaen"/>
          <w:lang w:val="ka-GE"/>
        </w:rPr>
        <w:t xml:space="preserve"> </w:t>
      </w:r>
      <w:r w:rsidR="000710CD">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2C219B3E" w14:textId="176EFFE8" w:rsidR="00BD74F8" w:rsidRDefault="00BD74F8" w:rsidP="00CF7A57">
      <w:pPr>
        <w:rPr>
          <w:rFonts w:ascii="Sylfaen" w:hAnsi="Sylfaen"/>
          <w:b/>
          <w:lang w:val="ka-GE"/>
        </w:rPr>
      </w:pPr>
    </w:p>
    <w:p w14:paraId="1809FA65" w14:textId="77777777" w:rsidR="000C3556" w:rsidRDefault="001B7903" w:rsidP="000C3556">
      <w:pPr>
        <w:spacing w:after="0"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4617BF12" w:rsidR="00896274" w:rsidRPr="00E37C5C" w:rsidRDefault="001B7903" w:rsidP="000C3556">
      <w:pPr>
        <w:spacing w:after="0" w:line="240" w:lineRule="auto"/>
        <w:jc w:val="both"/>
        <w:rPr>
          <w:rFonts w:ascii="Sylfaen" w:hAnsi="Sylfaen"/>
          <w:lang w:val="ka-GE"/>
        </w:rPr>
      </w:pP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2D6DB96" w:rsidR="00E45EB8" w:rsidRDefault="002D23F8" w:rsidP="000C3556">
      <w:pPr>
        <w:spacing w:after="0" w:line="240" w:lineRule="auto"/>
        <w:jc w:val="both"/>
        <w:rPr>
          <w:rFonts w:ascii="Sylfaen" w:hAnsi="Sylfaen"/>
          <w:b/>
          <w:lang w:val="ka-GE"/>
        </w:rPr>
      </w:pPr>
      <w:r>
        <w:rPr>
          <w:rFonts w:ascii="Sylfaen" w:hAnsi="Sylfaen" w:cs="Sylfaen"/>
          <w:b/>
          <w:lang w:val="ka-GE"/>
        </w:rPr>
        <w:t>1</w:t>
      </w:r>
      <w:r w:rsidR="000C3556">
        <w:rPr>
          <w:rFonts w:ascii="Sylfaen" w:hAnsi="Sylfaen" w:cs="Sylfaen"/>
          <w:b/>
          <w:lang w:val="ka-GE"/>
        </w:rPr>
        <w:t>.8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E37C5C" w:rsidRDefault="00E45EB8" w:rsidP="000C3556">
      <w:pPr>
        <w:spacing w:after="0" w:line="24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w:t>
      </w:r>
      <w:r w:rsidR="00820874">
        <w:rPr>
          <w:rFonts w:ascii="Sylfaen" w:hAnsi="Sylfaen"/>
          <w:lang w:val="ka-GE"/>
        </w:rPr>
        <w:t xml:space="preserve"> წინამდებარე ტენდერზე თანდართული ხელშეკრულების პროექტის და </w:t>
      </w:r>
      <w:r w:rsidRPr="00E37C5C">
        <w:rPr>
          <w:rFonts w:ascii="Sylfaen" w:hAnsi="Sylfaen"/>
          <w:lang w:val="ka-GE"/>
        </w:rPr>
        <w:t>სატენდერო წინადადების შესაბამისად.</w:t>
      </w:r>
    </w:p>
    <w:p w14:paraId="142B609F" w14:textId="36843FF5" w:rsidR="00E45EB8" w:rsidRDefault="00E45EB8" w:rsidP="004B148B">
      <w:pPr>
        <w:spacing w:after="0" w:line="360" w:lineRule="auto"/>
        <w:jc w:val="both"/>
        <w:rPr>
          <w:rFonts w:ascii="Sylfaen" w:hAnsi="Sylfaen"/>
          <w:b/>
          <w:lang w:val="ka-GE"/>
        </w:rPr>
      </w:pPr>
    </w:p>
    <w:p w14:paraId="0A9678A4" w14:textId="25401417" w:rsidR="00DA45AB" w:rsidRDefault="00DA45AB" w:rsidP="004B148B">
      <w:pPr>
        <w:spacing w:after="0" w:line="360" w:lineRule="auto"/>
        <w:jc w:val="both"/>
        <w:rPr>
          <w:rFonts w:ascii="Sylfaen" w:hAnsi="Sylfaen"/>
          <w:b/>
          <w:lang w:val="ka-GE"/>
        </w:rPr>
      </w:pPr>
    </w:p>
    <w:p w14:paraId="264F828F" w14:textId="77777777" w:rsidR="00DA45AB" w:rsidRPr="00E37C5C" w:rsidRDefault="00DA45AB" w:rsidP="004B148B">
      <w:pPr>
        <w:spacing w:after="0" w:line="360" w:lineRule="auto"/>
        <w:jc w:val="both"/>
        <w:rPr>
          <w:rFonts w:ascii="Sylfaen" w:hAnsi="Sylfaen"/>
          <w:b/>
          <w:lang w:val="ka-GE"/>
        </w:rPr>
      </w:pPr>
    </w:p>
    <w:p w14:paraId="7089A739" w14:textId="2E9E35F2" w:rsidR="00CC4789" w:rsidRPr="00E90A78" w:rsidRDefault="000C3556" w:rsidP="004B148B">
      <w:pPr>
        <w:spacing w:after="0" w:line="360" w:lineRule="auto"/>
        <w:jc w:val="both"/>
        <w:rPr>
          <w:rFonts w:ascii="Sylfaen" w:hAnsi="Sylfaen"/>
          <w:b/>
          <w:lang w:val="ka-GE"/>
        </w:rPr>
      </w:pPr>
      <w:r>
        <w:rPr>
          <w:rFonts w:ascii="Sylfaen" w:hAnsi="Sylfaen"/>
          <w:b/>
          <w:lang w:val="ka-GE"/>
        </w:rPr>
        <w:lastRenderedPageBreak/>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09A630EA" w:rsidR="00CC4789" w:rsidRPr="00E90A78" w:rsidRDefault="00CC4789" w:rsidP="004B148B">
      <w:pPr>
        <w:spacing w:after="0" w:line="240" w:lineRule="auto"/>
        <w:jc w:val="both"/>
        <w:rPr>
          <w:rFonts w:ascii="AcadNusx" w:hAnsi="AcadNusx"/>
          <w:lang w:val="ka-GE"/>
        </w:rPr>
      </w:pPr>
      <w:r w:rsidRPr="00E90A78">
        <w:rPr>
          <w:rFonts w:ascii="Sylfaen" w:hAnsi="Sylfaen"/>
          <w:lang w:val="ka-GE"/>
        </w:rPr>
        <w:t>1</w:t>
      </w:r>
      <w:r w:rsidR="000C3556">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A8ACA6D" w:rsidR="00CC4789" w:rsidRPr="00E90A78" w:rsidRDefault="000C3556" w:rsidP="004B148B">
      <w:pPr>
        <w:spacing w:after="0" w:line="240" w:lineRule="auto"/>
        <w:rPr>
          <w:b/>
          <w:lang w:val="ka-GE"/>
        </w:rPr>
      </w:pPr>
      <w:r>
        <w:rPr>
          <w:rFonts w:ascii="Sylfaen" w:hAnsi="Sylfaen" w:cs="Sylfaen"/>
          <w:lang w:val="ka-GE"/>
        </w:rPr>
        <w:t>1.9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057867BA" w:rsidR="00CE7176" w:rsidRPr="00E90A78" w:rsidRDefault="000C3556" w:rsidP="004B148B">
      <w:pPr>
        <w:spacing w:after="0" w:line="240" w:lineRule="auto"/>
        <w:rPr>
          <w:lang w:val="es-MX"/>
        </w:rPr>
      </w:pPr>
      <w:r>
        <w:rPr>
          <w:rFonts w:ascii="Sylfaen" w:hAnsi="Sylfaen" w:cs="Sylfaen"/>
          <w:lang w:val="ka-GE"/>
        </w:rPr>
        <w:t>1.9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02B91C31" w:rsidR="00E90A78" w:rsidRPr="00BD74F8" w:rsidRDefault="000C3556" w:rsidP="004B148B">
      <w:pPr>
        <w:spacing w:after="0" w:line="240" w:lineRule="auto"/>
        <w:jc w:val="both"/>
        <w:rPr>
          <w:lang w:val="es-MX"/>
        </w:rPr>
      </w:pPr>
      <w:r>
        <w:rPr>
          <w:rFonts w:ascii="Sylfaen" w:hAnsi="Sylfaen" w:cs="Sylfaen"/>
          <w:lang w:val="ka-GE"/>
        </w:rPr>
        <w:t>1.9</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4B148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4B148B">
      <w:pPr>
        <w:pStyle w:val="ListParagraph"/>
        <w:spacing w:after="0" w:line="24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4B148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4B148B">
      <w:pPr>
        <w:spacing w:after="0" w:line="360" w:lineRule="auto"/>
        <w:ind w:firstLine="426"/>
        <w:jc w:val="both"/>
        <w:rPr>
          <w:rFonts w:ascii="Sylfaen" w:hAnsi="Sylfaen"/>
          <w:b/>
          <w:i/>
          <w:lang w:val="ka-GE"/>
        </w:rPr>
      </w:pPr>
    </w:p>
    <w:p w14:paraId="236824B8" w14:textId="56B3916B" w:rsidR="00E90A78" w:rsidRDefault="00CC4789" w:rsidP="000C3556">
      <w:pPr>
        <w:spacing w:after="0" w:line="240" w:lineRule="auto"/>
        <w:ind w:firstLine="426"/>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41DE9781" w14:textId="77777777" w:rsidR="000C3556" w:rsidRPr="000C3556" w:rsidRDefault="000C3556" w:rsidP="000C3556">
      <w:pPr>
        <w:spacing w:after="0" w:line="240" w:lineRule="auto"/>
        <w:ind w:firstLine="426"/>
        <w:jc w:val="both"/>
        <w:rPr>
          <w:rFonts w:ascii="Sylfaen" w:hAnsi="Sylfaen"/>
          <w:lang w:val="ka-GE"/>
        </w:rPr>
      </w:pPr>
    </w:p>
    <w:p w14:paraId="5D4DB8DD" w14:textId="5E6D5CE9" w:rsidR="008246F4" w:rsidRPr="00E90A78" w:rsidRDefault="000C3556" w:rsidP="004B148B">
      <w:pPr>
        <w:spacing w:after="0" w:line="360" w:lineRule="auto"/>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E63C122" w:rsidR="00A35A9C" w:rsidRPr="00E37C5C" w:rsidRDefault="008246F4" w:rsidP="004B148B">
      <w:pPr>
        <w:spacing w:after="0" w:line="240" w:lineRule="auto"/>
        <w:rPr>
          <w:rFonts w:ascii="Sylfaen" w:hAnsi="Sylfaen"/>
          <w:lang w:val="ka-GE"/>
        </w:rPr>
      </w:pPr>
      <w:r w:rsidRPr="00E37C5C">
        <w:rPr>
          <w:rFonts w:ascii="Sylfaen" w:hAnsi="Sylfaen"/>
          <w:lang w:val="ka-GE"/>
        </w:rPr>
        <w:t>1</w:t>
      </w:r>
      <w:r w:rsidR="000C3556">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4E2E8F95" w:rsidR="007E0304" w:rsidRPr="00E37C5C" w:rsidRDefault="000C3556" w:rsidP="004B148B">
      <w:pPr>
        <w:spacing w:after="0" w:line="240" w:lineRule="auto"/>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E4ABB">
        <w:fldChar w:fldCharType="begin"/>
      </w:r>
      <w:r w:rsidR="00AE4ABB">
        <w:instrText xml:space="preserve"> HYPERLINK "http://www.tenders.ge" </w:instrText>
      </w:r>
      <w:r w:rsidR="00AE4ABB">
        <w:fldChar w:fldCharType="separate"/>
      </w:r>
      <w:r w:rsidR="007E0304" w:rsidRPr="00E37C5C">
        <w:rPr>
          <w:rStyle w:val="Hyperlink"/>
          <w:rFonts w:ascii="Sylfaen" w:hAnsi="Sylfaen"/>
          <w:lang w:val="ka-GE"/>
        </w:rPr>
        <w:t>www.tenders.ge</w:t>
      </w:r>
      <w:r w:rsidR="00AE4ABB">
        <w:rPr>
          <w:rStyle w:val="Hyperlink"/>
          <w:rFonts w:ascii="Sylfaen" w:hAnsi="Sylfaen"/>
          <w:lang w:val="ka-GE"/>
        </w:rPr>
        <w:fldChar w:fldCharType="end"/>
      </w:r>
    </w:p>
    <w:p w14:paraId="2EE38DE1" w14:textId="6AE7E444" w:rsidR="007E0304" w:rsidRPr="00E37C5C" w:rsidRDefault="000C3556" w:rsidP="004B148B">
      <w:pPr>
        <w:spacing w:after="0" w:line="240" w:lineRule="auto"/>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4B148B">
      <w:pPr>
        <w:spacing w:after="0" w:line="360" w:lineRule="auto"/>
        <w:ind w:left="360"/>
        <w:jc w:val="both"/>
        <w:rPr>
          <w:rFonts w:ascii="Sylfaen" w:hAnsi="Sylfaen"/>
          <w:lang w:val="ka-GE"/>
        </w:rPr>
      </w:pPr>
    </w:p>
    <w:p w14:paraId="232BD3CA" w14:textId="2A3CA2D7" w:rsidR="00E90A78" w:rsidRDefault="00CE7176" w:rsidP="004B148B">
      <w:pPr>
        <w:spacing w:after="0" w:line="360" w:lineRule="auto"/>
        <w:jc w:val="both"/>
        <w:rPr>
          <w:rFonts w:ascii="Sylfaen" w:hAnsi="Sylfaen"/>
        </w:rPr>
      </w:pPr>
      <w:r w:rsidRPr="00E37C5C">
        <w:rPr>
          <w:rFonts w:ascii="Sylfaen" w:hAnsi="Sylfaen"/>
        </w:rPr>
        <w:object w:dxaOrig="1508" w:dyaOrig="983" w14:anchorId="4EC986F1">
          <v:shape id="_x0000_i1026" type="#_x0000_t75" style="width:76.2pt;height:49.2pt" o:ole="">
            <v:imagedata r:id="rId11" o:title=""/>
          </v:shape>
          <o:OLEObject Type="Embed" ProgID="AcroExch.Document.DC" ShapeID="_x0000_i1026" DrawAspect="Icon" ObjectID="_1693403506" r:id="rId12"/>
        </w:object>
      </w:r>
    </w:p>
    <w:p w14:paraId="393F54F7" w14:textId="77777777" w:rsidR="000710CD" w:rsidRPr="00E41D48" w:rsidRDefault="000710CD" w:rsidP="004B148B">
      <w:pPr>
        <w:spacing w:after="0" w:line="360" w:lineRule="auto"/>
        <w:jc w:val="both"/>
        <w:rPr>
          <w:rFonts w:ascii="Sylfaen" w:hAnsi="Sylfaen"/>
          <w:b/>
          <w:lang w:val="ka-GE"/>
        </w:rPr>
      </w:pPr>
      <w:r w:rsidRPr="00E41D48">
        <w:rPr>
          <w:rFonts w:ascii="Sylfaen" w:hAnsi="Sylfaen"/>
          <w:b/>
          <w:lang w:val="ka-GE"/>
        </w:rPr>
        <w:lastRenderedPageBreak/>
        <w:t xml:space="preserve">გავეცანი </w:t>
      </w:r>
    </w:p>
    <w:p w14:paraId="4DAB525C" w14:textId="77777777" w:rsidR="000710CD" w:rsidRPr="00E41D48" w:rsidRDefault="000710CD" w:rsidP="004B148B">
      <w:pPr>
        <w:spacing w:after="0" w:line="360" w:lineRule="auto"/>
        <w:jc w:val="both"/>
        <w:rPr>
          <w:rFonts w:ascii="Sylfaen" w:hAnsi="Sylfaen"/>
          <w:lang w:val="ka-GE"/>
        </w:rPr>
      </w:pPr>
    </w:p>
    <w:p w14:paraId="408369F7" w14:textId="77777777" w:rsidR="000710CD" w:rsidRPr="00E41D48" w:rsidRDefault="000710CD" w:rsidP="004B148B">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4B148B">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D1501BB" w:rsidR="00F827AD" w:rsidRPr="00C6646E"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C6646E">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6150D8C1"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C6646E">
        <w:rPr>
          <w:rFonts w:ascii="Times New Roman" w:hAnsi="Times New Roman"/>
        </w:rPr>
        <w:t>mlomtatidze</w:t>
      </w:r>
      <w:r w:rsidR="00090A8D">
        <w:rPr>
          <w:rFonts w:ascii="Times New Roman" w:hAnsi="Times New Roman"/>
        </w:rPr>
        <w:t>@gwp.ge</w:t>
      </w:r>
    </w:p>
    <w:p w14:paraId="683EC820" w14:textId="0FE05E52" w:rsidR="00F827AD" w:rsidRPr="00DA45AB" w:rsidRDefault="00F827AD" w:rsidP="00F827AD">
      <w:pPr>
        <w:spacing w:after="0"/>
        <w:jc w:val="both"/>
        <w:rPr>
          <w:rFonts w:ascii="Sylfaen" w:hAnsi="Sylfaen" w:cs="Arial"/>
        </w:rPr>
      </w:pPr>
      <w:r w:rsidRPr="005A0BDF">
        <w:rPr>
          <w:rFonts w:ascii="Sylfaen" w:hAnsi="Sylfaen"/>
          <w:lang w:val="ka-GE"/>
        </w:rPr>
        <w:t>ტელ.</w:t>
      </w:r>
      <w:r w:rsidRPr="005A0BDF">
        <w:rPr>
          <w:rFonts w:ascii="Arial" w:hAnsi="Arial" w:cs="Arial"/>
          <w:lang w:val="ka-GE"/>
        </w:rPr>
        <w:t xml:space="preserve">: </w:t>
      </w:r>
      <w:r w:rsidR="000710CD" w:rsidRPr="005A0BDF">
        <w:rPr>
          <w:rFonts w:cs="Arial"/>
          <w:lang w:val="ka-GE"/>
        </w:rPr>
        <w:t>+995 322 931111; 5</w:t>
      </w:r>
      <w:r w:rsidR="00DA45AB">
        <w:rPr>
          <w:rFonts w:cs="Arial"/>
        </w:rPr>
        <w:t>95 22 66 94</w:t>
      </w:r>
    </w:p>
    <w:p w14:paraId="4B905149" w14:textId="77777777" w:rsidR="00F827AD" w:rsidRPr="005A0BDF" w:rsidRDefault="00F827AD" w:rsidP="00F827AD">
      <w:pPr>
        <w:spacing w:after="0"/>
        <w:jc w:val="both"/>
        <w:rPr>
          <w:rFonts w:ascii="Sylfaen" w:hAnsi="Sylfaen" w:cs="Sylfaen"/>
          <w:lang w:val="ka-GE"/>
        </w:rPr>
      </w:pPr>
    </w:p>
    <w:p w14:paraId="226F626E" w14:textId="68A5A202" w:rsidR="005E130F" w:rsidRPr="005A0BDF" w:rsidRDefault="005E130F" w:rsidP="005E130F">
      <w:pPr>
        <w:spacing w:after="0"/>
        <w:jc w:val="both"/>
        <w:rPr>
          <w:lang w:val="ka-GE"/>
        </w:rPr>
      </w:pPr>
      <w:r w:rsidRPr="005A0BDF">
        <w:rPr>
          <w:rFonts w:ascii="Sylfaen" w:hAnsi="Sylfaen" w:cs="Sylfaen"/>
          <w:lang w:val="ka-GE"/>
        </w:rPr>
        <w:t>საკონტაქტო</w:t>
      </w:r>
      <w:r w:rsidRPr="005A0BDF">
        <w:rPr>
          <w:lang w:val="ka-GE"/>
        </w:rPr>
        <w:t xml:space="preserve"> </w:t>
      </w:r>
      <w:r w:rsidRPr="005A0BDF">
        <w:rPr>
          <w:rFonts w:ascii="Sylfaen" w:hAnsi="Sylfaen" w:cs="Sylfaen"/>
          <w:lang w:val="ka-GE"/>
        </w:rPr>
        <w:t>პირი</w:t>
      </w:r>
      <w:r w:rsidRPr="005A0BDF">
        <w:rPr>
          <w:lang w:val="ka-GE"/>
        </w:rPr>
        <w:t xml:space="preserve">: </w:t>
      </w:r>
      <w:r w:rsidR="005A0BDF" w:rsidRPr="005A0BDF">
        <w:rPr>
          <w:rFonts w:ascii="Sylfaen" w:hAnsi="Sylfaen" w:cs="Sylfaen"/>
          <w:lang w:val="ka-GE"/>
        </w:rPr>
        <w:t>ირაკლი ხვადაგაძე</w:t>
      </w:r>
    </w:p>
    <w:p w14:paraId="261FD56D" w14:textId="516B5F38" w:rsidR="005E130F" w:rsidRPr="005A0BDF" w:rsidRDefault="005E130F" w:rsidP="0067333F">
      <w:pPr>
        <w:spacing w:after="0"/>
        <w:jc w:val="both"/>
        <w:rPr>
          <w:lang w:val="ka-GE"/>
        </w:rPr>
      </w:pPr>
      <w:r w:rsidRPr="005A0BDF">
        <w:rPr>
          <w:rFonts w:ascii="Sylfaen" w:hAnsi="Sylfaen" w:cs="Sylfaen"/>
          <w:lang w:val="ka-GE"/>
        </w:rPr>
        <w:t>მის</w:t>
      </w:r>
      <w:r w:rsidRPr="005A0BDF">
        <w:rPr>
          <w:lang w:val="ka-GE"/>
        </w:rPr>
        <w:t xml:space="preserve">.: </w:t>
      </w:r>
      <w:proofErr w:type="spellStart"/>
      <w:proofErr w:type="gramStart"/>
      <w:r w:rsidR="0067333F" w:rsidRPr="005A0BDF">
        <w:rPr>
          <w:rFonts w:ascii="Sylfaen" w:hAnsi="Sylfaen" w:cs="Sylfaen"/>
        </w:rPr>
        <w:t>საქართველო</w:t>
      </w:r>
      <w:proofErr w:type="spellEnd"/>
      <w:proofErr w:type="gramEnd"/>
      <w:r w:rsidR="0067333F" w:rsidRPr="005A0BDF">
        <w:t xml:space="preserve">, </w:t>
      </w:r>
      <w:proofErr w:type="spellStart"/>
      <w:r w:rsidR="0067333F" w:rsidRPr="005A0BDF">
        <w:rPr>
          <w:rFonts w:ascii="Sylfaen" w:hAnsi="Sylfaen" w:cs="Sylfaen"/>
        </w:rPr>
        <w:t>თბილისი</w:t>
      </w:r>
      <w:proofErr w:type="spellEnd"/>
      <w:r w:rsidR="0067333F" w:rsidRPr="005A0BDF">
        <w:t xml:space="preserve">, </w:t>
      </w:r>
      <w:proofErr w:type="spellStart"/>
      <w:r w:rsidR="0067333F" w:rsidRPr="005A0BDF">
        <w:rPr>
          <w:rFonts w:ascii="Sylfaen" w:hAnsi="Sylfaen" w:cs="Sylfaen"/>
        </w:rPr>
        <w:t>მთაწმინდის</w:t>
      </w:r>
      <w:proofErr w:type="spellEnd"/>
      <w:r w:rsidR="0067333F" w:rsidRPr="005A0BDF">
        <w:t xml:space="preserve"> </w:t>
      </w:r>
      <w:proofErr w:type="spellStart"/>
      <w:r w:rsidR="0067333F" w:rsidRPr="005A0BDF">
        <w:rPr>
          <w:rFonts w:ascii="Sylfaen" w:hAnsi="Sylfaen" w:cs="Sylfaen"/>
        </w:rPr>
        <w:t>რაიონი</w:t>
      </w:r>
      <w:proofErr w:type="spellEnd"/>
      <w:r w:rsidR="0067333F" w:rsidRPr="005A0BDF">
        <w:t xml:space="preserve">, </w:t>
      </w:r>
      <w:proofErr w:type="spellStart"/>
      <w:r w:rsidR="0067333F" w:rsidRPr="005A0BDF">
        <w:rPr>
          <w:rFonts w:ascii="Sylfaen" w:hAnsi="Sylfaen" w:cs="Sylfaen"/>
        </w:rPr>
        <w:t>მედეა</w:t>
      </w:r>
      <w:proofErr w:type="spellEnd"/>
      <w:r w:rsidR="0067333F" w:rsidRPr="005A0BDF">
        <w:t xml:space="preserve"> (</w:t>
      </w:r>
      <w:proofErr w:type="spellStart"/>
      <w:r w:rsidR="0067333F" w:rsidRPr="005A0BDF">
        <w:rPr>
          <w:rFonts w:ascii="Sylfaen" w:hAnsi="Sylfaen" w:cs="Sylfaen"/>
        </w:rPr>
        <w:t>მზია</w:t>
      </w:r>
      <w:proofErr w:type="spellEnd"/>
      <w:r w:rsidR="0067333F" w:rsidRPr="005A0BDF">
        <w:t xml:space="preserve">) </w:t>
      </w:r>
      <w:proofErr w:type="spellStart"/>
      <w:r w:rsidR="0067333F" w:rsidRPr="005A0BDF">
        <w:rPr>
          <w:rFonts w:ascii="Sylfaen" w:hAnsi="Sylfaen" w:cs="Sylfaen"/>
        </w:rPr>
        <w:t>ჯუღელის</w:t>
      </w:r>
      <w:proofErr w:type="spellEnd"/>
      <w:r w:rsidR="0067333F" w:rsidRPr="005A0BDF">
        <w:t xml:space="preserve"> </w:t>
      </w:r>
      <w:proofErr w:type="spellStart"/>
      <w:r w:rsidR="0067333F" w:rsidRPr="005A0BDF">
        <w:rPr>
          <w:rFonts w:ascii="Sylfaen" w:hAnsi="Sylfaen" w:cs="Sylfaen"/>
        </w:rPr>
        <w:t>ქუჩა</w:t>
      </w:r>
      <w:proofErr w:type="spellEnd"/>
      <w:r w:rsidR="0067333F" w:rsidRPr="005A0BDF">
        <w:t xml:space="preserve">, </w:t>
      </w:r>
      <w:r w:rsidR="0067333F" w:rsidRPr="005A0BDF">
        <w:rPr>
          <w:rFonts w:cs="Calibri"/>
        </w:rPr>
        <w:t>№</w:t>
      </w:r>
      <w:r w:rsidR="0067333F" w:rsidRPr="005A0BDF">
        <w:t>10</w:t>
      </w:r>
      <w:r w:rsidR="0067333F" w:rsidRPr="005A0BDF">
        <w:rPr>
          <w:rFonts w:cs="Calibri"/>
        </w:rPr>
        <w:t> </w:t>
      </w:r>
    </w:p>
    <w:p w14:paraId="2E4B8AAB" w14:textId="65DF0179" w:rsidR="005E130F" w:rsidRPr="005A0BDF" w:rsidRDefault="005E130F" w:rsidP="005E130F">
      <w:pPr>
        <w:spacing w:after="0"/>
        <w:jc w:val="both"/>
        <w:rPr>
          <w:rFonts w:ascii="Sylfaen" w:hAnsi="Sylfaen" w:cs="Arial"/>
        </w:rPr>
      </w:pPr>
      <w:r w:rsidRPr="005A0BDF">
        <w:rPr>
          <w:rFonts w:ascii="Sylfaen" w:hAnsi="Sylfaen" w:cs="Sylfaen"/>
          <w:lang w:val="ka-GE"/>
        </w:rPr>
        <w:t>ელ</w:t>
      </w:r>
      <w:r w:rsidRPr="005A0BDF">
        <w:rPr>
          <w:lang w:val="ka-GE"/>
        </w:rPr>
        <w:t xml:space="preserve">. </w:t>
      </w:r>
      <w:r w:rsidRPr="005A0BDF">
        <w:rPr>
          <w:rFonts w:ascii="Sylfaen" w:hAnsi="Sylfaen" w:cs="Sylfaen"/>
          <w:lang w:val="ka-GE"/>
        </w:rPr>
        <w:t>ფოსტა</w:t>
      </w:r>
      <w:r w:rsidRPr="005A0BDF">
        <w:rPr>
          <w:lang w:val="ka-GE"/>
        </w:rPr>
        <w:t xml:space="preserve">: </w:t>
      </w:r>
      <w:r w:rsidR="005A0BDF" w:rsidRPr="005A0BDF">
        <w:rPr>
          <w:rFonts w:ascii="Sylfaen" w:hAnsi="Sylfaen"/>
        </w:rPr>
        <w:t>ikhvadagadze@gwp.ge</w:t>
      </w:r>
    </w:p>
    <w:p w14:paraId="23139452" w14:textId="28D3DCA5" w:rsidR="005E130F" w:rsidRPr="00E37C5C" w:rsidRDefault="005E130F" w:rsidP="005E130F">
      <w:pPr>
        <w:spacing w:after="0"/>
        <w:jc w:val="both"/>
        <w:rPr>
          <w:rFonts w:ascii="Sylfaen" w:hAnsi="Sylfaen" w:cs="Arial"/>
          <w:lang w:val="ka-GE"/>
        </w:rPr>
      </w:pPr>
      <w:r w:rsidRPr="005A0BDF">
        <w:rPr>
          <w:rFonts w:ascii="Sylfaen" w:hAnsi="Sylfaen" w:cs="Sylfaen"/>
          <w:lang w:val="ka-GE"/>
        </w:rPr>
        <w:t>ტელ</w:t>
      </w:r>
      <w:r w:rsidRPr="005A0BDF">
        <w:rPr>
          <w:lang w:val="ka-GE"/>
        </w:rPr>
        <w:t>.</w:t>
      </w:r>
      <w:r w:rsidRPr="005A0BDF">
        <w:rPr>
          <w:rFonts w:cs="Arial"/>
          <w:lang w:val="ka-GE"/>
        </w:rPr>
        <w:t>: +995 322 931111</w:t>
      </w:r>
      <w:r w:rsidR="00090A8D" w:rsidRPr="005A0BDF">
        <w:rPr>
          <w:rFonts w:ascii="Sylfaen" w:hAnsi="Sylfaen" w:cs="Arial"/>
          <w:lang w:val="ka-GE"/>
        </w:rPr>
        <w:t xml:space="preserve"> (</w:t>
      </w:r>
      <w:r w:rsidR="00090A8D" w:rsidRPr="005A0BDF">
        <w:rPr>
          <w:rFonts w:cs="Arial"/>
          <w:lang w:val="ka-GE"/>
        </w:rPr>
        <w:t>1141</w:t>
      </w:r>
      <w:r w:rsidR="00D2709F" w:rsidRPr="005A0BDF">
        <w:rPr>
          <w:rFonts w:cs="Arial"/>
          <w:lang w:val="ka-GE"/>
        </w:rPr>
        <w:t>)</w:t>
      </w:r>
      <w:r w:rsidRPr="005A0BDF">
        <w:rPr>
          <w:rFonts w:cs="Arial"/>
          <w:lang w:val="ka-GE"/>
        </w:rPr>
        <w:t xml:space="preserve">; </w:t>
      </w:r>
      <w:r w:rsidR="005A0BDF" w:rsidRPr="005A0BDF">
        <w:rPr>
          <w:rFonts w:cs="Arial"/>
          <w:lang w:val="ka-GE"/>
        </w:rPr>
        <w:t xml:space="preserve"> 599 50 50 67</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33D473" w14:textId="77777777" w:rsidR="00766B16" w:rsidRDefault="00766B16" w:rsidP="007902EA">
      <w:pPr>
        <w:spacing w:after="0" w:line="240" w:lineRule="auto"/>
      </w:pPr>
      <w:r>
        <w:separator/>
      </w:r>
    </w:p>
  </w:endnote>
  <w:endnote w:type="continuationSeparator" w:id="0">
    <w:p w14:paraId="76F49FA3" w14:textId="77777777" w:rsidR="00766B16" w:rsidRDefault="00766B1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A3C28D5" w:rsidR="00D269DA" w:rsidRDefault="00D269DA">
        <w:pPr>
          <w:pStyle w:val="Footer"/>
          <w:jc w:val="right"/>
        </w:pPr>
        <w:r>
          <w:fldChar w:fldCharType="begin"/>
        </w:r>
        <w:r>
          <w:instrText xml:space="preserve"> PAGE   \* MERGEFORMAT </w:instrText>
        </w:r>
        <w:r>
          <w:fldChar w:fldCharType="separate"/>
        </w:r>
        <w:r w:rsidR="00BD0AA7">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5B3B60" w14:textId="77777777" w:rsidR="00766B16" w:rsidRDefault="00766B16" w:rsidP="007902EA">
      <w:pPr>
        <w:spacing w:after="0" w:line="240" w:lineRule="auto"/>
      </w:pPr>
      <w:r>
        <w:separator/>
      </w:r>
    </w:p>
  </w:footnote>
  <w:footnote w:type="continuationSeparator" w:id="0">
    <w:p w14:paraId="4EB7CB1F" w14:textId="77777777" w:rsidR="00766B16" w:rsidRDefault="00766B1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083A99"/>
    <w:multiLevelType w:val="hybridMultilevel"/>
    <w:tmpl w:val="6B7E49EC"/>
    <w:lvl w:ilvl="0" w:tplc="235E131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5C7CAD"/>
    <w:multiLevelType w:val="hybridMultilevel"/>
    <w:tmpl w:val="9C8AC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7"/>
  </w:num>
  <w:num w:numId="5">
    <w:abstractNumId w:val="15"/>
  </w:num>
  <w:num w:numId="6">
    <w:abstractNumId w:val="6"/>
  </w:num>
  <w:num w:numId="7">
    <w:abstractNumId w:val="4"/>
  </w:num>
  <w:num w:numId="8">
    <w:abstractNumId w:val="30"/>
  </w:num>
  <w:num w:numId="9">
    <w:abstractNumId w:val="34"/>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2"/>
  </w:num>
  <w:num w:numId="17">
    <w:abstractNumId w:val="22"/>
  </w:num>
  <w:num w:numId="18">
    <w:abstractNumId w:val="21"/>
  </w:num>
  <w:num w:numId="19">
    <w:abstractNumId w:val="8"/>
  </w:num>
  <w:num w:numId="20">
    <w:abstractNumId w:val="2"/>
  </w:num>
  <w:num w:numId="21">
    <w:abstractNumId w:val="36"/>
  </w:num>
  <w:num w:numId="22">
    <w:abstractNumId w:val="38"/>
  </w:num>
  <w:num w:numId="23">
    <w:abstractNumId w:val="14"/>
  </w:num>
  <w:num w:numId="24">
    <w:abstractNumId w:val="33"/>
  </w:num>
  <w:num w:numId="25">
    <w:abstractNumId w:val="10"/>
  </w:num>
  <w:num w:numId="26">
    <w:abstractNumId w:val="28"/>
  </w:num>
  <w:num w:numId="27">
    <w:abstractNumId w:val="3"/>
  </w:num>
  <w:num w:numId="28">
    <w:abstractNumId w:val="25"/>
  </w:num>
  <w:num w:numId="29">
    <w:abstractNumId w:val="23"/>
  </w:num>
  <w:num w:numId="30">
    <w:abstractNumId w:val="31"/>
  </w:num>
  <w:num w:numId="31">
    <w:abstractNumId w:val="35"/>
  </w:num>
  <w:num w:numId="32">
    <w:abstractNumId w:val="26"/>
  </w:num>
  <w:num w:numId="33">
    <w:abstractNumId w:val="12"/>
  </w:num>
  <w:num w:numId="34">
    <w:abstractNumId w:val="19"/>
  </w:num>
  <w:num w:numId="35">
    <w:abstractNumId w:val="20"/>
  </w:num>
  <w:num w:numId="36">
    <w:abstractNumId w:val="7"/>
  </w:num>
  <w:num w:numId="37">
    <w:abstractNumId w:val="27"/>
  </w:num>
  <w:num w:numId="38">
    <w:abstractNumId w:val="5"/>
  </w:num>
  <w:num w:numId="39">
    <w:abstractNumId w:val="2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C3556"/>
    <w:rsid w:val="000C36B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D719D"/>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148B"/>
    <w:rsid w:val="004B2453"/>
    <w:rsid w:val="004B771B"/>
    <w:rsid w:val="004C1E0D"/>
    <w:rsid w:val="004D3679"/>
    <w:rsid w:val="004D3D1C"/>
    <w:rsid w:val="004D747F"/>
    <w:rsid w:val="004D7698"/>
    <w:rsid w:val="004E70FC"/>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0BDF"/>
    <w:rsid w:val="005A7BA2"/>
    <w:rsid w:val="005B44A2"/>
    <w:rsid w:val="005B5DE5"/>
    <w:rsid w:val="005C14A4"/>
    <w:rsid w:val="005D3B83"/>
    <w:rsid w:val="005D55AC"/>
    <w:rsid w:val="005D7073"/>
    <w:rsid w:val="005D7FDF"/>
    <w:rsid w:val="005E05B1"/>
    <w:rsid w:val="005E064A"/>
    <w:rsid w:val="005E130F"/>
    <w:rsid w:val="005F1B80"/>
    <w:rsid w:val="005F2A51"/>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CA6"/>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6B16"/>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60A3E"/>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0735"/>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C32F5"/>
    <w:rsid w:val="00AC394F"/>
    <w:rsid w:val="00AC3F41"/>
    <w:rsid w:val="00AC494C"/>
    <w:rsid w:val="00AE4033"/>
    <w:rsid w:val="00AE4ABB"/>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0AA7"/>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646E"/>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14D32B-0FCD-4BDC-9A1B-5BB27BD14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811</TotalTime>
  <Pages>1</Pages>
  <Words>1019</Words>
  <Characters>5811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35</cp:revision>
  <cp:lastPrinted>2015-07-27T06:36:00Z</cp:lastPrinted>
  <dcterms:created xsi:type="dcterms:W3CDTF">2020-04-12T17:38:00Z</dcterms:created>
  <dcterms:modified xsi:type="dcterms:W3CDTF">2021-09-17T13:05:00Z</dcterms:modified>
</cp:coreProperties>
</file>