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EE1C26" w:rsidR="009815C7" w:rsidRPr="007B0071" w:rsidRDefault="00650990" w:rsidP="00373F3E">
      <w:pPr>
        <w:spacing w:after="0" w:line="240" w:lineRule="auto"/>
        <w:jc w:val="center"/>
        <w:rPr>
          <w:rFonts w:ascii="Sylfaen" w:hAnsi="Sylfaen" w:cs="Sylfaen"/>
          <w:b/>
          <w:lang w:val="ka-GE"/>
        </w:rPr>
      </w:pPr>
      <w:r>
        <w:rPr>
          <w:rFonts w:ascii="Sylfaen" w:hAnsi="Sylfaen" w:cs="Sylfaen"/>
          <w:b/>
          <w:lang w:val="ka-GE"/>
        </w:rPr>
        <w:t>კოჯრის რეზერვუარის ტერიტორიაზე საქლორატორო სადგურის შენობა-ნაგებობის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7CF402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50990"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E005EE6" w:rsidR="00DB5C8D" w:rsidRPr="006005A1" w:rsidRDefault="00650990" w:rsidP="00696A50">
      <w:pPr>
        <w:spacing w:after="0" w:line="240" w:lineRule="auto"/>
        <w:jc w:val="both"/>
        <w:rPr>
          <w:rFonts w:ascii="Sylfaen" w:hAnsi="Sylfaen" w:cs="Sylfaen"/>
          <w:lang w:val="ka-GE"/>
        </w:rPr>
      </w:pPr>
      <w:r w:rsidRPr="00650990">
        <w:rPr>
          <w:rFonts w:ascii="Sylfaen" w:hAnsi="Sylfaen" w:cs="Sylfaen"/>
          <w:lang w:val="ka-GE"/>
        </w:rPr>
        <w:t xml:space="preserve">კოჯრის რეზერვუარის ტერიტორიაზე საქლორატორო სადგურის შენობა-ნაგებობის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BD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50990">
        <w:rPr>
          <w:rFonts w:ascii="Sylfaen" w:hAnsi="Sylfaen"/>
          <w:lang w:val="ka-GE"/>
        </w:rPr>
        <w:t>მთაწმინდა - 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bookmarkStart w:id="1" w:name="_GoBack"/>
      <w:bookmarkEnd w:id="1"/>
    </w:p>
    <w:p w14:paraId="678798AE" w14:textId="11340FD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307A2">
        <w:rPr>
          <w:rFonts w:ascii="Sylfaen" w:hAnsi="Sylfaen" w:cs="Sylfaen"/>
          <w:b/>
          <w:sz w:val="20"/>
          <w:szCs w:val="20"/>
          <w:lang w:val="ka-GE"/>
        </w:rPr>
        <w:t>22 ოქტომბერი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9307A2">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41035" w14:textId="77777777" w:rsidR="00F434D4" w:rsidRDefault="00F434D4" w:rsidP="007902EA">
      <w:pPr>
        <w:spacing w:after="0" w:line="240" w:lineRule="auto"/>
      </w:pPr>
      <w:r>
        <w:separator/>
      </w:r>
    </w:p>
  </w:endnote>
  <w:endnote w:type="continuationSeparator" w:id="0">
    <w:p w14:paraId="3E17FED3" w14:textId="77777777" w:rsidR="00F434D4" w:rsidRDefault="00F434D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FCFF8CB" w:rsidR="004A3BD8" w:rsidRDefault="004A3BD8">
        <w:pPr>
          <w:pStyle w:val="Footer"/>
          <w:jc w:val="right"/>
        </w:pPr>
        <w:r>
          <w:fldChar w:fldCharType="begin"/>
        </w:r>
        <w:r>
          <w:instrText xml:space="preserve"> PAGE   \* MERGEFORMAT </w:instrText>
        </w:r>
        <w:r>
          <w:fldChar w:fldCharType="separate"/>
        </w:r>
        <w:r w:rsidR="00F434D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A690D" w14:textId="77777777" w:rsidR="00F434D4" w:rsidRDefault="00F434D4" w:rsidP="007902EA">
      <w:pPr>
        <w:spacing w:after="0" w:line="240" w:lineRule="auto"/>
      </w:pPr>
      <w:r>
        <w:separator/>
      </w:r>
    </w:p>
  </w:footnote>
  <w:footnote w:type="continuationSeparator" w:id="0">
    <w:p w14:paraId="7A5D61F7" w14:textId="77777777" w:rsidR="00F434D4" w:rsidRDefault="00F434D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07A2"/>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34D4"/>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00DB2-7620-4A31-B008-9037ED28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6</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259</cp:revision>
  <cp:lastPrinted>2015-07-27T06:36:00Z</cp:lastPrinted>
  <dcterms:created xsi:type="dcterms:W3CDTF">2017-02-28T15:04:00Z</dcterms:created>
  <dcterms:modified xsi:type="dcterms:W3CDTF">2021-10-15T05:44:00Z</dcterms:modified>
</cp:coreProperties>
</file>