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8C76812" w:rsidR="009815C7" w:rsidRPr="007B0071" w:rsidRDefault="00C06A08" w:rsidP="00E9333B">
      <w:pPr>
        <w:spacing w:after="0" w:line="240" w:lineRule="auto"/>
        <w:jc w:val="center"/>
        <w:rPr>
          <w:rFonts w:ascii="Sylfaen" w:hAnsi="Sylfaen" w:cs="Sylfaen"/>
          <w:b/>
          <w:lang w:val="ka-GE"/>
        </w:rPr>
      </w:pPr>
      <w:r w:rsidRPr="00C06A08">
        <w:rPr>
          <w:rFonts w:ascii="Sylfaen" w:hAnsi="Sylfaen" w:cs="Sylfaen"/>
          <w:b/>
          <w:lang w:val="ka-GE"/>
        </w:rPr>
        <w:t xml:space="preserve">ქოშიგორაზე წყალსადენის სატუმბო სადგურის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6A6D2267"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06A08" w:rsidRPr="00C06A08">
        <w:rPr>
          <w:rFonts w:ascii="Sylfaen" w:hAnsi="Sylfaen" w:cs="Sylfaen"/>
          <w:lang w:val="ka-GE"/>
        </w:rPr>
        <w:t xml:space="preserve">ქოშიგორაზე წყალსადენის სატუმბო სადგურის 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4A02D2" w:rsidRDefault="004A02D2" w:rsidP="00DE5EA9">
      <w:pPr>
        <w:spacing w:after="0" w:line="240" w:lineRule="auto"/>
        <w:jc w:val="both"/>
        <w:rPr>
          <w:rFonts w:ascii="Sylfaen" w:hAnsi="Sylfaen" w:cs="Sylfaen"/>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4E50C125" w:rsidR="00DB5C8D" w:rsidRDefault="00C06A08" w:rsidP="00DE5EA9">
      <w:pPr>
        <w:spacing w:after="0" w:line="240" w:lineRule="auto"/>
        <w:jc w:val="both"/>
        <w:rPr>
          <w:rFonts w:ascii="Sylfaen" w:hAnsi="Sylfaen" w:cs="Sylfaen"/>
          <w:lang w:val="ka-GE"/>
        </w:rPr>
      </w:pPr>
      <w:r w:rsidRPr="00C06A08">
        <w:rPr>
          <w:rFonts w:ascii="Sylfaen" w:hAnsi="Sylfaen" w:cs="Sylfaen"/>
          <w:lang w:val="ka-GE"/>
        </w:rPr>
        <w:t xml:space="preserve">ქოშიგორაზე წყალსადენის სატუმბო სადგურის 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p>
    <w:p w14:paraId="7ADF639C" w14:textId="7370B063" w:rsidR="00CE56EA"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48130303" w14:textId="0B54C427" w:rsidR="00ED55AB" w:rsidRPr="00777DC3" w:rsidRDefault="00ED55AB" w:rsidP="00C06A08">
      <w:pPr>
        <w:spacing w:after="0" w:line="24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720F4DE"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58B5B07"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C06A08">
        <w:rPr>
          <w:rFonts w:ascii="Sylfaen" w:hAnsi="Sylfaen"/>
          <w:lang w:val="ka-GE"/>
        </w:rPr>
        <w:t>ვაკე-საბურთალოს რაიონში.</w:t>
      </w:r>
      <w:bookmarkStart w:id="0" w:name="_GoBack"/>
      <w:bookmarkEnd w:id="0"/>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515A51F"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EB217E" w:rsidRPr="007B0071">
        <w:rPr>
          <w:rFonts w:ascii="Sylfaen" w:hAnsi="Sylfaen"/>
          <w:lang w:val="ka-GE"/>
        </w:rPr>
        <w:t>ხარჯთაღრიცხვა</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2BF48658"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7A971E18"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 xml:space="preserve">სრულად შევსებული სამუშაო გეგმა-გრაფიკი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2456AB30" w14:textId="77777777" w:rsidR="006B2B7F" w:rsidRPr="00521801" w:rsidRDefault="006B2B7F" w:rsidP="00DE5EA9">
      <w:pPr>
        <w:jc w:val="both"/>
        <w:rPr>
          <w:rFonts w:ascii="Sylfaen" w:hAnsi="Sylfaen"/>
          <w:b/>
          <w:sz w:val="14"/>
          <w:lang w:val="ka-GE"/>
        </w:rPr>
      </w:pP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F5699C">
      <w:pPr>
        <w:pStyle w:val="ListParagraph"/>
        <w:numPr>
          <w:ilvl w:val="1"/>
          <w:numId w:val="47"/>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F60BDF">
      <w:pPr>
        <w:pStyle w:val="ListParagraph"/>
        <w:numPr>
          <w:ilvl w:val="2"/>
          <w:numId w:val="48"/>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46A51882" w14:textId="77777777" w:rsidR="002237DF" w:rsidRPr="002237DF" w:rsidRDefault="002237DF" w:rsidP="00F60BDF">
      <w:pPr>
        <w:spacing w:after="0" w:line="360" w:lineRule="auto"/>
        <w:ind w:left="360"/>
        <w:rPr>
          <w:rFonts w:ascii="Sylfaen" w:hAnsi="Sylfaen"/>
          <w:b/>
          <w:sz w:val="8"/>
        </w:rPr>
      </w:pP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F60BDF">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F60BDF">
      <w:pPr>
        <w:pStyle w:val="ListParagraph"/>
        <w:numPr>
          <w:ilvl w:val="1"/>
          <w:numId w:val="49"/>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F60BDF">
      <w:pPr>
        <w:pStyle w:val="ListParagraph"/>
        <w:numPr>
          <w:ilvl w:val="2"/>
          <w:numId w:val="49"/>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F60BDF">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F60BDF">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104F8" w14:textId="77777777" w:rsidR="008B1EAF" w:rsidRDefault="008B1EAF" w:rsidP="007902EA">
      <w:pPr>
        <w:spacing w:after="0" w:line="240" w:lineRule="auto"/>
      </w:pPr>
      <w:r>
        <w:separator/>
      </w:r>
    </w:p>
  </w:endnote>
  <w:endnote w:type="continuationSeparator" w:id="0">
    <w:p w14:paraId="6C5ED200" w14:textId="77777777" w:rsidR="008B1EAF" w:rsidRDefault="008B1EA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D048F99" w:rsidR="004A3BD8" w:rsidRDefault="004A3BD8">
        <w:pPr>
          <w:pStyle w:val="Footer"/>
          <w:jc w:val="right"/>
        </w:pPr>
        <w:r>
          <w:fldChar w:fldCharType="begin"/>
        </w:r>
        <w:r>
          <w:instrText xml:space="preserve"> PAGE   \* MERGEFORMAT </w:instrText>
        </w:r>
        <w:r>
          <w:fldChar w:fldCharType="separate"/>
        </w:r>
        <w:r w:rsidR="008B1EA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9C9A9" w14:textId="77777777" w:rsidR="008B1EAF" w:rsidRDefault="008B1EAF" w:rsidP="007902EA">
      <w:pPr>
        <w:spacing w:after="0" w:line="240" w:lineRule="auto"/>
      </w:pPr>
      <w:r>
        <w:separator/>
      </w:r>
    </w:p>
  </w:footnote>
  <w:footnote w:type="continuationSeparator" w:id="0">
    <w:p w14:paraId="2BEF306B" w14:textId="77777777" w:rsidR="008B1EAF" w:rsidRDefault="008B1EA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7"/>
  </w:num>
  <w:num w:numId="5">
    <w:abstractNumId w:val="20"/>
  </w:num>
  <w:num w:numId="6">
    <w:abstractNumId w:val="5"/>
  </w:num>
  <w:num w:numId="7">
    <w:abstractNumId w:val="4"/>
  </w:num>
  <w:num w:numId="8">
    <w:abstractNumId w:val="37"/>
  </w:num>
  <w:num w:numId="9">
    <w:abstractNumId w:val="42"/>
  </w:num>
  <w:num w:numId="10">
    <w:abstractNumId w:val="22"/>
  </w:num>
  <w:num w:numId="11">
    <w:abstractNumId w:val="10"/>
  </w:num>
  <w:num w:numId="12">
    <w:abstractNumId w:val="17"/>
  </w:num>
  <w:num w:numId="13">
    <w:abstractNumId w:val="32"/>
  </w:num>
  <w:num w:numId="14">
    <w:abstractNumId w:val="24"/>
  </w:num>
  <w:num w:numId="15">
    <w:abstractNumId w:val="16"/>
  </w:num>
  <w:num w:numId="16">
    <w:abstractNumId w:val="40"/>
  </w:num>
  <w:num w:numId="17">
    <w:abstractNumId w:val="29"/>
  </w:num>
  <w:num w:numId="18">
    <w:abstractNumId w:val="26"/>
  </w:num>
  <w:num w:numId="19">
    <w:abstractNumId w:val="9"/>
  </w:num>
  <w:num w:numId="20">
    <w:abstractNumId w:val="2"/>
  </w:num>
  <w:num w:numId="21">
    <w:abstractNumId w:val="46"/>
  </w:num>
  <w:num w:numId="22">
    <w:abstractNumId w:val="48"/>
  </w:num>
  <w:num w:numId="23">
    <w:abstractNumId w:val="18"/>
  </w:num>
  <w:num w:numId="24">
    <w:abstractNumId w:val="41"/>
  </w:num>
  <w:num w:numId="25">
    <w:abstractNumId w:val="14"/>
  </w:num>
  <w:num w:numId="26">
    <w:abstractNumId w:val="36"/>
  </w:num>
  <w:num w:numId="27">
    <w:abstractNumId w:val="3"/>
  </w:num>
  <w:num w:numId="28">
    <w:abstractNumId w:val="34"/>
  </w:num>
  <w:num w:numId="29">
    <w:abstractNumId w:val="30"/>
  </w:num>
  <w:num w:numId="30">
    <w:abstractNumId w:val="39"/>
  </w:num>
  <w:num w:numId="31">
    <w:abstractNumId w:val="44"/>
  </w:num>
  <w:num w:numId="32">
    <w:abstractNumId w:val="35"/>
  </w:num>
  <w:num w:numId="33">
    <w:abstractNumId w:val="12"/>
  </w:num>
  <w:num w:numId="34">
    <w:abstractNumId w:val="6"/>
  </w:num>
  <w:num w:numId="35">
    <w:abstractNumId w:val="43"/>
  </w:num>
  <w:num w:numId="36">
    <w:abstractNumId w:val="25"/>
  </w:num>
  <w:num w:numId="37">
    <w:abstractNumId w:val="13"/>
  </w:num>
  <w:num w:numId="38">
    <w:abstractNumId w:val="15"/>
  </w:num>
  <w:num w:numId="39">
    <w:abstractNumId w:val="31"/>
  </w:num>
  <w:num w:numId="40">
    <w:abstractNumId w:val="7"/>
  </w:num>
  <w:num w:numId="41">
    <w:abstractNumId w:val="28"/>
  </w:num>
  <w:num w:numId="42">
    <w:abstractNumId w:val="45"/>
  </w:num>
  <w:num w:numId="43">
    <w:abstractNumId w:val="11"/>
  </w:num>
  <w:num w:numId="44">
    <w:abstractNumId w:val="19"/>
  </w:num>
  <w:num w:numId="45">
    <w:abstractNumId w:val="8"/>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3"/>
  </w:num>
  <w:num w:numId="48">
    <w:abstractNumId w:val="38"/>
  </w:num>
  <w:num w:numId="49">
    <w:abstractNumId w:val="23"/>
  </w:num>
  <w:num w:numId="50">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4051"/>
    <w:rsid w:val="00015E1B"/>
    <w:rsid w:val="000202A5"/>
    <w:rsid w:val="00024394"/>
    <w:rsid w:val="00026B30"/>
    <w:rsid w:val="00027D70"/>
    <w:rsid w:val="00031452"/>
    <w:rsid w:val="00031E8F"/>
    <w:rsid w:val="000353F8"/>
    <w:rsid w:val="0003667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4D71"/>
    <w:rsid w:val="000F63C5"/>
    <w:rsid w:val="00110CCE"/>
    <w:rsid w:val="00113418"/>
    <w:rsid w:val="001151E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0669B"/>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553C3"/>
    <w:rsid w:val="00567ACA"/>
    <w:rsid w:val="00570483"/>
    <w:rsid w:val="00574638"/>
    <w:rsid w:val="0057474B"/>
    <w:rsid w:val="00575D3E"/>
    <w:rsid w:val="00580531"/>
    <w:rsid w:val="005832A4"/>
    <w:rsid w:val="0058339A"/>
    <w:rsid w:val="00583B48"/>
    <w:rsid w:val="00586056"/>
    <w:rsid w:val="00586C84"/>
    <w:rsid w:val="00591AFD"/>
    <w:rsid w:val="00595E4B"/>
    <w:rsid w:val="005A0827"/>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78CE"/>
    <w:rsid w:val="00777DC3"/>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1EAF"/>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7702"/>
    <w:rsid w:val="009804B1"/>
    <w:rsid w:val="009815C7"/>
    <w:rsid w:val="00985307"/>
    <w:rsid w:val="0099130F"/>
    <w:rsid w:val="00993D47"/>
    <w:rsid w:val="0099429F"/>
    <w:rsid w:val="00997CB4"/>
    <w:rsid w:val="009A2F37"/>
    <w:rsid w:val="009A6460"/>
    <w:rsid w:val="009A7535"/>
    <w:rsid w:val="009B0ABF"/>
    <w:rsid w:val="009B5D58"/>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395A"/>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C7274"/>
    <w:rsid w:val="00BE0965"/>
    <w:rsid w:val="00BE187B"/>
    <w:rsid w:val="00BE1A34"/>
    <w:rsid w:val="00BE3060"/>
    <w:rsid w:val="00BE4678"/>
    <w:rsid w:val="00BF5EFE"/>
    <w:rsid w:val="00C01CD2"/>
    <w:rsid w:val="00C021B6"/>
    <w:rsid w:val="00C04F30"/>
    <w:rsid w:val="00C06A08"/>
    <w:rsid w:val="00C06F22"/>
    <w:rsid w:val="00C12270"/>
    <w:rsid w:val="00C14986"/>
    <w:rsid w:val="00C14D7A"/>
    <w:rsid w:val="00C33D82"/>
    <w:rsid w:val="00C40C8C"/>
    <w:rsid w:val="00C41C03"/>
    <w:rsid w:val="00C55BCF"/>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408"/>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DFB5F-4BE3-4A60-A89C-F0743A7B3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6</Pages>
  <Words>1164</Words>
  <Characters>6638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cp:revision>
  <cp:lastPrinted>2015-07-27T06:36:00Z</cp:lastPrinted>
  <dcterms:created xsi:type="dcterms:W3CDTF">2020-11-03T14:15:00Z</dcterms:created>
  <dcterms:modified xsi:type="dcterms:W3CDTF">2021-11-10T13:59:00Z</dcterms:modified>
</cp:coreProperties>
</file>