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86C9752" w:rsidR="009815C7" w:rsidRPr="007B0071" w:rsidRDefault="00D23D58" w:rsidP="00373F3E">
      <w:pPr>
        <w:spacing w:after="0" w:line="240" w:lineRule="auto"/>
        <w:jc w:val="center"/>
        <w:rPr>
          <w:rFonts w:ascii="Sylfaen" w:hAnsi="Sylfaen" w:cs="Sylfaen"/>
          <w:b/>
          <w:lang w:val="ka-GE"/>
        </w:rPr>
      </w:pPr>
      <w:r w:rsidRPr="00D23D58">
        <w:rPr>
          <w:rFonts w:ascii="Sylfaen" w:hAnsi="Sylfaen" w:cs="Sylfaen"/>
          <w:b/>
          <w:lang w:val="ka-GE"/>
        </w:rPr>
        <w:t>წყალსადენის</w:t>
      </w:r>
      <w:r w:rsidR="00BB7060">
        <w:rPr>
          <w:rFonts w:ascii="Sylfaen" w:hAnsi="Sylfaen" w:cs="Sylfaen"/>
          <w:b/>
          <w:lang w:val="ka-GE"/>
        </w:rPr>
        <w:t xml:space="preserve">ა და წყალარინების </w:t>
      </w:r>
      <w:r w:rsidRPr="00D23D58">
        <w:rPr>
          <w:rFonts w:ascii="Sylfaen" w:hAnsi="Sylfaen" w:cs="Sylfaen"/>
          <w:b/>
          <w:lang w:val="ka-GE"/>
        </w:rPr>
        <w:t>გარე ქსელ</w:t>
      </w:r>
      <w:r>
        <w:rPr>
          <w:rFonts w:ascii="Sylfaen" w:hAnsi="Sylfaen" w:cs="Sylfaen"/>
          <w:b/>
          <w:lang w:val="ka-GE"/>
        </w:rPr>
        <w:t>ებ</w:t>
      </w:r>
      <w:r w:rsidRPr="00D23D58">
        <w:rPr>
          <w:rFonts w:ascii="Sylfaen" w:hAnsi="Sylfaen" w:cs="Sylfaen"/>
          <w:b/>
          <w:lang w:val="ka-GE"/>
        </w:rPr>
        <w:t>ის</w:t>
      </w:r>
      <w:r>
        <w:rPr>
          <w:rFonts w:ascii="Sylfaen" w:hAnsi="Sylfaen" w:cs="Sylfaen"/>
          <w:b/>
          <w:lang w:val="ka-GE"/>
        </w:rPr>
        <w:t xml:space="preserve"> </w:t>
      </w:r>
      <w:r w:rsidR="00E2503B">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3A8C9A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34458" w:rsidRPr="00634458">
        <w:rPr>
          <w:rFonts w:ascii="Sylfaen" w:hAnsi="Sylfaen" w:cs="Sylfaen"/>
          <w:lang w:val="ka-GE"/>
        </w:rPr>
        <w:t xml:space="preserve">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5C1C08" w:rsidR="00DB5C8D" w:rsidRPr="006005A1" w:rsidRDefault="00634458" w:rsidP="00696A50">
      <w:pPr>
        <w:spacing w:after="0" w:line="240" w:lineRule="auto"/>
        <w:jc w:val="both"/>
        <w:rPr>
          <w:rFonts w:ascii="Sylfaen" w:hAnsi="Sylfaen" w:cs="Sylfaen"/>
          <w:lang w:val="ka-GE"/>
        </w:rPr>
      </w:pPr>
      <w:r w:rsidRPr="00634458">
        <w:rPr>
          <w:rFonts w:ascii="Sylfaen" w:hAnsi="Sylfaen" w:cs="Sylfaen"/>
          <w:lang w:val="ka-GE"/>
        </w:rPr>
        <w:t xml:space="preserve">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FF245C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804B8">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804B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A6157E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E644C8">
        <w:rPr>
          <w:rFonts w:ascii="Sylfaen" w:hAnsi="Sylfaen"/>
          <w:lang w:val="ka-GE"/>
        </w:rPr>
        <w:t xml:space="preserve"> და მთაწმინდა-კრწანისის</w:t>
      </w:r>
      <w:r w:rsidR="00780DAA">
        <w:rPr>
          <w:rFonts w:ascii="Sylfaen" w:hAnsi="Sylfaen"/>
          <w:lang w:val="ka-GE"/>
        </w:rPr>
        <w:t xml:space="preserve"> რ</w:t>
      </w:r>
      <w:r w:rsidR="000954B2">
        <w:rPr>
          <w:rFonts w:ascii="Sylfaen" w:hAnsi="Sylfaen"/>
          <w:lang w:val="ka-GE"/>
        </w:rPr>
        <w:t>აიონ</w:t>
      </w:r>
      <w:r w:rsidR="00E644C8">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5BA56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E644C8">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CA543D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714E">
        <w:rPr>
          <w:rFonts w:ascii="Sylfaen" w:hAnsi="Sylfaen" w:cs="Sylfaen"/>
          <w:b/>
          <w:sz w:val="20"/>
          <w:szCs w:val="20"/>
          <w:lang w:val="ka-GE"/>
        </w:rPr>
        <w:t>2</w:t>
      </w:r>
      <w:r w:rsidR="00E644C8">
        <w:rPr>
          <w:rFonts w:ascii="Sylfaen" w:hAnsi="Sylfaen" w:cs="Sylfaen"/>
          <w:b/>
          <w:sz w:val="20"/>
          <w:szCs w:val="20"/>
          <w:lang w:val="ka-GE"/>
        </w:rPr>
        <w:t>9</w:t>
      </w:r>
      <w:r w:rsidR="00D2714E">
        <w:rPr>
          <w:rFonts w:ascii="Sylfaen" w:hAnsi="Sylfaen" w:cs="Sylfaen"/>
          <w:b/>
          <w:sz w:val="20"/>
          <w:szCs w:val="20"/>
          <w:lang w:val="ka-GE"/>
        </w:rPr>
        <w:t xml:space="preserve"> დეკემბერი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bookmarkStart w:id="1" w:name="_GoBack"/>
      <w:bookmarkEnd w:id="1"/>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13B00" w14:textId="77777777" w:rsidR="00D855BB" w:rsidRDefault="00D855BB" w:rsidP="007902EA">
      <w:pPr>
        <w:spacing w:after="0" w:line="240" w:lineRule="auto"/>
      </w:pPr>
      <w:r>
        <w:separator/>
      </w:r>
    </w:p>
  </w:endnote>
  <w:endnote w:type="continuationSeparator" w:id="0">
    <w:p w14:paraId="3A88D7BB" w14:textId="77777777" w:rsidR="00D855BB" w:rsidRDefault="00D855B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0DD6711" w:rsidR="004A3BD8" w:rsidRDefault="004A3BD8">
        <w:pPr>
          <w:pStyle w:val="Footer"/>
          <w:jc w:val="right"/>
        </w:pPr>
        <w:r>
          <w:fldChar w:fldCharType="begin"/>
        </w:r>
        <w:r>
          <w:instrText xml:space="preserve"> PAGE   \* MERGEFORMAT </w:instrText>
        </w:r>
        <w:r>
          <w:fldChar w:fldCharType="separate"/>
        </w:r>
        <w:r w:rsidR="00D855B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8999B" w14:textId="77777777" w:rsidR="00D855BB" w:rsidRDefault="00D855BB" w:rsidP="007902EA">
      <w:pPr>
        <w:spacing w:after="0" w:line="240" w:lineRule="auto"/>
      </w:pPr>
      <w:r>
        <w:separator/>
      </w:r>
    </w:p>
  </w:footnote>
  <w:footnote w:type="continuationSeparator" w:id="0">
    <w:p w14:paraId="55681302" w14:textId="77777777" w:rsidR="00D855BB" w:rsidRDefault="00D855B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C78CC-38E0-4F52-9233-E3B0B356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6</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286</cp:revision>
  <cp:lastPrinted>2015-07-27T06:36:00Z</cp:lastPrinted>
  <dcterms:created xsi:type="dcterms:W3CDTF">2017-02-28T15:04:00Z</dcterms:created>
  <dcterms:modified xsi:type="dcterms:W3CDTF">2021-12-22T13:42:00Z</dcterms:modified>
</cp:coreProperties>
</file>