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53A7F0" w:rsidR="009815C7" w:rsidRPr="007B0071" w:rsidRDefault="00CC46BF" w:rsidP="00373F3E">
      <w:pPr>
        <w:spacing w:after="0" w:line="240" w:lineRule="auto"/>
        <w:jc w:val="center"/>
        <w:rPr>
          <w:rFonts w:ascii="Sylfaen" w:hAnsi="Sylfaen" w:cs="Sylfaen"/>
          <w:b/>
          <w:lang w:val="ka-GE"/>
        </w:rPr>
      </w:pPr>
      <w:r w:rsidRPr="00CC46BF">
        <w:rPr>
          <w:rFonts w:ascii="Sylfaen" w:hAnsi="Sylfaen" w:cs="Sylfaen"/>
          <w:b/>
          <w:lang w:val="ka-GE"/>
        </w:rPr>
        <w:t>სოფელ დიღომში წმ. გიორგის უბანში მდებარე საცხ. სახლისთვის (ს/კ 01.72.14.064.246) წყალარინების სატ. სადგურის და გარე ქსელის მოწყობ</w:t>
      </w:r>
      <w:r>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A17A7F7"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C46BF" w:rsidRPr="00CC46BF">
        <w:rPr>
          <w:rFonts w:ascii="Sylfaen" w:hAnsi="Sylfaen" w:cs="Sylfaen"/>
          <w:lang w:val="ka-GE"/>
        </w:rPr>
        <w:t>სოფელ დიღომში წმ. გიორგის უბანში მდებარე საცხ. სახლისთვის (ს/კ 01.72.14.064.246) წყალარინების სატ.</w:t>
      </w:r>
      <w:r w:rsidR="00CC46BF">
        <w:rPr>
          <w:rFonts w:ascii="Sylfaen" w:hAnsi="Sylfaen" w:cs="Sylfaen"/>
          <w:lang w:val="ka-GE"/>
        </w:rPr>
        <w:t xml:space="preserve"> სადგურის და გარე ქსელის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043F73D" w:rsidR="00DB5C8D" w:rsidRPr="006005A1" w:rsidRDefault="00501506" w:rsidP="00696A50">
      <w:pPr>
        <w:spacing w:after="0" w:line="240" w:lineRule="auto"/>
        <w:jc w:val="both"/>
        <w:rPr>
          <w:rFonts w:ascii="Sylfaen" w:hAnsi="Sylfaen" w:cs="Sylfaen"/>
          <w:lang w:val="ka-GE"/>
        </w:rPr>
      </w:pPr>
      <w:r w:rsidRPr="00501506">
        <w:rPr>
          <w:rFonts w:ascii="Sylfaen" w:hAnsi="Sylfaen" w:cs="Sylfaen"/>
          <w:lang w:val="ka-GE"/>
        </w:rPr>
        <w:t>სოფელ დიღომში წმ. გიორგის უბანში მდებარე საცხ. სახლისთვის (ს/კ 01.72.14.064.246) წყალარინების სატ. სადგურის და გარე ქსელის მოწ</w:t>
      </w:r>
      <w:r>
        <w:rPr>
          <w:rFonts w:ascii="Sylfaen" w:hAnsi="Sylfaen" w:cs="Sylfaen"/>
          <w:lang w:val="ka-GE"/>
        </w:rPr>
        <w:t xml:space="preserve">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03058C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2714E">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C341AD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F757E">
        <w:rPr>
          <w:rFonts w:ascii="Sylfaen" w:hAnsi="Sylfaen" w:cs="Sylfaen"/>
          <w:b/>
          <w:sz w:val="20"/>
          <w:szCs w:val="20"/>
          <w:lang w:val="ka-GE"/>
        </w:rPr>
        <w:t>2 მარტი</w:t>
      </w:r>
      <w:bookmarkStart w:id="1" w:name="_GoBack"/>
      <w:bookmarkEnd w:id="1"/>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9D7B3" w14:textId="77777777" w:rsidR="00051749" w:rsidRDefault="00051749" w:rsidP="007902EA">
      <w:pPr>
        <w:spacing w:after="0" w:line="240" w:lineRule="auto"/>
      </w:pPr>
      <w:r>
        <w:separator/>
      </w:r>
    </w:p>
  </w:endnote>
  <w:endnote w:type="continuationSeparator" w:id="0">
    <w:p w14:paraId="51D5EB43" w14:textId="77777777" w:rsidR="00051749" w:rsidRDefault="0005174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03EFBA0" w:rsidR="004A3BD8" w:rsidRDefault="004A3BD8">
        <w:pPr>
          <w:pStyle w:val="Footer"/>
          <w:jc w:val="right"/>
        </w:pPr>
        <w:r>
          <w:fldChar w:fldCharType="begin"/>
        </w:r>
        <w:r>
          <w:instrText xml:space="preserve"> PAGE   \* MERGEFORMAT </w:instrText>
        </w:r>
        <w:r>
          <w:fldChar w:fldCharType="separate"/>
        </w:r>
        <w:r w:rsidR="0005174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91F76" w14:textId="77777777" w:rsidR="00051749" w:rsidRDefault="00051749" w:rsidP="007902EA">
      <w:pPr>
        <w:spacing w:after="0" w:line="240" w:lineRule="auto"/>
      </w:pPr>
      <w:r>
        <w:separator/>
      </w:r>
    </w:p>
  </w:footnote>
  <w:footnote w:type="continuationSeparator" w:id="0">
    <w:p w14:paraId="5898F5EA" w14:textId="77777777" w:rsidR="00051749" w:rsidRDefault="0005174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9F32B-2739-4227-909B-9CBE62DB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6</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299</cp:revision>
  <cp:lastPrinted>2015-07-27T06:36:00Z</cp:lastPrinted>
  <dcterms:created xsi:type="dcterms:W3CDTF">2017-02-28T15:04:00Z</dcterms:created>
  <dcterms:modified xsi:type="dcterms:W3CDTF">2022-02-24T05:53:00Z</dcterms:modified>
</cp:coreProperties>
</file>