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16F0318" w:rsidR="009815C7" w:rsidRPr="007B0071" w:rsidRDefault="00E1371C" w:rsidP="00E9333B">
      <w:pPr>
        <w:spacing w:after="0" w:line="240" w:lineRule="auto"/>
        <w:jc w:val="center"/>
        <w:rPr>
          <w:rFonts w:ascii="Sylfaen" w:hAnsi="Sylfaen" w:cs="Sylfaen"/>
          <w:b/>
          <w:lang w:val="ka-GE"/>
        </w:rPr>
      </w:pPr>
      <w:r>
        <w:rPr>
          <w:rFonts w:ascii="Sylfaen" w:hAnsi="Sylfaen" w:cs="Sylfaen"/>
          <w:b/>
          <w:lang w:val="ka-GE"/>
        </w:rPr>
        <w:t>გლდანი-ნაძალადევის რაიონში</w:t>
      </w:r>
      <w:r w:rsidR="00D90373">
        <w:rPr>
          <w:rFonts w:ascii="Sylfaen" w:hAnsi="Sylfaen" w:cs="Sylfaen"/>
          <w:b/>
          <w:lang w:val="ka-GE"/>
        </w:rPr>
        <w:t>,</w:t>
      </w:r>
      <w:r>
        <w:rPr>
          <w:rFonts w:ascii="Sylfaen" w:hAnsi="Sylfaen" w:cs="Sylfaen"/>
          <w:b/>
          <w:lang w:val="ka-GE"/>
        </w:rPr>
        <w:t xml:space="preserve"> </w:t>
      </w:r>
      <w:r w:rsidR="00D90373">
        <w:rPr>
          <w:rFonts w:ascii="Sylfaen" w:hAnsi="Sylfaen" w:cs="Sylfaen"/>
          <w:b/>
          <w:lang w:val="ka-GE"/>
        </w:rPr>
        <w:t xml:space="preserve">ნივუსის ჭების მოწყობის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77777777" w:rsidR="001F6753" w:rsidRPr="00AF0657"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AF0657" w:rsidRDefault="00665C42" w:rsidP="009D07D1">
      <w:pPr>
        <w:spacing w:after="0" w:line="360" w:lineRule="auto"/>
        <w:jc w:val="center"/>
        <w:rPr>
          <w:rFonts w:ascii="AcadNusx" w:hAnsi="AcadNusx"/>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0B742F2C"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D90373" w:rsidRPr="00D90373">
        <w:rPr>
          <w:rFonts w:ascii="Sylfaen" w:hAnsi="Sylfaen" w:cs="Sylfaen"/>
          <w:lang w:val="ka-GE"/>
        </w:rPr>
        <w:t xml:space="preserve">გლდანი-ნაძალადევის რაიონში, ნივუსის ჭების მოწყობის </w:t>
      </w:r>
      <w:r w:rsidR="00C7542B" w:rsidRPr="00C7542B">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20C87232" w14:textId="77777777" w:rsidR="004A02D2" w:rsidRPr="00C652F8" w:rsidRDefault="004A02D2" w:rsidP="00DE5EA9">
      <w:pPr>
        <w:spacing w:after="0" w:line="240" w:lineRule="auto"/>
        <w:jc w:val="both"/>
        <w:rPr>
          <w:rFonts w:ascii="Sylfaen" w:hAnsi="Sylfaen" w:cs="Sylfaen"/>
        </w:rPr>
      </w:pPr>
    </w:p>
    <w:p w14:paraId="6E601724" w14:textId="7A43EE7C" w:rsidR="004A02D2" w:rsidRPr="004A02D2" w:rsidRDefault="004A02D2" w:rsidP="004A02D2">
      <w:pPr>
        <w:spacing w:after="0" w:line="360" w:lineRule="auto"/>
        <w:ind w:firstLine="360"/>
        <w:jc w:val="both"/>
        <w:rPr>
          <w:rFonts w:asciiTheme="minorHAnsi" w:hAnsiTheme="minorHAnsi" w:cstheme="minorHAnsi"/>
          <w:b/>
          <w:lang w:val="ka-GE"/>
        </w:rPr>
      </w:pPr>
      <w:r w:rsidRPr="004A02D2">
        <w:rPr>
          <w:rFonts w:ascii="Sylfaen" w:hAnsi="Sylfaen" w:cs="Sylfaen"/>
          <w:b/>
          <w:lang w:val="ka-GE"/>
        </w:rPr>
        <w:t>კონკურსი</w:t>
      </w:r>
      <w:r w:rsidRPr="004A02D2">
        <w:rPr>
          <w:rFonts w:asciiTheme="minorHAnsi" w:hAnsiTheme="minorHAnsi" w:cstheme="minorHAnsi"/>
          <w:b/>
          <w:lang w:val="ka-GE"/>
        </w:rPr>
        <w:t xml:space="preserve"> </w:t>
      </w:r>
      <w:r w:rsidRPr="004A02D2">
        <w:rPr>
          <w:rFonts w:ascii="Sylfaen" w:hAnsi="Sylfaen" w:cs="Sylfaen"/>
          <w:b/>
          <w:lang w:val="ka-GE"/>
        </w:rPr>
        <w:t>ტარდება</w:t>
      </w:r>
      <w:r w:rsidRPr="004A02D2">
        <w:rPr>
          <w:rFonts w:asciiTheme="minorHAnsi" w:hAnsiTheme="minorHAnsi" w:cstheme="minorHAnsi"/>
          <w:b/>
          <w:lang w:val="ka-GE"/>
        </w:rPr>
        <w:t xml:space="preserve"> </w:t>
      </w:r>
      <w:r w:rsidR="00C652F8">
        <w:rPr>
          <w:rFonts w:asciiTheme="minorHAnsi" w:hAnsiTheme="minorHAnsi" w:cstheme="minorHAnsi"/>
          <w:b/>
        </w:rPr>
        <w:t>1</w:t>
      </w:r>
      <w:r w:rsidRPr="004A02D2">
        <w:rPr>
          <w:rFonts w:asciiTheme="minorHAnsi" w:hAnsiTheme="minorHAnsi" w:cstheme="minorHAnsi"/>
          <w:b/>
          <w:lang w:val="ka-GE"/>
        </w:rPr>
        <w:t xml:space="preserve"> </w:t>
      </w:r>
      <w:r w:rsidRPr="004A02D2">
        <w:rPr>
          <w:rFonts w:ascii="Sylfaen" w:hAnsi="Sylfaen" w:cs="Sylfaen"/>
          <w:b/>
          <w:lang w:val="ka-GE"/>
        </w:rPr>
        <w:t>ლოტად</w:t>
      </w:r>
      <w:r w:rsidR="00C652F8">
        <w:rPr>
          <w:rFonts w:ascii="Sylfaen" w:hAnsi="Sylfaen" w:cs="Sylfaen"/>
          <w:b/>
          <w:lang w:val="ka-GE"/>
        </w:rPr>
        <w:t xml:space="preserve"> შემდეგ პროექტებზე</w:t>
      </w:r>
      <w:r w:rsidRPr="004A02D2">
        <w:rPr>
          <w:rFonts w:asciiTheme="minorHAnsi" w:hAnsiTheme="minorHAnsi" w:cstheme="minorHAnsi"/>
          <w:b/>
          <w:lang w:val="ka-GE"/>
        </w:rPr>
        <w:t xml:space="preserve">: </w:t>
      </w:r>
    </w:p>
    <w:p w14:paraId="561924A3" w14:textId="77777777" w:rsidR="00194BFC" w:rsidRDefault="00194BFC" w:rsidP="00194BFC">
      <w:pPr>
        <w:pStyle w:val="ListParagraph"/>
        <w:numPr>
          <w:ilvl w:val="0"/>
          <w:numId w:val="6"/>
        </w:numPr>
        <w:spacing w:after="0" w:line="240" w:lineRule="auto"/>
        <w:rPr>
          <w:rFonts w:ascii="Sylfaen" w:hAnsi="Sylfaen" w:cs="Sylfaen"/>
          <w:b/>
          <w:u w:val="single"/>
          <w:lang w:val="ka-GE"/>
        </w:rPr>
      </w:pPr>
      <w:r w:rsidRPr="00194BFC">
        <w:rPr>
          <w:rFonts w:ascii="Sylfaen" w:hAnsi="Sylfaen" w:cs="Sylfaen"/>
          <w:b/>
          <w:u w:val="single"/>
          <w:lang w:val="ka-GE"/>
        </w:rPr>
        <w:t>ქუთათელაძის ქ. N15-ის მიმდებარედ წყალსადენის d=1400 მმ ფოლადის მილზე 3 ადგილზე ნივუსის ტიპის ხარჯმზომის მოწყობა</w:t>
      </w:r>
    </w:p>
    <w:p w14:paraId="309993F9" w14:textId="77777777" w:rsidR="00194BFC" w:rsidRDefault="00194BFC" w:rsidP="00194BFC">
      <w:pPr>
        <w:pStyle w:val="ListParagraph"/>
        <w:numPr>
          <w:ilvl w:val="0"/>
          <w:numId w:val="6"/>
        </w:numPr>
        <w:spacing w:after="0" w:line="240" w:lineRule="auto"/>
        <w:rPr>
          <w:rFonts w:ascii="Sylfaen" w:hAnsi="Sylfaen" w:cs="Sylfaen"/>
          <w:b/>
          <w:u w:val="single"/>
          <w:lang w:val="ka-GE"/>
        </w:rPr>
      </w:pPr>
      <w:r w:rsidRPr="00194BFC">
        <w:rPr>
          <w:rFonts w:ascii="Sylfaen" w:hAnsi="Sylfaen" w:cs="Sylfaen"/>
          <w:b/>
          <w:u w:val="single"/>
          <w:lang w:val="ka-GE"/>
        </w:rPr>
        <w:t>სვირის ქუჩაზე წყალსადენის d=900 მმ თუჯის მილზე ნივუსის ტიპის ხარჯმზომის მოწყობა</w:t>
      </w:r>
    </w:p>
    <w:p w14:paraId="491B37B2" w14:textId="2EB921EE" w:rsidR="005A755D" w:rsidRDefault="00194BFC" w:rsidP="00194BFC">
      <w:pPr>
        <w:pStyle w:val="ListParagraph"/>
        <w:numPr>
          <w:ilvl w:val="0"/>
          <w:numId w:val="6"/>
        </w:numPr>
        <w:spacing w:after="0" w:line="240" w:lineRule="auto"/>
        <w:rPr>
          <w:rFonts w:ascii="Sylfaen" w:hAnsi="Sylfaen" w:cs="Sylfaen"/>
          <w:b/>
          <w:u w:val="single"/>
          <w:lang w:val="ka-GE"/>
        </w:rPr>
      </w:pPr>
      <w:r w:rsidRPr="00194BFC">
        <w:rPr>
          <w:rFonts w:ascii="Sylfaen" w:hAnsi="Sylfaen" w:cs="Sylfaen"/>
          <w:b/>
          <w:u w:val="single"/>
          <w:lang w:val="ka-GE"/>
        </w:rPr>
        <w:t>იუნკერის ქ. ნაკ. 81.01.06.430-ის წითელ ხაზებში გამავალი წყალსადენის d=225 მმ პოლიეთილენის მილზე ნივუსის ტიპის ხარჯმზომის მოწყობა</w:t>
      </w:r>
    </w:p>
    <w:p w14:paraId="0F5771B8" w14:textId="33055E6C" w:rsidR="00194BFC" w:rsidRDefault="00194BFC" w:rsidP="00194BFC">
      <w:pPr>
        <w:pStyle w:val="ListParagraph"/>
        <w:numPr>
          <w:ilvl w:val="0"/>
          <w:numId w:val="6"/>
        </w:numPr>
        <w:spacing w:after="0" w:line="240" w:lineRule="auto"/>
        <w:rPr>
          <w:rFonts w:ascii="Sylfaen" w:hAnsi="Sylfaen" w:cs="Sylfaen"/>
          <w:b/>
          <w:u w:val="single"/>
          <w:lang w:val="ka-GE"/>
        </w:rPr>
      </w:pPr>
      <w:r w:rsidRPr="00194BFC">
        <w:rPr>
          <w:rFonts w:ascii="Sylfaen" w:hAnsi="Sylfaen" w:cs="Sylfaen"/>
          <w:b/>
          <w:u w:val="single"/>
          <w:lang w:val="ka-GE"/>
        </w:rPr>
        <w:t>ანდრონიკაშვილის ქ. N1ა-ის მიმდებარედ წყალსადენის d=900 მმ ფოლადის მილზე ნივუსის ტიპის ხარჯმზომის  მოწყობა</w:t>
      </w:r>
    </w:p>
    <w:p w14:paraId="700417C5" w14:textId="7F0FFB72" w:rsidR="00194BFC" w:rsidRDefault="00194BFC" w:rsidP="00194BFC">
      <w:pPr>
        <w:pStyle w:val="ListParagraph"/>
        <w:numPr>
          <w:ilvl w:val="0"/>
          <w:numId w:val="6"/>
        </w:numPr>
        <w:spacing w:after="0" w:line="240" w:lineRule="auto"/>
        <w:rPr>
          <w:rFonts w:ascii="Sylfaen" w:hAnsi="Sylfaen" w:cs="Sylfaen"/>
          <w:b/>
          <w:u w:val="single"/>
          <w:lang w:val="ka-GE"/>
        </w:rPr>
      </w:pPr>
      <w:r w:rsidRPr="00194BFC">
        <w:rPr>
          <w:rFonts w:ascii="Sylfaen" w:hAnsi="Sylfaen" w:cs="Sylfaen"/>
          <w:b/>
          <w:u w:val="single"/>
          <w:lang w:val="ka-GE"/>
        </w:rPr>
        <w:t>აღმაშენებლის ხეივანი N66-ის მიმდებარედ წყალსადენის d=150 მმ ფოლადის მილზე ნივუსის ტიპის ხარჯმზომის მოწყობა</w:t>
      </w:r>
    </w:p>
    <w:p w14:paraId="232E334F" w14:textId="62C37653" w:rsidR="00194BFC" w:rsidRPr="005A755D" w:rsidRDefault="00194BFC" w:rsidP="00194BFC">
      <w:pPr>
        <w:pStyle w:val="ListParagraph"/>
        <w:numPr>
          <w:ilvl w:val="0"/>
          <w:numId w:val="6"/>
        </w:numPr>
        <w:spacing w:after="0" w:line="240" w:lineRule="auto"/>
        <w:rPr>
          <w:rFonts w:ascii="Sylfaen" w:hAnsi="Sylfaen" w:cs="Sylfaen"/>
          <w:b/>
          <w:u w:val="single"/>
          <w:lang w:val="ka-GE"/>
        </w:rPr>
      </w:pPr>
      <w:r w:rsidRPr="00194BFC">
        <w:rPr>
          <w:rFonts w:ascii="Sylfaen" w:hAnsi="Sylfaen" w:cs="Sylfaen"/>
          <w:b/>
          <w:u w:val="single"/>
          <w:lang w:val="ka-GE"/>
        </w:rPr>
        <w:t>დიდგორის ქუჩაზე წყალსადენის d=150 მმ ფოლადის მილზე ნივუსის ტიპის ხარჯმზომის მოწყობა</w:t>
      </w:r>
    </w:p>
    <w:p w14:paraId="0353AF42" w14:textId="6DD77FFC" w:rsidR="001B055A" w:rsidRPr="004A02D2" w:rsidRDefault="001B055A" w:rsidP="00DE5EA9">
      <w:pPr>
        <w:spacing w:after="0" w:line="240" w:lineRule="auto"/>
        <w:ind w:right="90"/>
        <w:jc w:val="both"/>
        <w:rPr>
          <w:rFonts w:ascii="Sylfaen" w:hAnsi="Sylfaen" w:cs="Sylfaen"/>
          <w:b/>
          <w:bCs/>
          <w:lang w:val="ka-GE"/>
        </w:rPr>
      </w:pPr>
    </w:p>
    <w:p w14:paraId="42C81158" w14:textId="139B3538"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2DB8CAC4" w:rsidR="00DB5C8D" w:rsidRDefault="00D90373" w:rsidP="00DE5EA9">
      <w:pPr>
        <w:spacing w:after="0" w:line="240" w:lineRule="auto"/>
        <w:jc w:val="both"/>
        <w:rPr>
          <w:rFonts w:ascii="Sylfaen" w:hAnsi="Sylfaen" w:cs="Sylfaen"/>
          <w:lang w:val="ka-GE"/>
        </w:rPr>
      </w:pPr>
      <w:r w:rsidRPr="00D90373">
        <w:rPr>
          <w:rFonts w:ascii="Sylfaen" w:hAnsi="Sylfaen" w:cs="Sylfaen"/>
          <w:lang w:val="ka-GE"/>
        </w:rPr>
        <w:t xml:space="preserve">გლდანი-ნაძალადევის რაიონში, </w:t>
      </w:r>
      <w:bookmarkStart w:id="0" w:name="_GoBack"/>
      <w:bookmarkEnd w:id="0"/>
      <w:r w:rsidRPr="00D90373">
        <w:rPr>
          <w:rFonts w:ascii="Sylfaen" w:hAnsi="Sylfaen" w:cs="Sylfaen"/>
          <w:lang w:val="ka-GE"/>
        </w:rPr>
        <w:t xml:space="preserve">ნივუსის ჭების მოწყობის </w:t>
      </w:r>
      <w:r w:rsidR="00C7542B">
        <w:rPr>
          <w:rFonts w:ascii="Sylfaen" w:hAnsi="Sylfaen" w:cs="Sylfaen"/>
          <w:lang w:val="ka-GE"/>
        </w:rPr>
        <w:t xml:space="preserve">სამუშაოების </w:t>
      </w:r>
      <w:r w:rsidR="00185431">
        <w:rPr>
          <w:rFonts w:ascii="Sylfaen" w:hAnsi="Sylfaen" w:cs="Sylfaen"/>
          <w:lang w:val="ka-GE"/>
        </w:rPr>
        <w:t>შესყიდვა 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546E82">
        <w:rPr>
          <w:rFonts w:ascii="Sylfaen" w:hAnsi="Sylfaen" w:cs="Sylfaen"/>
          <w:lang w:val="ka-GE"/>
        </w:rPr>
        <w:t>.</w:t>
      </w: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5EF8B6C4" w14:textId="36C74EB4" w:rsidR="00CE56EA" w:rsidRDefault="00591AFD" w:rsidP="00DE5EA9">
      <w:pPr>
        <w:spacing w:after="0" w:line="240" w:lineRule="auto"/>
        <w:jc w:val="both"/>
        <w:rPr>
          <w:rFonts w:ascii="Sylfaen" w:hAnsi="Sylfaen" w:cs="Sylfaen"/>
          <w:lang w:val="ka-GE"/>
        </w:rPr>
      </w:pPr>
      <w:r>
        <w:rPr>
          <w:rFonts w:ascii="Sylfaen" w:hAnsi="Sylfaen" w:cs="Sylfaen"/>
          <w:lang w:val="ka-GE"/>
        </w:rPr>
        <w:t>-</w:t>
      </w:r>
      <w:r w:rsidR="004A02D2">
        <w:rPr>
          <w:rFonts w:ascii="Sylfaen" w:hAnsi="Sylfaen" w:cs="Sylfaen"/>
          <w:lang w:val="ka-GE"/>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CD207D">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CD207D">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DE5EA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48130303" w14:textId="5680E78B" w:rsidR="00ED55AB" w:rsidRPr="00777DC3" w:rsidRDefault="00ED55AB" w:rsidP="00255EB0">
      <w:pPr>
        <w:spacing w:after="0" w:line="360" w:lineRule="auto"/>
        <w:jc w:val="both"/>
        <w:rPr>
          <w:rFonts w:ascii="Sylfaen" w:hAnsi="Sylfaen" w:cs="Sylfaen"/>
          <w:sz w:val="12"/>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BD2644D" w:rsidR="00392707"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 xml:space="preserve">სამუშაოები უნდა განხორციელდეს </w:t>
      </w:r>
      <w:r w:rsidR="002C2326">
        <w:rPr>
          <w:rFonts w:ascii="Sylfaen" w:hAnsi="Sylfaen"/>
          <w:lang w:val="ka-GE"/>
        </w:rPr>
        <w:t>გლდანი-ნაძალადევის</w:t>
      </w:r>
      <w:r w:rsidR="00E729EC">
        <w:rPr>
          <w:rFonts w:ascii="Sylfaen" w:hAnsi="Sylfaen"/>
        </w:rPr>
        <w:t xml:space="preserve"> </w:t>
      </w:r>
      <w:r w:rsidR="00777DC3">
        <w:rPr>
          <w:rFonts w:ascii="Sylfaen" w:hAnsi="Sylfaen"/>
          <w:lang w:val="ka-GE"/>
        </w:rPr>
        <w:t>რაიონში.</w:t>
      </w:r>
    </w:p>
    <w:p w14:paraId="1E3773B6" w14:textId="4906A268" w:rsidR="009203F4"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42DC02EE"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3E33A6EB" w14:textId="6644C960"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758AE4CE" w:rsidR="001173C9" w:rsidRPr="007B0071" w:rsidRDefault="00597C98" w:rsidP="00DE5EA9">
      <w:pPr>
        <w:jc w:val="both"/>
        <w:rPr>
          <w:rFonts w:ascii="Sylfaen" w:hAnsi="Sylfaen"/>
          <w:lang w:val="ka-GE"/>
        </w:rPr>
      </w:pPr>
      <w:r>
        <w:rPr>
          <w:rFonts w:ascii="Sylfaen" w:hAnsi="Sylfaen"/>
          <w:lang w:val="ka-GE"/>
        </w:rPr>
        <w:t>6</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20194A0A"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CD207D">
      <w:pPr>
        <w:pStyle w:val="ListParagraph"/>
        <w:numPr>
          <w:ilvl w:val="1"/>
          <w:numId w:val="3"/>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CD207D">
      <w:pPr>
        <w:pStyle w:val="ListParagraph"/>
        <w:numPr>
          <w:ilvl w:val="2"/>
          <w:numId w:val="4"/>
        </w:numPr>
        <w:spacing w:after="0" w:line="360" w:lineRule="auto"/>
        <w:rPr>
          <w:rFonts w:ascii="AcadNusx" w:eastAsiaTheme="minorHAnsi" w:hAnsi="AcadNusx"/>
          <w:sz w:val="20"/>
          <w:szCs w:val="20"/>
        </w:rPr>
      </w:pPr>
      <w:r w:rsidRPr="00F60BDF">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7089A739" w14:textId="5B8CE11E" w:rsidR="00CC4789" w:rsidRPr="00F60BDF" w:rsidRDefault="00F60BDF" w:rsidP="00F60BDF">
      <w:pPr>
        <w:spacing w:after="0" w:line="360" w:lineRule="auto"/>
        <w:ind w:left="360"/>
        <w:rPr>
          <w:rFonts w:ascii="AcadNusx" w:eastAsiaTheme="minorHAnsi" w:hAnsi="AcadNusx"/>
          <w:sz w:val="20"/>
          <w:szCs w:val="20"/>
        </w:rPr>
      </w:pPr>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1801" w:rsidRDefault="00822939" w:rsidP="00822939">
      <w:pPr>
        <w:tabs>
          <w:tab w:val="left" w:pos="426"/>
        </w:tabs>
        <w:spacing w:before="120" w:after="0" w:line="360" w:lineRule="auto"/>
        <w:jc w:val="both"/>
        <w:rPr>
          <w:rFonts w:ascii="Sylfaen" w:hAnsi="Sylfaen"/>
          <w:sz w:val="14"/>
          <w:lang w:val="ka-GE"/>
        </w:rPr>
      </w:pPr>
    </w:p>
    <w:p w14:paraId="404CE362" w14:textId="01C6EC78"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CD207D">
      <w:pPr>
        <w:pStyle w:val="ListParagraph"/>
        <w:numPr>
          <w:ilvl w:val="2"/>
          <w:numId w:val="5"/>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646251D6" w:rsidR="00CC4789" w:rsidRPr="007B0071" w:rsidRDefault="00CC4789" w:rsidP="00CC4789">
      <w:pPr>
        <w:spacing w:after="0" w:line="360" w:lineRule="auto"/>
        <w:ind w:firstLine="426"/>
        <w:jc w:val="both"/>
        <w:rPr>
          <w:rFonts w:ascii="AcadNusx" w:hAnsi="AcadNusx"/>
          <w:b/>
          <w:i/>
          <w:lang w:val="es-MX"/>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317FFEE5" w14:textId="6698F160" w:rsidR="00CC4789" w:rsidRDefault="00CC4789" w:rsidP="00F27D00">
      <w:pPr>
        <w:spacing w:after="0" w:line="360" w:lineRule="auto"/>
        <w:ind w:firstLine="426"/>
        <w:jc w:val="both"/>
        <w:rPr>
          <w:rFonts w:ascii="Sylfaen" w:hAnsi="Sylfaen"/>
          <w:lang w:val="ka-GE"/>
        </w:rPr>
      </w:pPr>
      <w:r w:rsidRPr="007B0071">
        <w:rPr>
          <w:rFonts w:ascii="Sylfaen" w:hAnsi="Sylfaen"/>
          <w:lang w:val="ka-GE"/>
        </w:rPr>
        <w:t xml:space="preserve"> </w:t>
      </w:r>
    </w:p>
    <w:p w14:paraId="1470E909" w14:textId="77777777" w:rsidR="008D2DA7" w:rsidRPr="00F27D00" w:rsidRDefault="008D2DA7" w:rsidP="00F27D00">
      <w:pPr>
        <w:spacing w:after="0" w:line="360" w:lineRule="auto"/>
        <w:ind w:firstLine="426"/>
        <w:jc w:val="both"/>
        <w:rPr>
          <w:rFonts w:ascii="Sylfaen" w:hAnsi="Sylfaen"/>
          <w:lang w:val="ka-GE"/>
        </w:rPr>
      </w:pPr>
    </w:p>
    <w:p w14:paraId="1B160BBC" w14:textId="77777777" w:rsidR="00822939" w:rsidRPr="00822939" w:rsidRDefault="00E94ED1" w:rsidP="00CD207D">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9" w:history="1">
        <w:r w:rsidR="007E0304" w:rsidRPr="00822939">
          <w:rPr>
            <w:rStyle w:val="Hyperlink"/>
            <w:rFonts w:ascii="Sylfaen" w:hAnsi="Sylfaen"/>
            <w:lang w:val="ka-GE"/>
          </w:rPr>
          <w:t>www.tenders.ge</w:t>
        </w:r>
      </w:hyperlink>
    </w:p>
    <w:p w14:paraId="2EE38DE1" w14:textId="0AAFBD08" w:rsidR="007E0304" w:rsidRPr="00D44B99" w:rsidRDefault="007E0304" w:rsidP="00CD207D">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79141A8A" w14:textId="77777777" w:rsidR="00597C98" w:rsidRPr="007B0071" w:rsidRDefault="00597C98" w:rsidP="00580531">
      <w:pPr>
        <w:pStyle w:val="ListParagraph"/>
        <w:spacing w:after="0" w:line="360" w:lineRule="auto"/>
        <w:ind w:left="1080"/>
        <w:jc w:val="both"/>
        <w:rPr>
          <w:rFonts w:ascii="Sylfaen" w:hAnsi="Sylfaen"/>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0F3EC047" w14:textId="77777777" w:rsidR="002237DF" w:rsidRPr="00696A50" w:rsidRDefault="002237DF" w:rsidP="002237DF">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0" w:history="1">
        <w:r w:rsidRPr="005D31A5">
          <w:rPr>
            <w:rStyle w:val="Hyperlink"/>
            <w:rFonts w:ascii="Sylfaen" w:hAnsi="Sylfaen"/>
            <w:lang w:val="ka-GE"/>
          </w:rPr>
          <w:t>gveshapidze@gwp.ge</w:t>
        </w:r>
      </w:hyperlink>
      <w:r w:rsidRPr="00696A50">
        <w:rPr>
          <w:rFonts w:ascii="Sylfaen" w:hAnsi="Sylfaen"/>
          <w:lang w:val="ka-GE"/>
        </w:rPr>
        <w:t xml:space="preserve"> </w:t>
      </w:r>
    </w:p>
    <w:p w14:paraId="44BFDDE3" w14:textId="79149394" w:rsidR="00024394" w:rsidRDefault="00024394" w:rsidP="00C41C03">
      <w:pPr>
        <w:spacing w:after="0" w:line="240" w:lineRule="auto"/>
        <w:rPr>
          <w:rFonts w:ascii="Sylfaen" w:hAnsi="Sylfaen"/>
          <w:b/>
          <w:lang w:val="ka-GE"/>
        </w:rPr>
      </w:pPr>
    </w:p>
    <w:p w14:paraId="47216DCB" w14:textId="77777777" w:rsidR="00D44B99" w:rsidRPr="007B0071" w:rsidRDefault="00D44B99" w:rsidP="00D44B99">
      <w:pPr>
        <w:spacing w:after="0" w:line="240" w:lineRule="auto"/>
        <w:jc w:val="both"/>
        <w:rPr>
          <w:rFonts w:ascii="Sylfaen" w:hAnsi="Sylfaen"/>
          <w:b/>
          <w:lang w:val="ka-GE"/>
        </w:rPr>
      </w:pPr>
    </w:p>
    <w:p w14:paraId="687DE421" w14:textId="77777777"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40A5A898" w14:textId="7946EBCD"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w:t>
      </w:r>
      <w:r w:rsidR="00597C98" w:rsidRPr="00E41D48">
        <w:rPr>
          <w:rFonts w:ascii="Sylfaen" w:hAnsi="Sylfaen"/>
          <w:lang w:val="ka-GE"/>
        </w:rPr>
        <w:t>თბილისი, მედეა (მზია) ჯუღელის ქუჩა N10</w:t>
      </w:r>
    </w:p>
    <w:p w14:paraId="2E41AA8F" w14:textId="4D2298A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1" w:history="1">
        <w:r w:rsidR="00A81E52" w:rsidRPr="004546C4">
          <w:rPr>
            <w:rStyle w:val="Hyperlink"/>
            <w:rFonts w:ascii="Sylfaen" w:hAnsi="Sylfaen"/>
            <w:lang w:val="ka-GE"/>
          </w:rPr>
          <w:t>msilagadze@gwp.ge</w:t>
        </w:r>
      </w:hyperlink>
      <w:r w:rsidR="00A81E52">
        <w:rPr>
          <w:rFonts w:ascii="Sylfaen" w:hAnsi="Sylfaen"/>
          <w:lang w:val="ka-GE"/>
        </w:rPr>
        <w:t xml:space="preserve"> </w:t>
      </w:r>
    </w:p>
    <w:p w14:paraId="2838F389" w14:textId="77777777" w:rsidR="00D44B99" w:rsidRPr="002237DF"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(1147); 599 72 30 03</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2"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2" w:name="_Toc454818556"/>
      <w:bookmarkEnd w:id="2"/>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F7F76F" w14:textId="77777777" w:rsidR="00344777" w:rsidRDefault="00344777" w:rsidP="007902EA">
      <w:pPr>
        <w:spacing w:after="0" w:line="240" w:lineRule="auto"/>
      </w:pPr>
      <w:r>
        <w:separator/>
      </w:r>
    </w:p>
  </w:endnote>
  <w:endnote w:type="continuationSeparator" w:id="0">
    <w:p w14:paraId="4199C1D5" w14:textId="77777777" w:rsidR="00344777" w:rsidRDefault="0034477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0F2B482" w:rsidR="00A52D43" w:rsidRDefault="00A52D43">
        <w:pPr>
          <w:pStyle w:val="Footer"/>
          <w:jc w:val="right"/>
        </w:pPr>
        <w:r>
          <w:fldChar w:fldCharType="begin"/>
        </w:r>
        <w:r>
          <w:instrText xml:space="preserve"> PAGE   \* MERGEFORMAT </w:instrText>
        </w:r>
        <w:r>
          <w:fldChar w:fldCharType="separate"/>
        </w:r>
        <w:r w:rsidR="00344777">
          <w:rPr>
            <w:noProof/>
          </w:rPr>
          <w:t>1</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BFD0A9" w14:textId="77777777" w:rsidR="00344777" w:rsidRDefault="00344777" w:rsidP="007902EA">
      <w:pPr>
        <w:spacing w:after="0" w:line="240" w:lineRule="auto"/>
      </w:pPr>
      <w:r>
        <w:separator/>
      </w:r>
    </w:p>
  </w:footnote>
  <w:footnote w:type="continuationSeparator" w:id="0">
    <w:p w14:paraId="1DFFB39D" w14:textId="77777777" w:rsidR="00344777" w:rsidRDefault="0034477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67863"/>
    <w:multiLevelType w:val="hybridMultilevel"/>
    <w:tmpl w:val="859C3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3"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5"/>
  </w:num>
  <w:num w:numId="2">
    <w:abstractNumId w:val="1"/>
  </w:num>
  <w:num w:numId="3">
    <w:abstractNumId w:val="3"/>
  </w:num>
  <w:num w:numId="4">
    <w:abstractNumId w:val="4"/>
  </w:num>
  <w:num w:numId="5">
    <w:abstractNumId w:val="2"/>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811D6"/>
    <w:rsid w:val="00081D42"/>
    <w:rsid w:val="00092A77"/>
    <w:rsid w:val="00092E77"/>
    <w:rsid w:val="000974B9"/>
    <w:rsid w:val="000A0D72"/>
    <w:rsid w:val="000B1C85"/>
    <w:rsid w:val="000B4C5E"/>
    <w:rsid w:val="000B5D0F"/>
    <w:rsid w:val="000C3223"/>
    <w:rsid w:val="000C49F9"/>
    <w:rsid w:val="000D5BB4"/>
    <w:rsid w:val="000D68A2"/>
    <w:rsid w:val="000E5617"/>
    <w:rsid w:val="000F03A0"/>
    <w:rsid w:val="000F3872"/>
    <w:rsid w:val="000F3D7D"/>
    <w:rsid w:val="000F4D71"/>
    <w:rsid w:val="000F63C5"/>
    <w:rsid w:val="00110CCE"/>
    <w:rsid w:val="00113418"/>
    <w:rsid w:val="00116D4F"/>
    <w:rsid w:val="00117164"/>
    <w:rsid w:val="001173C9"/>
    <w:rsid w:val="00120724"/>
    <w:rsid w:val="00122148"/>
    <w:rsid w:val="001258A9"/>
    <w:rsid w:val="00127F44"/>
    <w:rsid w:val="00131B75"/>
    <w:rsid w:val="001359A7"/>
    <w:rsid w:val="00136124"/>
    <w:rsid w:val="00137719"/>
    <w:rsid w:val="001433C2"/>
    <w:rsid w:val="001461E6"/>
    <w:rsid w:val="001466B2"/>
    <w:rsid w:val="00156D6D"/>
    <w:rsid w:val="001575CA"/>
    <w:rsid w:val="00161677"/>
    <w:rsid w:val="00162053"/>
    <w:rsid w:val="00163FAF"/>
    <w:rsid w:val="00171C91"/>
    <w:rsid w:val="00172F99"/>
    <w:rsid w:val="0017792E"/>
    <w:rsid w:val="00185431"/>
    <w:rsid w:val="00185C9D"/>
    <w:rsid w:val="00194044"/>
    <w:rsid w:val="00194BFC"/>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4210"/>
    <w:rsid w:val="002056E8"/>
    <w:rsid w:val="00207B93"/>
    <w:rsid w:val="00207CEA"/>
    <w:rsid w:val="0021119E"/>
    <w:rsid w:val="0021503D"/>
    <w:rsid w:val="00216B88"/>
    <w:rsid w:val="002237DF"/>
    <w:rsid w:val="00223EF1"/>
    <w:rsid w:val="002319CA"/>
    <w:rsid w:val="00237416"/>
    <w:rsid w:val="00241768"/>
    <w:rsid w:val="002422D6"/>
    <w:rsid w:val="002468A9"/>
    <w:rsid w:val="00255EB0"/>
    <w:rsid w:val="0025658B"/>
    <w:rsid w:val="002568CE"/>
    <w:rsid w:val="00257F36"/>
    <w:rsid w:val="00266CA0"/>
    <w:rsid w:val="002706F1"/>
    <w:rsid w:val="00270BF2"/>
    <w:rsid w:val="00275958"/>
    <w:rsid w:val="00276F7A"/>
    <w:rsid w:val="002778A0"/>
    <w:rsid w:val="00277B37"/>
    <w:rsid w:val="0029272A"/>
    <w:rsid w:val="002A0CB0"/>
    <w:rsid w:val="002A4E62"/>
    <w:rsid w:val="002A60C4"/>
    <w:rsid w:val="002B6F69"/>
    <w:rsid w:val="002B7440"/>
    <w:rsid w:val="002C066E"/>
    <w:rsid w:val="002C21C7"/>
    <w:rsid w:val="002C2326"/>
    <w:rsid w:val="002C42C6"/>
    <w:rsid w:val="002D06EE"/>
    <w:rsid w:val="002D1E74"/>
    <w:rsid w:val="002D2F27"/>
    <w:rsid w:val="002D611B"/>
    <w:rsid w:val="002E0E5E"/>
    <w:rsid w:val="002E69AE"/>
    <w:rsid w:val="00300E22"/>
    <w:rsid w:val="003011B3"/>
    <w:rsid w:val="00302948"/>
    <w:rsid w:val="00303697"/>
    <w:rsid w:val="00316C88"/>
    <w:rsid w:val="00320435"/>
    <w:rsid w:val="00320878"/>
    <w:rsid w:val="003233D9"/>
    <w:rsid w:val="0033101C"/>
    <w:rsid w:val="0033397E"/>
    <w:rsid w:val="00340CC3"/>
    <w:rsid w:val="00344777"/>
    <w:rsid w:val="00352B31"/>
    <w:rsid w:val="00353E4C"/>
    <w:rsid w:val="00357317"/>
    <w:rsid w:val="003573F4"/>
    <w:rsid w:val="00360F11"/>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33A4"/>
    <w:rsid w:val="00457067"/>
    <w:rsid w:val="00462CA0"/>
    <w:rsid w:val="0046501B"/>
    <w:rsid w:val="004708F2"/>
    <w:rsid w:val="004717AB"/>
    <w:rsid w:val="00483B17"/>
    <w:rsid w:val="0048659C"/>
    <w:rsid w:val="00497393"/>
    <w:rsid w:val="004A02D2"/>
    <w:rsid w:val="004A34BA"/>
    <w:rsid w:val="004A3BD8"/>
    <w:rsid w:val="004A66FB"/>
    <w:rsid w:val="004A7C56"/>
    <w:rsid w:val="004B09C9"/>
    <w:rsid w:val="004C1E0D"/>
    <w:rsid w:val="004D3679"/>
    <w:rsid w:val="004D3D1C"/>
    <w:rsid w:val="004D747F"/>
    <w:rsid w:val="004E36F2"/>
    <w:rsid w:val="005111AB"/>
    <w:rsid w:val="00521801"/>
    <w:rsid w:val="0052656B"/>
    <w:rsid w:val="00540038"/>
    <w:rsid w:val="00544856"/>
    <w:rsid w:val="00546E82"/>
    <w:rsid w:val="00553987"/>
    <w:rsid w:val="005553C3"/>
    <w:rsid w:val="00567ACA"/>
    <w:rsid w:val="00570483"/>
    <w:rsid w:val="00574638"/>
    <w:rsid w:val="0057474B"/>
    <w:rsid w:val="00575D3E"/>
    <w:rsid w:val="00580531"/>
    <w:rsid w:val="005832A4"/>
    <w:rsid w:val="00583B48"/>
    <w:rsid w:val="00586056"/>
    <w:rsid w:val="00586C84"/>
    <w:rsid w:val="00591AFD"/>
    <w:rsid w:val="00595E4B"/>
    <w:rsid w:val="00597C98"/>
    <w:rsid w:val="005A0827"/>
    <w:rsid w:val="005A755D"/>
    <w:rsid w:val="005C14A4"/>
    <w:rsid w:val="005D3B83"/>
    <w:rsid w:val="005D4AE2"/>
    <w:rsid w:val="005E05B1"/>
    <w:rsid w:val="005E130F"/>
    <w:rsid w:val="005F3357"/>
    <w:rsid w:val="00610FC8"/>
    <w:rsid w:val="006130A3"/>
    <w:rsid w:val="00613351"/>
    <w:rsid w:val="0061507C"/>
    <w:rsid w:val="00615BD2"/>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B28"/>
    <w:rsid w:val="006B2B7F"/>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40AE4"/>
    <w:rsid w:val="00764A65"/>
    <w:rsid w:val="007715BA"/>
    <w:rsid w:val="00772078"/>
    <w:rsid w:val="007722C1"/>
    <w:rsid w:val="007778CE"/>
    <w:rsid w:val="00777DC3"/>
    <w:rsid w:val="00780395"/>
    <w:rsid w:val="007810B6"/>
    <w:rsid w:val="007902EA"/>
    <w:rsid w:val="0079252D"/>
    <w:rsid w:val="00794191"/>
    <w:rsid w:val="0079564A"/>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443B"/>
    <w:rsid w:val="00890026"/>
    <w:rsid w:val="008918CD"/>
    <w:rsid w:val="00894C67"/>
    <w:rsid w:val="00896274"/>
    <w:rsid w:val="008978B9"/>
    <w:rsid w:val="008A3D36"/>
    <w:rsid w:val="008A5094"/>
    <w:rsid w:val="008A673F"/>
    <w:rsid w:val="008B04EA"/>
    <w:rsid w:val="008B67F1"/>
    <w:rsid w:val="008C04FA"/>
    <w:rsid w:val="008C0A74"/>
    <w:rsid w:val="008C35CC"/>
    <w:rsid w:val="008D04C5"/>
    <w:rsid w:val="008D2DA7"/>
    <w:rsid w:val="008D3CB4"/>
    <w:rsid w:val="008E16DA"/>
    <w:rsid w:val="008E3D20"/>
    <w:rsid w:val="008E55E0"/>
    <w:rsid w:val="008F419D"/>
    <w:rsid w:val="008F44A9"/>
    <w:rsid w:val="0090279D"/>
    <w:rsid w:val="00904044"/>
    <w:rsid w:val="009113A9"/>
    <w:rsid w:val="00913646"/>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67702"/>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1FC3"/>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D43"/>
    <w:rsid w:val="00A53CF0"/>
    <w:rsid w:val="00A55463"/>
    <w:rsid w:val="00A5597B"/>
    <w:rsid w:val="00A5620B"/>
    <w:rsid w:val="00A56EFE"/>
    <w:rsid w:val="00A61028"/>
    <w:rsid w:val="00A62AC7"/>
    <w:rsid w:val="00A63C87"/>
    <w:rsid w:val="00A64E45"/>
    <w:rsid w:val="00A74B75"/>
    <w:rsid w:val="00A804C4"/>
    <w:rsid w:val="00A81E52"/>
    <w:rsid w:val="00A847D4"/>
    <w:rsid w:val="00A935AC"/>
    <w:rsid w:val="00A96330"/>
    <w:rsid w:val="00AA3544"/>
    <w:rsid w:val="00AA4617"/>
    <w:rsid w:val="00AA511B"/>
    <w:rsid w:val="00AC32F5"/>
    <w:rsid w:val="00AC494C"/>
    <w:rsid w:val="00AD1E6E"/>
    <w:rsid w:val="00AE4033"/>
    <w:rsid w:val="00AE6EE6"/>
    <w:rsid w:val="00AE77E5"/>
    <w:rsid w:val="00AE7884"/>
    <w:rsid w:val="00AF0657"/>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2FA5"/>
    <w:rsid w:val="00BC364F"/>
    <w:rsid w:val="00BC7274"/>
    <w:rsid w:val="00BE0965"/>
    <w:rsid w:val="00BE187B"/>
    <w:rsid w:val="00BE1A34"/>
    <w:rsid w:val="00BE3060"/>
    <w:rsid w:val="00BE4678"/>
    <w:rsid w:val="00BF5EFE"/>
    <w:rsid w:val="00C01CD2"/>
    <w:rsid w:val="00C021B6"/>
    <w:rsid w:val="00C04F30"/>
    <w:rsid w:val="00C06F22"/>
    <w:rsid w:val="00C12270"/>
    <w:rsid w:val="00C14986"/>
    <w:rsid w:val="00C14D7A"/>
    <w:rsid w:val="00C33D82"/>
    <w:rsid w:val="00C40C8C"/>
    <w:rsid w:val="00C41C03"/>
    <w:rsid w:val="00C55BCF"/>
    <w:rsid w:val="00C652F8"/>
    <w:rsid w:val="00C67999"/>
    <w:rsid w:val="00C73981"/>
    <w:rsid w:val="00C7542B"/>
    <w:rsid w:val="00C761CC"/>
    <w:rsid w:val="00C76391"/>
    <w:rsid w:val="00C83494"/>
    <w:rsid w:val="00C86CD0"/>
    <w:rsid w:val="00C91AFC"/>
    <w:rsid w:val="00C9205D"/>
    <w:rsid w:val="00CA0ADA"/>
    <w:rsid w:val="00CA1443"/>
    <w:rsid w:val="00CA4A83"/>
    <w:rsid w:val="00CA54EE"/>
    <w:rsid w:val="00CB2B75"/>
    <w:rsid w:val="00CB730B"/>
    <w:rsid w:val="00CB736E"/>
    <w:rsid w:val="00CC3C0A"/>
    <w:rsid w:val="00CC4789"/>
    <w:rsid w:val="00CC47D6"/>
    <w:rsid w:val="00CD207D"/>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4184"/>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0373"/>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E5EA9"/>
    <w:rsid w:val="00DF0E2A"/>
    <w:rsid w:val="00DF5F26"/>
    <w:rsid w:val="00E00D0C"/>
    <w:rsid w:val="00E07AEE"/>
    <w:rsid w:val="00E123C2"/>
    <w:rsid w:val="00E1371C"/>
    <w:rsid w:val="00E14853"/>
    <w:rsid w:val="00E2134C"/>
    <w:rsid w:val="00E25748"/>
    <w:rsid w:val="00E262FC"/>
    <w:rsid w:val="00E272FF"/>
    <w:rsid w:val="00E3022B"/>
    <w:rsid w:val="00E33A8F"/>
    <w:rsid w:val="00E4143A"/>
    <w:rsid w:val="00E42B0C"/>
    <w:rsid w:val="00E45E7B"/>
    <w:rsid w:val="00E46395"/>
    <w:rsid w:val="00E46922"/>
    <w:rsid w:val="00E4761A"/>
    <w:rsid w:val="00E5014E"/>
    <w:rsid w:val="00E54795"/>
    <w:rsid w:val="00E57F10"/>
    <w:rsid w:val="00E6248F"/>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217E"/>
    <w:rsid w:val="00EC2046"/>
    <w:rsid w:val="00ED55AB"/>
    <w:rsid w:val="00ED7E9E"/>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699C"/>
    <w:rsid w:val="00F60BDF"/>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veshap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BAD52-FB45-413F-BFB7-139BA3F35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1339</TotalTime>
  <Pages>6</Pages>
  <Words>1240</Words>
  <Characters>7074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34</cp:revision>
  <cp:lastPrinted>2015-07-27T06:36:00Z</cp:lastPrinted>
  <dcterms:created xsi:type="dcterms:W3CDTF">2020-11-03T14:15:00Z</dcterms:created>
  <dcterms:modified xsi:type="dcterms:W3CDTF">2022-05-25T14:22:00Z</dcterms:modified>
</cp:coreProperties>
</file>