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22D1691F" w:rsidR="00A71E0B" w:rsidRPr="009456C5" w:rsidRDefault="00340161"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68E5B318" w14:textId="29580FD2" w:rsidR="0062783B" w:rsidRPr="009456C5" w:rsidRDefault="00B876C5" w:rsidP="0062783B">
      <w:pPr>
        <w:spacing w:after="0" w:line="240" w:lineRule="auto"/>
        <w:jc w:val="center"/>
        <w:rPr>
          <w:rFonts w:ascii="Sylfaen" w:hAnsi="Sylfaen" w:cs="Sylfaen"/>
          <w:b/>
          <w:sz w:val="28"/>
          <w:lang w:val="ka-GE"/>
        </w:rPr>
      </w:pPr>
      <w:r>
        <w:rPr>
          <w:rFonts w:ascii="Sylfaen" w:hAnsi="Sylfaen" w:cs="Sylfaen"/>
          <w:b/>
          <w:sz w:val="28"/>
          <w:lang w:val="ka-GE"/>
        </w:rPr>
        <w:t>სამშენებლო ტექნიკით</w:t>
      </w:r>
      <w:r w:rsidR="005C7B0E">
        <w:rPr>
          <w:rFonts w:ascii="Sylfaen" w:hAnsi="Sylfaen" w:cs="Sylfaen"/>
          <w:b/>
          <w:sz w:val="28"/>
          <w:lang w:val="ka-GE"/>
        </w:rPr>
        <w:t xml:space="preserve"> (ექსკავატორებით)</w:t>
      </w:r>
      <w:r>
        <w:rPr>
          <w:rFonts w:ascii="Sylfaen" w:hAnsi="Sylfaen" w:cs="Sylfaen"/>
          <w:b/>
          <w:sz w:val="28"/>
          <w:lang w:val="ka-GE"/>
        </w:rPr>
        <w:t xml:space="preserve"> მომსახურებაზე </w:t>
      </w:r>
      <w:r w:rsidR="00311214">
        <w:rPr>
          <w:rFonts w:ascii="Sylfaen" w:hAnsi="Sylfaen" w:cs="Sylfaen"/>
          <w:b/>
          <w:sz w:val="28"/>
          <w:lang w:val="ka-GE"/>
        </w:rPr>
        <w:t xml:space="preserve"> </w:t>
      </w: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bookmarkStart w:id="0" w:name="_GoBack"/>
      <w:bookmarkEnd w:id="0"/>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559FE4CC" w:rsidR="00356613" w:rsidRDefault="00356613" w:rsidP="00665C42">
      <w:pPr>
        <w:spacing w:after="0" w:line="360" w:lineRule="auto"/>
        <w:jc w:val="center"/>
        <w:rPr>
          <w:rFonts w:ascii="AcadNusx" w:hAnsi="AcadNusx"/>
          <w:b/>
        </w:rPr>
      </w:pPr>
    </w:p>
    <w:p w14:paraId="72193ADA" w14:textId="77777777" w:rsidR="00B876C5" w:rsidRDefault="00B876C5"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5D583F92" w:rsidR="00C27890" w:rsidRDefault="00B876C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დამკვეთის</w:t>
      </w:r>
      <w:r w:rsidR="001B055A" w:rsidRPr="00C27890">
        <w:rPr>
          <w:rFonts w:ascii="Sylfaen" w:hAnsi="Sylfaen"/>
          <w:b/>
          <w:lang w:val="ka-GE"/>
        </w:rPr>
        <w:t xml:space="preserve"> დასახელება</w:t>
      </w:r>
      <w:r w:rsidR="002A3665">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1CB60CDE"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876C5">
        <w:rPr>
          <w:rFonts w:ascii="Sylfaen" w:hAnsi="Sylfaen"/>
          <w:b/>
          <w:lang w:val="ka-GE"/>
        </w:rPr>
        <w:t>დასაქირავებელი ტექნიკის</w:t>
      </w:r>
      <w:r w:rsidR="00E3562C">
        <w:rPr>
          <w:rFonts w:ascii="Sylfaen" w:hAnsi="Sylfaen"/>
          <w:b/>
          <w:lang w:val="ka-GE"/>
        </w:rPr>
        <w:t xml:space="preserve">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10C523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876C5">
        <w:rPr>
          <w:rFonts w:ascii="Sylfaen" w:hAnsi="Sylfaen" w:cs="Sylfaen"/>
          <w:lang w:val="ka-GE"/>
        </w:rPr>
        <w:t>დასაქირავებელი ტექნიკის დასახელება, რაოდენობა და შენიშვნა სამუშაო გრაფიკთან დაკავშირებით.</w:t>
      </w:r>
    </w:p>
    <w:p w14:paraId="61ABECC4" w14:textId="77777777" w:rsidR="00597519" w:rsidRDefault="00597519" w:rsidP="000353F8">
      <w:pPr>
        <w:spacing w:after="0" w:line="240" w:lineRule="auto"/>
        <w:jc w:val="both"/>
        <w:rPr>
          <w:rFonts w:ascii="Sylfaen" w:hAnsi="Sylfaen" w:cs="Sylfaen"/>
          <w:lang w:val="ka-GE"/>
        </w:rPr>
      </w:pPr>
    </w:p>
    <w:p w14:paraId="6299B808" w14:textId="1A771F7B" w:rsidR="00063CDC" w:rsidRDefault="00B876C5"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დანართი</w:t>
      </w:r>
      <w:r w:rsidR="00597519" w:rsidRPr="00063CDC">
        <w:rPr>
          <w:rFonts w:ascii="Sylfaen" w:hAnsi="Sylfaen" w:cs="Sylfaen"/>
          <w:lang w:val="ka-GE"/>
        </w:rPr>
        <w:t xml:space="preserve">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00597519" w:rsidRPr="00063CDC">
        <w:rPr>
          <w:rFonts w:ascii="Sylfaen" w:hAnsi="Sylfaen" w:cs="Sylfaen"/>
          <w:lang w:val="ka-GE"/>
        </w:rPr>
        <w:t xml:space="preserve">- </w:t>
      </w:r>
      <w:r w:rsidR="00063CDC" w:rsidRPr="00063CDC">
        <w:rPr>
          <w:rFonts w:ascii="Sylfaen" w:hAnsi="Sylfaen" w:cs="Sylfaen"/>
          <w:lang w:val="ka-GE"/>
        </w:rPr>
        <w:t xml:space="preserve"> </w:t>
      </w:r>
      <w:r>
        <w:rPr>
          <w:rFonts w:ascii="Sylfaen" w:hAnsi="Sylfaen" w:cs="Sylfaen"/>
          <w:lang w:val="ka-GE"/>
        </w:rPr>
        <w:t>სამშენებლო ტექნიკით მომსახურება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1D196080" w:rsidR="00C8576A" w:rsidRPr="00E81F0F" w:rsidRDefault="005C7B0E" w:rsidP="000D2958">
      <w:pPr>
        <w:spacing w:after="0" w:line="240" w:lineRule="auto"/>
        <w:jc w:val="center"/>
        <w:rPr>
          <w:rFonts w:ascii="Sylfaen" w:hAnsi="Sylfaen" w:cs="Sylfaen"/>
        </w:rPr>
      </w:pPr>
      <w:r>
        <w:rPr>
          <w:rFonts w:ascii="Sylfaen" w:hAnsi="Sylfaen" w:cs="Sylfaen"/>
        </w:rPr>
        <w:object w:dxaOrig="1538" w:dyaOrig="994" w14:anchorId="7197E0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80E2491" w14:textId="3C17CE04" w:rsidR="00D6114D" w:rsidRDefault="00E81F0F" w:rsidP="00B876C5">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p>
    <w:p w14:paraId="784741B9" w14:textId="77777777" w:rsidR="00B876C5" w:rsidRPr="00B876C5" w:rsidRDefault="00B876C5" w:rsidP="00B876C5">
      <w:pPr>
        <w:rPr>
          <w:rFonts w:ascii="Sylfaen" w:hAnsi="Sylfaen" w:cs="Sylfaen"/>
          <w:b/>
          <w:color w:val="222222"/>
          <w:u w:val="single"/>
          <w:shd w:val="clear" w:color="auto" w:fill="FFFFFF"/>
          <w:lang w:val="ka-GE"/>
        </w:rPr>
      </w:pPr>
    </w:p>
    <w:p w14:paraId="279FBE52" w14:textId="2F40199B"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.4</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1B6CE14D"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C86727" w:rsidRDefault="00F827AD" w:rsidP="00A74B75">
      <w:pPr>
        <w:spacing w:after="0" w:line="240" w:lineRule="auto"/>
        <w:rPr>
          <w:rFonts w:ascii="Sylfaen" w:hAnsi="Sylfaen"/>
          <w:lang w:val="ka-GE"/>
        </w:rPr>
      </w:pPr>
    </w:p>
    <w:p w14:paraId="797FB3DD" w14:textId="01002F1B" w:rsidR="008D04C5" w:rsidRPr="00E37C5C" w:rsidRDefault="00B876C5" w:rsidP="00AA511B">
      <w:pPr>
        <w:spacing w:before="240" w:after="160"/>
        <w:jc w:val="both"/>
        <w:rPr>
          <w:rFonts w:ascii="Sylfaen" w:hAnsi="Sylfaen"/>
          <w:b/>
          <w:lang w:val="ka-GE"/>
        </w:rPr>
      </w:pPr>
      <w:r>
        <w:rPr>
          <w:rFonts w:ascii="Sylfaen" w:hAnsi="Sylfaen"/>
          <w:b/>
          <w:lang w:val="ka-GE"/>
        </w:rPr>
        <w:t>1.5</w:t>
      </w:r>
      <w:r w:rsidR="008D04C5" w:rsidRPr="00E37C5C">
        <w:rPr>
          <w:rFonts w:ascii="Sylfaen" w:hAnsi="Sylfaen"/>
          <w:b/>
          <w:lang w:val="ka-GE"/>
        </w:rPr>
        <w:t xml:space="preserve"> პრეტენდენტის ტენდერში </w:t>
      </w:r>
      <w:r>
        <w:rPr>
          <w:rFonts w:ascii="Sylfaen" w:hAnsi="Sylfaen"/>
          <w:b/>
          <w:lang w:val="ka-GE"/>
        </w:rPr>
        <w:t xml:space="preserve">წარმოსადგენი </w:t>
      </w:r>
      <w:r w:rsidR="008D04C5" w:rsidRPr="00E37C5C">
        <w:rPr>
          <w:rFonts w:ascii="Sylfaen" w:hAnsi="Sylfaen"/>
          <w:b/>
          <w:lang w:val="ka-GE"/>
        </w:rPr>
        <w:t>მონაცემები:</w:t>
      </w:r>
    </w:p>
    <w:p w14:paraId="792A3536" w14:textId="0F45C1F6" w:rsidR="00B876C5"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B876C5">
        <w:rPr>
          <w:rFonts w:ascii="Sylfaen" w:hAnsi="Sylfaen"/>
          <w:lang w:val="ka-GE"/>
        </w:rPr>
        <w:t>ინფორმაცია პრეტედენტის შესახებ  (დანართი N1-ის შესაბამისად)</w:t>
      </w:r>
    </w:p>
    <w:p w14:paraId="1FA9C482" w14:textId="6814BE8E" w:rsidR="00DA7781" w:rsidRDefault="00B876C5" w:rsidP="00DA7781">
      <w:pPr>
        <w:spacing w:before="240" w:after="160"/>
        <w:jc w:val="both"/>
        <w:rPr>
          <w:rFonts w:ascii="Sylfaen" w:hAnsi="Sylfaen"/>
          <w:lang w:val="ka-GE"/>
        </w:rPr>
      </w:pPr>
      <w:r>
        <w:rPr>
          <w:rFonts w:ascii="Sylfaen" w:hAnsi="Sylfaen"/>
          <w:lang w:val="ka-GE"/>
        </w:rPr>
        <w:t xml:space="preserve">2.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73D6DBF3" w14:textId="3DBF507D"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A2718BC" w:rsidR="00E45EB8" w:rsidRDefault="00B876C5" w:rsidP="00993D47">
      <w:pPr>
        <w:spacing w:after="0" w:line="360" w:lineRule="auto"/>
        <w:jc w:val="both"/>
        <w:rPr>
          <w:rFonts w:ascii="Sylfaen" w:hAnsi="Sylfaen"/>
          <w:b/>
          <w:lang w:val="ka-GE"/>
        </w:rPr>
      </w:pPr>
      <w:r>
        <w:rPr>
          <w:rFonts w:ascii="Sylfaen" w:hAnsi="Sylfaen" w:cs="Sylfaen"/>
          <w:b/>
          <w:lang w:val="ka-GE"/>
        </w:rPr>
        <w:t>1.6</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199AE1B4"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42B6D0F9" w:rsidR="00CC4789" w:rsidRPr="00E90A78" w:rsidRDefault="00B876C5" w:rsidP="00E90A78">
      <w:pPr>
        <w:spacing w:after="0" w:line="360" w:lineRule="auto"/>
        <w:jc w:val="both"/>
        <w:rPr>
          <w:rFonts w:ascii="Sylfaen" w:hAnsi="Sylfaen"/>
          <w:b/>
          <w:lang w:val="ka-GE"/>
        </w:rPr>
      </w:pPr>
      <w:r>
        <w:rPr>
          <w:rFonts w:ascii="Sylfaen" w:hAnsi="Sylfaen"/>
          <w:b/>
          <w:lang w:val="ka-GE"/>
        </w:rPr>
        <w:t>1.7</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46E2420F" w:rsidR="00CE7176" w:rsidRPr="00E90A78" w:rsidRDefault="00B876C5" w:rsidP="00E90A78">
      <w:pPr>
        <w:rPr>
          <w:lang w:val="es-MX"/>
        </w:rPr>
      </w:pPr>
      <w:r>
        <w:rPr>
          <w:rFonts w:ascii="Sylfaen" w:hAnsi="Sylfaen" w:cs="Sylfaen"/>
          <w:lang w:val="ka-GE"/>
        </w:rPr>
        <w:t>1.7</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3B79E69" w:rsidR="00E90A78" w:rsidRPr="00BD74F8" w:rsidRDefault="00B876C5" w:rsidP="00BD74F8">
      <w:pPr>
        <w:jc w:val="both"/>
        <w:rPr>
          <w:lang w:val="es-MX"/>
        </w:rPr>
      </w:pPr>
      <w:r>
        <w:rPr>
          <w:rFonts w:ascii="Sylfaen" w:hAnsi="Sylfaen" w:cs="Sylfaen"/>
          <w:lang w:val="ka-GE"/>
        </w:rPr>
        <w:t>1.7</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C4789">
      <w:pPr>
        <w:pStyle w:val="ListParagraph"/>
        <w:spacing w:after="0" w:line="360" w:lineRule="auto"/>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C4789">
      <w:pPr>
        <w:pStyle w:val="ListParagraph"/>
        <w:spacing w:after="0" w:line="360" w:lineRule="auto"/>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00E067D" w:rsidR="005C7B0E" w:rsidRPr="00E90A78" w:rsidRDefault="00B876C5" w:rsidP="005C7B0E">
      <w:pPr>
        <w:spacing w:after="0" w:line="360" w:lineRule="auto"/>
        <w:jc w:val="both"/>
        <w:rPr>
          <w:rFonts w:ascii="Sylfaen" w:hAnsi="Sylfaen"/>
          <w:b/>
          <w:lang w:val="ka-GE"/>
        </w:rPr>
      </w:pPr>
      <w:r>
        <w:rPr>
          <w:rFonts w:ascii="Sylfaen" w:hAnsi="Sylfaen"/>
          <w:b/>
          <w:lang w:val="ka-GE"/>
        </w:rPr>
        <w:t>1.8</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193D974E"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Pr>
          <w:rFonts w:ascii="Sylfaen" w:hAnsi="Sylfaen"/>
          <w:lang w:val="ka-GE"/>
        </w:rPr>
        <w:t>.8</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301458E7"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rsidRPr="00B9516D">
        <w:rPr>
          <w:lang w:val="ka-GE"/>
        </w:rPr>
        <w:instrText xml:space="preserve"> HYPERLINK "http://www.tenders.ge" </w:instrText>
      </w:r>
      <w:r>
        <w:fldChar w:fldCharType="separate"/>
      </w:r>
      <w:r w:rsidRPr="00E37C5C">
        <w:rPr>
          <w:rStyle w:val="Hyperlink"/>
          <w:rFonts w:ascii="Sylfaen" w:hAnsi="Sylfaen"/>
          <w:lang w:val="ka-GE"/>
        </w:rPr>
        <w:t>www.tenders.ge</w:t>
      </w:r>
      <w:r>
        <w:rPr>
          <w:rStyle w:val="Hyperlink"/>
          <w:rFonts w:ascii="Sylfaen" w:hAnsi="Sylfaen"/>
          <w:lang w:val="ka-GE"/>
        </w:rPr>
        <w:fldChar w:fldCharType="end"/>
      </w:r>
    </w:p>
    <w:p w14:paraId="4D4A0749" w14:textId="7EA735A4" w:rsidR="005C7B0E" w:rsidRPr="00E37C5C" w:rsidRDefault="005C7B0E" w:rsidP="005C7B0E">
      <w:pPr>
        <w:spacing w:after="0" w:line="360" w:lineRule="auto"/>
        <w:ind w:left="360"/>
        <w:rPr>
          <w:rFonts w:ascii="Sylfaen" w:hAnsi="Sylfaen"/>
          <w:lang w:val="ka-GE"/>
        </w:rPr>
      </w:pPr>
      <w:r>
        <w:rPr>
          <w:rFonts w:ascii="Sylfaen" w:hAnsi="Sylfaen"/>
          <w:lang w:val="ka-GE"/>
        </w:rPr>
        <w:t>1.8</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 id="_x0000_i1030" type="#_x0000_t75" style="width:75.75pt;height:48.75pt" o:ole="">
            <v:imagedata r:id="rId11" o:title=""/>
          </v:shape>
          <o:OLEObject Type="Embed" ProgID="Acrobat.Document.DC" ShapeID="_x0000_i1030" DrawAspect="Icon" ObjectID="_1717939593" r:id="rId12"/>
        </w:object>
      </w:r>
    </w:p>
    <w:p w14:paraId="0D707CF1" w14:textId="77777777" w:rsidR="005C7B0E" w:rsidRPr="005C7B0E" w:rsidRDefault="005C7B0E" w:rsidP="005C7B0E">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C7B0E">
        <w:rPr>
          <w:rFonts w:ascii="AcadNusx" w:hAnsi="AcadNusx"/>
          <w:b/>
          <w:u w:val="single"/>
          <w:lang w:val="ka-GE"/>
        </w:rPr>
        <w:t>:</w:t>
      </w:r>
    </w:p>
    <w:p w14:paraId="2F75DC47" w14:textId="77777777" w:rsidR="005C7B0E" w:rsidRPr="00E37C5C" w:rsidRDefault="005C7B0E" w:rsidP="005C7B0E">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57906882" w14:textId="77777777" w:rsidR="005C7B0E" w:rsidRPr="00E37C5C" w:rsidRDefault="005C7B0E" w:rsidP="005C7B0E">
      <w:pPr>
        <w:spacing w:after="0" w:line="240" w:lineRule="auto"/>
        <w:rPr>
          <w:rFonts w:ascii="Sylfaen" w:hAnsi="Sylfaen"/>
          <w:b/>
          <w:lang w:val="ka-GE"/>
        </w:rPr>
      </w:pPr>
    </w:p>
    <w:p w14:paraId="5A061F76" w14:textId="77777777" w:rsidR="005C7B0E" w:rsidRPr="005C7B0E" w:rsidRDefault="005C7B0E" w:rsidP="005C7B0E">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გიორგი სოტკილავა</w:t>
      </w:r>
    </w:p>
    <w:p w14:paraId="37F1E2B6"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r w:rsidRPr="005C7B0E">
        <w:rPr>
          <w:rFonts w:ascii="Sylfaen" w:hAnsi="Sylfaen" w:cs="Sylfaen"/>
          <w:lang w:val="ka-GE"/>
        </w:rPr>
        <w:t>ს</w:t>
      </w:r>
      <w:proofErr w:type="spellStart"/>
      <w:r>
        <w:rPr>
          <w:rFonts w:ascii="Sylfaen" w:hAnsi="Sylfaen" w:cs="Sylfaen"/>
        </w:rPr>
        <w:t>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9328B9" w14:textId="77777777" w:rsidR="005C7B0E" w:rsidRPr="00090A8D" w:rsidRDefault="005C7B0E" w:rsidP="005C7B0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Pr>
          <w:rFonts w:ascii="Times New Roman" w:hAnsi="Times New Roman"/>
        </w:rPr>
        <w:t>gsotkilava@gwp.ge</w:t>
      </w:r>
    </w:p>
    <w:p w14:paraId="098E1B6D" w14:textId="77777777" w:rsidR="005C7B0E" w:rsidRPr="00090A8D" w:rsidRDefault="005C7B0E" w:rsidP="005C7B0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 xml:space="preserve">4801); 577 </w:t>
      </w:r>
      <w:r>
        <w:rPr>
          <w:rFonts w:cs="Arial"/>
        </w:rPr>
        <w:t>002761</w:t>
      </w:r>
    </w:p>
    <w:p w14:paraId="2BBECC63" w14:textId="77777777" w:rsidR="005C7B0E" w:rsidRDefault="005C7B0E" w:rsidP="005C7B0E">
      <w:pPr>
        <w:spacing w:after="0"/>
        <w:jc w:val="both"/>
        <w:rPr>
          <w:rFonts w:ascii="Sylfaen" w:hAnsi="Sylfaen" w:cs="Sylfaen"/>
          <w:lang w:val="ka-GE"/>
        </w:rPr>
      </w:pPr>
    </w:p>
    <w:p w14:paraId="51B3B6C0" w14:textId="77777777" w:rsidR="005C7B0E" w:rsidRDefault="005C7B0E" w:rsidP="005C7B0E">
      <w:pPr>
        <w:spacing w:after="0"/>
        <w:jc w:val="both"/>
        <w:rPr>
          <w:rFonts w:ascii="Sylfaen" w:hAnsi="Sylfaen" w:cs="Arial"/>
          <w:lang w:val="ka-GE"/>
        </w:rPr>
      </w:pPr>
    </w:p>
    <w:p w14:paraId="7676B3D8" w14:textId="77777777" w:rsidR="005C7B0E" w:rsidRPr="00F95BAD" w:rsidRDefault="005C7B0E" w:rsidP="005C7B0E">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42DE6C57" w14:textId="77777777" w:rsidR="005C7B0E" w:rsidRPr="00E37C5C" w:rsidRDefault="005C7B0E" w:rsidP="005C7B0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69EF1DA5" w14:textId="77777777" w:rsidR="005C7B0E" w:rsidRDefault="005C7B0E" w:rsidP="005C7B0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15512D31" w14:textId="77777777" w:rsidR="005C7B0E" w:rsidRDefault="005C7B0E" w:rsidP="005C7B0E">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16C98FCB" w:rsidR="00237416" w:rsidRPr="00E37C5C" w:rsidRDefault="00237416" w:rsidP="005C7B0E">
      <w:pPr>
        <w:spacing w:after="0" w:line="360" w:lineRule="auto"/>
        <w:ind w:left="360"/>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5BEDB8" w14:textId="77777777" w:rsidR="006965F1" w:rsidRDefault="006965F1" w:rsidP="007902EA">
      <w:pPr>
        <w:spacing w:after="0" w:line="240" w:lineRule="auto"/>
      </w:pPr>
      <w:r>
        <w:separator/>
      </w:r>
    </w:p>
  </w:endnote>
  <w:endnote w:type="continuationSeparator" w:id="0">
    <w:p w14:paraId="33F85A3C" w14:textId="77777777" w:rsidR="006965F1" w:rsidRDefault="006965F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EB3D38B" w:rsidR="00D56E97" w:rsidRDefault="00D56E97">
        <w:pPr>
          <w:pStyle w:val="Footer"/>
          <w:jc w:val="right"/>
        </w:pPr>
        <w:r>
          <w:fldChar w:fldCharType="begin"/>
        </w:r>
        <w:r>
          <w:instrText xml:space="preserve"> PAGE   \* MERGEFORMAT </w:instrText>
        </w:r>
        <w:r>
          <w:fldChar w:fldCharType="separate"/>
        </w:r>
        <w:r w:rsidR="005C7B0E">
          <w:rPr>
            <w:noProof/>
          </w:rPr>
          <w:t>1</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B7EC00" w14:textId="77777777" w:rsidR="006965F1" w:rsidRDefault="006965F1" w:rsidP="007902EA">
      <w:pPr>
        <w:spacing w:after="0" w:line="240" w:lineRule="auto"/>
      </w:pPr>
      <w:r>
        <w:separator/>
      </w:r>
    </w:p>
  </w:footnote>
  <w:footnote w:type="continuationSeparator" w:id="0">
    <w:p w14:paraId="06C0E128" w14:textId="77777777" w:rsidR="006965F1" w:rsidRDefault="006965F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2;&#4308;&#4316;&#4307;&#4308;&#4320;&#4312;%20&#4308;&#4325;&#4321;&#4313;&#4304;&#4309;&#4304;&#4322;&#4317;&#4320;&#4312;&#4311;%20&#4315;&#4317;&#4315;&#4321;&#4304;&#4334;&#4323;&#4320;&#4308;&#4305;&#4312;&#4321;%20&#4315;&#4312;&#4326;&#4308;&#4305;&#4304;&#4310;&#4308;\&#4322;&#4308;&#4325;&#4316;&#4312;&#4313;&#4312;&#4321;%20&#4325;&#4312;&#4320;&#4304;&#4317;&#4305;&#4304;%20-%20&#4307;&#4304;&#4316;&#4304;&#4320;&#4311;&#4312;%201%20-&#4324;&#4304;&#4321;&#4311;&#4304;%20&#4306;&#4304;&#4315;&#4317;&#4313;&#4312;&#4311;&#4334;&#4309;&#4304;.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49209-FBE6-49D4-B3CD-BB7EBB3D0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4</Pages>
  <Words>548</Words>
  <Characters>3127</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8</cp:revision>
  <cp:lastPrinted>2015-07-27T06:36:00Z</cp:lastPrinted>
  <dcterms:created xsi:type="dcterms:W3CDTF">2021-11-24T13:48:00Z</dcterms:created>
  <dcterms:modified xsi:type="dcterms:W3CDTF">2022-06-28T12:40:00Z</dcterms:modified>
</cp:coreProperties>
</file>