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0640B1">
      <w:pPr>
        <w:spacing w:after="0" w:line="360" w:lineRule="auto"/>
        <w:jc w:val="both"/>
        <w:rPr>
          <w:rFonts w:ascii="Sylfaen" w:hAnsi="Sylfaen"/>
          <w:b/>
          <w:lang w:val="ka-GE"/>
        </w:rPr>
      </w:pPr>
    </w:p>
    <w:p w14:paraId="2192C57C" w14:textId="6E0C1B62" w:rsidR="009815C7" w:rsidRPr="00E37C5C" w:rsidRDefault="009815C7" w:rsidP="000640B1">
      <w:pPr>
        <w:spacing w:after="0" w:line="240" w:lineRule="auto"/>
        <w:jc w:val="both"/>
        <w:rPr>
          <w:rFonts w:ascii="Sylfaen" w:hAnsi="Sylfaen" w:cs="Sylfaen"/>
          <w:b/>
        </w:rPr>
      </w:pPr>
    </w:p>
    <w:p w14:paraId="701FB870" w14:textId="2642F9C3" w:rsidR="009815C7" w:rsidRPr="00E37C5C" w:rsidRDefault="005B5DE5" w:rsidP="00254195">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254195">
      <w:pPr>
        <w:spacing w:after="0" w:line="240" w:lineRule="auto"/>
        <w:jc w:val="center"/>
        <w:rPr>
          <w:rFonts w:ascii="Sylfaen" w:hAnsi="Sylfaen" w:cs="Sylfaen"/>
          <w:b/>
        </w:rPr>
      </w:pPr>
    </w:p>
    <w:p w14:paraId="5C5114A8" w14:textId="5778AEF3" w:rsidR="009815C7" w:rsidRPr="00E37C5C" w:rsidRDefault="009815C7" w:rsidP="00254195">
      <w:pPr>
        <w:spacing w:after="0" w:line="240" w:lineRule="auto"/>
        <w:jc w:val="center"/>
        <w:rPr>
          <w:rFonts w:ascii="Sylfaen" w:hAnsi="Sylfaen" w:cs="Sylfaen"/>
          <w:b/>
          <w:lang w:val="ka-GE"/>
        </w:rPr>
      </w:pPr>
    </w:p>
    <w:p w14:paraId="6989D59A" w14:textId="2F940555" w:rsidR="00A71E0B" w:rsidRDefault="009815C7" w:rsidP="00254195">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254195">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0640B1">
      <w:pPr>
        <w:spacing w:after="0" w:line="240" w:lineRule="auto"/>
        <w:jc w:val="both"/>
        <w:rPr>
          <w:rFonts w:ascii="Sylfaen" w:hAnsi="Sylfaen" w:cs="Sylfaen"/>
          <w:b/>
          <w:bCs/>
        </w:rPr>
      </w:pPr>
    </w:p>
    <w:p w14:paraId="093F24C3" w14:textId="77777777" w:rsidR="007D73CE" w:rsidRPr="00E37C5C" w:rsidRDefault="007D73CE" w:rsidP="000640B1">
      <w:pPr>
        <w:jc w:val="both"/>
        <w:rPr>
          <w:rFonts w:ascii="Sylfaen" w:hAnsi="Sylfaen"/>
          <w:lang w:val="ka-GE"/>
        </w:rPr>
      </w:pPr>
    </w:p>
    <w:p w14:paraId="002939F3" w14:textId="77777777" w:rsidR="00FD0DCD" w:rsidRPr="009A44EC" w:rsidRDefault="00FD0DCD" w:rsidP="000640B1">
      <w:pPr>
        <w:spacing w:after="0" w:line="360" w:lineRule="auto"/>
        <w:jc w:val="both"/>
        <w:rPr>
          <w:rFonts w:ascii="Sylfaen" w:hAnsi="Sylfaen"/>
          <w:b/>
          <w:lang w:val="ka-GE"/>
        </w:rPr>
      </w:pPr>
    </w:p>
    <w:p w14:paraId="48A0C09F" w14:textId="77777777" w:rsidR="00FD0DCD" w:rsidRPr="00E37C5C" w:rsidRDefault="00FD0DCD" w:rsidP="000640B1">
      <w:pPr>
        <w:spacing w:after="0" w:line="360" w:lineRule="auto"/>
        <w:jc w:val="both"/>
        <w:rPr>
          <w:rFonts w:ascii="AcadNusx" w:hAnsi="AcadNusx"/>
          <w:b/>
        </w:rPr>
      </w:pPr>
    </w:p>
    <w:p w14:paraId="5A0A6715" w14:textId="77777777" w:rsidR="00FD0DCD" w:rsidRPr="00E37C5C" w:rsidRDefault="00FD0DCD" w:rsidP="000640B1">
      <w:pPr>
        <w:spacing w:after="0" w:line="360" w:lineRule="auto"/>
        <w:jc w:val="both"/>
        <w:rPr>
          <w:rFonts w:ascii="AcadNusx" w:hAnsi="AcadNusx"/>
          <w:b/>
        </w:rPr>
      </w:pPr>
    </w:p>
    <w:p w14:paraId="5C217841" w14:textId="77777777" w:rsidR="00FD0DCD" w:rsidRPr="00E37C5C" w:rsidRDefault="00FD0DCD" w:rsidP="000640B1">
      <w:pPr>
        <w:spacing w:after="0" w:line="360" w:lineRule="auto"/>
        <w:jc w:val="both"/>
        <w:rPr>
          <w:rFonts w:ascii="AcadNusx" w:hAnsi="AcadNusx"/>
          <w:b/>
        </w:rPr>
      </w:pPr>
    </w:p>
    <w:p w14:paraId="0B0F3779" w14:textId="77777777" w:rsidR="00FD0DCD" w:rsidRPr="00E37C5C" w:rsidRDefault="00FD0DCD" w:rsidP="000640B1">
      <w:pPr>
        <w:spacing w:after="0" w:line="360" w:lineRule="auto"/>
        <w:jc w:val="both"/>
        <w:rPr>
          <w:rFonts w:ascii="AcadNusx" w:hAnsi="AcadNusx"/>
          <w:b/>
        </w:rPr>
      </w:pPr>
    </w:p>
    <w:p w14:paraId="61CFD8F9" w14:textId="6A4EEDB0" w:rsidR="00FD0DCD" w:rsidRPr="00E37C5C" w:rsidRDefault="00FD0DCD" w:rsidP="000640B1">
      <w:pPr>
        <w:spacing w:after="0" w:line="360" w:lineRule="auto"/>
        <w:jc w:val="both"/>
        <w:rPr>
          <w:rFonts w:ascii="AcadNusx" w:hAnsi="AcadNusx"/>
          <w:b/>
        </w:rPr>
      </w:pPr>
    </w:p>
    <w:p w14:paraId="71017BAF" w14:textId="3101DF35" w:rsidR="00D30223" w:rsidRPr="00E37C5C" w:rsidRDefault="00D30223" w:rsidP="000640B1">
      <w:pPr>
        <w:spacing w:after="0" w:line="360" w:lineRule="auto"/>
        <w:jc w:val="both"/>
        <w:rPr>
          <w:rFonts w:ascii="AcadNusx" w:hAnsi="AcadNusx"/>
          <w:b/>
        </w:rPr>
      </w:pPr>
    </w:p>
    <w:p w14:paraId="2FDCBC90" w14:textId="2CE5CFA7" w:rsidR="00D30223" w:rsidRDefault="00D30223" w:rsidP="000640B1">
      <w:pPr>
        <w:spacing w:after="0" w:line="360" w:lineRule="auto"/>
        <w:jc w:val="both"/>
        <w:rPr>
          <w:rFonts w:ascii="AcadNusx" w:hAnsi="AcadNusx"/>
          <w:b/>
        </w:rPr>
      </w:pPr>
    </w:p>
    <w:p w14:paraId="075C1502" w14:textId="555D3EE6" w:rsidR="00356613" w:rsidRDefault="00356613" w:rsidP="000640B1">
      <w:pPr>
        <w:spacing w:after="0" w:line="360" w:lineRule="auto"/>
        <w:jc w:val="both"/>
        <w:rPr>
          <w:rFonts w:ascii="AcadNusx" w:hAnsi="AcadNusx"/>
          <w:b/>
        </w:rPr>
      </w:pPr>
    </w:p>
    <w:p w14:paraId="7542F00B" w14:textId="7CACFD0F" w:rsidR="00356613" w:rsidRDefault="00356613" w:rsidP="000640B1">
      <w:pPr>
        <w:spacing w:after="0" w:line="360" w:lineRule="auto"/>
        <w:jc w:val="both"/>
        <w:rPr>
          <w:rFonts w:ascii="AcadNusx" w:hAnsi="AcadNusx"/>
          <w:b/>
        </w:rPr>
      </w:pPr>
    </w:p>
    <w:p w14:paraId="1375262F" w14:textId="2593628B" w:rsidR="00356613" w:rsidRDefault="00356613" w:rsidP="000640B1">
      <w:pPr>
        <w:spacing w:after="0" w:line="360" w:lineRule="auto"/>
        <w:jc w:val="both"/>
        <w:rPr>
          <w:rFonts w:ascii="AcadNusx" w:hAnsi="AcadNusx"/>
          <w:b/>
        </w:rPr>
      </w:pPr>
    </w:p>
    <w:p w14:paraId="223826B2" w14:textId="77777777" w:rsidR="00356613" w:rsidRPr="00E37C5C" w:rsidRDefault="00356613" w:rsidP="000640B1">
      <w:pPr>
        <w:spacing w:after="0" w:line="360" w:lineRule="auto"/>
        <w:jc w:val="both"/>
        <w:rPr>
          <w:rFonts w:ascii="AcadNusx" w:hAnsi="AcadNusx"/>
          <w:b/>
        </w:rPr>
      </w:pPr>
    </w:p>
    <w:p w14:paraId="248DF051" w14:textId="5B4ED26A" w:rsidR="00277B37" w:rsidRDefault="00277B37" w:rsidP="000640B1">
      <w:pPr>
        <w:spacing w:after="0" w:line="360" w:lineRule="auto"/>
        <w:jc w:val="both"/>
        <w:rPr>
          <w:rFonts w:ascii="AcadNusx" w:hAnsi="AcadNusx"/>
          <w:b/>
        </w:rPr>
      </w:pPr>
    </w:p>
    <w:p w14:paraId="79EB01FF" w14:textId="3B66660F" w:rsidR="004B0C7B" w:rsidRDefault="004B0C7B" w:rsidP="000640B1">
      <w:pPr>
        <w:spacing w:after="0" w:line="360" w:lineRule="auto"/>
        <w:jc w:val="both"/>
        <w:rPr>
          <w:rFonts w:ascii="AcadNusx" w:hAnsi="AcadNusx"/>
          <w:b/>
        </w:rPr>
      </w:pPr>
    </w:p>
    <w:p w14:paraId="62661A53" w14:textId="6AB88508" w:rsidR="004B0C7B" w:rsidRDefault="004B0C7B" w:rsidP="000640B1">
      <w:pPr>
        <w:spacing w:after="0" w:line="360" w:lineRule="auto"/>
        <w:jc w:val="both"/>
        <w:rPr>
          <w:rFonts w:ascii="AcadNusx" w:hAnsi="AcadNusx"/>
          <w:b/>
        </w:rPr>
      </w:pPr>
    </w:p>
    <w:p w14:paraId="43D47B1E" w14:textId="2A02E0A0" w:rsidR="004B0C7B" w:rsidRDefault="004B0C7B" w:rsidP="000640B1">
      <w:pPr>
        <w:spacing w:after="0" w:line="360" w:lineRule="auto"/>
        <w:jc w:val="both"/>
        <w:rPr>
          <w:rFonts w:ascii="AcadNusx" w:hAnsi="AcadNusx"/>
          <w:b/>
        </w:rPr>
      </w:pPr>
    </w:p>
    <w:p w14:paraId="4B701132" w14:textId="492D0F9C" w:rsidR="004B0C7B" w:rsidRDefault="004B0C7B" w:rsidP="000640B1">
      <w:pPr>
        <w:spacing w:after="0" w:line="360" w:lineRule="auto"/>
        <w:jc w:val="both"/>
        <w:rPr>
          <w:rFonts w:ascii="AcadNusx" w:hAnsi="AcadNusx"/>
          <w:b/>
        </w:rPr>
      </w:pPr>
    </w:p>
    <w:p w14:paraId="60BCA531" w14:textId="361228E0" w:rsidR="009C7E4E" w:rsidRDefault="009C7E4E" w:rsidP="000640B1">
      <w:pPr>
        <w:spacing w:after="0" w:line="360" w:lineRule="auto"/>
        <w:jc w:val="both"/>
        <w:rPr>
          <w:rFonts w:ascii="AcadNusx" w:hAnsi="AcadNusx"/>
          <w:b/>
        </w:rPr>
      </w:pPr>
    </w:p>
    <w:p w14:paraId="71B6DD55" w14:textId="07040298" w:rsidR="009C7E4E" w:rsidRDefault="009C7E4E" w:rsidP="000640B1">
      <w:pPr>
        <w:spacing w:after="0" w:line="360" w:lineRule="auto"/>
        <w:jc w:val="both"/>
        <w:rPr>
          <w:rFonts w:ascii="AcadNusx" w:hAnsi="AcadNusx"/>
          <w:b/>
        </w:rPr>
      </w:pPr>
    </w:p>
    <w:p w14:paraId="3FE43418" w14:textId="77777777" w:rsidR="009C7E4E" w:rsidRDefault="009C7E4E" w:rsidP="000640B1">
      <w:pPr>
        <w:spacing w:after="0" w:line="360" w:lineRule="auto"/>
        <w:jc w:val="both"/>
        <w:rPr>
          <w:rFonts w:ascii="AcadNusx" w:hAnsi="AcadNusx"/>
          <w:b/>
        </w:rPr>
      </w:pPr>
    </w:p>
    <w:p w14:paraId="7FDE1363" w14:textId="77777777" w:rsidR="00C12ABD" w:rsidRPr="00E37C5C" w:rsidRDefault="00C12ABD" w:rsidP="000640B1">
      <w:pPr>
        <w:spacing w:after="0" w:line="360" w:lineRule="auto"/>
        <w:jc w:val="both"/>
        <w:rPr>
          <w:rFonts w:ascii="Sylfaen" w:hAnsi="Sylfaen"/>
          <w:b/>
          <w:lang w:val="ka-GE"/>
        </w:rPr>
      </w:pPr>
    </w:p>
    <w:p w14:paraId="580D4E90" w14:textId="08B70B62" w:rsidR="00665C42" w:rsidRPr="00E37C5C" w:rsidRDefault="00665C42" w:rsidP="000640B1">
      <w:pPr>
        <w:spacing w:after="0" w:line="360" w:lineRule="auto"/>
        <w:jc w:val="both"/>
        <w:rPr>
          <w:rFonts w:ascii="AcadNusx" w:hAnsi="AcadNusx"/>
          <w:b/>
        </w:rPr>
      </w:pPr>
    </w:p>
    <w:p w14:paraId="0C5A5BAC" w14:textId="52C02D8A" w:rsidR="00C27890" w:rsidRPr="00C27890" w:rsidRDefault="001B055A" w:rsidP="000640B1">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0640B1">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0640B1">
      <w:pPr>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383B078E" w:rsidR="005118C5" w:rsidRDefault="005118C5" w:rsidP="000640B1">
      <w:pPr>
        <w:jc w:val="both"/>
        <w:rPr>
          <w:rFonts w:ascii="Sylfaen" w:hAnsi="Sylfaen" w:cs="Sylfaen"/>
          <w:lang w:val="ka-GE"/>
        </w:rPr>
      </w:pPr>
      <w:r w:rsidRPr="005118C5">
        <w:rPr>
          <w:rFonts w:ascii="Sylfaen" w:hAnsi="Sylfaen" w:cs="Sylfaen"/>
          <w:lang w:val="ka-GE"/>
        </w:rPr>
        <w:t>-მიმწოდებლის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p>
    <w:p w14:paraId="56A29015" w14:textId="77777777" w:rsidR="00A52E3F" w:rsidRDefault="00A52E3F" w:rsidP="000640B1">
      <w:pPr>
        <w:jc w:val="both"/>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2B22675B" w:rsidR="007B7C3D" w:rsidRPr="00A52E3F" w:rsidRDefault="00A52E3F" w:rsidP="000640B1">
      <w:pPr>
        <w:jc w:val="both"/>
        <w:rPr>
          <w:rFonts w:ascii="Sylfaen" w:hAnsi="Sylfaen" w:cs="Sylfaen"/>
          <w:lang w:val="ka-GE"/>
        </w:rPr>
      </w:pPr>
      <w:r>
        <w:rPr>
          <w:rFonts w:ascii="Sylfaen" w:hAnsi="Sylfaen" w:cs="Sylfaen"/>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Pr>
          <w:rFonts w:ascii="Sylfaen" w:hAnsi="Sylfaen" w:cs="Sylfaen"/>
          <w:lang w:val="ka-GE"/>
        </w:rPr>
        <w:t xml:space="preserve">გამყიდველის მხრიდან </w:t>
      </w:r>
      <w:r>
        <w:rPr>
          <w:rFonts w:ascii="Sylfaen" w:hAnsi="Sylfaen" w:cs="Sylfaen"/>
          <w:lang w:val="ka-GE"/>
        </w:rPr>
        <w:t xml:space="preserve">წარმოდგენილ </w:t>
      </w:r>
      <w:r w:rsidR="00AF3E41">
        <w:rPr>
          <w:rFonts w:ascii="Sylfaen" w:hAnsi="Sylfaen" w:cs="Sylfaen"/>
          <w:lang w:val="ka-GE"/>
        </w:rPr>
        <w:t xml:space="preserve">უნდა </w:t>
      </w:r>
      <w:r>
        <w:rPr>
          <w:rFonts w:ascii="Sylfaen" w:hAnsi="Sylfaen" w:cs="Sylfaen"/>
          <w:lang w:val="ka-GE"/>
        </w:rPr>
        <w:t xml:space="preserve">იქნას </w:t>
      </w:r>
      <w:r w:rsidRPr="00A52E3F">
        <w:rPr>
          <w:rFonts w:ascii="Sylfaen" w:hAnsi="Sylfaen" w:cs="Sylfaen"/>
          <w:lang w:val="ka-GE"/>
        </w:rPr>
        <w:t>ყოველი თვის 25 რიცხვამდე მიმდინარე თვის ბიტუმის შესყიდვი</w:t>
      </w:r>
      <w:r>
        <w:rPr>
          <w:rFonts w:ascii="Sylfaen" w:hAnsi="Sylfaen" w:cs="Sylfaen"/>
          <w:lang w:val="ka-GE"/>
        </w:rPr>
        <w:t>ს დამადასტურებელი დოკუმენტი</w:t>
      </w:r>
      <w:r w:rsidR="000640B1">
        <w:rPr>
          <w:rFonts w:ascii="Sylfaen" w:hAnsi="Sylfaen" w:cs="Sylfaen"/>
        </w:rPr>
        <w:t xml:space="preserve"> </w:t>
      </w:r>
      <w:r>
        <w:rPr>
          <w:rFonts w:ascii="Sylfaen" w:hAnsi="Sylfaen" w:cs="Sylfaen"/>
          <w:lang w:val="ka-GE"/>
        </w:rPr>
        <w:t xml:space="preserve">(სასაქონლო ზედნადები ან სხვა დამადასტურებელი დოკუმენტი), </w:t>
      </w:r>
      <w:r w:rsidRPr="00A52E3F">
        <w:rPr>
          <w:rFonts w:ascii="Sylfaen" w:hAnsi="Sylfaen" w:cs="Sylfaen"/>
          <w:lang w:val="ka-GE"/>
        </w:rPr>
        <w:t>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Pr>
          <w:rFonts w:ascii="Sylfaen" w:hAnsi="Sylfaen" w:cs="Sylfaen"/>
          <w:lang w:val="ka-GE"/>
        </w:rPr>
        <w:t xml:space="preserve"> თვის „საქონლის“ შესყიდვის ფასს,</w:t>
      </w:r>
      <w:r w:rsidR="007B7C3D" w:rsidRPr="007B7C3D">
        <w:rPr>
          <w:rFonts w:ascii="Sylfaen" w:hAnsi="Sylfaen" w:cs="Sylfaen"/>
          <w:lang w:val="ka-GE"/>
        </w:rPr>
        <w:t>რომელიც უცვლელი უნდა იყოს მომდევნო ერთი თვის ვადაში.</w:t>
      </w:r>
      <w:r w:rsidRPr="00A52E3F">
        <w:rPr>
          <w:rFonts w:ascii="Sylfaen" w:hAnsi="Sylfaen" w:cs="Sylfaen"/>
          <w:lang w:val="ka-GE"/>
        </w:rPr>
        <w:t xml:space="preserve"> </w:t>
      </w:r>
    </w:p>
    <w:p w14:paraId="0353AF42" w14:textId="13977E64" w:rsidR="001B055A" w:rsidRPr="00EF1F1D" w:rsidRDefault="00A52E3F" w:rsidP="000640B1">
      <w:pPr>
        <w:jc w:val="both"/>
        <w:rPr>
          <w:rFonts w:ascii="Sylfaen" w:hAnsi="Sylfaen" w:cs="Sylfaen"/>
          <w:lang w:val="ka-GE"/>
        </w:rPr>
      </w:pPr>
      <w:r>
        <w:rPr>
          <w:rFonts w:ascii="Sylfaen" w:hAnsi="Sylfaen" w:cs="Sylfaen"/>
          <w:lang w:val="ka-GE"/>
        </w:rPr>
        <w:t>-</w:t>
      </w:r>
      <w:r w:rsidR="00EF1F1D" w:rsidRPr="00AA1433">
        <w:rPr>
          <w:rFonts w:ascii="Sylfaen" w:hAnsi="Sylfaen" w:cs="Sylfaen"/>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440A96">
        <w:rPr>
          <w:rFonts w:ascii="Sylfaen" w:hAnsi="Sylfaen" w:cs="Sylfaen"/>
          <w:u w:val="single"/>
          <w:lang w:val="ka-GE"/>
        </w:rPr>
        <w:t xml:space="preserve"> </w:t>
      </w:r>
    </w:p>
    <w:p w14:paraId="42C81158" w14:textId="5A36B036" w:rsidR="001B055A" w:rsidRPr="00E37C5C" w:rsidRDefault="000353F8" w:rsidP="000640B1">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640B1">
      <w:pPr>
        <w:spacing w:after="0" w:line="240" w:lineRule="auto"/>
        <w:jc w:val="both"/>
        <w:rPr>
          <w:rFonts w:ascii="Sylfaen" w:hAnsi="Sylfaen" w:cs="Sylfaen"/>
          <w:lang w:val="ka-GE"/>
        </w:rPr>
      </w:pPr>
    </w:p>
    <w:p w14:paraId="036008C2" w14:textId="76D591DD" w:rsidR="000353F8" w:rsidRDefault="00477311" w:rsidP="000640B1">
      <w:pPr>
        <w:spacing w:after="0" w:line="240" w:lineRule="auto"/>
        <w:jc w:val="both"/>
        <w:rPr>
          <w:rFonts w:ascii="Sylfaen" w:hAnsi="Sylfaen" w:cs="Sylfaen"/>
          <w:b/>
          <w:bCs/>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3E3FBEF7" w14:textId="1CCCD930" w:rsidR="000B1F3B" w:rsidRPr="001C6888" w:rsidRDefault="000B1F3B" w:rsidP="000640B1">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განსაზღვრული წლიური რაოდენობა გაყოს მინიმუმ ორ მომწოდებელს შორის.</w:t>
      </w:r>
    </w:p>
    <w:p w14:paraId="3D3F288C" w14:textId="44DEA76C" w:rsidR="00EF1F1D" w:rsidRDefault="00EF1F1D" w:rsidP="000640B1">
      <w:pPr>
        <w:spacing w:after="0" w:line="240" w:lineRule="auto"/>
        <w:jc w:val="both"/>
        <w:rPr>
          <w:rFonts w:ascii="Sylfaen" w:hAnsi="Sylfaen"/>
          <w:lang w:val="ka-GE"/>
        </w:rPr>
      </w:pPr>
    </w:p>
    <w:p w14:paraId="5EE8EA98" w14:textId="24D86461" w:rsidR="006F7EEC" w:rsidRDefault="009A44EC" w:rsidP="000640B1">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p>
    <w:p w14:paraId="1C8F9D14" w14:textId="21DFFB29" w:rsidR="006F7EEC" w:rsidRDefault="00206A31" w:rsidP="000640B1">
      <w:pPr>
        <w:spacing w:after="0" w:line="240" w:lineRule="auto"/>
        <w:jc w:val="both"/>
        <w:rPr>
          <w:rFonts w:ascii="Sylfaen" w:hAnsi="Sylfaen" w:cs="Sylfaen"/>
          <w:bCs/>
          <w:lang w:val="ka-GE"/>
        </w:rPr>
      </w:pPr>
      <w:r>
        <w:rPr>
          <w:rFonts w:ascii="Sylfaen" w:hAnsi="Sylfaen" w:cs="Sylfaen"/>
          <w:bCs/>
          <w:lang w:val="ka-GE"/>
        </w:rPr>
        <w:object w:dxaOrig="1523" w:dyaOrig="1004" w14:anchorId="28B32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76.3pt;height:49.95pt" o:ole="">
            <v:imagedata r:id="rId9" o:title=""/>
          </v:shape>
          <o:OLEObject Type="Link" ProgID="Excel.Sheet.12" ShapeID="_x0000_i1039" DrawAspect="Icon" r:id="rId10" UpdateMode="Always">
            <o:LinkType>EnhancedMetaFile</o:LinkType>
            <o:LockedField>false</o:LockedField>
            <o:FieldCodes>\f 0</o:FieldCodes>
          </o:OLEObject>
        </w:object>
      </w:r>
    </w:p>
    <w:p w14:paraId="03DF7B53" w14:textId="050E04ED" w:rsidR="006F7EEC" w:rsidRDefault="006F7EEC" w:rsidP="000640B1">
      <w:pPr>
        <w:spacing w:after="0" w:line="240" w:lineRule="auto"/>
        <w:jc w:val="both"/>
        <w:rPr>
          <w:rFonts w:ascii="Sylfaen" w:hAnsi="Sylfaen"/>
          <w:lang w:val="ka-GE"/>
        </w:rPr>
      </w:pPr>
    </w:p>
    <w:p w14:paraId="24311423" w14:textId="7C4B683D" w:rsidR="00387591" w:rsidRPr="00E37C5C" w:rsidRDefault="00950D10" w:rsidP="000640B1">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0640B1">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0640B1">
      <w:pPr>
        <w:jc w:val="both"/>
        <w:rPr>
          <w:rFonts w:ascii="Sylfaen" w:hAnsi="Sylfaen" w:cs="Sylfaen"/>
          <w:color w:val="222222"/>
          <w:shd w:val="clear" w:color="auto" w:fill="FFFFFF"/>
          <w:lang w:val="ka-GE"/>
        </w:rPr>
      </w:pPr>
    </w:p>
    <w:p w14:paraId="139683D1" w14:textId="3E575361" w:rsidR="004A4BC7" w:rsidRDefault="00206A31" w:rsidP="000640B1">
      <w:pPr>
        <w:jc w:val="both"/>
        <w:rPr>
          <w:rFonts w:ascii="Sylfaen" w:hAnsi="Sylfaen" w:cs="Sylfaen"/>
          <w:b/>
          <w:lang w:val="ka-GE"/>
        </w:rPr>
      </w:pPr>
      <w:r>
        <w:rPr>
          <w:rFonts w:ascii="Sylfaen" w:hAnsi="Sylfaen" w:cs="Sylfaen"/>
          <w:b/>
          <w:lang w:val="ka-GE"/>
        </w:rPr>
        <w:object w:dxaOrig="1523" w:dyaOrig="1004" w14:anchorId="205F7EAF">
          <v:shape id="_x0000_i1040" type="#_x0000_t75" style="width:76.3pt;height:49.95pt" o:ole="">
            <v:imagedata r:id="rId11" o:title=""/>
          </v:shape>
          <o:OLEObject Type="Link" ProgID="Excel.Sheet.12" ShapeID="_x0000_i1040" DrawAspect="Icon" r:id="rId12" UpdateMode="Always">
            <o:LinkType>EnhancedMetaFile</o:LinkType>
            <o:LockedField>false</o:LockedField>
            <o:FieldCodes>\f 0</o:FieldCodes>
          </o:OLEObject>
        </w:object>
      </w:r>
      <w:r>
        <w:rPr>
          <w:rFonts w:ascii="Sylfaen" w:hAnsi="Sylfaen" w:cs="Sylfaen"/>
          <w:b/>
          <w:lang w:val="ka-GE"/>
        </w:rPr>
        <w:t xml:space="preserve">   </w:t>
      </w:r>
      <w:r>
        <w:rPr>
          <w:rFonts w:ascii="Sylfaen" w:hAnsi="Sylfaen" w:cs="Sylfaen"/>
          <w:b/>
          <w:lang w:val="ka-GE"/>
        </w:rPr>
        <w:object w:dxaOrig="1523" w:dyaOrig="1004" w14:anchorId="37268E33">
          <v:shape id="_x0000_i1041" type="#_x0000_t75" style="width:76.3pt;height:49.95pt" o:ole="">
            <v:imagedata r:id="rId13" o:title=""/>
          </v:shape>
          <o:OLEObject Type="Link" ProgID="Excel.Sheet.12" ShapeID="_x0000_i1041" DrawAspect="Icon" r:id="rId14" UpdateMode="Always">
            <o:LinkType>EnhancedMetaFile</o:LinkType>
            <o:LockedField>false</o:LockedField>
            <o:FieldCodes>\f 0</o:FieldCodes>
          </o:OLEObject>
        </w:object>
      </w:r>
    </w:p>
    <w:p w14:paraId="5FEF6B21" w14:textId="60B4F6B5" w:rsidR="008C04FA" w:rsidRPr="00E37C5C" w:rsidRDefault="00387591" w:rsidP="000640B1">
      <w:pPr>
        <w:jc w:val="both"/>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5993EADD" w:rsidR="001C6888" w:rsidRPr="00685BD0" w:rsidRDefault="003657A5" w:rsidP="000640B1">
      <w:pPr>
        <w:jc w:val="both"/>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924FE7">
        <w:rPr>
          <w:rFonts w:ascii="Sylfaen" w:hAnsi="Sylfaen" w:cs="Sylfaen"/>
          <w:lang w:val="ka-GE"/>
        </w:rPr>
        <w:t>2</w:t>
      </w:r>
      <w:r w:rsidR="005A22B7">
        <w:rPr>
          <w:rFonts w:ascii="Sylfaen" w:hAnsi="Sylfaen" w:cs="Sylfaen"/>
          <w:lang w:val="ka-GE"/>
        </w:rPr>
        <w:t xml:space="preserve"> საათში.</w:t>
      </w:r>
    </w:p>
    <w:p w14:paraId="5AAAF0F3" w14:textId="3CC9AB46" w:rsidR="00FD0815" w:rsidRDefault="00056A31" w:rsidP="00DA57DF">
      <w:pPr>
        <w:spacing w:before="240" w:after="0"/>
        <w:jc w:val="both"/>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A57DF">
      <w:pPr>
        <w:spacing w:before="240" w:after="0"/>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A57DF">
      <w:pPr>
        <w:spacing w:before="240" w:after="0"/>
        <w:jc w:val="both"/>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A57DF">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0640B1">
      <w:pPr>
        <w:spacing w:after="0" w:line="240" w:lineRule="auto"/>
        <w:jc w:val="both"/>
        <w:rPr>
          <w:rFonts w:ascii="Sylfaen" w:hAnsi="Sylfaen" w:cs="Sylfaen"/>
          <w:lang w:val="ka-GE"/>
        </w:rPr>
      </w:pPr>
    </w:p>
    <w:p w14:paraId="279FBE52" w14:textId="41B84E99" w:rsidR="00C86727" w:rsidRPr="00E711C6" w:rsidRDefault="00C94E92" w:rsidP="00DA57DF">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A57DF">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4467D5CD" w14:textId="77777777" w:rsidR="00AA1433" w:rsidRPr="00C86727" w:rsidRDefault="00AA1433" w:rsidP="000640B1">
      <w:pPr>
        <w:pStyle w:val="ListParagraph"/>
        <w:spacing w:after="0" w:line="240" w:lineRule="auto"/>
        <w:ind w:left="0"/>
        <w:jc w:val="both"/>
        <w:rPr>
          <w:rFonts w:ascii="Sylfaen" w:hAnsi="Sylfaen"/>
          <w:b/>
          <w:lang w:val="ka-GE"/>
        </w:rPr>
      </w:pPr>
    </w:p>
    <w:p w14:paraId="25038080" w14:textId="77777777" w:rsidR="00AA1433" w:rsidRPr="007B0071" w:rsidRDefault="00AA1433" w:rsidP="00DA57DF">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12656CD8" w14:textId="44981EBB" w:rsidR="00AA1433" w:rsidRDefault="00AA1433" w:rsidP="00DA57DF">
      <w:pPr>
        <w:pStyle w:val="CommentText"/>
        <w:spacing w:before="240"/>
        <w:jc w:val="both"/>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4F61DE">
        <w:rPr>
          <w:rFonts w:ascii="Sylfaen" w:hAnsi="Sylfaen"/>
          <w:sz w:val="22"/>
          <w:szCs w:val="22"/>
          <w:lang w:val="ka-GE"/>
        </w:rPr>
        <w:t>35,000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0DAEDA6A" w14:textId="1FB35D23" w:rsidR="005118C5" w:rsidRDefault="005118C5" w:rsidP="000640B1">
      <w:pPr>
        <w:pStyle w:val="CommentText"/>
        <w:jc w:val="both"/>
        <w:rPr>
          <w:rFonts w:ascii="Sylfaen" w:hAnsi="Sylfaen"/>
          <w:sz w:val="22"/>
          <w:szCs w:val="22"/>
          <w:lang w:val="ka-GE"/>
        </w:rPr>
      </w:pPr>
    </w:p>
    <w:p w14:paraId="797FB3DD" w14:textId="6085FE34" w:rsidR="008D04C5" w:rsidRPr="00E37C5C" w:rsidRDefault="00AA1433" w:rsidP="000640B1">
      <w:pPr>
        <w:spacing w:before="240" w:after="160"/>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0640B1">
      <w:pPr>
        <w:pStyle w:val="ListParagraph"/>
        <w:numPr>
          <w:ilvl w:val="0"/>
          <w:numId w:val="38"/>
        </w:numPr>
        <w:spacing w:before="240" w:after="160"/>
        <w:jc w:val="both"/>
        <w:rPr>
          <w:rFonts w:ascii="Sylfaen" w:hAnsi="Sylfaen"/>
          <w:lang w:val="ka-GE"/>
        </w:rPr>
      </w:pPr>
      <w:r>
        <w:rPr>
          <w:rFonts w:ascii="Sylfaen" w:hAnsi="Sylfaen"/>
          <w:lang w:val="ka-GE"/>
        </w:rPr>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29DF82C1" w:rsidR="00A00BA9" w:rsidRDefault="00477311" w:rsidP="000640B1">
      <w:pPr>
        <w:pStyle w:val="ListParagraph"/>
        <w:numPr>
          <w:ilvl w:val="0"/>
          <w:numId w:val="38"/>
        </w:numPr>
        <w:spacing w:before="240" w:after="160"/>
        <w:jc w:val="both"/>
        <w:rPr>
          <w:rFonts w:ascii="Sylfaen" w:hAnsi="Sylfaen"/>
          <w:lang w:val="ka-GE"/>
        </w:rPr>
      </w:pPr>
      <w:r w:rsidRPr="00A00BA9">
        <w:rPr>
          <w:rFonts w:ascii="Sylfaen" w:hAnsi="Sylfaen"/>
          <w:lang w:val="ka-GE"/>
        </w:rPr>
        <w:lastRenderedPageBreak/>
        <w:t xml:space="preserve">წარმოებასთან დაკავშირებული დოკუმენტაცია/ 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ქარხნის/საწყობის მისამართი.</w:t>
      </w:r>
    </w:p>
    <w:p w14:paraId="2C219B3E" w14:textId="41EA5598" w:rsidR="00BD74F8" w:rsidRDefault="004717AB"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5E2898D" w14:textId="07336F6F" w:rsidR="00FD7909" w:rsidRPr="00A00BA9" w:rsidRDefault="00FD7909" w:rsidP="000640B1">
      <w:pPr>
        <w:pStyle w:val="ListParagraph"/>
        <w:numPr>
          <w:ilvl w:val="0"/>
          <w:numId w:val="38"/>
        </w:numPr>
        <w:spacing w:before="240" w:after="160"/>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22D04CDE" w:rsidR="00896274" w:rsidRPr="00E37C5C" w:rsidRDefault="001B7903" w:rsidP="000640B1">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0640B1">
      <w:pPr>
        <w:spacing w:after="0" w:line="240" w:lineRule="auto"/>
        <w:jc w:val="both"/>
        <w:rPr>
          <w:rFonts w:ascii="Sylfaen" w:hAnsi="Sylfaen"/>
          <w:lang w:val="ka-GE"/>
        </w:rPr>
      </w:pPr>
    </w:p>
    <w:p w14:paraId="762675D8" w14:textId="30780E33" w:rsidR="00E45EB8" w:rsidRDefault="007B16DD" w:rsidP="000640B1">
      <w:pPr>
        <w:spacing w:after="0" w:line="36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0640B1">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bookmarkStart w:id="0" w:name="_GoBack"/>
    <w:p w14:paraId="142B609F" w14:textId="0BD763A0" w:rsidR="00E45EB8" w:rsidRPr="00E37C5C" w:rsidRDefault="00206A31" w:rsidP="000640B1">
      <w:pPr>
        <w:spacing w:after="0" w:line="360" w:lineRule="auto"/>
        <w:jc w:val="both"/>
        <w:rPr>
          <w:rFonts w:ascii="Sylfaen" w:hAnsi="Sylfaen"/>
          <w:b/>
          <w:lang w:val="ka-GE"/>
        </w:rPr>
      </w:pPr>
      <w:r>
        <w:rPr>
          <w:rFonts w:ascii="Sylfaen" w:hAnsi="Sylfaen"/>
          <w:b/>
          <w:lang w:val="ka-GE"/>
        </w:rPr>
        <w:object w:dxaOrig="1121" w:dyaOrig="726" w14:anchorId="76038EC4">
          <v:shape id="_x0000_i1043" type="#_x0000_t75" style="width:55.9pt;height:36pt" o:ole="">
            <v:imagedata r:id="rId15" o:title=""/>
          </v:shape>
          <o:OLEObject Type="Embed" ProgID="Acrobat.Document.DC" ShapeID="_x0000_i1043" DrawAspect="Icon" ObjectID="_1723296562" r:id="rId16"/>
        </w:object>
      </w:r>
      <w:bookmarkEnd w:id="0"/>
    </w:p>
    <w:p w14:paraId="7089A739" w14:textId="457A5FA9" w:rsidR="00CC4789" w:rsidRPr="00E90A78" w:rsidRDefault="007B16DD" w:rsidP="000640B1">
      <w:pPr>
        <w:spacing w:after="0" w:line="36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0640B1">
      <w:pPr>
        <w:spacing w:after="0" w:line="36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0640B1">
      <w:pPr>
        <w:spacing w:after="0" w:line="360" w:lineRule="auto"/>
        <w:jc w:val="both"/>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0A8AA50" w:rsidR="00CE7176" w:rsidRPr="00E90A78" w:rsidRDefault="007B16DD" w:rsidP="000640B1">
      <w:pPr>
        <w:jc w:val="both"/>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0640B1">
      <w:pPr>
        <w:jc w:val="both"/>
        <w:rPr>
          <w:lang w:val="es-MX"/>
        </w:rPr>
      </w:pPr>
      <w:r>
        <w:rPr>
          <w:rFonts w:ascii="Sylfaen" w:hAnsi="Sylfaen" w:cs="Sylfaen"/>
          <w:lang w:val="ka-GE"/>
        </w:rPr>
        <w:lastRenderedPageBreak/>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0640B1">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0640B1">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0640B1">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0640B1">
      <w:pPr>
        <w:spacing w:after="0" w:line="360" w:lineRule="auto"/>
        <w:ind w:firstLine="426"/>
        <w:jc w:val="both"/>
        <w:rPr>
          <w:rFonts w:ascii="Sylfaen" w:hAnsi="Sylfaen"/>
          <w:b/>
          <w:i/>
          <w:lang w:val="ka-GE"/>
        </w:rPr>
      </w:pPr>
    </w:p>
    <w:p w14:paraId="317FFEE5" w14:textId="6F7CCBB6" w:rsidR="00CC4789" w:rsidRDefault="00CC4789" w:rsidP="000640B1">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0640B1">
      <w:pPr>
        <w:spacing w:after="0" w:line="360" w:lineRule="auto"/>
        <w:ind w:firstLine="426"/>
        <w:jc w:val="both"/>
        <w:rPr>
          <w:rFonts w:ascii="AcadNusx" w:hAnsi="AcadNusx"/>
          <w:b/>
          <w:i/>
          <w:lang w:val="es-MX"/>
        </w:rPr>
      </w:pPr>
    </w:p>
    <w:p w14:paraId="5D4DB8DD" w14:textId="1D45BED0" w:rsidR="008246F4" w:rsidRPr="00E90A78" w:rsidRDefault="007B16DD" w:rsidP="000640B1">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0640B1">
      <w:pPr>
        <w:spacing w:after="0" w:line="36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61274">
        <w:fldChar w:fldCharType="begin"/>
      </w:r>
      <w:r w:rsidR="00361274" w:rsidRPr="00837767">
        <w:rPr>
          <w:lang w:val="ka-GE"/>
        </w:rPr>
        <w:instrText xml:space="preserve"> HYPERLINK "http://www.tenders.ge" </w:instrText>
      </w:r>
      <w:r w:rsidR="00361274">
        <w:fldChar w:fldCharType="separate"/>
      </w:r>
      <w:r w:rsidR="007E0304" w:rsidRPr="00E37C5C">
        <w:rPr>
          <w:rStyle w:val="Hyperlink"/>
          <w:rFonts w:ascii="Sylfaen" w:hAnsi="Sylfaen"/>
          <w:lang w:val="ka-GE"/>
        </w:rPr>
        <w:t>www.tenders.ge</w:t>
      </w:r>
      <w:r w:rsidR="00361274">
        <w:rPr>
          <w:rStyle w:val="Hyperlink"/>
          <w:rFonts w:ascii="Sylfaen" w:hAnsi="Sylfaen"/>
          <w:lang w:val="ka-GE"/>
        </w:rPr>
        <w:fldChar w:fldCharType="end"/>
      </w:r>
    </w:p>
    <w:p w14:paraId="2EE38DE1" w14:textId="3F429DC4"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0640B1">
      <w:pPr>
        <w:spacing w:after="0" w:line="360" w:lineRule="auto"/>
        <w:ind w:left="360"/>
        <w:jc w:val="both"/>
        <w:rPr>
          <w:rFonts w:ascii="Sylfaen" w:hAnsi="Sylfaen"/>
          <w:lang w:val="ka-GE"/>
        </w:rPr>
      </w:pPr>
    </w:p>
    <w:p w14:paraId="232BD3CA" w14:textId="75F75FBD" w:rsidR="00E90A78" w:rsidRPr="008367AE" w:rsidRDefault="00B02F2D" w:rsidP="000640B1">
      <w:pPr>
        <w:spacing w:after="0" w:line="360" w:lineRule="auto"/>
        <w:jc w:val="both"/>
        <w:rPr>
          <w:rFonts w:ascii="Sylfaen" w:hAnsi="Sylfaen"/>
        </w:rPr>
      </w:pPr>
      <w:r w:rsidRPr="00E37C5C">
        <w:rPr>
          <w:rFonts w:ascii="Sylfaen" w:hAnsi="Sylfaen"/>
        </w:rPr>
        <w:object w:dxaOrig="1376" w:dyaOrig="893" w14:anchorId="4EC986F1">
          <v:shape id="_x0000_i1029" type="#_x0000_t75" style="width:69.3pt;height:44.05pt" o:ole="">
            <v:imagedata r:id="rId17" o:title=""/>
          </v:shape>
          <o:OLEObject Type="Embed" ProgID="Acrobat.Document.DC" ShapeID="_x0000_i1029" DrawAspect="Icon" ObjectID="_1723296563" r:id="rId18"/>
        </w:object>
      </w:r>
    </w:p>
    <w:p w14:paraId="4B45BE62" w14:textId="2261DE08" w:rsidR="00C41C03" w:rsidRPr="00E37C5C" w:rsidRDefault="00F47570" w:rsidP="000640B1">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0640B1">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0640B1">
      <w:pPr>
        <w:spacing w:after="0" w:line="240" w:lineRule="auto"/>
        <w:jc w:val="both"/>
        <w:rPr>
          <w:rFonts w:ascii="Sylfaen" w:hAnsi="Sylfaen"/>
          <w:b/>
          <w:lang w:val="ka-GE"/>
        </w:rPr>
      </w:pPr>
    </w:p>
    <w:p w14:paraId="4EFAD2AB" w14:textId="2B4B2899" w:rsidR="00F827AD" w:rsidRPr="00E37C5C" w:rsidRDefault="00F827AD" w:rsidP="000640B1">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837767">
        <w:rPr>
          <w:rFonts w:ascii="Sylfaen" w:hAnsi="Sylfaen"/>
          <w:lang w:val="ka-GE"/>
        </w:rPr>
        <w:t>ნინო კობერიძე</w:t>
      </w:r>
    </w:p>
    <w:p w14:paraId="0770D665" w14:textId="57CE7CBA" w:rsidR="00F827AD" w:rsidRPr="00E37C5C" w:rsidRDefault="0067333F" w:rsidP="000640B1">
      <w:pPr>
        <w:spacing w:after="0"/>
        <w:jc w:val="both"/>
        <w:rPr>
          <w:rFonts w:ascii="Sylfaen" w:hAnsi="Sylfaen"/>
          <w:lang w:val="ka-GE"/>
        </w:rPr>
      </w:pPr>
      <w:r>
        <w:rPr>
          <w:rFonts w:ascii="Sylfaen" w:hAnsi="Sylfaen"/>
          <w:lang w:val="ka-GE"/>
        </w:rPr>
        <w:lastRenderedPageBreak/>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23BE7652" w:rsidR="00F827AD" w:rsidRPr="00090A8D" w:rsidRDefault="00F827AD" w:rsidP="000640B1">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9" w:history="1">
        <w:r w:rsidR="00837767" w:rsidRPr="00A75271">
          <w:rPr>
            <w:rStyle w:val="Hyperlink"/>
            <w:rFonts w:ascii="Times New Roman" w:hAnsi="Times New Roman"/>
          </w:rPr>
          <w:t>nkoberidze@gwp.ge</w:t>
        </w:r>
      </w:hyperlink>
      <w:r w:rsidR="00837767">
        <w:rPr>
          <w:rFonts w:ascii="Times New Roman" w:hAnsi="Times New Roman"/>
        </w:rPr>
        <w:t xml:space="preserve"> </w:t>
      </w:r>
    </w:p>
    <w:p w14:paraId="683EC820" w14:textId="584EEDF2" w:rsidR="00F827AD" w:rsidRPr="00090A8D" w:rsidRDefault="00F827AD" w:rsidP="000640B1">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837767">
        <w:rPr>
          <w:rFonts w:cs="Arial"/>
        </w:rPr>
        <w:t>6</w:t>
      </w:r>
      <w:r w:rsidR="00090A8D">
        <w:rPr>
          <w:rFonts w:cs="Arial"/>
          <w:lang w:val="ka-GE"/>
        </w:rPr>
        <w:t>); 5</w:t>
      </w:r>
      <w:r w:rsidR="00837767">
        <w:rPr>
          <w:rFonts w:cs="Arial"/>
        </w:rPr>
        <w:t>55</w:t>
      </w:r>
      <w:r w:rsidR="00090A8D">
        <w:rPr>
          <w:rFonts w:cs="Arial"/>
          <w:lang w:val="ka-GE"/>
        </w:rPr>
        <w:t xml:space="preserve"> </w:t>
      </w:r>
      <w:r w:rsidR="00837767">
        <w:rPr>
          <w:rFonts w:cs="Arial"/>
        </w:rPr>
        <w:t>68 93 98</w:t>
      </w:r>
    </w:p>
    <w:p w14:paraId="4B905149" w14:textId="77777777" w:rsidR="00F827AD" w:rsidRPr="00E37C5C" w:rsidRDefault="00F827AD" w:rsidP="000640B1">
      <w:pPr>
        <w:spacing w:after="0"/>
        <w:jc w:val="both"/>
        <w:rPr>
          <w:rFonts w:ascii="Sylfaen" w:hAnsi="Sylfaen" w:cs="Sylfaen"/>
          <w:lang w:val="ka-GE"/>
        </w:rPr>
      </w:pPr>
    </w:p>
    <w:p w14:paraId="226F626E" w14:textId="2DDA9BF6" w:rsidR="005E130F" w:rsidRPr="00090A8D" w:rsidRDefault="005E130F" w:rsidP="000640B1">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0640B1">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0640B1">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20" w:history="1">
        <w:r w:rsidR="00837767" w:rsidRPr="00A75271">
          <w:rPr>
            <w:rStyle w:val="Hyperlink"/>
            <w:rFonts w:ascii="Sylfaen" w:hAnsi="Sylfaen"/>
          </w:rPr>
          <w:t>ikhvadagadze@gwp.ge</w:t>
        </w:r>
      </w:hyperlink>
      <w:r w:rsidR="00837767">
        <w:rPr>
          <w:rFonts w:ascii="Sylfaen" w:hAnsi="Sylfaen"/>
        </w:rPr>
        <w:t xml:space="preserve"> </w:t>
      </w:r>
    </w:p>
    <w:p w14:paraId="23139452" w14:textId="5BDF739C" w:rsidR="005E130F" w:rsidRPr="00837767" w:rsidRDefault="005E130F" w:rsidP="000640B1">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595 505 067</w:t>
      </w:r>
    </w:p>
    <w:p w14:paraId="15186467" w14:textId="77777777" w:rsidR="00F827AD" w:rsidRPr="00E37C5C" w:rsidRDefault="00F827AD" w:rsidP="000640B1">
      <w:pPr>
        <w:spacing w:after="0"/>
        <w:jc w:val="both"/>
        <w:rPr>
          <w:rFonts w:ascii="Sylfaen" w:hAnsi="Sylfaen" w:cs="Arial"/>
          <w:lang w:val="ka-GE"/>
        </w:rPr>
      </w:pPr>
    </w:p>
    <w:p w14:paraId="58D236C0" w14:textId="31E8204B" w:rsidR="00237416" w:rsidRPr="00E37C5C" w:rsidRDefault="00237416" w:rsidP="000640B1">
      <w:pPr>
        <w:spacing w:after="0" w:line="360" w:lineRule="auto"/>
        <w:jc w:val="both"/>
        <w:rPr>
          <w:rFonts w:ascii="AcadNusx" w:hAnsi="AcadNusx"/>
        </w:rPr>
      </w:pPr>
      <w:bookmarkStart w:id="1" w:name="_Toc454818556"/>
      <w:bookmarkEnd w:id="1"/>
    </w:p>
    <w:sectPr w:rsidR="00237416" w:rsidRPr="00E37C5C" w:rsidSect="005111AB">
      <w:headerReference w:type="default" r:id="rId21"/>
      <w:footerReference w:type="default" r:id="rId2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0EAD35" w14:textId="77777777" w:rsidR="00320B7B" w:rsidRDefault="00320B7B" w:rsidP="007902EA">
      <w:pPr>
        <w:spacing w:after="0" w:line="240" w:lineRule="auto"/>
      </w:pPr>
      <w:r>
        <w:separator/>
      </w:r>
    </w:p>
  </w:endnote>
  <w:endnote w:type="continuationSeparator" w:id="0">
    <w:p w14:paraId="4CBCB5DB" w14:textId="77777777" w:rsidR="00320B7B" w:rsidRDefault="00320B7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B65AE2C" w:rsidR="004A3BD8" w:rsidRDefault="004A3BD8">
        <w:pPr>
          <w:pStyle w:val="Footer"/>
          <w:jc w:val="right"/>
        </w:pPr>
        <w:r>
          <w:fldChar w:fldCharType="begin"/>
        </w:r>
        <w:r>
          <w:instrText xml:space="preserve"> PAGE   \* MERGEFORMAT </w:instrText>
        </w:r>
        <w:r>
          <w:fldChar w:fldCharType="separate"/>
        </w:r>
        <w:r w:rsidR="00206A31">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97D787" w14:textId="77777777" w:rsidR="00320B7B" w:rsidRDefault="00320B7B" w:rsidP="007902EA">
      <w:pPr>
        <w:spacing w:after="0" w:line="240" w:lineRule="auto"/>
      </w:pPr>
      <w:r>
        <w:separator/>
      </w:r>
    </w:p>
  </w:footnote>
  <w:footnote w:type="continuationSeparator" w:id="0">
    <w:p w14:paraId="2C7735C9" w14:textId="77777777" w:rsidR="00320B7B" w:rsidRDefault="00320B7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0"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2"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1"/>
  </w:num>
  <w:num w:numId="4">
    <w:abstractNumId w:val="39"/>
  </w:num>
  <w:num w:numId="5">
    <w:abstractNumId w:val="17"/>
  </w:num>
  <w:num w:numId="6">
    <w:abstractNumId w:val="6"/>
  </w:num>
  <w:num w:numId="7">
    <w:abstractNumId w:val="5"/>
  </w:num>
  <w:num w:numId="8">
    <w:abstractNumId w:val="32"/>
  </w:num>
  <w:num w:numId="9">
    <w:abstractNumId w:val="36"/>
  </w:num>
  <w:num w:numId="10">
    <w:abstractNumId w:val="20"/>
  </w:num>
  <w:num w:numId="11">
    <w:abstractNumId w:val="9"/>
  </w:num>
  <w:num w:numId="12">
    <w:abstractNumId w:val="14"/>
  </w:num>
  <w:num w:numId="13">
    <w:abstractNumId w:val="27"/>
  </w:num>
  <w:num w:numId="14">
    <w:abstractNumId w:val="21"/>
  </w:num>
  <w:num w:numId="15">
    <w:abstractNumId w:val="12"/>
  </w:num>
  <w:num w:numId="16">
    <w:abstractNumId w:val="34"/>
  </w:num>
  <w:num w:numId="17">
    <w:abstractNumId w:val="25"/>
  </w:num>
  <w:num w:numId="18">
    <w:abstractNumId w:val="24"/>
  </w:num>
  <w:num w:numId="19">
    <w:abstractNumId w:val="8"/>
  </w:num>
  <w:num w:numId="20">
    <w:abstractNumId w:val="3"/>
  </w:num>
  <w:num w:numId="21">
    <w:abstractNumId w:val="38"/>
  </w:num>
  <w:num w:numId="22">
    <w:abstractNumId w:val="40"/>
  </w:num>
  <w:num w:numId="23">
    <w:abstractNumId w:val="15"/>
  </w:num>
  <w:num w:numId="24">
    <w:abstractNumId w:val="35"/>
  </w:num>
  <w:num w:numId="25">
    <w:abstractNumId w:val="11"/>
  </w:num>
  <w:num w:numId="26">
    <w:abstractNumId w:val="31"/>
  </w:num>
  <w:num w:numId="27">
    <w:abstractNumId w:val="4"/>
  </w:num>
  <w:num w:numId="28">
    <w:abstractNumId w:val="29"/>
  </w:num>
  <w:num w:numId="29">
    <w:abstractNumId w:val="26"/>
  </w:num>
  <w:num w:numId="30">
    <w:abstractNumId w:val="33"/>
  </w:num>
  <w:num w:numId="31">
    <w:abstractNumId w:val="37"/>
  </w:num>
  <w:num w:numId="32">
    <w:abstractNumId w:val="30"/>
  </w:num>
  <w:num w:numId="33">
    <w:abstractNumId w:val="13"/>
  </w:num>
  <w:num w:numId="34">
    <w:abstractNumId w:val="22"/>
  </w:num>
  <w:num w:numId="35">
    <w:abstractNumId w:val="23"/>
  </w:num>
  <w:num w:numId="36">
    <w:abstractNumId w:val="7"/>
  </w:num>
  <w:num w:numId="37">
    <w:abstractNumId w:val="16"/>
  </w:num>
  <w:num w:numId="38">
    <w:abstractNumId w:val="10"/>
  </w:num>
  <w:num w:numId="39">
    <w:abstractNumId w:val="28"/>
  </w:num>
  <w:num w:numId="40">
    <w:abstractNumId w:val="2"/>
  </w:num>
  <w:num w:numId="4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0B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6A31"/>
    <w:rsid w:val="00207B93"/>
    <w:rsid w:val="00207CEA"/>
    <w:rsid w:val="0021119E"/>
    <w:rsid w:val="0021503D"/>
    <w:rsid w:val="00216B88"/>
    <w:rsid w:val="002319CA"/>
    <w:rsid w:val="00237416"/>
    <w:rsid w:val="00240D77"/>
    <w:rsid w:val="00241768"/>
    <w:rsid w:val="002422D6"/>
    <w:rsid w:val="002468A9"/>
    <w:rsid w:val="00254195"/>
    <w:rsid w:val="00254DA4"/>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20B7B"/>
    <w:rsid w:val="00324CB1"/>
    <w:rsid w:val="0033101C"/>
    <w:rsid w:val="00333692"/>
    <w:rsid w:val="0033397E"/>
    <w:rsid w:val="00340CC3"/>
    <w:rsid w:val="00356613"/>
    <w:rsid w:val="00357317"/>
    <w:rsid w:val="003573F4"/>
    <w:rsid w:val="0036127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3E23"/>
    <w:rsid w:val="004D747F"/>
    <w:rsid w:val="004F61DE"/>
    <w:rsid w:val="005111AB"/>
    <w:rsid w:val="005118C5"/>
    <w:rsid w:val="0052656B"/>
    <w:rsid w:val="00536345"/>
    <w:rsid w:val="00540038"/>
    <w:rsid w:val="00544388"/>
    <w:rsid w:val="00544856"/>
    <w:rsid w:val="005553C3"/>
    <w:rsid w:val="00567ACA"/>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16DD"/>
    <w:rsid w:val="007B4C58"/>
    <w:rsid w:val="007B7C3D"/>
    <w:rsid w:val="007B7D53"/>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806AE"/>
    <w:rsid w:val="00B830F8"/>
    <w:rsid w:val="00B84106"/>
    <w:rsid w:val="00B92B05"/>
    <w:rsid w:val="00B942E0"/>
    <w:rsid w:val="00B94F3C"/>
    <w:rsid w:val="00B97F4F"/>
    <w:rsid w:val="00BB0F01"/>
    <w:rsid w:val="00BB4D86"/>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file:///C:\Users\nkoberidze\Desktop\GWP\Asphaltas\&#4304;&#4321;&#4324;&#4304;&#4314;&#4322;&#4317;%20&#4305;&#4308;&#4322;&#4317;&#4316;&#4312;&#4321;%20&#4328;&#4308;&#4321;&#4327;&#4312;&#4307;&#4309;&#4304;\New%20folder\&#4307;&#4304;&#4316;&#4304;&#4320;&#4311;&#4312;%201.xlsx" TargetMode="Externa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mailto:ikhvadagadze@gwp.g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oleObject" Target="file:///C:\Users\nkoberidze\Desktop\GWP\Asphaltas\&#4304;&#4321;&#4324;&#4304;&#4314;&#4322;&#4317;%20&#4305;&#4308;&#4322;&#4317;&#4316;&#4312;&#4321;%20&#4328;&#4308;&#4321;&#4327;&#4312;&#4307;&#4309;&#4304;\New%20folder\&#4307;&#4304;&#4316;&#4304;&#4320;&#4311;&#4312;%203_2022.xlsx" TargetMode="External"/><Relationship Id="rId19" Type="http://schemas.openxmlformats.org/officeDocument/2006/relationships/hyperlink" Target="mailto:nkoberidze@gwp.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file:///C:\Users\nkoberidze\Desktop\GWP\Asphaltas\&#4304;&#4321;&#4324;&#4304;&#4314;&#4322;&#4317;%20&#4305;&#4308;&#4322;&#4317;&#4316;&#4312;&#4321;%20&#4328;&#4308;&#4321;&#4327;&#4312;&#4307;&#4309;&#4304;\New%20folder\&#4307;&#4304;&#4316;&#4304;&#4320;&#4311;&#4312;%202.xlsx"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09850-12FA-4DD3-B958-ADF70F9E7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2103</TotalTime>
  <Pages>1</Pages>
  <Words>1145</Words>
  <Characters>6532</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230</cp:revision>
  <cp:lastPrinted>2015-07-27T06:36:00Z</cp:lastPrinted>
  <dcterms:created xsi:type="dcterms:W3CDTF">2017-02-28T15:04:00Z</dcterms:created>
  <dcterms:modified xsi:type="dcterms:W3CDTF">2022-08-29T12:42:00Z</dcterms:modified>
</cp:coreProperties>
</file>