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69F6A997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</w:t>
      </w:r>
      <w:r w:rsidR="002145BA">
        <w:rPr>
          <w:rFonts w:ascii="Sylfaen" w:hAnsi="Sylfaen" w:cs="Sylfaen"/>
          <w:b/>
          <w:lang w:val="ka-GE"/>
        </w:rPr>
        <w:t>ჭების</w:t>
      </w:r>
      <w:r w:rsidR="0091500C">
        <w:rPr>
          <w:rFonts w:ascii="Sylfaen" w:hAnsi="Sylfaen" w:cs="Sylfaen"/>
          <w:b/>
          <w:lang w:val="ka-GE"/>
        </w:rPr>
        <w:t xml:space="preserve">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2B554B4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 xml:space="preserve">ენდერი პოლიეთილენის </w:t>
      </w:r>
      <w:r w:rsidR="00506C42">
        <w:rPr>
          <w:rFonts w:ascii="Sylfaen" w:hAnsi="Sylfaen" w:cs="Sylfaen"/>
          <w:b/>
          <w:lang w:val="ka-GE"/>
        </w:rPr>
        <w:t>ჭების</w:t>
      </w:r>
      <w:r>
        <w:rPr>
          <w:rFonts w:ascii="Sylfaen" w:hAnsi="Sylfaen" w:cs="Sylfaen"/>
          <w:b/>
          <w:lang w:val="ka-GE"/>
        </w:rPr>
        <w:t xml:space="preserve">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2351B6C4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 xml:space="preserve">ენდერს პოლიეთილენის </w:t>
      </w:r>
      <w:r w:rsidR="002D3E58">
        <w:rPr>
          <w:rFonts w:ascii="Sylfaen" w:hAnsi="Sylfaen" w:cs="Sylfaen"/>
          <w:b/>
          <w:sz w:val="20"/>
          <w:szCs w:val="20"/>
          <w:lang w:val="ka-GE"/>
        </w:rPr>
        <w:t xml:space="preserve">ჭების 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>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4D339A58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0F560E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0F560E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D617EE5" w14:textId="3A23CE88" w:rsidR="00857FCD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 xml:space="preserve">პოლიეთილენის </w:t>
      </w:r>
      <w:r w:rsidR="009147E6">
        <w:rPr>
          <w:rFonts w:ascii="Sylfaen" w:hAnsi="Sylfaen" w:cs="Sylfaen"/>
          <w:b/>
          <w:sz w:val="20"/>
          <w:szCs w:val="20"/>
          <w:lang w:val="ka-GE"/>
        </w:rPr>
        <w:t>ჭები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288A994E" w14:textId="77777777" w:rsidR="009147E6" w:rsidRPr="00857FCD" w:rsidRDefault="009147E6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55BA7D00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5C1C83">
        <w:rPr>
          <w:rFonts w:asciiTheme="minorHAnsi" w:hAnsiTheme="minorHAnsi" w:cstheme="minorHAnsi"/>
          <w:b/>
          <w:sz w:val="20"/>
          <w:szCs w:val="20"/>
        </w:rPr>
        <w:t>22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2275D">
        <w:rPr>
          <w:rFonts w:ascii="Sylfaen" w:hAnsi="Sylfaen" w:cstheme="minorHAnsi"/>
          <w:b/>
          <w:sz w:val="20"/>
          <w:szCs w:val="20"/>
          <w:lang w:val="ka-GE"/>
        </w:rPr>
        <w:t>16</w:t>
      </w:r>
      <w:r w:rsidR="002F111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82275D">
        <w:rPr>
          <w:rFonts w:ascii="Sylfaen" w:hAnsi="Sylfaen" w:cstheme="minorHAnsi"/>
          <w:b/>
          <w:sz w:val="20"/>
          <w:szCs w:val="20"/>
          <w:lang w:val="ka-GE"/>
        </w:rPr>
        <w:t>სექტემბერი,</w:t>
      </w:r>
      <w:bookmarkStart w:id="0" w:name="_GoBack"/>
      <w:bookmarkEnd w:id="0"/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2F111C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lastRenderedPageBreak/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F8F43" w14:textId="77777777" w:rsidR="00C355B9" w:rsidRDefault="00C355B9" w:rsidP="007902EA">
      <w:pPr>
        <w:spacing w:after="0" w:line="240" w:lineRule="auto"/>
      </w:pPr>
      <w:r>
        <w:separator/>
      </w:r>
    </w:p>
  </w:endnote>
  <w:endnote w:type="continuationSeparator" w:id="0">
    <w:p w14:paraId="0AC56CCE" w14:textId="77777777" w:rsidR="00C355B9" w:rsidRDefault="00C355B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445398FE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7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9C062" w14:textId="77777777" w:rsidR="00C355B9" w:rsidRDefault="00C355B9" w:rsidP="007902EA">
      <w:pPr>
        <w:spacing w:after="0" w:line="240" w:lineRule="auto"/>
      </w:pPr>
      <w:r>
        <w:separator/>
      </w:r>
    </w:p>
  </w:footnote>
  <w:footnote w:type="continuationSeparator" w:id="0">
    <w:p w14:paraId="521AE577" w14:textId="77777777" w:rsidR="00C355B9" w:rsidRDefault="00C355B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560E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45BA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811D9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3E58"/>
    <w:rsid w:val="002D611B"/>
    <w:rsid w:val="002E740E"/>
    <w:rsid w:val="002F111C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06C42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1C83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275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D7F29"/>
    <w:rsid w:val="008E16DA"/>
    <w:rsid w:val="008E19B8"/>
    <w:rsid w:val="008E3D20"/>
    <w:rsid w:val="008F1123"/>
    <w:rsid w:val="008F419D"/>
    <w:rsid w:val="0090279D"/>
    <w:rsid w:val="00913646"/>
    <w:rsid w:val="009147E6"/>
    <w:rsid w:val="0091500C"/>
    <w:rsid w:val="009201F6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67878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15D1"/>
    <w:rsid w:val="00C12270"/>
    <w:rsid w:val="00C14986"/>
    <w:rsid w:val="00C14D7A"/>
    <w:rsid w:val="00C20DD7"/>
    <w:rsid w:val="00C234C6"/>
    <w:rsid w:val="00C30F89"/>
    <w:rsid w:val="00C355B9"/>
    <w:rsid w:val="00C40C8C"/>
    <w:rsid w:val="00C457AE"/>
    <w:rsid w:val="00C55BCF"/>
    <w:rsid w:val="00C6273D"/>
    <w:rsid w:val="00C63D31"/>
    <w:rsid w:val="00C67999"/>
    <w:rsid w:val="00C73981"/>
    <w:rsid w:val="00C759CF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0233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0530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37439-EFA5-4B66-B30C-F58E86630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119</cp:revision>
  <cp:lastPrinted>2015-07-27T06:36:00Z</cp:lastPrinted>
  <dcterms:created xsi:type="dcterms:W3CDTF">2019-11-20T10:27:00Z</dcterms:created>
  <dcterms:modified xsi:type="dcterms:W3CDTF">2022-09-13T12:08:00Z</dcterms:modified>
</cp:coreProperties>
</file>