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B7BFE50" w:rsidR="009815C7" w:rsidRPr="007B0071" w:rsidRDefault="00DC2035" w:rsidP="00373F3E">
      <w:pPr>
        <w:spacing w:after="0" w:line="240" w:lineRule="auto"/>
        <w:jc w:val="center"/>
        <w:rPr>
          <w:rFonts w:ascii="Sylfaen" w:hAnsi="Sylfaen" w:cs="Sylfaen"/>
          <w:b/>
          <w:lang w:val="ka-GE"/>
        </w:rPr>
      </w:pPr>
      <w:r>
        <w:rPr>
          <w:rFonts w:ascii="Sylfaen" w:hAnsi="Sylfaen" w:cs="Sylfaen"/>
          <w:b/>
          <w:lang w:val="ka-GE"/>
        </w:rPr>
        <w:t>ნუცუბიძის</w:t>
      </w:r>
      <w:r w:rsidR="006A6328">
        <w:rPr>
          <w:rFonts w:ascii="Sylfaen" w:hAnsi="Sylfaen" w:cs="Sylfaen"/>
          <w:b/>
          <w:lang w:val="ka-GE"/>
        </w:rPr>
        <w:t xml:space="preserve"> ქუჩა N</w:t>
      </w:r>
      <w:r>
        <w:rPr>
          <w:rFonts w:ascii="Sylfaen" w:hAnsi="Sylfaen" w:cs="Sylfaen"/>
          <w:b/>
          <w:lang w:val="ka-GE"/>
        </w:rPr>
        <w:t>125ა</w:t>
      </w:r>
      <w:r w:rsidR="006A6328">
        <w:rPr>
          <w:rFonts w:ascii="Sylfaen" w:hAnsi="Sylfaen" w:cs="Sylfaen"/>
          <w:b/>
          <w:lang w:val="ka-GE"/>
        </w:rPr>
        <w:t xml:space="preserve">-ის მიმდებარედ </w:t>
      </w:r>
      <w:r w:rsidR="006A6328" w:rsidRPr="006A6328">
        <w:rPr>
          <w:rFonts w:ascii="Sylfaen" w:hAnsi="Sylfaen" w:cs="Sylfaen"/>
          <w:b/>
          <w:lang w:val="ka-GE"/>
        </w:rPr>
        <w:t>წყალსადენი</w:t>
      </w:r>
      <w:r>
        <w:rPr>
          <w:rFonts w:ascii="Sylfaen" w:hAnsi="Sylfaen" w:cs="Sylfaen"/>
          <w:b/>
          <w:lang w:val="ka-GE"/>
        </w:rPr>
        <w:t>სა, წყალარინებისა და სანიაღვრე</w:t>
      </w:r>
      <w:r w:rsidR="006A6328">
        <w:rPr>
          <w:rFonts w:ascii="Sylfaen" w:hAnsi="Sylfaen" w:cs="Sylfaen"/>
          <w:b/>
          <w:lang w:val="ka-GE"/>
        </w:rPr>
        <w:t xml:space="preserve"> </w:t>
      </w:r>
      <w:r w:rsidR="00B0751D">
        <w:rPr>
          <w:rFonts w:ascii="Sylfaen" w:hAnsi="Sylfaen" w:cs="Sylfaen"/>
          <w:b/>
          <w:lang w:val="ka-GE"/>
        </w:rPr>
        <w:t>ქსელ</w:t>
      </w:r>
      <w:r w:rsidR="006A6328">
        <w:rPr>
          <w:rFonts w:ascii="Sylfaen" w:hAnsi="Sylfaen" w:cs="Sylfaen"/>
          <w:b/>
          <w:lang w:val="ka-GE"/>
        </w:rPr>
        <w:t>ებ</w:t>
      </w:r>
      <w:r w:rsidR="00B0751D">
        <w:rPr>
          <w:rFonts w:ascii="Sylfaen" w:hAnsi="Sylfaen" w:cs="Sylfaen"/>
          <w:b/>
          <w:lang w:val="ka-GE"/>
        </w:rPr>
        <w:t xml:space="preserve">ის </w:t>
      </w:r>
      <w:r w:rsidR="00CC46BF" w:rsidRPr="00CC46BF">
        <w:rPr>
          <w:rFonts w:ascii="Sylfaen" w:hAnsi="Sylfaen" w:cs="Sylfaen"/>
          <w:b/>
          <w:lang w:val="ka-GE"/>
        </w:rPr>
        <w:t>მოწყობ</w:t>
      </w:r>
      <w:r w:rsidR="00CC46BF">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4186F47"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C2035" w:rsidRPr="00DC2035">
        <w:rPr>
          <w:rFonts w:ascii="Sylfaen" w:hAnsi="Sylfaen" w:cs="Sylfaen"/>
          <w:lang w:val="ka-GE"/>
        </w:rPr>
        <w:t xml:space="preserve">ნუცუბიძის ქუჩა N125ა-ის მიმდებარედ წყალსადენისა, წყალარინებისა და სანიაღვრე ქსელების 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Pr="001F5C36" w:rsidRDefault="00FE5E23" w:rsidP="00696A50">
      <w:pPr>
        <w:spacing w:after="0" w:line="240" w:lineRule="auto"/>
        <w:jc w:val="both"/>
        <w:rPr>
          <w:rFonts w:ascii="Sylfaen" w:hAnsi="Sylfaen" w:cs="Sylfaen"/>
          <w:sz w:val="12"/>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FE32F64" w:rsidR="00DB5C8D" w:rsidRPr="006005A1" w:rsidRDefault="00DC2035" w:rsidP="00696A50">
      <w:pPr>
        <w:spacing w:after="0" w:line="240" w:lineRule="auto"/>
        <w:jc w:val="both"/>
        <w:rPr>
          <w:rFonts w:ascii="Sylfaen" w:hAnsi="Sylfaen" w:cs="Sylfaen"/>
          <w:lang w:val="ka-GE"/>
        </w:rPr>
      </w:pPr>
      <w:r w:rsidRPr="00DC2035">
        <w:rPr>
          <w:rFonts w:ascii="Sylfaen" w:hAnsi="Sylfaen" w:cs="Sylfaen"/>
          <w:lang w:val="ka-GE"/>
        </w:rPr>
        <w:t xml:space="preserve">ნუცუბიძის ქუჩა N125ა-ის მიმდებარედ წყალსადენისა, წყალარინებისა და სანიაღვრე ქსელების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BD0919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1F5C36">
        <w:rPr>
          <w:rFonts w:ascii="Sylfaen" w:hAnsi="Sylfaen" w:cs="Sylfaen"/>
          <w:color w:val="222222"/>
          <w:shd w:val="clear" w:color="auto" w:fill="FFFFFF"/>
          <w:lang w:val="ka-GE"/>
        </w:rPr>
        <w:t>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C0D8649"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F00E4">
        <w:rPr>
          <w:rFonts w:ascii="Sylfaen" w:hAnsi="Sylfaen"/>
          <w:lang w:val="ka-GE"/>
        </w:rPr>
        <w:t>ვაკე-საბურთალოს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91688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BE13F3">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0247CD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F6D73">
        <w:rPr>
          <w:rFonts w:ascii="Sylfaen" w:hAnsi="Sylfaen" w:cs="Sylfaen"/>
          <w:b/>
          <w:sz w:val="20"/>
          <w:szCs w:val="20"/>
          <w:lang w:val="ka-GE"/>
        </w:rPr>
        <w:t>27 სექტემბერი</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EF6D73">
        <w:rPr>
          <w:rFonts w:ascii="Sylfaen" w:hAnsi="Sylfaen" w:cs="Sylfaen"/>
          <w:b/>
          <w:sz w:val="20"/>
          <w:szCs w:val="20"/>
          <w:lang w:val="ka-GE"/>
        </w:rPr>
        <w:t>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899071C" w14:textId="77777777" w:rsidR="008E6430" w:rsidRDefault="008E6430" w:rsidP="00712DC2">
      <w:pPr>
        <w:jc w:val="both"/>
        <w:rPr>
          <w:rFonts w:ascii="Sylfaen" w:hAnsi="Sylfaen"/>
          <w:b/>
          <w:lang w:val="ka-GE"/>
        </w:rPr>
      </w:pPr>
      <w:bookmarkStart w:id="1" w:name="_GoBack"/>
      <w:bookmarkEnd w:id="1"/>
    </w:p>
    <w:p w14:paraId="16A62D6E" w14:textId="77777777" w:rsidR="008E6430" w:rsidRDefault="008E6430" w:rsidP="00712DC2">
      <w:pPr>
        <w:jc w:val="both"/>
        <w:rPr>
          <w:rFonts w:ascii="Sylfaen" w:hAnsi="Sylfaen"/>
          <w:b/>
          <w:lang w:val="ka-GE"/>
        </w:rPr>
      </w:pPr>
    </w:p>
    <w:p w14:paraId="11F3DBF3" w14:textId="77777777" w:rsidR="008E6430" w:rsidRDefault="008E6430" w:rsidP="00712DC2">
      <w:pPr>
        <w:jc w:val="both"/>
        <w:rPr>
          <w:rFonts w:ascii="Sylfaen" w:hAnsi="Sylfaen"/>
          <w:b/>
          <w:lang w:val="ka-GE"/>
        </w:rPr>
      </w:pPr>
    </w:p>
    <w:p w14:paraId="285D8F3A" w14:textId="4B36D77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58C1E9EF" w:rsidR="004526FA" w:rsidRDefault="004526FA" w:rsidP="004526FA">
      <w:pPr>
        <w:pStyle w:val="ListParagraph"/>
        <w:tabs>
          <w:tab w:val="left" w:pos="426"/>
        </w:tabs>
        <w:spacing w:before="120" w:after="0" w:line="360" w:lineRule="auto"/>
        <w:ind w:left="1440"/>
        <w:jc w:val="both"/>
        <w:rPr>
          <w:rFonts w:ascii="Sylfaen" w:hAnsi="Sylfaen"/>
          <w:sz w:val="12"/>
          <w:lang w:val="ka-GE"/>
        </w:rPr>
      </w:pPr>
    </w:p>
    <w:p w14:paraId="22386CD0" w14:textId="19EBBD0A"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03BFF793" w14:textId="6F4F43DC"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EEB5365" w14:textId="20F06542"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1695EB5" w14:textId="77777777" w:rsidR="008E6430" w:rsidRPr="00DC2F57" w:rsidRDefault="008E6430" w:rsidP="004526FA">
      <w:pPr>
        <w:pStyle w:val="ListParagraph"/>
        <w:tabs>
          <w:tab w:val="left" w:pos="426"/>
        </w:tabs>
        <w:spacing w:before="120" w:after="0" w:line="360" w:lineRule="auto"/>
        <w:ind w:left="1440"/>
        <w:jc w:val="both"/>
        <w:rPr>
          <w:rFonts w:ascii="Sylfaen" w:hAnsi="Sylfaen"/>
          <w:sz w:val="12"/>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0448D71B" w:rsidR="00696A50" w:rsidRDefault="00696A50" w:rsidP="00696A50">
      <w:pPr>
        <w:pStyle w:val="ListParagraph"/>
        <w:spacing w:after="0" w:line="360" w:lineRule="auto"/>
        <w:ind w:left="1440"/>
        <w:jc w:val="both"/>
        <w:rPr>
          <w:rFonts w:ascii="Sylfaen" w:hAnsi="Sylfaen"/>
          <w:b/>
          <w:sz w:val="14"/>
          <w:lang w:val="ka-GE"/>
        </w:rPr>
      </w:pPr>
    </w:p>
    <w:p w14:paraId="7970CC1F" w14:textId="77777777" w:rsidR="008E6430" w:rsidRPr="005248B1" w:rsidRDefault="008E643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CA70881" w:rsidR="00696A50" w:rsidRPr="00751095" w:rsidRDefault="008517F6" w:rsidP="00751095">
      <w:pPr>
        <w:spacing w:after="0"/>
        <w:jc w:val="both"/>
        <w:rPr>
          <w:rFonts w:ascii="Sylfaen" w:hAnsi="Sylfaen"/>
          <w:sz w:val="18"/>
          <w:lang w:val="ka-GE"/>
        </w:rPr>
      </w:pPr>
      <w:r w:rsidRPr="008517F6">
        <w:rPr>
          <w:rFonts w:ascii="Sylfaen" w:hAnsi="Sylfaen"/>
          <w:lang w:val="ka-GE"/>
        </w:rPr>
        <w:t>დიმიტრი გაჩეჩილაძე, მობ: +995 577 12 14 38</w:t>
      </w:r>
      <w:r>
        <w:rPr>
          <w:rFonts w:ascii="Sylfaen" w:hAnsi="Sylfaen"/>
          <w:lang w:val="ka-GE"/>
        </w:rPr>
        <w:t xml:space="preserve">, E-mail: </w:t>
      </w:r>
      <w:hyperlink r:id="rId11" w:history="1">
        <w:r w:rsidRPr="003E0010">
          <w:rPr>
            <w:rStyle w:val="Hyperlink"/>
            <w:rFonts w:ascii="Sylfaen" w:hAnsi="Sylfaen"/>
            <w:lang w:val="ka-GE"/>
          </w:rPr>
          <w:t>dgachechiladze@gwp.ge</w:t>
        </w:r>
      </w:hyperlink>
      <w:r>
        <w:rPr>
          <w:rFonts w:ascii="Sylfaen" w:hAnsi="Sylfaen"/>
          <w:lang w:val="ka-GE"/>
        </w:rPr>
        <w:t xml:space="preserve"> </w:t>
      </w:r>
      <w:r w:rsidR="00751095">
        <w:rPr>
          <w:rFonts w:ascii="Sylfaen" w:hAnsi="Sylfaen"/>
          <w:lang w:val="ka-GE"/>
        </w:rPr>
        <w:t xml:space="preserve"> </w:t>
      </w:r>
    </w:p>
    <w:p w14:paraId="0445D1BD" w14:textId="0B029E68" w:rsidR="004526FA" w:rsidRDefault="004526FA" w:rsidP="00696A50">
      <w:pPr>
        <w:spacing w:after="0"/>
        <w:jc w:val="both"/>
        <w:rPr>
          <w:rFonts w:ascii="Sylfaen" w:hAnsi="Sylfaen"/>
          <w:lang w:val="ka-GE"/>
        </w:rPr>
      </w:pPr>
    </w:p>
    <w:p w14:paraId="7E83A404" w14:textId="1E8F7857" w:rsidR="008E6430" w:rsidRDefault="008E6430" w:rsidP="00696A50">
      <w:pPr>
        <w:spacing w:after="0"/>
        <w:jc w:val="both"/>
        <w:rPr>
          <w:rFonts w:ascii="Sylfaen" w:hAnsi="Sylfaen"/>
          <w:lang w:val="ka-GE"/>
        </w:rPr>
      </w:pPr>
    </w:p>
    <w:p w14:paraId="010858FB" w14:textId="4E94FDFC" w:rsidR="008E6430" w:rsidRDefault="008E6430" w:rsidP="00696A50">
      <w:pPr>
        <w:spacing w:after="0"/>
        <w:jc w:val="both"/>
        <w:rPr>
          <w:rFonts w:ascii="Sylfaen" w:hAnsi="Sylfaen"/>
          <w:lang w:val="ka-GE"/>
        </w:rPr>
      </w:pPr>
    </w:p>
    <w:p w14:paraId="44E09825" w14:textId="60DF9884" w:rsidR="008E6430" w:rsidRDefault="008E6430" w:rsidP="00696A50">
      <w:pPr>
        <w:spacing w:after="0"/>
        <w:jc w:val="both"/>
        <w:rPr>
          <w:rFonts w:ascii="Sylfaen" w:hAnsi="Sylfaen"/>
          <w:lang w:val="ka-GE"/>
        </w:rPr>
      </w:pPr>
    </w:p>
    <w:p w14:paraId="7CEAF79C" w14:textId="21A3321D" w:rsidR="008E6430" w:rsidRDefault="008E6430" w:rsidP="00696A50">
      <w:pPr>
        <w:spacing w:after="0"/>
        <w:jc w:val="both"/>
        <w:rPr>
          <w:rFonts w:ascii="Sylfaen" w:hAnsi="Sylfaen"/>
          <w:lang w:val="ka-GE"/>
        </w:rPr>
      </w:pPr>
    </w:p>
    <w:p w14:paraId="0CC65988" w14:textId="77777777" w:rsidR="008E6430" w:rsidRDefault="008E6430"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0A363D5D"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A30967" w:rsidRPr="00885487">
          <w:rPr>
            <w:rStyle w:val="Hyperlink"/>
            <w:rFonts w:ascii="Sylfaen" w:hAnsi="Sylfaen"/>
            <w:lang w:val="ka-GE"/>
          </w:rPr>
          <w:t>msilagadze@gwp.ge</w:t>
        </w:r>
      </w:hyperlink>
      <w:r w:rsidR="00A30967">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FC82BB4"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A30967" w:rsidRPr="00885487">
          <w:rPr>
            <w:rStyle w:val="Hyperlink"/>
            <w:rFonts w:ascii="Sylfaen" w:hAnsi="Sylfaen"/>
            <w:lang w:val="ka-GE"/>
          </w:rPr>
          <w:t>ikhvadagadze@gwp.ge</w:t>
        </w:r>
      </w:hyperlink>
      <w:r w:rsidR="00A30967">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1FBEA" w14:textId="77777777" w:rsidR="008039FD" w:rsidRDefault="008039FD" w:rsidP="007902EA">
      <w:pPr>
        <w:spacing w:after="0" w:line="240" w:lineRule="auto"/>
      </w:pPr>
      <w:r>
        <w:separator/>
      </w:r>
    </w:p>
  </w:endnote>
  <w:endnote w:type="continuationSeparator" w:id="0">
    <w:p w14:paraId="1E5DF547" w14:textId="77777777" w:rsidR="008039FD" w:rsidRDefault="008039F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E4E79A0" w:rsidR="004A3BD8" w:rsidRDefault="004A3BD8">
        <w:pPr>
          <w:pStyle w:val="Footer"/>
          <w:jc w:val="right"/>
        </w:pPr>
        <w:r>
          <w:fldChar w:fldCharType="begin"/>
        </w:r>
        <w:r>
          <w:instrText xml:space="preserve"> PAGE   \* MERGEFORMAT </w:instrText>
        </w:r>
        <w:r>
          <w:fldChar w:fldCharType="separate"/>
        </w:r>
        <w:r w:rsidR="008039FD">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1B8B5" w14:textId="77777777" w:rsidR="008039FD" w:rsidRDefault="008039FD" w:rsidP="007902EA">
      <w:pPr>
        <w:spacing w:after="0" w:line="240" w:lineRule="auto"/>
      </w:pPr>
      <w:r>
        <w:separator/>
      </w:r>
    </w:p>
  </w:footnote>
  <w:footnote w:type="continuationSeparator" w:id="0">
    <w:p w14:paraId="6155DE22" w14:textId="77777777" w:rsidR="008039FD" w:rsidRDefault="008039F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749"/>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33FC"/>
    <w:rsid w:val="00110CCE"/>
    <w:rsid w:val="00113418"/>
    <w:rsid w:val="00116987"/>
    <w:rsid w:val="00116D4F"/>
    <w:rsid w:val="00117164"/>
    <w:rsid w:val="001173C9"/>
    <w:rsid w:val="00120724"/>
    <w:rsid w:val="00122148"/>
    <w:rsid w:val="001258A9"/>
    <w:rsid w:val="00127F44"/>
    <w:rsid w:val="00131B75"/>
    <w:rsid w:val="00136124"/>
    <w:rsid w:val="00137719"/>
    <w:rsid w:val="001433C2"/>
    <w:rsid w:val="001461E6"/>
    <w:rsid w:val="001466B2"/>
    <w:rsid w:val="00147795"/>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5C3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3D48"/>
    <w:rsid w:val="002F00E4"/>
    <w:rsid w:val="002F757E"/>
    <w:rsid w:val="00300E22"/>
    <w:rsid w:val="003011B3"/>
    <w:rsid w:val="00302948"/>
    <w:rsid w:val="00303697"/>
    <w:rsid w:val="00316C88"/>
    <w:rsid w:val="00320435"/>
    <w:rsid w:val="00320878"/>
    <w:rsid w:val="003233D9"/>
    <w:rsid w:val="0033101C"/>
    <w:rsid w:val="0033397E"/>
    <w:rsid w:val="00340CC3"/>
    <w:rsid w:val="00352B31"/>
    <w:rsid w:val="00353E4C"/>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063"/>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1506"/>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8529A"/>
    <w:rsid w:val="00692B13"/>
    <w:rsid w:val="0069500B"/>
    <w:rsid w:val="00696A50"/>
    <w:rsid w:val="006A0DDD"/>
    <w:rsid w:val="006A256D"/>
    <w:rsid w:val="006A3D31"/>
    <w:rsid w:val="006A6328"/>
    <w:rsid w:val="006A7B28"/>
    <w:rsid w:val="006C1436"/>
    <w:rsid w:val="006C7D3F"/>
    <w:rsid w:val="006C7E00"/>
    <w:rsid w:val="006D054A"/>
    <w:rsid w:val="006D28BC"/>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2B0D"/>
    <w:rsid w:val="007A4EBD"/>
    <w:rsid w:val="007A6E1A"/>
    <w:rsid w:val="007A7424"/>
    <w:rsid w:val="007B0071"/>
    <w:rsid w:val="007B4836"/>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039FD"/>
    <w:rsid w:val="0081634F"/>
    <w:rsid w:val="00822939"/>
    <w:rsid w:val="008246F4"/>
    <w:rsid w:val="00824EDA"/>
    <w:rsid w:val="00825B0D"/>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3C0C"/>
    <w:rsid w:val="008B67F1"/>
    <w:rsid w:val="008C04FA"/>
    <w:rsid w:val="008C0A74"/>
    <w:rsid w:val="008C35CC"/>
    <w:rsid w:val="008D04C5"/>
    <w:rsid w:val="008D3970"/>
    <w:rsid w:val="008D3CB4"/>
    <w:rsid w:val="008E16DA"/>
    <w:rsid w:val="008E33F2"/>
    <w:rsid w:val="008E3D20"/>
    <w:rsid w:val="008E3E42"/>
    <w:rsid w:val="008E55E0"/>
    <w:rsid w:val="008E643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0967"/>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759"/>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51D"/>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3F3"/>
    <w:rsid w:val="00BE187B"/>
    <w:rsid w:val="00BE1A34"/>
    <w:rsid w:val="00BE3060"/>
    <w:rsid w:val="00BE4678"/>
    <w:rsid w:val="00BF36DA"/>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6BF"/>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035"/>
    <w:rsid w:val="00DC2AA1"/>
    <w:rsid w:val="00DC2F57"/>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6D73"/>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2089"/>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3A13B-71C1-47D1-B5A1-86C09DC24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1856</TotalTime>
  <Pages>6</Pages>
  <Words>1115</Words>
  <Characters>6358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312</cp:revision>
  <cp:lastPrinted>2015-07-27T06:36:00Z</cp:lastPrinted>
  <dcterms:created xsi:type="dcterms:W3CDTF">2017-02-28T15:04:00Z</dcterms:created>
  <dcterms:modified xsi:type="dcterms:W3CDTF">2022-09-20T12:30:00Z</dcterms:modified>
</cp:coreProperties>
</file>