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2CC1AA3" w:rsidR="009815C7" w:rsidRPr="007B0071" w:rsidRDefault="00C91FA4" w:rsidP="00373F3E">
      <w:pPr>
        <w:spacing w:after="0" w:line="240" w:lineRule="auto"/>
        <w:jc w:val="center"/>
        <w:rPr>
          <w:rFonts w:ascii="Sylfaen" w:hAnsi="Sylfaen" w:cs="Sylfaen"/>
          <w:b/>
          <w:lang w:val="ka-GE"/>
        </w:rPr>
      </w:pPr>
      <w:r w:rsidRPr="00C91FA4">
        <w:rPr>
          <w:rFonts w:ascii="Sylfaen" w:hAnsi="Sylfaen" w:cs="Sylfaen"/>
          <w:b/>
          <w:lang w:val="ka-GE"/>
        </w:rPr>
        <w:t>ი. გამრეკელის ქ. №35ა-ში მდებარე</w:t>
      </w:r>
      <w:r>
        <w:rPr>
          <w:rFonts w:ascii="Sylfaen" w:hAnsi="Sylfaen" w:cs="Sylfaen"/>
          <w:b/>
          <w:lang w:val="ka-GE"/>
        </w:rPr>
        <w:t xml:space="preserve"> წყალსადენის გარე ქსელის </w:t>
      </w:r>
      <w:r w:rsidR="00E2503B">
        <w:rPr>
          <w:rFonts w:ascii="Sylfaen" w:hAnsi="Sylfaen" w:cs="Sylfaen"/>
          <w:b/>
          <w:lang w:val="ka-GE"/>
        </w:rPr>
        <w:t xml:space="preserve">მოწყობის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299313D1" w:rsid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C91FA4" w:rsidRPr="00C91FA4">
        <w:rPr>
          <w:rFonts w:ascii="Sylfaen" w:hAnsi="Sylfaen" w:cs="Sylfaen"/>
          <w:lang w:val="ka-GE"/>
        </w:rPr>
        <w:t xml:space="preserve">ი. გამრეკელის ქ. №35ა-ში მდებარე წყალსადენის გარე ქსელის </w:t>
      </w:r>
      <w:r w:rsidR="00634458" w:rsidRPr="00634458">
        <w:rPr>
          <w:rFonts w:ascii="Sylfaen" w:hAnsi="Sylfaen" w:cs="Sylfaen"/>
          <w:lang w:val="ka-GE"/>
        </w:rPr>
        <w:t xml:space="preserve">მოწყობის </w:t>
      </w:r>
      <w:r w:rsidR="00643146" w:rsidRPr="00643146">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5DA07BD8" w14:textId="77777777" w:rsidR="00FE5E23" w:rsidRDefault="00FE5E23" w:rsidP="00696A50">
      <w:pPr>
        <w:spacing w:after="0" w:line="240" w:lineRule="auto"/>
        <w:jc w:val="both"/>
        <w:rPr>
          <w:rFonts w:ascii="Sylfaen" w:hAnsi="Sylfaen" w:cs="Sylfaen"/>
          <w:lang w:val="ka-GE"/>
        </w:rPr>
      </w:pP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36BA2A90" w:rsidR="00DB5C8D" w:rsidRPr="006005A1" w:rsidRDefault="00C91FA4" w:rsidP="00696A50">
      <w:pPr>
        <w:spacing w:after="0" w:line="240" w:lineRule="auto"/>
        <w:jc w:val="both"/>
        <w:rPr>
          <w:rFonts w:ascii="Sylfaen" w:hAnsi="Sylfaen" w:cs="Sylfaen"/>
          <w:lang w:val="ka-GE"/>
        </w:rPr>
      </w:pPr>
      <w:r w:rsidRPr="00C91FA4">
        <w:rPr>
          <w:rFonts w:ascii="Sylfaen" w:hAnsi="Sylfaen" w:cs="Sylfaen"/>
          <w:lang w:val="ka-GE"/>
        </w:rPr>
        <w:t xml:space="preserve">ი. გამრეკელის ქ. №35ა-ში მდებარე წყალსადენის გარე ქსელის </w:t>
      </w:r>
      <w:r w:rsidR="00634458" w:rsidRPr="00634458">
        <w:rPr>
          <w:rFonts w:ascii="Sylfaen" w:hAnsi="Sylfaen" w:cs="Sylfaen"/>
          <w:lang w:val="ka-GE"/>
        </w:rPr>
        <w:t xml:space="preserve">მოწყობის </w:t>
      </w:r>
      <w:r w:rsidR="00643146" w:rsidRPr="00643146">
        <w:rPr>
          <w:rFonts w:ascii="Sylfaen" w:hAnsi="Sylfaen" w:cs="Sylfaen"/>
          <w:lang w:val="ka-GE"/>
        </w:rPr>
        <w:t>სამუშაოების</w:t>
      </w:r>
      <w:r w:rsidR="00643146">
        <w:rPr>
          <w:rFonts w:ascii="Sylfaen" w:hAnsi="Sylfaen" w:cs="Sylfaen"/>
          <w:lang w:val="ka-GE"/>
        </w:rPr>
        <w:t xml:space="preserve"> </w:t>
      </w:r>
      <w:r w:rsidR="00185431">
        <w:rPr>
          <w:rFonts w:ascii="Sylfaen" w:hAnsi="Sylfaen" w:cs="Sylfaen"/>
          <w:lang w:val="ka-GE"/>
        </w:rPr>
        <w:t>შესყიდვა დანართი N1-ში მოცემული პროექტ</w:t>
      </w:r>
      <w:r w:rsidR="00FE5E23">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2FF245C9"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w:t>
      </w:r>
      <w:r w:rsidR="00B804B8">
        <w:rPr>
          <w:rFonts w:ascii="Sylfaen" w:hAnsi="Sylfaen" w:cs="Sylfaen"/>
          <w:color w:val="222222"/>
          <w:shd w:val="clear" w:color="auto" w:fill="FFFFFF"/>
          <w:lang w:val="ka-GE"/>
        </w:rPr>
        <w:t>ები</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B804B8">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4F704EFB" w:rsidR="00392707" w:rsidRPr="00C91FA4"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D2714E">
        <w:rPr>
          <w:rFonts w:ascii="Sylfaen" w:hAnsi="Sylfaen"/>
          <w:lang w:val="ka-GE"/>
        </w:rPr>
        <w:t>ვაკე-საბურთალოს</w:t>
      </w:r>
      <w:r w:rsidR="00C91FA4">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1C5BA56A"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E644C8">
        <w:rPr>
          <w:rFonts w:ascii="Sylfaen" w:hAnsi="Sylfaen"/>
          <w:lang w:val="ka-GE"/>
        </w:rPr>
        <w:t>ები</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315AE8C7"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D807FC">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C91FA4">
        <w:rPr>
          <w:rFonts w:ascii="Sylfaen" w:hAnsi="Sylfaen" w:cs="Sylfaen"/>
          <w:b/>
          <w:sz w:val="20"/>
          <w:szCs w:val="20"/>
        </w:rPr>
        <w:t xml:space="preserve">17 </w:t>
      </w:r>
      <w:r w:rsidR="00C91FA4">
        <w:rPr>
          <w:rFonts w:ascii="Sylfaen" w:hAnsi="Sylfaen" w:cs="Sylfaen"/>
          <w:b/>
          <w:sz w:val="20"/>
          <w:szCs w:val="20"/>
          <w:lang w:val="ka-GE"/>
        </w:rPr>
        <w:t>ოქტომბერი</w:t>
      </w:r>
      <w:r w:rsidR="00643146">
        <w:rPr>
          <w:rFonts w:ascii="Sylfaen" w:hAnsi="Sylfaen" w:cs="Sylfaen"/>
          <w:b/>
          <w:sz w:val="20"/>
          <w:szCs w:val="20"/>
          <w:lang w:val="ka-GE"/>
        </w:rPr>
        <w:t>,</w:t>
      </w:r>
      <w:r w:rsidR="006005A1">
        <w:rPr>
          <w:rFonts w:ascii="Sylfaen" w:hAnsi="Sylfaen" w:cs="Sylfaen"/>
          <w:b/>
          <w:sz w:val="20"/>
          <w:szCs w:val="20"/>
          <w:lang w:val="ka-GE"/>
        </w:rPr>
        <w:t xml:space="preserve"> 1</w:t>
      </w:r>
      <w:r w:rsidR="00C91FA4">
        <w:rPr>
          <w:rFonts w:ascii="Sylfaen" w:hAnsi="Sylfaen" w:cs="Sylfaen"/>
          <w:b/>
          <w:sz w:val="20"/>
          <w:szCs w:val="20"/>
          <w:lang w:val="ka-GE"/>
        </w:rPr>
        <w:t>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62E2BBBD" w14:textId="74892E29" w:rsidR="004526FA" w:rsidRDefault="004526FA" w:rsidP="00696A50">
      <w:pPr>
        <w:spacing w:after="0"/>
        <w:jc w:val="both"/>
        <w:rPr>
          <w:rFonts w:ascii="Sylfaen" w:hAnsi="Sylfaen"/>
          <w:b/>
          <w:lang w:val="ka-GE"/>
        </w:rPr>
      </w:pPr>
    </w:p>
    <w:p w14:paraId="1BB75FD9" w14:textId="77777777" w:rsidR="004526FA" w:rsidRPr="00E41D48" w:rsidRDefault="004526FA" w:rsidP="004526FA">
      <w:pPr>
        <w:spacing w:after="0" w:line="360" w:lineRule="auto"/>
        <w:jc w:val="both"/>
        <w:rPr>
          <w:rFonts w:ascii="Sylfaen" w:hAnsi="Sylfaen"/>
          <w:b/>
          <w:u w:val="single"/>
          <w:lang w:val="ka-GE"/>
        </w:rPr>
      </w:pPr>
      <w:bookmarkStart w:id="1" w:name="_GoBack"/>
      <w:bookmarkEnd w:id="1"/>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1"/>
      <w:footerReference w:type="default" r:id="rId12"/>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1D527B" w14:textId="77777777" w:rsidR="00724BDB" w:rsidRDefault="00724BDB" w:rsidP="007902EA">
      <w:pPr>
        <w:spacing w:after="0" w:line="240" w:lineRule="auto"/>
      </w:pPr>
      <w:r>
        <w:separator/>
      </w:r>
    </w:p>
  </w:endnote>
  <w:endnote w:type="continuationSeparator" w:id="0">
    <w:p w14:paraId="76C30494" w14:textId="77777777" w:rsidR="00724BDB" w:rsidRDefault="00724BD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B49F528" w:rsidR="004A3BD8" w:rsidRDefault="004A3BD8">
        <w:pPr>
          <w:pStyle w:val="Footer"/>
          <w:jc w:val="right"/>
        </w:pPr>
        <w:r>
          <w:fldChar w:fldCharType="begin"/>
        </w:r>
        <w:r>
          <w:instrText xml:space="preserve"> PAGE   \* MERGEFORMAT </w:instrText>
        </w:r>
        <w:r>
          <w:fldChar w:fldCharType="separate"/>
        </w:r>
        <w:r w:rsidR="00724BDB">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8FCB0C" w14:textId="77777777" w:rsidR="00724BDB" w:rsidRDefault="00724BDB" w:rsidP="007902EA">
      <w:pPr>
        <w:spacing w:after="0" w:line="240" w:lineRule="auto"/>
      </w:pPr>
      <w:r>
        <w:separator/>
      </w:r>
    </w:p>
  </w:footnote>
  <w:footnote w:type="continuationSeparator" w:id="0">
    <w:p w14:paraId="31F839E1" w14:textId="77777777" w:rsidR="00724BDB" w:rsidRDefault="00724BDB"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84B40"/>
    <w:rsid w:val="00092A77"/>
    <w:rsid w:val="00092E77"/>
    <w:rsid w:val="00095224"/>
    <w:rsid w:val="000954B2"/>
    <w:rsid w:val="00096A00"/>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D0C"/>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576D"/>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2B1B"/>
    <w:rsid w:val="004230A8"/>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458"/>
    <w:rsid w:val="00634B58"/>
    <w:rsid w:val="006352D2"/>
    <w:rsid w:val="00643146"/>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2BF8"/>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6B4B"/>
    <w:rsid w:val="00717D5F"/>
    <w:rsid w:val="0072165E"/>
    <w:rsid w:val="00724BAF"/>
    <w:rsid w:val="00724BDB"/>
    <w:rsid w:val="007309AA"/>
    <w:rsid w:val="00734570"/>
    <w:rsid w:val="00735828"/>
    <w:rsid w:val="00751095"/>
    <w:rsid w:val="00751F7E"/>
    <w:rsid w:val="00764A65"/>
    <w:rsid w:val="007715BA"/>
    <w:rsid w:val="00772078"/>
    <w:rsid w:val="007778CE"/>
    <w:rsid w:val="00780DAA"/>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517F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5B2F"/>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4B8"/>
    <w:rsid w:val="00B806AE"/>
    <w:rsid w:val="00B830F8"/>
    <w:rsid w:val="00B84106"/>
    <w:rsid w:val="00B92B05"/>
    <w:rsid w:val="00B942E0"/>
    <w:rsid w:val="00B95A6F"/>
    <w:rsid w:val="00B97F4F"/>
    <w:rsid w:val="00BB0F01"/>
    <w:rsid w:val="00BB10E9"/>
    <w:rsid w:val="00BB7060"/>
    <w:rsid w:val="00BC150C"/>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1FA4"/>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172EB"/>
    <w:rsid w:val="00D20CC6"/>
    <w:rsid w:val="00D23D58"/>
    <w:rsid w:val="00D2709F"/>
    <w:rsid w:val="00D27118"/>
    <w:rsid w:val="00D2714E"/>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7FC"/>
    <w:rsid w:val="00D80CDB"/>
    <w:rsid w:val="00D8245F"/>
    <w:rsid w:val="00D855BB"/>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03B"/>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44C8"/>
    <w:rsid w:val="00E65074"/>
    <w:rsid w:val="00E6523B"/>
    <w:rsid w:val="00E66A3D"/>
    <w:rsid w:val="00E67674"/>
    <w:rsid w:val="00E751A2"/>
    <w:rsid w:val="00E76057"/>
    <w:rsid w:val="00E77E7D"/>
    <w:rsid w:val="00E8201E"/>
    <w:rsid w:val="00E8598F"/>
    <w:rsid w:val="00E905AF"/>
    <w:rsid w:val="00E93118"/>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5E23"/>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D22E9-09C0-4334-B1C3-E9A3BFABF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1835</TotalTime>
  <Pages>6</Pages>
  <Words>1059</Words>
  <Characters>6037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291</cp:revision>
  <cp:lastPrinted>2015-07-27T06:36:00Z</cp:lastPrinted>
  <dcterms:created xsi:type="dcterms:W3CDTF">2017-02-28T15:04:00Z</dcterms:created>
  <dcterms:modified xsi:type="dcterms:W3CDTF">2022-10-10T13:11:00Z</dcterms:modified>
</cp:coreProperties>
</file>