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E71BC1" w:rsidR="009815C7" w:rsidRPr="007B0071" w:rsidRDefault="00496839" w:rsidP="00373F3E">
      <w:pPr>
        <w:spacing w:after="0" w:line="240" w:lineRule="auto"/>
        <w:jc w:val="center"/>
        <w:rPr>
          <w:rFonts w:ascii="Sylfaen" w:hAnsi="Sylfaen" w:cs="Sylfaen"/>
          <w:b/>
          <w:lang w:val="ka-GE"/>
        </w:rPr>
      </w:pPr>
      <w:r>
        <w:rPr>
          <w:rFonts w:ascii="Sylfaen" w:hAnsi="Sylfaen" w:cs="Sylfaen"/>
          <w:b/>
          <w:lang w:val="ka-GE"/>
        </w:rPr>
        <w:t>შატბერაშვილის II შესახვევში წყალარინების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92072C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6839">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78BBD1" w:rsidR="00DB5C8D" w:rsidRPr="006005A1" w:rsidRDefault="00496839" w:rsidP="00696A50">
      <w:pPr>
        <w:spacing w:after="0" w:line="240" w:lineRule="auto"/>
        <w:jc w:val="both"/>
        <w:rPr>
          <w:rFonts w:ascii="Sylfaen" w:hAnsi="Sylfaen" w:cs="Sylfaen"/>
          <w:lang w:val="ka-GE"/>
        </w:rPr>
      </w:pPr>
      <w:r>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D35DB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96839">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AF1AD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AF1AD1"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AF1AD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AF1AD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AF1AD1">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AF1AD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AF1AD1">
        <w:rPr>
          <w:rFonts w:ascii="Sylfaen" w:hAnsi="Sylfaen"/>
          <w:lang w:val="ka-GE"/>
        </w:rPr>
        <w:t xml:space="preserve"> 1.6</w:t>
      </w:r>
      <w:r w:rsidR="00EA22AE" w:rsidRPr="00AF1AD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AF1AD1">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AF1AD1">
        <w:rPr>
          <w:rFonts w:ascii="Sylfaen" w:hAnsi="Sylfaen"/>
          <w:lang w:val="ka-GE"/>
        </w:rPr>
        <w:t>5</w:t>
      </w:r>
      <w:r w:rsidR="00DB4B6C" w:rsidRPr="00AF1AD1">
        <w:rPr>
          <w:rFonts w:ascii="Sylfaen" w:hAnsi="Sylfaen"/>
          <w:lang w:val="ka-GE"/>
        </w:rPr>
        <w:t>.</w:t>
      </w:r>
      <w:r w:rsidR="00696A50" w:rsidRPr="00AF1AD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AF1AD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6AF317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AF1AD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F1AD1">
        <w:rPr>
          <w:rFonts w:ascii="Sylfaen" w:hAnsi="Sylfaen" w:cs="Sylfaen"/>
          <w:b/>
          <w:sz w:val="20"/>
          <w:szCs w:val="20"/>
          <w:lang w:val="ka-GE"/>
        </w:rPr>
        <w:t>17 ოქტომბერი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6A4FE" w14:textId="77777777" w:rsidR="008F5F71" w:rsidRDefault="008F5F71" w:rsidP="007902EA">
      <w:pPr>
        <w:spacing w:after="0" w:line="240" w:lineRule="auto"/>
      </w:pPr>
      <w:r>
        <w:separator/>
      </w:r>
    </w:p>
  </w:endnote>
  <w:endnote w:type="continuationSeparator" w:id="0">
    <w:p w14:paraId="635CE7C2" w14:textId="77777777" w:rsidR="008F5F71" w:rsidRDefault="008F5F7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D305291" w:rsidR="004A3BD8" w:rsidRDefault="004A3BD8">
        <w:pPr>
          <w:pStyle w:val="Footer"/>
          <w:jc w:val="right"/>
        </w:pPr>
        <w:r>
          <w:fldChar w:fldCharType="begin"/>
        </w:r>
        <w:r>
          <w:instrText xml:space="preserve"> PAGE   \* MERGEFORMAT </w:instrText>
        </w:r>
        <w:r>
          <w:fldChar w:fldCharType="separate"/>
        </w:r>
        <w:r w:rsidR="008F5F7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0F56" w14:textId="77777777" w:rsidR="008F5F71" w:rsidRDefault="008F5F71" w:rsidP="007902EA">
      <w:pPr>
        <w:spacing w:after="0" w:line="240" w:lineRule="auto"/>
      </w:pPr>
      <w:r>
        <w:separator/>
      </w:r>
    </w:p>
  </w:footnote>
  <w:footnote w:type="continuationSeparator" w:id="0">
    <w:p w14:paraId="03569B17" w14:textId="77777777" w:rsidR="008F5F71" w:rsidRDefault="008F5F7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58B6"/>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6839"/>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8F5F71"/>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1AD1"/>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E7F65-22F3-4FBE-A351-468C6DCA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2022-10-10T13:19:00Z</dcterms:modified>
</cp:coreProperties>
</file>