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3E4B9D1" w:rsidR="009815C7" w:rsidRPr="007B0071" w:rsidRDefault="005856D9" w:rsidP="00373F3E">
      <w:pPr>
        <w:spacing w:after="0" w:line="240" w:lineRule="auto"/>
        <w:jc w:val="center"/>
        <w:rPr>
          <w:rFonts w:ascii="Sylfaen" w:hAnsi="Sylfaen" w:cs="Sylfaen"/>
          <w:b/>
          <w:lang w:val="ka-GE"/>
        </w:rPr>
      </w:pPr>
      <w:r w:rsidRPr="00086D6D">
        <w:rPr>
          <w:rFonts w:ascii="Sylfaen" w:hAnsi="Sylfaen" w:cs="Sylfaen"/>
          <w:b/>
          <w:lang w:val="ka-GE"/>
        </w:rPr>
        <w:t>GWP</w:t>
      </w:r>
      <w:r>
        <w:rPr>
          <w:rFonts w:ascii="Sylfaen" w:hAnsi="Sylfaen" w:cs="Sylfaen"/>
          <w:b/>
          <w:lang w:val="ka-GE"/>
        </w:rPr>
        <w:t xml:space="preserve">-ის </w:t>
      </w:r>
      <w:r w:rsidR="002E6BBC">
        <w:rPr>
          <w:rFonts w:ascii="Sylfaen" w:hAnsi="Sylfaen" w:cs="Sylfaen"/>
          <w:b/>
          <w:lang w:val="ka-GE"/>
        </w:rPr>
        <w:t>სატუმბი სადგურების (</w:t>
      </w:r>
      <w:r w:rsidR="008A6EA0">
        <w:rPr>
          <w:rFonts w:ascii="Sylfaen" w:hAnsi="Sylfaen" w:cs="Sylfaen"/>
          <w:b/>
          <w:lang w:val="ka-GE"/>
        </w:rPr>
        <w:t>ზემო ვაკე, ქობულეთი 2, 540-ე და 603-ე)</w:t>
      </w:r>
      <w:r w:rsidR="002B3CCD">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DA623A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A6EA0" w:rsidRPr="008A6EA0">
        <w:rPr>
          <w:rFonts w:ascii="Sylfaen" w:hAnsi="Sylfaen" w:cs="Sylfaen"/>
          <w:lang w:val="ka-GE"/>
        </w:rPr>
        <w:t xml:space="preserve">GWP-ის სატუმბი სადგურების (ზემო ვაკე, ქობულეთი 2, 540-ე და 603-ე) </w:t>
      </w:r>
      <w:r w:rsidR="002E6BBC" w:rsidRPr="002E6BBC">
        <w:rPr>
          <w:rFonts w:ascii="Sylfaen" w:hAnsi="Sylfaen" w:cs="Sylfaen"/>
          <w:lang w:val="ka-GE"/>
        </w:rPr>
        <w:t xml:space="preserve">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3CEE951F" w:rsidR="00DB5C8D" w:rsidRPr="002B3CCD" w:rsidRDefault="008A6EA0" w:rsidP="00696A50">
      <w:pPr>
        <w:spacing w:after="0" w:line="240" w:lineRule="auto"/>
        <w:jc w:val="both"/>
        <w:rPr>
          <w:rFonts w:ascii="Sylfaen" w:hAnsi="Sylfaen" w:cs="Sylfaen"/>
          <w:lang w:val="ka-GE"/>
        </w:rPr>
      </w:pPr>
      <w:r w:rsidRPr="008A6EA0">
        <w:rPr>
          <w:rFonts w:ascii="Sylfaen" w:hAnsi="Sylfaen" w:cs="Sylfaen"/>
          <w:lang w:val="ka-GE"/>
        </w:rPr>
        <w:t xml:space="preserve">GWP-ის სატუმბი სადგურების (ზემო ვაკე, ქობულეთი 2, 540-ე და 603-ე) </w:t>
      </w:r>
      <w:r w:rsidR="002E6BBC" w:rsidRPr="002E6BBC">
        <w:rPr>
          <w:rFonts w:ascii="Sylfaen" w:hAnsi="Sylfaen" w:cs="Sylfaen"/>
          <w:lang w:val="ka-GE"/>
        </w:rPr>
        <w:t xml:space="preserve"> სარემონტო </w:t>
      </w:r>
      <w:r w:rsidR="00086D6D" w:rsidRPr="00086D6D">
        <w:rPr>
          <w:rFonts w:ascii="Sylfaen" w:hAnsi="Sylfaen" w:cs="Sylfaen"/>
          <w:lang w:val="ka-GE"/>
        </w:rPr>
        <w:t xml:space="preserve"> </w:t>
      </w:r>
      <w:r w:rsidR="00AB20A9" w:rsidRPr="00AB20A9">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54ADCB3"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B713E">
        <w:rPr>
          <w:rFonts w:ascii="Sylfaen" w:hAnsi="Sylfaen"/>
          <w:lang w:val="ka-GE"/>
        </w:rPr>
        <w:t>ვაკე-საბურთალოს</w:t>
      </w:r>
      <w:r w:rsidR="00444967">
        <w:rPr>
          <w:rFonts w:ascii="Sylfaen" w:hAnsi="Sylfaen"/>
          <w:lang w:val="ka-GE"/>
        </w:rPr>
        <w:t xml:space="preserve">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08B7625F" w:rsidR="002B3CCD" w:rsidRPr="002B3CCD" w:rsidRDefault="008A6EA0" w:rsidP="00086D6D">
      <w:pPr>
        <w:pStyle w:val="ListParagraph"/>
        <w:numPr>
          <w:ilvl w:val="0"/>
          <w:numId w:val="47"/>
        </w:numPr>
        <w:jc w:val="both"/>
        <w:rPr>
          <w:rFonts w:ascii="Sylfaen" w:hAnsi="Sylfaen"/>
          <w:lang w:val="ka-GE"/>
        </w:rPr>
      </w:pPr>
      <w:r w:rsidRPr="008A6EA0">
        <w:rPr>
          <w:rFonts w:ascii="Sylfaen" w:hAnsi="Sylfaen"/>
          <w:lang w:val="ka-GE"/>
        </w:rPr>
        <w:t>ზემო ვაკე</w:t>
      </w:r>
      <w:r w:rsidR="00086D6D" w:rsidRPr="008A6EA0">
        <w:rPr>
          <w:rFonts w:ascii="Sylfaen" w:hAnsi="Sylfaen"/>
          <w:lang w:val="ka-GE"/>
        </w:rPr>
        <w:t xml:space="preserve"> სარემონტო სამუშაოები</w:t>
      </w:r>
      <w:r w:rsidR="00086D6D">
        <w:rPr>
          <w:rFonts w:ascii="Sylfaen" w:hAnsi="Sylfaen"/>
          <w:u w:val="single"/>
          <w:lang w:val="ka-GE"/>
        </w:rPr>
        <w:t xml:space="preserve"> </w:t>
      </w:r>
      <w:r w:rsidR="002B3CCD" w:rsidRPr="002B3CCD">
        <w:rPr>
          <w:rFonts w:ascii="Sylfaen" w:hAnsi="Sylfaen"/>
          <w:lang w:val="ka-GE"/>
        </w:rPr>
        <w:t xml:space="preserve">- </w:t>
      </w:r>
      <w:r w:rsidR="004D38D2">
        <w:rPr>
          <w:rFonts w:ascii="Sylfaen" w:hAnsi="Sylfaen"/>
          <w:lang w:val="ka-GE"/>
        </w:rPr>
        <w:t>20</w:t>
      </w:r>
      <w:r w:rsidR="005C24B9">
        <w:rPr>
          <w:rFonts w:ascii="Sylfaen" w:hAnsi="Sylfaen"/>
        </w:rPr>
        <w:t xml:space="preserve"> </w:t>
      </w:r>
      <w:r w:rsidR="002B3CCD" w:rsidRPr="002B3CCD">
        <w:rPr>
          <w:rFonts w:ascii="Sylfaen" w:hAnsi="Sylfaen"/>
          <w:lang w:val="ka-GE"/>
        </w:rPr>
        <w:t>კალენდარული დღე;</w:t>
      </w:r>
    </w:p>
    <w:p w14:paraId="0B5545EB" w14:textId="21BD3026" w:rsidR="002B3CCD" w:rsidRDefault="008A6EA0" w:rsidP="005C24B9">
      <w:pPr>
        <w:pStyle w:val="ListParagraph"/>
        <w:numPr>
          <w:ilvl w:val="0"/>
          <w:numId w:val="47"/>
        </w:numPr>
        <w:jc w:val="both"/>
        <w:rPr>
          <w:rFonts w:ascii="Sylfaen" w:hAnsi="Sylfaen"/>
          <w:lang w:val="ka-GE"/>
        </w:rPr>
      </w:pPr>
      <w:r w:rsidRPr="008A6EA0">
        <w:rPr>
          <w:rFonts w:ascii="Sylfaen" w:hAnsi="Sylfaen"/>
          <w:lang w:val="ka-GE"/>
        </w:rPr>
        <w:t>603-ე სადგურის</w:t>
      </w:r>
      <w:r w:rsidR="005C24B9" w:rsidRPr="008A6EA0">
        <w:rPr>
          <w:rFonts w:ascii="Sylfaen" w:hAnsi="Sylfaen"/>
          <w:lang w:val="ka-GE"/>
        </w:rPr>
        <w:t xml:space="preserve"> სარემონტო სამუშაოები</w:t>
      </w:r>
      <w:r w:rsidR="005C24B9">
        <w:rPr>
          <w:rFonts w:ascii="Sylfaen" w:hAnsi="Sylfaen"/>
          <w:u w:val="single"/>
        </w:rPr>
        <w:t xml:space="preserve"> </w:t>
      </w:r>
      <w:r w:rsidR="00444967">
        <w:rPr>
          <w:rFonts w:ascii="Sylfaen" w:hAnsi="Sylfaen"/>
          <w:lang w:val="ka-GE"/>
        </w:rPr>
        <w:t xml:space="preserve">- </w:t>
      </w:r>
      <w:r w:rsidR="004D38D2">
        <w:rPr>
          <w:rFonts w:ascii="Sylfaen" w:hAnsi="Sylfaen"/>
        </w:rPr>
        <w:t>20</w:t>
      </w:r>
      <w:r w:rsidR="004D38D2">
        <w:rPr>
          <w:rFonts w:ascii="Sylfaen" w:hAnsi="Sylfaen"/>
          <w:lang w:val="ka-GE"/>
        </w:rPr>
        <w:t xml:space="preserve"> კალენდარული დღე;</w:t>
      </w:r>
    </w:p>
    <w:p w14:paraId="6761C83A" w14:textId="6971D185" w:rsidR="004D38D2" w:rsidRDefault="008A6EA0" w:rsidP="004D38D2">
      <w:pPr>
        <w:pStyle w:val="ListParagraph"/>
        <w:numPr>
          <w:ilvl w:val="0"/>
          <w:numId w:val="47"/>
        </w:numPr>
        <w:rPr>
          <w:rFonts w:ascii="Sylfaen" w:hAnsi="Sylfaen"/>
          <w:lang w:val="ka-GE"/>
        </w:rPr>
      </w:pPr>
      <w:r>
        <w:rPr>
          <w:rFonts w:ascii="Sylfaen" w:hAnsi="Sylfaen"/>
          <w:lang w:val="ka-GE"/>
        </w:rPr>
        <w:t>540-ე სადგურის</w:t>
      </w:r>
      <w:r w:rsidR="004D38D2" w:rsidRPr="004D38D2">
        <w:rPr>
          <w:rFonts w:ascii="Sylfaen" w:hAnsi="Sylfaen"/>
          <w:lang w:val="ka-GE"/>
        </w:rPr>
        <w:t xml:space="preserve"> სარემონტო სამუშაოები - </w:t>
      </w:r>
      <w:r w:rsidR="004D38D2">
        <w:rPr>
          <w:rFonts w:ascii="Sylfaen" w:hAnsi="Sylfaen"/>
          <w:lang w:val="ka-GE"/>
        </w:rPr>
        <w:t>20</w:t>
      </w:r>
      <w:r w:rsidR="004D38D2" w:rsidRPr="004D38D2">
        <w:rPr>
          <w:rFonts w:ascii="Sylfaen" w:hAnsi="Sylfaen"/>
          <w:lang w:val="ka-GE"/>
        </w:rPr>
        <w:t xml:space="preserve"> კალენდარული დღე;</w:t>
      </w:r>
    </w:p>
    <w:p w14:paraId="7BD7023B" w14:textId="0674A462" w:rsidR="008A6EA0" w:rsidRPr="004D38D2" w:rsidRDefault="008A6EA0" w:rsidP="008A6EA0">
      <w:pPr>
        <w:pStyle w:val="ListParagraph"/>
        <w:numPr>
          <w:ilvl w:val="0"/>
          <w:numId w:val="47"/>
        </w:numPr>
        <w:rPr>
          <w:rFonts w:ascii="Sylfaen" w:hAnsi="Sylfaen"/>
          <w:lang w:val="ka-GE"/>
        </w:rPr>
      </w:pPr>
      <w:r>
        <w:rPr>
          <w:rFonts w:ascii="Sylfaen" w:hAnsi="Sylfaen"/>
          <w:lang w:val="ka-GE"/>
        </w:rPr>
        <w:t>ქობულეთი 2</w:t>
      </w:r>
      <w:r>
        <w:rPr>
          <w:rFonts w:ascii="Sylfaen" w:hAnsi="Sylfaen"/>
          <w:lang w:val="ka-GE"/>
        </w:rPr>
        <w:t xml:space="preserve"> სადგურის</w:t>
      </w:r>
      <w:r w:rsidRPr="004D38D2">
        <w:rPr>
          <w:rFonts w:ascii="Sylfaen" w:hAnsi="Sylfaen"/>
          <w:lang w:val="ka-GE"/>
        </w:rPr>
        <w:t xml:space="preserve"> სარემონტო სამუშაოები - </w:t>
      </w:r>
      <w:r>
        <w:rPr>
          <w:rFonts w:ascii="Sylfaen" w:hAnsi="Sylfaen"/>
          <w:lang w:val="ka-GE"/>
        </w:rPr>
        <w:t>20</w:t>
      </w:r>
      <w:r>
        <w:rPr>
          <w:rFonts w:ascii="Sylfaen" w:hAnsi="Sylfaen"/>
          <w:lang w:val="ka-GE"/>
        </w:rPr>
        <w:t xml:space="preserve">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9D3143E"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B022E0">
        <w:rPr>
          <w:rFonts w:ascii="Sylfaen" w:hAnsi="Sylfaen" w:cs="Sylfaen"/>
          <w:b/>
          <w:sz w:val="20"/>
          <w:szCs w:val="20"/>
          <w:lang w:val="ka-GE"/>
        </w:rPr>
        <w:t xml:space="preserve">19 </w:t>
      </w:r>
      <w:bookmarkStart w:id="1" w:name="_GoBack"/>
      <w:bookmarkEnd w:id="1"/>
      <w:r w:rsidR="004D38D2">
        <w:rPr>
          <w:rFonts w:ascii="Sylfaen" w:hAnsi="Sylfaen" w:cs="Sylfaen"/>
          <w:b/>
          <w:sz w:val="20"/>
          <w:szCs w:val="20"/>
          <w:lang w:val="ka-GE"/>
        </w:rPr>
        <w:t>ოქტომბერი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5C24B9">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87B69" w14:textId="77777777" w:rsidR="007669B8" w:rsidRDefault="007669B8" w:rsidP="007902EA">
      <w:pPr>
        <w:spacing w:after="0" w:line="240" w:lineRule="auto"/>
      </w:pPr>
      <w:r>
        <w:separator/>
      </w:r>
    </w:p>
  </w:endnote>
  <w:endnote w:type="continuationSeparator" w:id="0">
    <w:p w14:paraId="73644D69" w14:textId="77777777" w:rsidR="007669B8" w:rsidRDefault="007669B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042EF77" w:rsidR="004A3BD8" w:rsidRDefault="004A3BD8">
        <w:pPr>
          <w:pStyle w:val="Footer"/>
          <w:jc w:val="right"/>
        </w:pPr>
        <w:r>
          <w:fldChar w:fldCharType="begin"/>
        </w:r>
        <w:r>
          <w:instrText xml:space="preserve"> PAGE   \* MERGEFORMAT </w:instrText>
        </w:r>
        <w:r>
          <w:fldChar w:fldCharType="separate"/>
        </w:r>
        <w:r w:rsidR="007669B8">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27A80" w14:textId="77777777" w:rsidR="007669B8" w:rsidRDefault="007669B8" w:rsidP="007902EA">
      <w:pPr>
        <w:spacing w:after="0" w:line="240" w:lineRule="auto"/>
      </w:pPr>
      <w:r>
        <w:separator/>
      </w:r>
    </w:p>
  </w:footnote>
  <w:footnote w:type="continuationSeparator" w:id="0">
    <w:p w14:paraId="7BBA9DC5" w14:textId="77777777" w:rsidR="007669B8" w:rsidRDefault="007669B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669B8"/>
    <w:rsid w:val="007715BA"/>
    <w:rsid w:val="00772078"/>
    <w:rsid w:val="007778CE"/>
    <w:rsid w:val="007820F0"/>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6EA0"/>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22E0"/>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B713E"/>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ED723-C5A9-4588-A5DE-7283A6C1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5</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239</cp:revision>
  <cp:lastPrinted>2015-07-27T06:36:00Z</cp:lastPrinted>
  <dcterms:created xsi:type="dcterms:W3CDTF">2017-02-28T15:04:00Z</dcterms:created>
  <dcterms:modified xsi:type="dcterms:W3CDTF">2022-10-12T08:47:00Z</dcterms:modified>
</cp:coreProperties>
</file>