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5579A4AD" w:rsidR="00A71E0B" w:rsidRDefault="00B008A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25388E">
        <w:rPr>
          <w:rFonts w:ascii="Sylfaen" w:hAnsi="Sylfaen" w:cs="Sylfaen"/>
          <w:b/>
        </w:rPr>
        <w:t xml:space="preserve"> </w:t>
      </w:r>
      <w:r w:rsidR="0025388E">
        <w:rPr>
          <w:rFonts w:ascii="Sylfaen" w:hAnsi="Sylfaen" w:cs="Sylfaen"/>
          <w:b/>
          <w:lang w:val="ka-GE"/>
        </w:rPr>
        <w:t>და</w:t>
      </w:r>
      <w:r>
        <w:rPr>
          <w:rFonts w:ascii="Sylfaen" w:hAnsi="Sylfaen" w:cs="Sylfaen"/>
          <w:b/>
        </w:rPr>
        <w:t xml:space="preserve"> </w:t>
      </w:r>
      <w:proofErr w:type="spellStart"/>
      <w:r>
        <w:rPr>
          <w:rFonts w:ascii="Sylfaen" w:hAnsi="Sylfaen" w:cs="Sylfaen"/>
          <w:b/>
        </w:rPr>
        <w:t>შპს</w:t>
      </w:r>
      <w:proofErr w:type="spellEnd"/>
      <w:r>
        <w:rPr>
          <w:rFonts w:ascii="Sylfaen" w:hAnsi="Sylfaen" w:cs="Sylfaen"/>
          <w:b/>
        </w:rPr>
        <w:t xml:space="preserve"> </w:t>
      </w:r>
      <w:proofErr w:type="spellStart"/>
      <w:r>
        <w:rPr>
          <w:rFonts w:ascii="Sylfaen" w:hAnsi="Sylfaen" w:cs="Sylfaen"/>
          <w:b/>
        </w:rPr>
        <w:t>რუსთავის</w:t>
      </w:r>
      <w:proofErr w:type="spellEnd"/>
      <w:r>
        <w:rPr>
          <w:rFonts w:ascii="Sylfaen" w:hAnsi="Sylfaen" w:cs="Sylfaen"/>
          <w:b/>
        </w:rPr>
        <w:t xml:space="preserve"> </w:t>
      </w:r>
      <w:proofErr w:type="spellStart"/>
      <w:r>
        <w:rPr>
          <w:rFonts w:ascii="Sylfaen" w:hAnsi="Sylfaen" w:cs="Sylfaen"/>
          <w:b/>
        </w:rPr>
        <w:t>წყალი</w:t>
      </w:r>
      <w:proofErr w:type="spellEnd"/>
      <w:r>
        <w:rPr>
          <w:rFonts w:ascii="Sylfaen" w:hAnsi="Sylfaen" w:cs="Sylfaen"/>
          <w:b/>
        </w:rPr>
        <w:t xml:space="preserve">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4FB43D08" w:rsidR="00BC3ECD" w:rsidRDefault="0025388E" w:rsidP="00BC3ECD">
      <w:pPr>
        <w:spacing w:after="0" w:line="240" w:lineRule="auto"/>
        <w:jc w:val="center"/>
        <w:rPr>
          <w:rFonts w:ascii="Sylfaen" w:hAnsi="Sylfaen" w:cs="Sylfaen"/>
          <w:b/>
          <w:lang w:val="ka-GE"/>
        </w:rPr>
      </w:pPr>
      <w:r>
        <w:rPr>
          <w:rFonts w:ascii="Sylfaen" w:hAnsi="Sylfaen" w:cs="Sylfaen"/>
          <w:b/>
          <w:lang w:val="ka-GE"/>
        </w:rPr>
        <w:t>საცხებ-საპოხი მასალის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77B5DFE9" w14:textId="5961182E" w:rsidR="00B008AF" w:rsidRPr="00B008AF" w:rsidRDefault="00B008AF" w:rsidP="00191803">
      <w:pPr>
        <w:spacing w:line="240" w:lineRule="auto"/>
        <w:rPr>
          <w:rFonts w:ascii="Sylfaen" w:hAnsi="Sylfaen" w:cs="Arial"/>
          <w:lang w:val="ka-GE"/>
        </w:rPr>
      </w:pPr>
      <w:r>
        <w:rPr>
          <w:rFonts w:ascii="Sylfaen" w:hAnsi="Sylfaen" w:cs="Arial"/>
          <w:lang w:val="ka-GE"/>
        </w:rPr>
        <w:t>შპს „რუსთავის წყალი“ (</w:t>
      </w:r>
      <w:r>
        <w:rPr>
          <w:rFonts w:ascii="Sylfaen" w:hAnsi="Sylfaen" w:cs="Arial"/>
        </w:rPr>
        <w:t xml:space="preserve">RWC, </w:t>
      </w:r>
      <w:r>
        <w:rPr>
          <w:rFonts w:ascii="Sylfaen" w:hAnsi="Sylfaen" w:cs="Arial"/>
          <w:lang w:val="ka-GE"/>
        </w:rPr>
        <w:t>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42317D3" w:rsidR="000353F8" w:rsidRDefault="0025388E" w:rsidP="000353F8">
      <w:pPr>
        <w:spacing w:after="0" w:line="240" w:lineRule="auto"/>
        <w:jc w:val="both"/>
        <w:rPr>
          <w:rFonts w:ascii="Sylfaen" w:hAnsi="Sylfaen" w:cs="Sylfaen"/>
          <w:b/>
          <w:bCs/>
        </w:rPr>
      </w:pPr>
      <w:r>
        <w:rPr>
          <w:rFonts w:ascii="Sylfaen" w:hAnsi="Sylfaen" w:cs="Sylfaen"/>
          <w:lang w:val="ka-GE"/>
        </w:rPr>
        <w:t>საცხებ-საპოხი მასალის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bookmarkStart w:id="0" w:name="_GoBack"/>
    <w:p w14:paraId="6F7C90A9" w14:textId="25FCB5EF" w:rsidR="00B008AF" w:rsidRPr="00771D16" w:rsidRDefault="0025388E"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63EBE1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Link" ProgID="Excel.Sheet.12" ShapeID="_x0000_i1025" DrawAspect="Icon" r:id="rId10" UpdateMode="Always">
            <o:LinkType>EnhancedMetaFile</o:LinkType>
            <o:LockedField>false</o:LockedField>
            <o:FieldCodes>\f 0</o:FieldCodes>
          </o:OLEObject>
        </w:object>
      </w:r>
      <w:bookmarkEnd w:id="0"/>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6F399BA2" w:rsidR="001B6A7C" w:rsidRDefault="0025388E"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3752DA9B">
          <v:shape id="_x0000_i1026" type="#_x0000_t75" style="width:77.25pt;height:49.5pt" o:ole="">
            <v:imagedata r:id="rId9" o:title=""/>
          </v:shape>
          <o:OLEObject Type="Link" ProgID="Excel.Sheet.12" ShapeID="_x0000_i1026" DrawAspect="Icon" r:id="rId11" UpdateMode="Always">
            <o:LinkType>EnhancedMetaFile</o:LinkType>
            <o:LockedField>false</o:LockedField>
            <o:FieldCodes>\f 0</o:FieldCodes>
          </o:OLEObject>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098D951E"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w:t>
      </w:r>
      <w:r w:rsidR="0025388E">
        <w:rPr>
          <w:rFonts w:ascii="Sylfaen" w:hAnsi="Sylfaen" w:cs="Sylfaen"/>
          <w:lang w:val="ka-GE"/>
        </w:rPr>
        <w:t>21</w:t>
      </w:r>
      <w:r>
        <w:rPr>
          <w:rFonts w:ascii="Sylfaen" w:hAnsi="Sylfaen" w:cs="Sylfaen"/>
          <w:lang w:val="ka-GE"/>
        </w:rPr>
        <w:t xml:space="preserve"> წლისა</w:t>
      </w:r>
      <w:r w:rsidR="00F56BB9">
        <w:rPr>
          <w:rFonts w:ascii="Sylfaen" w:hAnsi="Sylfaen" w:cs="Sylfaen"/>
          <w:lang w:val="ka-GE"/>
        </w:rPr>
        <w:t>;</w:t>
      </w:r>
    </w:p>
    <w:p w14:paraId="3078897A" w14:textId="584CA226" w:rsidR="00D6114D" w:rsidRPr="0025388E" w:rsidRDefault="0004045F" w:rsidP="0004045F">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4103A316"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407C82">
        <w:rPr>
          <w:rFonts w:ascii="Sylfaen" w:hAnsi="Sylfaen" w:cs="Sylfaen"/>
          <w:lang w:val="ka-GE"/>
        </w:rPr>
        <w:t>10</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1E4FDC13" w14:textId="48CAC7DD" w:rsidR="00407C82" w:rsidRDefault="00407C82" w:rsidP="001760C2">
      <w:pPr>
        <w:rPr>
          <w:rFonts w:ascii="Sylfaen" w:hAnsi="Sylfaen" w:cs="Sylfaen"/>
          <w:lang w:val="ka-GE"/>
        </w:rPr>
      </w:pPr>
      <w:r>
        <w:rPr>
          <w:rFonts w:ascii="Sylfaen" w:hAnsi="Sylfaen" w:cs="Sylfaen"/>
        </w:rPr>
        <w:t xml:space="preserve">RWC: </w:t>
      </w:r>
      <w:r>
        <w:rPr>
          <w:rFonts w:ascii="Sylfaen" w:hAnsi="Sylfaen" w:cs="Sylfaen"/>
          <w:lang w:val="ka-GE"/>
        </w:rPr>
        <w:t>ქ. რუსთავი, წმინდა ნინოს 5</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lastRenderedPageBreak/>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27881057"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D1CC41" w14:textId="77777777" w:rsidR="00E33072" w:rsidRDefault="00E33072" w:rsidP="007902EA">
      <w:pPr>
        <w:spacing w:after="0" w:line="240" w:lineRule="auto"/>
      </w:pPr>
      <w:r>
        <w:separator/>
      </w:r>
    </w:p>
  </w:endnote>
  <w:endnote w:type="continuationSeparator" w:id="0">
    <w:p w14:paraId="59D074CE" w14:textId="77777777" w:rsidR="00E33072" w:rsidRDefault="00E3307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mbria Math"/>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137A7EC9" w:rsidR="004A3BD8" w:rsidRDefault="004A3BD8">
        <w:pPr>
          <w:pStyle w:val="Footer"/>
          <w:jc w:val="right"/>
        </w:pPr>
        <w:r>
          <w:fldChar w:fldCharType="begin"/>
        </w:r>
        <w:r>
          <w:instrText xml:space="preserve"> PAGE   \* MERGEFORMAT </w:instrText>
        </w:r>
        <w:r>
          <w:fldChar w:fldCharType="separate"/>
        </w:r>
        <w:r w:rsidR="002B6891">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60DBA4" w14:textId="77777777" w:rsidR="00E33072" w:rsidRDefault="00E33072" w:rsidP="007902EA">
      <w:pPr>
        <w:spacing w:after="0" w:line="240" w:lineRule="auto"/>
      </w:pPr>
      <w:r>
        <w:separator/>
      </w:r>
    </w:p>
  </w:footnote>
  <w:footnote w:type="continuationSeparator" w:id="0">
    <w:p w14:paraId="2016F59B" w14:textId="77777777" w:rsidR="00E33072" w:rsidRDefault="00E3307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1;&#4304;&#4325;&#4317;&#4316;&#4314;&#4312;&#4321;%20&#4315;&#4317;&#4311;&#4334;&#4317;&#4309;&#4316;&#4304;\&#4310;&#4308;&#4311;&#4308;&#4305;&#4312;&#4321;%20&#4315;&#4317;&#4311;&#4334;&#4317;&#4309;&#4316;&#4304;\&#4322;&#4308;&#4316;&#4307;&#4308;&#4320;&#4312;\&#4307;&#4304;&#4316;&#4304;&#4320;&#4311;&#4312;%20N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21;&#4304;&#4325;&#4317;&#4316;&#4314;&#4312;&#4321;%20&#4315;&#4317;&#4311;&#4334;&#4317;&#4309;&#4316;&#4304;\&#4310;&#4308;&#4311;&#4308;&#4305;&#4312;&#4321;%20&#4315;&#4317;&#4311;&#4334;&#4317;&#4309;&#4316;&#4304;\&#4322;&#4308;&#4316;&#4307;&#4308;&#4320;&#4312;\&#4307;&#4304;&#4316;&#4304;&#4320;&#4311;&#4312;%20N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0FE195-058F-4D97-9A66-33A15E7D4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5</Pages>
  <Words>855</Words>
  <Characters>4878</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10</cp:revision>
  <cp:lastPrinted>2015-07-27T06:36:00Z</cp:lastPrinted>
  <dcterms:created xsi:type="dcterms:W3CDTF">2021-04-08T14:29:00Z</dcterms:created>
  <dcterms:modified xsi:type="dcterms:W3CDTF">2022-10-21T14:11:00Z</dcterms:modified>
</cp:coreProperties>
</file>