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B187123" w:rsidR="009815C7" w:rsidRPr="007B0071" w:rsidRDefault="00AC1A7C" w:rsidP="00373F3E">
      <w:pPr>
        <w:spacing w:after="0" w:line="240" w:lineRule="auto"/>
        <w:jc w:val="center"/>
        <w:rPr>
          <w:rFonts w:ascii="Sylfaen" w:hAnsi="Sylfaen" w:cs="Sylfaen"/>
          <w:b/>
          <w:lang w:val="ka-GE"/>
        </w:rPr>
      </w:pPr>
      <w:r>
        <w:rPr>
          <w:rFonts w:ascii="Sylfaen" w:hAnsi="Sylfaen" w:cs="Sylfaen"/>
          <w:b/>
          <w:lang w:val="ka-GE"/>
        </w:rPr>
        <w:t>დიდუბე-ჩუღურეთისა და ვაკე-საბურთალოს რაიონებში</w:t>
      </w:r>
      <w:r w:rsidR="00D40992">
        <w:rPr>
          <w:rFonts w:ascii="Sylfaen" w:hAnsi="Sylfaen" w:cs="Sylfaen"/>
          <w:b/>
          <w:lang w:val="ka-GE"/>
        </w:rPr>
        <w:t xml:space="preserve"> წყალსადენისა და წყალარინების </w:t>
      </w:r>
      <w:r w:rsidR="00EE5062">
        <w:rPr>
          <w:rFonts w:ascii="Sylfaen" w:hAnsi="Sylfaen" w:cs="Sylfaen"/>
          <w:b/>
          <w:lang w:val="ka-GE"/>
        </w:rPr>
        <w:t>ქსელ</w:t>
      </w:r>
      <w:r w:rsidR="00D40992">
        <w:rPr>
          <w:rFonts w:ascii="Sylfaen" w:hAnsi="Sylfaen" w:cs="Sylfaen"/>
          <w:b/>
          <w:lang w:val="ka-GE"/>
        </w:rPr>
        <w:t>ებ</w:t>
      </w:r>
      <w:r w:rsidR="00EE5062">
        <w:rPr>
          <w:rFonts w:ascii="Sylfaen" w:hAnsi="Sylfaen" w:cs="Sylfaen"/>
          <w:b/>
          <w:lang w:val="ka-GE"/>
        </w:rPr>
        <w:t xml:space="preserve">ის </w:t>
      </w:r>
      <w:r>
        <w:rPr>
          <w:rFonts w:ascii="Sylfaen" w:hAnsi="Sylfaen" w:cs="Sylfaen"/>
          <w:b/>
          <w:lang w:val="ka-GE"/>
        </w:rPr>
        <w:t xml:space="preserve">სარეაბილიტაციო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B6B0E8B"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AC1A7C" w:rsidRPr="00AC1A7C">
        <w:rPr>
          <w:rFonts w:ascii="Sylfaen" w:hAnsi="Sylfaen" w:cs="Sylfaen"/>
          <w:lang w:val="ka-GE"/>
        </w:rPr>
        <w:t xml:space="preserve">დიდუბე-ჩუღურეთისა და ვაკე-საბურთალოს რაიონებში წყალსადენისა და წყალარინების ქსელების სარეაბილიტაციო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76B53430" w:rsidR="00DB5C8D" w:rsidRPr="006005A1" w:rsidRDefault="00AC1A7C" w:rsidP="00696A50">
      <w:pPr>
        <w:spacing w:after="0" w:line="240" w:lineRule="auto"/>
        <w:jc w:val="both"/>
        <w:rPr>
          <w:rFonts w:ascii="Sylfaen" w:hAnsi="Sylfaen" w:cs="Sylfaen"/>
          <w:lang w:val="ka-GE"/>
        </w:rPr>
      </w:pPr>
      <w:r w:rsidRPr="00AC1A7C">
        <w:rPr>
          <w:rFonts w:ascii="Sylfaen" w:hAnsi="Sylfaen" w:cs="Sylfaen"/>
          <w:lang w:val="ka-GE"/>
        </w:rPr>
        <w:t xml:space="preserve">დიდუბე-ჩუღურეთისა და ვაკე-საბურთალოს რაიონებში წყალსადენისა და წყალარინების ქსელების 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39138CAC"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F41A03">
        <w:rPr>
          <w:rFonts w:ascii="Sylfaen" w:hAnsi="Sylfaen"/>
          <w:lang w:val="ka-GE"/>
        </w:rPr>
        <w:t>დიდუბე-ჩუღურეთის</w:t>
      </w:r>
      <w:r w:rsidR="00AC1A7C">
        <w:rPr>
          <w:rFonts w:ascii="Sylfaen" w:hAnsi="Sylfaen"/>
          <w:lang w:val="ka-GE"/>
        </w:rPr>
        <w:t xml:space="preserve"> და ვაკე-საბურთალოს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2E2DA06"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F933E4">
        <w:rPr>
          <w:rFonts w:ascii="Sylfaen" w:hAnsi="Sylfaen" w:cs="Sylfaen"/>
          <w:b/>
          <w:sz w:val="20"/>
          <w:szCs w:val="20"/>
          <w:lang w:val="ka-GE"/>
        </w:rPr>
        <w:t>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577B4E">
        <w:rPr>
          <w:rFonts w:ascii="Sylfaen" w:hAnsi="Sylfaen" w:cs="Sylfaen"/>
          <w:b/>
          <w:sz w:val="20"/>
          <w:szCs w:val="20"/>
          <w:lang w:val="ka-GE"/>
        </w:rPr>
        <w:t>4 ნოემბერი</w:t>
      </w:r>
      <w:bookmarkStart w:id="1" w:name="_GoBack"/>
      <w:bookmarkEnd w:id="1"/>
      <w:r w:rsidR="006B006E">
        <w:rPr>
          <w:rFonts w:ascii="Sylfaen" w:hAnsi="Sylfaen" w:cs="Sylfaen"/>
          <w:b/>
          <w:sz w:val="20"/>
          <w:szCs w:val="20"/>
          <w:lang w:val="ka-GE"/>
        </w:rPr>
        <w:t>,</w:t>
      </w:r>
      <w:r w:rsidR="006005A1">
        <w:rPr>
          <w:rFonts w:ascii="Sylfaen" w:hAnsi="Sylfaen" w:cs="Sylfaen"/>
          <w:b/>
          <w:sz w:val="20"/>
          <w:szCs w:val="20"/>
          <w:lang w:val="ka-GE"/>
        </w:rPr>
        <w:t xml:space="preserve"> 1</w:t>
      </w:r>
      <w:r w:rsidR="00485A21">
        <w:rPr>
          <w:rFonts w:ascii="Sylfaen" w:hAnsi="Sylfaen" w:cs="Sylfaen"/>
          <w:b/>
          <w:sz w:val="20"/>
          <w:szCs w:val="20"/>
          <w:lang w:val="ka-GE"/>
        </w:rPr>
        <w:t>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17AFD8A" w:rsidR="00696A50" w:rsidRPr="00751095" w:rsidRDefault="00751095" w:rsidP="00751095">
      <w:pPr>
        <w:spacing w:after="0"/>
        <w:jc w:val="both"/>
        <w:rPr>
          <w:rFonts w:ascii="Sylfaen" w:hAnsi="Sylfaen"/>
          <w:sz w:val="18"/>
          <w:lang w:val="ka-GE"/>
        </w:rPr>
      </w:pPr>
      <w:r w:rsidRPr="00751095">
        <w:rPr>
          <w:rFonts w:ascii="Sylfaen" w:hAnsi="Sylfaen"/>
          <w:lang w:val="ka-GE"/>
        </w:rPr>
        <w:t xml:space="preserve">გიორგი ვეშაპიძე, მობ: +995 595 33 93 30, E-mail: </w:t>
      </w:r>
      <w:hyperlink r:id="rId11" w:history="1">
        <w:r w:rsidRPr="00564743">
          <w:rPr>
            <w:rStyle w:val="Hyperlink"/>
            <w:rFonts w:ascii="Sylfaen" w:hAnsi="Sylfaen"/>
            <w:lang w:val="ka-GE"/>
          </w:rPr>
          <w:t>gveshapidze@gwp.ge</w:t>
        </w:r>
      </w:hyperlink>
      <w:r>
        <w:rPr>
          <w:rFonts w:ascii="Sylfaen" w:hAnsi="Sylfaen"/>
          <w:lang w:val="ka-GE"/>
        </w:rPr>
        <w:t xml:space="preserve"> </w:t>
      </w: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2"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820B3" w14:textId="77777777" w:rsidR="00507633" w:rsidRDefault="00507633" w:rsidP="007902EA">
      <w:pPr>
        <w:spacing w:after="0" w:line="240" w:lineRule="auto"/>
      </w:pPr>
      <w:r>
        <w:separator/>
      </w:r>
    </w:p>
  </w:endnote>
  <w:endnote w:type="continuationSeparator" w:id="0">
    <w:p w14:paraId="017C425C" w14:textId="77777777" w:rsidR="00507633" w:rsidRDefault="0050763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3266AC3" w:rsidR="004A3BD8" w:rsidRDefault="004A3BD8">
        <w:pPr>
          <w:pStyle w:val="Footer"/>
          <w:jc w:val="right"/>
        </w:pPr>
        <w:r>
          <w:fldChar w:fldCharType="begin"/>
        </w:r>
        <w:r>
          <w:instrText xml:space="preserve"> PAGE   \* MERGEFORMAT </w:instrText>
        </w:r>
        <w:r>
          <w:fldChar w:fldCharType="separate"/>
        </w:r>
        <w:r w:rsidR="00507633">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C172C" w14:textId="77777777" w:rsidR="00507633" w:rsidRDefault="00507633" w:rsidP="007902EA">
      <w:pPr>
        <w:spacing w:after="0" w:line="240" w:lineRule="auto"/>
      </w:pPr>
      <w:r>
        <w:separator/>
      </w:r>
    </w:p>
  </w:footnote>
  <w:footnote w:type="continuationSeparator" w:id="0">
    <w:p w14:paraId="1FE3840D" w14:textId="77777777" w:rsidR="00507633" w:rsidRDefault="0050763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E0C90"/>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5A21"/>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7633"/>
    <w:rsid w:val="005111AB"/>
    <w:rsid w:val="005248B1"/>
    <w:rsid w:val="0052656B"/>
    <w:rsid w:val="00533234"/>
    <w:rsid w:val="00540038"/>
    <w:rsid w:val="00544856"/>
    <w:rsid w:val="005553C3"/>
    <w:rsid w:val="005679EB"/>
    <w:rsid w:val="00567ACA"/>
    <w:rsid w:val="00570483"/>
    <w:rsid w:val="0057474B"/>
    <w:rsid w:val="00575D3E"/>
    <w:rsid w:val="00577B4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006E"/>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51095"/>
    <w:rsid w:val="00751F7E"/>
    <w:rsid w:val="00764A65"/>
    <w:rsid w:val="007715BA"/>
    <w:rsid w:val="00772078"/>
    <w:rsid w:val="007778CE"/>
    <w:rsid w:val="00780DAA"/>
    <w:rsid w:val="007840A0"/>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1A7C"/>
    <w:rsid w:val="00AC32F5"/>
    <w:rsid w:val="00AC428D"/>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67109"/>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062AF-D450-4798-BD59-3E3104F37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1792</TotalTime>
  <Pages>6</Pages>
  <Words>1119</Words>
  <Characters>6379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284</cp:revision>
  <cp:lastPrinted>2015-07-27T06:36:00Z</cp:lastPrinted>
  <dcterms:created xsi:type="dcterms:W3CDTF">2017-02-28T15:04:00Z</dcterms:created>
  <dcterms:modified xsi:type="dcterms:W3CDTF">2022-10-28T08:49:00Z</dcterms:modified>
</cp:coreProperties>
</file>