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CE093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183333A" w:rsidR="009815C7" w:rsidRPr="007B0071" w:rsidRDefault="00CE0933" w:rsidP="00373F3E">
      <w:pPr>
        <w:spacing w:after="0" w:line="240" w:lineRule="auto"/>
        <w:jc w:val="center"/>
        <w:rPr>
          <w:rFonts w:ascii="Sylfaen" w:hAnsi="Sylfaen" w:cs="Sylfaen"/>
          <w:b/>
          <w:lang w:val="ka-GE"/>
        </w:rPr>
      </w:pPr>
      <w:r>
        <w:rPr>
          <w:rFonts w:ascii="Sylfaen" w:hAnsi="Sylfaen" w:cs="Sylfaen"/>
          <w:b/>
          <w:lang w:val="ka-GE"/>
        </w:rPr>
        <w:t>ისანი-სამგორის</w:t>
      </w:r>
      <w:r w:rsidR="00341EC6">
        <w:rPr>
          <w:rFonts w:ascii="Sylfaen" w:hAnsi="Sylfaen" w:cs="Sylfaen"/>
          <w:b/>
          <w:lang w:val="ka-GE"/>
        </w:rPr>
        <w:t xml:space="preserve"> რაიონში, </w:t>
      </w:r>
      <w:r>
        <w:rPr>
          <w:rFonts w:ascii="Sylfaen" w:hAnsi="Sylfaen" w:cs="Sylfaen"/>
          <w:b/>
          <w:lang w:val="ka-GE"/>
        </w:rPr>
        <w:t>სამგორის საფილტრე ნაგებობის საწყობის სარემონტო</w:t>
      </w:r>
      <w:r w:rsidR="00221652">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A2C74A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E0933" w:rsidRPr="00CE0933">
        <w:rPr>
          <w:rFonts w:ascii="Sylfaen" w:hAnsi="Sylfaen" w:cs="Sylfaen"/>
          <w:lang w:val="ka-GE"/>
        </w:rPr>
        <w:t xml:space="preserve">ისანი-სამგორის რაიონში, სამგორის საფილტრე ნაგებობის საწყობის სარემონტო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9D44DCA" w:rsidR="00DB5C8D" w:rsidRPr="006005A1" w:rsidRDefault="00CE0933" w:rsidP="00696A50">
      <w:pPr>
        <w:spacing w:after="0" w:line="240" w:lineRule="auto"/>
        <w:jc w:val="both"/>
        <w:rPr>
          <w:rFonts w:ascii="Sylfaen" w:hAnsi="Sylfaen" w:cs="Sylfaen"/>
          <w:lang w:val="ka-GE"/>
        </w:rPr>
      </w:pPr>
      <w:r w:rsidRPr="00CE0933">
        <w:rPr>
          <w:rFonts w:ascii="Sylfaen" w:hAnsi="Sylfaen" w:cs="Sylfaen"/>
          <w:lang w:val="ka-GE"/>
        </w:rPr>
        <w:t xml:space="preserve">ისანი-სამგორის რაიონში, სამგორის საფილტრე ნაგებობის საწყობის სარემონტო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EF2FF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E0933">
        <w:rPr>
          <w:rFonts w:ascii="Sylfaen" w:hAnsi="Sylfaen"/>
          <w:lang w:val="ka-GE"/>
        </w:rPr>
        <w:t>ისანი-სამგორის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6076AF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E0AEE">
        <w:rPr>
          <w:rFonts w:ascii="Sylfaen" w:hAnsi="Sylfaen" w:cs="Sylfaen"/>
          <w:b/>
          <w:sz w:val="20"/>
          <w:szCs w:val="20"/>
          <w:lang w:val="ka-GE"/>
        </w:rPr>
        <w:t>2</w:t>
      </w:r>
      <w:r w:rsidR="00CE0933">
        <w:rPr>
          <w:rFonts w:ascii="Sylfaen" w:hAnsi="Sylfaen" w:cs="Sylfaen"/>
          <w:b/>
          <w:sz w:val="20"/>
          <w:szCs w:val="20"/>
          <w:lang w:val="ka-GE"/>
        </w:rPr>
        <w:t>4</w:t>
      </w:r>
      <w:bookmarkStart w:id="1" w:name="_GoBack"/>
      <w:bookmarkEnd w:id="1"/>
      <w:r w:rsidR="00CE0AEE">
        <w:rPr>
          <w:rFonts w:ascii="Sylfaen" w:hAnsi="Sylfaen" w:cs="Sylfaen"/>
          <w:b/>
          <w:sz w:val="20"/>
          <w:szCs w:val="20"/>
          <w:lang w:val="ka-GE"/>
        </w:rPr>
        <w:t xml:space="preserve"> ნოემბერი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A0B09" w14:textId="77777777" w:rsidR="00E92A11" w:rsidRDefault="00E92A11" w:rsidP="007902EA">
      <w:pPr>
        <w:spacing w:after="0" w:line="240" w:lineRule="auto"/>
      </w:pPr>
      <w:r>
        <w:separator/>
      </w:r>
    </w:p>
  </w:endnote>
  <w:endnote w:type="continuationSeparator" w:id="0">
    <w:p w14:paraId="52D3DBF0" w14:textId="77777777" w:rsidR="00E92A11" w:rsidRDefault="00E92A1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A7410F5" w:rsidR="004A3BD8" w:rsidRDefault="004A3BD8">
        <w:pPr>
          <w:pStyle w:val="Footer"/>
          <w:jc w:val="right"/>
        </w:pPr>
        <w:r>
          <w:fldChar w:fldCharType="begin"/>
        </w:r>
        <w:r>
          <w:instrText xml:space="preserve"> PAGE   \* MERGEFORMAT </w:instrText>
        </w:r>
        <w:r>
          <w:fldChar w:fldCharType="separate"/>
        </w:r>
        <w:r w:rsidR="00E92A1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8C084" w14:textId="77777777" w:rsidR="00E92A11" w:rsidRDefault="00E92A11" w:rsidP="007902EA">
      <w:pPr>
        <w:spacing w:after="0" w:line="240" w:lineRule="auto"/>
      </w:pPr>
      <w:r>
        <w:separator/>
      </w:r>
    </w:p>
  </w:footnote>
  <w:footnote w:type="continuationSeparator" w:id="0">
    <w:p w14:paraId="22E3D8A0" w14:textId="77777777" w:rsidR="00E92A11" w:rsidRDefault="00E92A1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4AA"/>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0933"/>
    <w:rsid w:val="00CE0AEE"/>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2A11"/>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FDD0-F564-4605-A885-114E35FB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6</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2022-11-16T08:34:00Z</dcterms:modified>
</cp:coreProperties>
</file>