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D0922DD" w:rsidR="009815C7" w:rsidRPr="007B0071" w:rsidRDefault="00F05225" w:rsidP="00373F3E">
      <w:pPr>
        <w:spacing w:after="0" w:line="240" w:lineRule="auto"/>
        <w:jc w:val="center"/>
        <w:rPr>
          <w:rFonts w:ascii="Sylfaen" w:hAnsi="Sylfaen" w:cs="Sylfaen"/>
          <w:b/>
          <w:lang w:val="ka-GE"/>
        </w:rPr>
      </w:pPr>
      <w:r>
        <w:rPr>
          <w:rFonts w:ascii="Sylfaen" w:hAnsi="Sylfaen" w:cs="Sylfaen"/>
          <w:b/>
          <w:lang w:val="ka-GE"/>
        </w:rPr>
        <w:t>მ. ალასანიას ქუჩის წყალარინების</w:t>
      </w:r>
      <w:r w:rsidR="007422E6" w:rsidRPr="007422E6">
        <w:rPr>
          <w:rFonts w:ascii="Sylfaen" w:hAnsi="Sylfaen" w:cs="Sylfaen"/>
          <w:b/>
          <w:lang w:val="ka-GE"/>
        </w:rPr>
        <w:t xml:space="preserve">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00458A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6266B" w:rsidRPr="0046266B">
        <w:rPr>
          <w:rFonts w:ascii="Sylfaen" w:hAnsi="Sylfaen" w:cs="Sylfaen"/>
          <w:lang w:val="ka-GE"/>
        </w:rPr>
        <w:t xml:space="preserve">მ. ალასანიას ქუჩის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917F4A5" w:rsidR="00DB5C8D" w:rsidRPr="006005A1" w:rsidRDefault="0046266B" w:rsidP="00696A50">
      <w:pPr>
        <w:spacing w:after="0" w:line="240" w:lineRule="auto"/>
        <w:jc w:val="both"/>
        <w:rPr>
          <w:rFonts w:ascii="Sylfaen" w:hAnsi="Sylfaen" w:cs="Sylfaen"/>
          <w:lang w:val="ka-GE"/>
        </w:rPr>
      </w:pPr>
      <w:r w:rsidRPr="0046266B">
        <w:rPr>
          <w:rFonts w:ascii="Sylfaen" w:hAnsi="Sylfaen" w:cs="Sylfaen"/>
          <w:lang w:val="ka-GE"/>
        </w:rPr>
        <w:t xml:space="preserve">მ. ალასანიას ქუჩის წყალარინების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502F4F6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E62181">
        <w:rPr>
          <w:rFonts w:ascii="Sylfaen" w:hAnsi="Sylfaen" w:cs="Sylfaen"/>
          <w:lang w:val="ka-GE"/>
        </w:rPr>
        <w:t>29</w:t>
      </w:r>
      <w:r w:rsidR="00B223EC">
        <w:rPr>
          <w:rFonts w:ascii="Sylfaen" w:hAnsi="Sylfaen" w:cs="Sylfaen"/>
          <w:lang w:val="ka-GE"/>
        </w:rPr>
        <w:t>,000.00 ლარი</w:t>
      </w:r>
      <w:r w:rsidRPr="006E1918">
        <w:rPr>
          <w:rFonts w:ascii="Sylfaen" w:hAnsi="Sylfaen" w:cs="Sylfaen"/>
          <w:lang w:val="ka-GE"/>
        </w:rPr>
        <w:t>);</w:t>
      </w:r>
    </w:p>
    <w:p w14:paraId="50CC58AF" w14:textId="005EF29C"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E62181">
        <w:rPr>
          <w:rFonts w:ascii="Sylfaen" w:hAnsi="Sylfaen" w:cs="Sylfaen"/>
          <w:lang w:val="ka-GE"/>
        </w:rPr>
        <w:t>2</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 თითოეულ ლოტზე ცაკლე.</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6D1B3B3A"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Pr>
          <w:rFonts w:ascii="Sylfaen" w:hAnsi="Sylfaen" w:cs="Sylfaen"/>
          <w:lang w:val="ka-GE"/>
        </w:rPr>
        <w:t>3</w:t>
      </w:r>
      <w:r w:rsidRPr="006E1918">
        <w:rPr>
          <w:rFonts w:ascii="Sylfaen" w:hAnsi="Sylfaen" w:cs="Sylfaen"/>
          <w:lang w:val="ka-GE"/>
        </w:rPr>
        <w:t xml:space="preserve">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2C4122B"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62181">
        <w:rPr>
          <w:rFonts w:ascii="Sylfaen" w:hAnsi="Sylfaen"/>
          <w:lang w:val="ka-GE"/>
        </w:rPr>
        <w:t>ვაკე-საბურთალოს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608C88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62181">
        <w:rPr>
          <w:rFonts w:ascii="Sylfaen" w:hAnsi="Sylfaen" w:cs="Sylfaen"/>
          <w:b/>
          <w:sz w:val="20"/>
          <w:szCs w:val="20"/>
          <w:lang w:val="ka-GE"/>
        </w:rPr>
        <w:t xml:space="preserve">2 </w:t>
      </w:r>
      <w:r w:rsidR="00BE32FB">
        <w:rPr>
          <w:rFonts w:ascii="Sylfaen" w:hAnsi="Sylfaen" w:cs="Sylfaen"/>
          <w:b/>
          <w:sz w:val="20"/>
          <w:szCs w:val="20"/>
          <w:lang w:val="ka-GE"/>
        </w:rPr>
        <w:t>დეკ</w:t>
      </w:r>
      <w:bookmarkStart w:id="1" w:name="_GoBack"/>
      <w:bookmarkEnd w:id="1"/>
      <w:r w:rsidR="00E62181">
        <w:rPr>
          <w:rFonts w:ascii="Sylfaen" w:hAnsi="Sylfaen" w:cs="Sylfaen"/>
          <w:b/>
          <w:sz w:val="20"/>
          <w:szCs w:val="20"/>
          <w:lang w:val="ka-GE"/>
        </w:rPr>
        <w:t>ემბერი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97104" w14:textId="77777777" w:rsidR="006B0F09" w:rsidRDefault="006B0F09" w:rsidP="007902EA">
      <w:pPr>
        <w:spacing w:after="0" w:line="240" w:lineRule="auto"/>
      </w:pPr>
      <w:r>
        <w:separator/>
      </w:r>
    </w:p>
  </w:endnote>
  <w:endnote w:type="continuationSeparator" w:id="0">
    <w:p w14:paraId="269DEB16" w14:textId="77777777" w:rsidR="006B0F09" w:rsidRDefault="006B0F0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B135920" w:rsidR="004A3BD8" w:rsidRDefault="004A3BD8">
        <w:pPr>
          <w:pStyle w:val="Footer"/>
          <w:jc w:val="right"/>
        </w:pPr>
        <w:r>
          <w:fldChar w:fldCharType="begin"/>
        </w:r>
        <w:r>
          <w:instrText xml:space="preserve"> PAGE   \* MERGEFORMAT </w:instrText>
        </w:r>
        <w:r>
          <w:fldChar w:fldCharType="separate"/>
        </w:r>
        <w:r w:rsidR="006B0F0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A8B8F" w14:textId="77777777" w:rsidR="006B0F09" w:rsidRDefault="006B0F09" w:rsidP="007902EA">
      <w:pPr>
        <w:spacing w:after="0" w:line="240" w:lineRule="auto"/>
      </w:pPr>
      <w:r>
        <w:separator/>
      </w:r>
    </w:p>
  </w:footnote>
  <w:footnote w:type="continuationSeparator" w:id="0">
    <w:p w14:paraId="015123FD" w14:textId="77777777" w:rsidR="006B0F09" w:rsidRDefault="006B0F0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619C6-DDF8-4AF6-9BB3-95DB986E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6</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2022-11-25T08:59:00Z</dcterms:modified>
</cp:coreProperties>
</file>