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31314A5" w:rsidR="009815C7" w:rsidRPr="007B0071" w:rsidRDefault="00796C8D" w:rsidP="00373F3E">
      <w:pPr>
        <w:spacing w:after="0" w:line="240" w:lineRule="auto"/>
        <w:jc w:val="center"/>
        <w:rPr>
          <w:rFonts w:ascii="Sylfaen" w:hAnsi="Sylfaen" w:cs="Sylfaen"/>
          <w:b/>
          <w:lang w:val="ka-GE"/>
        </w:rPr>
      </w:pPr>
      <w:r>
        <w:rPr>
          <w:rFonts w:ascii="Sylfaen" w:hAnsi="Sylfaen" w:cs="Sylfaen"/>
          <w:b/>
          <w:lang w:val="ka-GE"/>
        </w:rPr>
        <w:t>ალ. ბანძელაძის</w:t>
      </w:r>
      <w:r w:rsidR="00E17134" w:rsidRPr="00E17134">
        <w:rPr>
          <w:rFonts w:ascii="Sylfaen" w:hAnsi="Sylfaen" w:cs="Sylfaen"/>
          <w:b/>
          <w:lang w:val="ka-GE"/>
        </w:rPr>
        <w:t xml:space="preserve"> ქუჩაზე წყალარინების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E3E1656"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0008D" w:rsidRPr="0050008D">
        <w:rPr>
          <w:rFonts w:ascii="Sylfaen" w:hAnsi="Sylfaen" w:cs="Sylfaen"/>
          <w:lang w:val="ka-GE"/>
        </w:rPr>
        <w:t xml:space="preserve">ალ. ბანძელაძის ქუჩაზე </w:t>
      </w:r>
      <w:r w:rsidR="00E17134" w:rsidRPr="00E17134">
        <w:rPr>
          <w:rFonts w:ascii="Sylfaen" w:hAnsi="Sylfaen" w:cs="Sylfaen"/>
          <w:lang w:val="ka-GE"/>
        </w:rPr>
        <w:t xml:space="preserve">წყალარინების ქსელის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F96A511" w:rsidR="00DB5C8D" w:rsidRPr="006005A1" w:rsidRDefault="0050008D" w:rsidP="00696A50">
      <w:pPr>
        <w:spacing w:after="0" w:line="240" w:lineRule="auto"/>
        <w:jc w:val="both"/>
        <w:rPr>
          <w:rFonts w:ascii="Sylfaen" w:hAnsi="Sylfaen" w:cs="Sylfaen"/>
          <w:lang w:val="ka-GE"/>
        </w:rPr>
      </w:pPr>
      <w:r w:rsidRPr="0050008D">
        <w:rPr>
          <w:rFonts w:ascii="Sylfaen" w:hAnsi="Sylfaen" w:cs="Sylfaen"/>
          <w:lang w:val="ka-GE"/>
        </w:rPr>
        <w:t xml:space="preserve">ალ. ბანძელაძის ქუჩაზე </w:t>
      </w:r>
      <w:r w:rsidR="00E17134" w:rsidRPr="00E17134">
        <w:rPr>
          <w:rFonts w:ascii="Sylfaen" w:hAnsi="Sylfaen" w:cs="Sylfaen"/>
          <w:lang w:val="ka-GE"/>
        </w:rPr>
        <w:t xml:space="preserve">წყალარინების ქსელის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FBB4E45"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6967D82F" w14:textId="77777777" w:rsidR="00E16F07" w:rsidRDefault="00E16F07" w:rsidP="00E16F07">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Pr>
          <w:rFonts w:ascii="Sylfaen" w:hAnsi="Sylfaen" w:cs="Sylfaen"/>
          <w:lang w:val="ka-GE"/>
        </w:rPr>
        <w:t xml:space="preserve"> </w:t>
      </w:r>
      <w:r w:rsidRPr="007F186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4FDD6514" w14:textId="77777777" w:rsidR="00E16F07" w:rsidRPr="007F1866" w:rsidRDefault="00E16F07" w:rsidP="00E16F07">
      <w:pPr>
        <w:spacing w:after="0" w:line="240" w:lineRule="auto"/>
        <w:jc w:val="both"/>
        <w:rPr>
          <w:rFonts w:ascii="Sylfaen" w:hAnsi="Sylfaen" w:cs="Sylfaen"/>
          <w:lang w:val="ka-GE"/>
        </w:rPr>
      </w:pPr>
    </w:p>
    <w:p w14:paraId="7B7BA094" w14:textId="04138C08"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6E1918">
        <w:rPr>
          <w:rFonts w:ascii="Sylfaen" w:hAnsi="Sylfaen" w:cs="Sylfaen"/>
        </w:rPr>
        <w:t>GWP-</w:t>
      </w:r>
      <w:r w:rsidR="00B223EC">
        <w:rPr>
          <w:rFonts w:ascii="Sylfaen" w:hAnsi="Sylfaen" w:cs="Sylfaen"/>
          <w:lang w:val="ka-GE"/>
        </w:rPr>
        <w:t>ის მასალის გათვალისწინებით (</w:t>
      </w:r>
      <w:r w:rsidR="007F6489">
        <w:rPr>
          <w:rFonts w:ascii="Sylfaen" w:hAnsi="Sylfaen" w:cs="Sylfaen"/>
        </w:rPr>
        <w:t>30</w:t>
      </w:r>
      <w:r w:rsidR="00986534">
        <w:rPr>
          <w:rFonts w:ascii="Sylfaen" w:hAnsi="Sylfaen" w:cs="Sylfaen"/>
          <w:lang w:val="ka-GE"/>
        </w:rPr>
        <w:t>0</w:t>
      </w:r>
      <w:r w:rsidR="00B223EC">
        <w:rPr>
          <w:rFonts w:ascii="Sylfaen" w:hAnsi="Sylfaen" w:cs="Sylfaen"/>
          <w:lang w:val="ka-GE"/>
        </w:rPr>
        <w:t>,</w:t>
      </w:r>
      <w:r w:rsidR="007F6489">
        <w:rPr>
          <w:rFonts w:ascii="Sylfaen" w:hAnsi="Sylfaen" w:cs="Sylfaen"/>
          <w:lang w:val="ka-GE"/>
        </w:rPr>
        <w:t>0</w:t>
      </w:r>
      <w:r w:rsidR="00986534">
        <w:rPr>
          <w:rFonts w:ascii="Sylfaen" w:hAnsi="Sylfaen" w:cs="Sylfaen"/>
          <w:lang w:val="ka-GE"/>
        </w:rPr>
        <w:t>00</w:t>
      </w:r>
      <w:r w:rsidR="00B223EC">
        <w:rPr>
          <w:rFonts w:ascii="Sylfaen" w:hAnsi="Sylfaen" w:cs="Sylfaen"/>
          <w:lang w:val="ka-GE"/>
        </w:rPr>
        <w:t>.00 ლარი</w:t>
      </w:r>
      <w:r w:rsidRPr="006E1918">
        <w:rPr>
          <w:rFonts w:ascii="Sylfaen" w:hAnsi="Sylfaen" w:cs="Sylfaen"/>
          <w:lang w:val="ka-GE"/>
        </w:rPr>
        <w:t>);</w:t>
      </w:r>
    </w:p>
    <w:p w14:paraId="50CC58AF" w14:textId="7372206B"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Pr>
          <w:rFonts w:ascii="Sylfaen" w:hAnsi="Sylfaen" w:cs="Sylfaen"/>
          <w:lang w:val="ka-GE"/>
        </w:rPr>
        <w:t xml:space="preserve">ა იყოს </w:t>
      </w:r>
      <w:r w:rsidR="001D7A4D">
        <w:rPr>
          <w:rFonts w:ascii="Sylfaen" w:hAnsi="Sylfaen" w:cs="Sylfaen"/>
          <w:lang w:val="ka-GE"/>
        </w:rPr>
        <w:t>4</w:t>
      </w:r>
      <w:r w:rsidRPr="006E1918">
        <w:rPr>
          <w:rFonts w:ascii="Sylfaen" w:hAnsi="Sylfaen" w:cs="Sylfaen"/>
          <w:lang w:val="ka-GE"/>
        </w:rPr>
        <w:t>00,000</w:t>
      </w:r>
      <w:r>
        <w:rPr>
          <w:rFonts w:ascii="Sylfaen" w:hAnsi="Sylfaen" w:cs="Sylfaen"/>
          <w:lang w:val="ka-GE"/>
        </w:rPr>
        <w:t>.00</w:t>
      </w:r>
      <w:r w:rsidRPr="006E1918">
        <w:rPr>
          <w:rFonts w:ascii="Sylfaen" w:hAnsi="Sylfaen" w:cs="Sylfaen"/>
          <w:lang w:val="ka-GE"/>
        </w:rPr>
        <w:t xml:space="preserve"> ლარზე ნაკლები.</w:t>
      </w:r>
    </w:p>
    <w:p w14:paraId="3930C2B3" w14:textId="77777777"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1EAA2239" w14:textId="031621E3" w:rsidR="00E16F07" w:rsidRPr="006E1918" w:rsidRDefault="00E16F07" w:rsidP="00E16F0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სადაზღვეო პოლისის მოქმედების ვადა უნდა იყოს </w:t>
      </w:r>
      <w:r w:rsidR="00556628">
        <w:rPr>
          <w:rFonts w:ascii="Sylfaen" w:hAnsi="Sylfaen" w:cs="Sylfaen"/>
          <w:lang w:val="ka-GE"/>
        </w:rPr>
        <w:t>3 თვე.</w:t>
      </w:r>
    </w:p>
    <w:p w14:paraId="0E5B4D8A" w14:textId="3D00B5AD" w:rsidR="001173C9" w:rsidRDefault="001173C9" w:rsidP="00696A50">
      <w:pPr>
        <w:spacing w:after="0" w:line="240" w:lineRule="auto"/>
        <w:jc w:val="both"/>
        <w:rPr>
          <w:rFonts w:ascii="Sylfaen" w:hAnsi="Sylfaen" w:cs="Sylfaen"/>
          <w:lang w:val="ka-GE"/>
        </w:rPr>
      </w:pP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180533"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0786C">
        <w:rPr>
          <w:rFonts w:ascii="Sylfaen" w:hAnsi="Sylfaen"/>
          <w:lang w:val="ka-GE"/>
        </w:rPr>
        <w:t>ვაკე-საბურთალოს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273454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E2E1F">
        <w:rPr>
          <w:rFonts w:ascii="Sylfaen" w:hAnsi="Sylfaen" w:cs="Sylfaen"/>
          <w:b/>
          <w:sz w:val="20"/>
          <w:szCs w:val="20"/>
          <w:lang w:val="ka-GE"/>
        </w:rPr>
        <w:t>14</w:t>
      </w:r>
      <w:r w:rsidR="00E62181">
        <w:rPr>
          <w:rFonts w:ascii="Sylfaen" w:hAnsi="Sylfaen" w:cs="Sylfaen"/>
          <w:b/>
          <w:sz w:val="20"/>
          <w:szCs w:val="20"/>
          <w:lang w:val="ka-GE"/>
        </w:rPr>
        <w:t xml:space="preserve"> </w:t>
      </w:r>
      <w:r w:rsidR="00BE32FB">
        <w:rPr>
          <w:rFonts w:ascii="Sylfaen" w:hAnsi="Sylfaen" w:cs="Sylfaen"/>
          <w:b/>
          <w:sz w:val="20"/>
          <w:szCs w:val="20"/>
          <w:lang w:val="ka-GE"/>
        </w:rPr>
        <w:t>დეკ</w:t>
      </w:r>
      <w:r w:rsidR="00E62181">
        <w:rPr>
          <w:rFonts w:ascii="Sylfaen" w:hAnsi="Sylfaen" w:cs="Sylfaen"/>
          <w:b/>
          <w:sz w:val="20"/>
          <w:szCs w:val="20"/>
          <w:lang w:val="ka-GE"/>
        </w:rPr>
        <w:t>ემბერი</w:t>
      </w:r>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bookmarkStart w:id="1" w:name="_GoBack"/>
      <w:bookmarkEnd w:id="1"/>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DD00D" w14:textId="77777777" w:rsidR="00E97873" w:rsidRDefault="00E97873" w:rsidP="007902EA">
      <w:pPr>
        <w:spacing w:after="0" w:line="240" w:lineRule="auto"/>
      </w:pPr>
      <w:r>
        <w:separator/>
      </w:r>
    </w:p>
  </w:endnote>
  <w:endnote w:type="continuationSeparator" w:id="0">
    <w:p w14:paraId="0F1497FE" w14:textId="77777777" w:rsidR="00E97873" w:rsidRDefault="00E9787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001E671" w:rsidR="004A3BD8" w:rsidRDefault="004A3BD8">
        <w:pPr>
          <w:pStyle w:val="Footer"/>
          <w:jc w:val="right"/>
        </w:pPr>
        <w:r>
          <w:fldChar w:fldCharType="begin"/>
        </w:r>
        <w:r>
          <w:instrText xml:space="preserve"> PAGE   \* MERGEFORMAT </w:instrText>
        </w:r>
        <w:r>
          <w:fldChar w:fldCharType="separate"/>
        </w:r>
        <w:r w:rsidR="00E9787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29B8E" w14:textId="77777777" w:rsidR="00E97873" w:rsidRDefault="00E97873" w:rsidP="007902EA">
      <w:pPr>
        <w:spacing w:after="0" w:line="240" w:lineRule="auto"/>
      </w:pPr>
      <w:r>
        <w:separator/>
      </w:r>
    </w:p>
  </w:footnote>
  <w:footnote w:type="continuationSeparator" w:id="0">
    <w:p w14:paraId="7F7703C1" w14:textId="77777777" w:rsidR="00E97873" w:rsidRDefault="00E9787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EE6"/>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0786C"/>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E2E1F"/>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08D"/>
    <w:rsid w:val="005111AB"/>
    <w:rsid w:val="00524088"/>
    <w:rsid w:val="005248B1"/>
    <w:rsid w:val="0052656B"/>
    <w:rsid w:val="00533234"/>
    <w:rsid w:val="00540038"/>
    <w:rsid w:val="00544856"/>
    <w:rsid w:val="005553C3"/>
    <w:rsid w:val="00556628"/>
    <w:rsid w:val="005679EB"/>
    <w:rsid w:val="00567ACA"/>
    <w:rsid w:val="00567FC5"/>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848B7"/>
    <w:rsid w:val="007902EA"/>
    <w:rsid w:val="0079252D"/>
    <w:rsid w:val="00794191"/>
    <w:rsid w:val="00796BF5"/>
    <w:rsid w:val="00796C8D"/>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1E28"/>
    <w:rsid w:val="007E2772"/>
    <w:rsid w:val="007F1D40"/>
    <w:rsid w:val="007F3AA0"/>
    <w:rsid w:val="007F4EF2"/>
    <w:rsid w:val="007F4F2B"/>
    <w:rsid w:val="007F6489"/>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97873"/>
    <w:rsid w:val="00EA22AE"/>
    <w:rsid w:val="00EA344B"/>
    <w:rsid w:val="00EA542F"/>
    <w:rsid w:val="00EB217E"/>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0EDE2-3798-492F-8A0C-F001E46E8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6</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295</cp:revision>
  <cp:lastPrinted>2015-07-27T06:36:00Z</cp:lastPrinted>
  <dcterms:created xsi:type="dcterms:W3CDTF">2017-02-28T15:04:00Z</dcterms:created>
  <dcterms:modified xsi:type="dcterms:W3CDTF">2022-12-07T11:36:00Z</dcterms:modified>
</cp:coreProperties>
</file>