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68E384E3" w:rsidR="009815C7" w:rsidRPr="007B0071" w:rsidRDefault="0040162F" w:rsidP="00373F3E">
      <w:pPr>
        <w:spacing w:after="0" w:line="240" w:lineRule="auto"/>
        <w:jc w:val="center"/>
        <w:rPr>
          <w:rFonts w:ascii="Sylfaen" w:hAnsi="Sylfaen" w:cs="Sylfaen"/>
          <w:b/>
          <w:lang w:val="ka-GE"/>
        </w:rPr>
      </w:pPr>
      <w:r>
        <w:rPr>
          <w:rFonts w:ascii="Sylfaen" w:hAnsi="Sylfaen" w:cs="Sylfaen"/>
          <w:b/>
          <w:lang w:val="ka-GE"/>
        </w:rPr>
        <w:t xml:space="preserve">ისანი-სამგორის რაიონში, </w:t>
      </w:r>
      <w:r w:rsidR="00970B3A" w:rsidRPr="00970B3A">
        <w:rPr>
          <w:rFonts w:ascii="Sylfaen" w:hAnsi="Sylfaen" w:cs="Sylfaen"/>
          <w:b/>
          <w:lang w:val="ka-GE"/>
        </w:rPr>
        <w:t>ღრმაღელეს II რიგის საფილტრ</w:t>
      </w:r>
      <w:r w:rsidR="00970B3A">
        <w:rPr>
          <w:rFonts w:ascii="Sylfaen" w:hAnsi="Sylfaen" w:cs="Sylfaen"/>
          <w:b/>
          <w:lang w:val="ka-GE"/>
        </w:rPr>
        <w:t xml:space="preserve">ე ნაგებობის სარემონტო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0B651F76"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40162F" w:rsidRPr="0040162F">
        <w:rPr>
          <w:rFonts w:ascii="Sylfaen" w:hAnsi="Sylfaen" w:cs="Sylfaen"/>
          <w:lang w:val="ka-GE"/>
        </w:rPr>
        <w:t xml:space="preserve">ისანი-სამგორის რაიონში, </w:t>
      </w:r>
      <w:r w:rsidR="00907967" w:rsidRPr="00907967">
        <w:rPr>
          <w:rFonts w:ascii="Sylfaen" w:hAnsi="Sylfaen" w:cs="Sylfaen"/>
          <w:lang w:val="ka-GE"/>
        </w:rPr>
        <w:t>ღრმაღელეს II რიგის საფილტრ</w:t>
      </w:r>
      <w:r w:rsidR="00907967">
        <w:rPr>
          <w:rFonts w:ascii="Sylfaen" w:hAnsi="Sylfaen" w:cs="Sylfaen"/>
          <w:lang w:val="ka-GE"/>
        </w:rPr>
        <w:t xml:space="preserve">ე ნაგებობის სარემონტო </w:t>
      </w:r>
      <w:r w:rsidR="0044376C" w:rsidRPr="005756B4">
        <w:rPr>
          <w:rFonts w:ascii="Sylfaen" w:hAnsi="Sylfaen" w:cs="Sylfaen"/>
          <w:lang w:val="ka-GE"/>
        </w:rPr>
        <w:t>სამუშაოების</w:t>
      </w:r>
      <w:r w:rsidR="008D3CB4" w:rsidRPr="005756B4">
        <w:rPr>
          <w:rFonts w:ascii="Sylfaen" w:hAnsi="Sylfaen" w:cs="Sylfaen"/>
          <w:lang w:val="ka-GE"/>
        </w:rPr>
        <w:t xml:space="preserve"> შესყიდვაზე.</w:t>
      </w:r>
      <w:r w:rsidR="008D3CB4">
        <w:rPr>
          <w:rFonts w:ascii="Sylfaen" w:hAnsi="Sylfaen" w:cs="Sylfaen"/>
          <w:lang w:val="ka-GE"/>
        </w:rPr>
        <w:t xml:space="preserve">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5B8003E0" w:rsidR="00DB5C8D" w:rsidRPr="006005A1" w:rsidRDefault="0040162F" w:rsidP="00696A50">
      <w:pPr>
        <w:spacing w:after="0" w:line="240" w:lineRule="auto"/>
        <w:jc w:val="both"/>
        <w:rPr>
          <w:rFonts w:ascii="Sylfaen" w:hAnsi="Sylfaen" w:cs="Sylfaen"/>
          <w:lang w:val="ka-GE"/>
        </w:rPr>
      </w:pPr>
      <w:r w:rsidRPr="0040162F">
        <w:rPr>
          <w:rFonts w:ascii="Sylfaen" w:hAnsi="Sylfaen" w:cs="Sylfaen"/>
          <w:lang w:val="ka-GE"/>
        </w:rPr>
        <w:t xml:space="preserve">ისანი-სამგორის რაიონში, </w:t>
      </w:r>
      <w:r w:rsidR="00907967" w:rsidRPr="00907967">
        <w:rPr>
          <w:rFonts w:ascii="Sylfaen" w:hAnsi="Sylfaen" w:cs="Sylfaen"/>
          <w:lang w:val="ka-GE"/>
        </w:rPr>
        <w:t>ღრმაღელეს II რიგის საფილტრ</w:t>
      </w:r>
      <w:r w:rsidR="00907967">
        <w:rPr>
          <w:rFonts w:ascii="Sylfaen" w:hAnsi="Sylfaen" w:cs="Sylfaen"/>
          <w:lang w:val="ka-GE"/>
        </w:rPr>
        <w:t xml:space="preserve">ე ნაგებობის სარემონტო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7CA7207F"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3296AD36" w14:textId="09C98389" w:rsidR="007E12E3" w:rsidRDefault="007E12E3" w:rsidP="00696A50">
      <w:pPr>
        <w:spacing w:after="0" w:line="240" w:lineRule="auto"/>
        <w:jc w:val="both"/>
        <w:rPr>
          <w:rFonts w:ascii="Sylfaen" w:hAnsi="Sylfaen" w:cs="Sylfaen"/>
          <w:lang w:val="ka-GE"/>
        </w:rPr>
      </w:pPr>
      <w:r>
        <w:rPr>
          <w:rFonts w:ascii="Sylfaen" w:hAnsi="Sylfaen" w:cs="Sylfaen"/>
        </w:rPr>
        <w:t xml:space="preserve">- </w:t>
      </w:r>
      <w:r>
        <w:rPr>
          <w:rFonts w:ascii="Sylfaen" w:hAnsi="Sylfaen" w:cs="Sylfaen"/>
          <w:lang w:val="ka-GE"/>
        </w:rPr>
        <w:t>ტენდერში მონაწილე კომპანიამ წინადადების წარმოდგენამდე უნდა დაათვალიეროს ობიექტი და მხოლოდ აღნიშნული შემდეგ წარმოადგინოს წინადადება;</w:t>
      </w:r>
    </w:p>
    <w:p w14:paraId="12C7D821" w14:textId="41F00BBB" w:rsidR="007E12E3" w:rsidRPr="0079464A" w:rsidRDefault="007E12E3" w:rsidP="00696A50">
      <w:pPr>
        <w:spacing w:after="0" w:line="240" w:lineRule="auto"/>
        <w:jc w:val="both"/>
        <w:rPr>
          <w:rFonts w:ascii="Sylfaen" w:hAnsi="Sylfaen" w:cs="Sylfaen"/>
          <w:color w:val="FF0000"/>
        </w:rPr>
      </w:pPr>
      <w:r w:rsidRPr="0079464A">
        <w:rPr>
          <w:rFonts w:ascii="Sylfaen" w:hAnsi="Sylfaen" w:cs="Sylfaen"/>
          <w:color w:val="FF0000"/>
          <w:lang w:val="ka-GE"/>
        </w:rPr>
        <w:t xml:space="preserve">- </w:t>
      </w:r>
      <w:r w:rsidRPr="0079464A">
        <w:rPr>
          <w:rFonts w:ascii="Sylfaen" w:hAnsi="Sylfaen" w:cs="Sylfaen"/>
          <w:b/>
          <w:color w:val="FF0000"/>
          <w:lang w:val="ka-GE"/>
        </w:rPr>
        <w:t>ტენდერში მონაწილე კომპანია არ არის შეზღუდული წარმოადგინოს გადახურვის ალტერნატიული წინადადება (ახალი ტექნოლოგიების გამოყენებით).</w:t>
      </w:r>
    </w:p>
    <w:p w14:paraId="75DC4145" w14:textId="77777777" w:rsidR="007E12E3" w:rsidRPr="007E12E3" w:rsidRDefault="007E12E3" w:rsidP="00696A50">
      <w:pPr>
        <w:spacing w:after="0" w:line="240" w:lineRule="auto"/>
        <w:jc w:val="both"/>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512FC08"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66462FD6"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40162F">
        <w:rPr>
          <w:rFonts w:ascii="Sylfaen" w:hAnsi="Sylfaen"/>
          <w:lang w:val="ka-GE"/>
        </w:rPr>
        <w:t>ისანი-სამგორის</w:t>
      </w:r>
      <w:r w:rsidR="0064425B">
        <w:rPr>
          <w:rFonts w:ascii="Sylfaen" w:hAnsi="Sylfaen"/>
          <w:lang w:val="ka-GE"/>
        </w:rPr>
        <w:t xml:space="preserve"> </w:t>
      </w:r>
      <w:r>
        <w:rPr>
          <w:rFonts w:ascii="Sylfaen" w:hAnsi="Sylfaen"/>
          <w:lang w:val="ka-GE"/>
        </w:rPr>
        <w:t>რაიონში</w:t>
      </w:r>
      <w:r w:rsidR="00696A50">
        <w:rPr>
          <w:rFonts w:ascii="Sylfaen" w:hAnsi="Sylfaen"/>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177961F"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5D2771">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3A25FB59"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2D2288">
        <w:rPr>
          <w:rFonts w:ascii="Sylfaen" w:hAnsi="Sylfaen" w:cs="Sylfaen"/>
          <w:b/>
          <w:sz w:val="20"/>
          <w:szCs w:val="20"/>
          <w:lang w:val="ka-GE"/>
        </w:rPr>
        <w:t>2022</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00B728B2">
        <w:rPr>
          <w:rFonts w:ascii="Sylfaen" w:hAnsi="Sylfaen" w:cs="Sylfaen"/>
          <w:b/>
          <w:sz w:val="20"/>
          <w:szCs w:val="20"/>
          <w:lang w:val="ka-GE"/>
        </w:rPr>
        <w:t xml:space="preserve"> </w:t>
      </w:r>
      <w:r w:rsidR="0092255B">
        <w:rPr>
          <w:rFonts w:ascii="Sylfaen" w:hAnsi="Sylfaen" w:cs="Sylfaen"/>
          <w:b/>
          <w:sz w:val="20"/>
          <w:szCs w:val="20"/>
        </w:rPr>
        <w:t>27</w:t>
      </w:r>
      <w:r w:rsidR="00B728B2">
        <w:rPr>
          <w:rFonts w:ascii="Sylfaen" w:hAnsi="Sylfaen" w:cs="Sylfaen"/>
          <w:b/>
          <w:sz w:val="20"/>
          <w:szCs w:val="20"/>
          <w:lang w:val="ka-GE"/>
        </w:rPr>
        <w:t xml:space="preserve"> დეკ</w:t>
      </w:r>
      <w:r w:rsidR="00730D06">
        <w:rPr>
          <w:rFonts w:ascii="Sylfaen" w:hAnsi="Sylfaen" w:cs="Sylfaen"/>
          <w:b/>
          <w:sz w:val="20"/>
          <w:szCs w:val="20"/>
          <w:lang w:val="ka-GE"/>
        </w:rPr>
        <w:t>ემბერი</w:t>
      </w:r>
      <w:r w:rsidR="000C130E">
        <w:rPr>
          <w:rFonts w:ascii="Sylfaen" w:hAnsi="Sylfaen" w:cs="Sylfaen"/>
          <w:b/>
          <w:sz w:val="20"/>
          <w:szCs w:val="20"/>
          <w:lang w:val="ka-GE"/>
        </w:rPr>
        <w:t>,</w:t>
      </w:r>
      <w:r w:rsidR="005756B4">
        <w:rPr>
          <w:rFonts w:ascii="Sylfaen" w:hAnsi="Sylfaen" w:cs="Sylfaen"/>
          <w:b/>
          <w:sz w:val="20"/>
          <w:szCs w:val="20"/>
          <w:lang w:val="ka-GE"/>
        </w:rPr>
        <w:t xml:space="preserve"> 15</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bookmarkStart w:id="1" w:name="_GoBack"/>
      <w:bookmarkEnd w:id="1"/>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1348C87A" w14:textId="2353607E" w:rsidR="004526FA" w:rsidRDefault="004526FA" w:rsidP="00696A50">
      <w:pPr>
        <w:spacing w:after="0"/>
        <w:jc w:val="both"/>
        <w:rPr>
          <w:rFonts w:ascii="Sylfaen" w:hAnsi="Sylfaen"/>
          <w:b/>
          <w:lang w:val="ka-GE"/>
        </w:rPr>
      </w:pPr>
    </w:p>
    <w:p w14:paraId="50A9880E" w14:textId="46B199E6" w:rsidR="001A224E" w:rsidRDefault="001A224E" w:rsidP="00696A50">
      <w:pPr>
        <w:spacing w:after="0"/>
        <w:jc w:val="both"/>
        <w:rPr>
          <w:rFonts w:ascii="Sylfaen" w:hAnsi="Sylfaen"/>
          <w:b/>
          <w:lang w:val="ka-GE"/>
        </w:rPr>
      </w:pPr>
    </w:p>
    <w:p w14:paraId="2669E858" w14:textId="235F0C29" w:rsidR="001A224E" w:rsidRDefault="001A224E" w:rsidP="00696A50">
      <w:pPr>
        <w:spacing w:after="0"/>
        <w:jc w:val="both"/>
        <w:rPr>
          <w:rFonts w:ascii="Sylfaen" w:hAnsi="Sylfaen"/>
          <w:b/>
          <w:lang w:val="ka-GE"/>
        </w:rPr>
      </w:pPr>
    </w:p>
    <w:p w14:paraId="106251BF" w14:textId="59D46C00" w:rsidR="001A224E" w:rsidRDefault="001A224E" w:rsidP="00696A50">
      <w:pPr>
        <w:spacing w:after="0"/>
        <w:jc w:val="both"/>
        <w:rPr>
          <w:rFonts w:ascii="Sylfaen" w:hAnsi="Sylfaen"/>
          <w:b/>
          <w:lang w:val="ka-GE"/>
        </w:rPr>
      </w:pPr>
    </w:p>
    <w:p w14:paraId="454033CF" w14:textId="14548B1A" w:rsidR="001A224E" w:rsidRDefault="001A224E" w:rsidP="00696A50">
      <w:pPr>
        <w:spacing w:after="0"/>
        <w:jc w:val="both"/>
        <w:rPr>
          <w:rFonts w:ascii="Sylfaen" w:hAnsi="Sylfaen"/>
          <w:b/>
          <w:lang w:val="ka-GE"/>
        </w:rPr>
      </w:pPr>
    </w:p>
    <w:p w14:paraId="0A690F88" w14:textId="14B627C0" w:rsidR="001A224E" w:rsidRDefault="001A224E" w:rsidP="00696A50">
      <w:pPr>
        <w:spacing w:after="0"/>
        <w:jc w:val="both"/>
        <w:rPr>
          <w:rFonts w:ascii="Sylfaen" w:hAnsi="Sylfaen"/>
          <w:b/>
          <w:lang w:val="ka-GE"/>
        </w:rPr>
      </w:pPr>
    </w:p>
    <w:p w14:paraId="2B1FA966" w14:textId="283B6906" w:rsidR="001A224E" w:rsidRDefault="001A224E" w:rsidP="00696A50">
      <w:pPr>
        <w:spacing w:after="0"/>
        <w:jc w:val="both"/>
        <w:rPr>
          <w:rFonts w:ascii="Sylfaen" w:hAnsi="Sylfaen"/>
          <w:b/>
          <w:lang w:val="ka-GE"/>
        </w:rPr>
      </w:pPr>
    </w:p>
    <w:p w14:paraId="0A38C69A" w14:textId="2672ED14" w:rsidR="001A224E" w:rsidRDefault="001A224E" w:rsidP="00696A50">
      <w:pPr>
        <w:spacing w:after="0"/>
        <w:jc w:val="both"/>
        <w:rPr>
          <w:rFonts w:ascii="Sylfaen" w:hAnsi="Sylfaen"/>
          <w:b/>
          <w:lang w:val="ka-GE"/>
        </w:rPr>
      </w:pPr>
    </w:p>
    <w:p w14:paraId="21FDE61E" w14:textId="6649E359" w:rsidR="001A224E" w:rsidRDefault="001A224E" w:rsidP="00696A50">
      <w:pPr>
        <w:spacing w:after="0"/>
        <w:jc w:val="both"/>
        <w:rPr>
          <w:rFonts w:ascii="Sylfaen" w:hAnsi="Sylfaen"/>
          <w:b/>
          <w:lang w:val="ka-GE"/>
        </w:rPr>
      </w:pPr>
    </w:p>
    <w:p w14:paraId="3BA3ACB7" w14:textId="77777777" w:rsidR="001A224E" w:rsidRDefault="001A224E"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D7626CB"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1" w:history="1">
        <w:r w:rsidR="001A224E" w:rsidRPr="002D4B04">
          <w:rPr>
            <w:rStyle w:val="Hyperlink"/>
            <w:rFonts w:ascii="Sylfaen" w:hAnsi="Sylfaen"/>
            <w:lang w:val="ka-GE"/>
          </w:rPr>
          <w:t>msilagadze@gwp.ge</w:t>
        </w:r>
      </w:hyperlink>
      <w:r w:rsidR="001A224E">
        <w:rPr>
          <w:rFonts w:ascii="Sylfaen" w:hAnsi="Sylfaen"/>
          <w:lang w:val="ka-GE"/>
        </w:rPr>
        <w:t xml:space="preserve"> </w:t>
      </w:r>
      <w:r w:rsidRPr="00E41D48">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555BF182"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1A224E" w:rsidRPr="002D4B04">
          <w:rPr>
            <w:rStyle w:val="Hyperlink"/>
            <w:rFonts w:ascii="Sylfaen" w:hAnsi="Sylfaen"/>
            <w:lang w:val="ka-GE"/>
          </w:rPr>
          <w:t>ikhvadagadze@gwp.ge</w:t>
        </w:r>
      </w:hyperlink>
      <w:r w:rsidR="001A224E">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29197D" w14:textId="77777777" w:rsidR="001E1C43" w:rsidRDefault="001E1C43" w:rsidP="007902EA">
      <w:pPr>
        <w:spacing w:after="0" w:line="240" w:lineRule="auto"/>
      </w:pPr>
      <w:r>
        <w:separator/>
      </w:r>
    </w:p>
  </w:endnote>
  <w:endnote w:type="continuationSeparator" w:id="0">
    <w:p w14:paraId="6FB6A250" w14:textId="77777777" w:rsidR="001E1C43" w:rsidRDefault="001E1C43"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22939142" w:rsidR="004A3BD8" w:rsidRDefault="004A3BD8">
        <w:pPr>
          <w:pStyle w:val="Footer"/>
          <w:jc w:val="right"/>
        </w:pPr>
        <w:r>
          <w:fldChar w:fldCharType="begin"/>
        </w:r>
        <w:r>
          <w:instrText xml:space="preserve"> PAGE   \* MERGEFORMAT </w:instrText>
        </w:r>
        <w:r>
          <w:fldChar w:fldCharType="separate"/>
        </w:r>
        <w:r w:rsidR="001E1C43">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3D119E" w14:textId="77777777" w:rsidR="001E1C43" w:rsidRDefault="001E1C43" w:rsidP="007902EA">
      <w:pPr>
        <w:spacing w:after="0" w:line="240" w:lineRule="auto"/>
      </w:pPr>
      <w:r>
        <w:separator/>
      </w:r>
    </w:p>
  </w:footnote>
  <w:footnote w:type="continuationSeparator" w:id="0">
    <w:p w14:paraId="2A5C665D" w14:textId="77777777" w:rsidR="001E1C43" w:rsidRDefault="001E1C43"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5B9A"/>
    <w:rsid w:val="000974B9"/>
    <w:rsid w:val="000A0D72"/>
    <w:rsid w:val="000A6D48"/>
    <w:rsid w:val="000B1C85"/>
    <w:rsid w:val="000B4C5E"/>
    <w:rsid w:val="000B5D0F"/>
    <w:rsid w:val="000C130E"/>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224E"/>
    <w:rsid w:val="001A47AF"/>
    <w:rsid w:val="001B055A"/>
    <w:rsid w:val="001B0D00"/>
    <w:rsid w:val="001B6BD5"/>
    <w:rsid w:val="001B740A"/>
    <w:rsid w:val="001B75E0"/>
    <w:rsid w:val="001B7903"/>
    <w:rsid w:val="001C112D"/>
    <w:rsid w:val="001C2BF2"/>
    <w:rsid w:val="001C7577"/>
    <w:rsid w:val="001D3B12"/>
    <w:rsid w:val="001D63C9"/>
    <w:rsid w:val="001E0606"/>
    <w:rsid w:val="001E1C43"/>
    <w:rsid w:val="001F4A30"/>
    <w:rsid w:val="001F6753"/>
    <w:rsid w:val="00202451"/>
    <w:rsid w:val="002056E8"/>
    <w:rsid w:val="00207B93"/>
    <w:rsid w:val="00207CEA"/>
    <w:rsid w:val="0021119E"/>
    <w:rsid w:val="0021503D"/>
    <w:rsid w:val="00216B88"/>
    <w:rsid w:val="0022155A"/>
    <w:rsid w:val="00226E1C"/>
    <w:rsid w:val="002319CA"/>
    <w:rsid w:val="00237416"/>
    <w:rsid w:val="00241768"/>
    <w:rsid w:val="002422D6"/>
    <w:rsid w:val="002468A9"/>
    <w:rsid w:val="00255EB0"/>
    <w:rsid w:val="0025658B"/>
    <w:rsid w:val="002568CE"/>
    <w:rsid w:val="00257F36"/>
    <w:rsid w:val="00266CA0"/>
    <w:rsid w:val="00270BF2"/>
    <w:rsid w:val="002713EC"/>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288"/>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27F7"/>
    <w:rsid w:val="003C568B"/>
    <w:rsid w:val="003C66BD"/>
    <w:rsid w:val="003C6F22"/>
    <w:rsid w:val="003D6473"/>
    <w:rsid w:val="003E15FA"/>
    <w:rsid w:val="003F370C"/>
    <w:rsid w:val="003F5521"/>
    <w:rsid w:val="003F699A"/>
    <w:rsid w:val="0040162F"/>
    <w:rsid w:val="00410285"/>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556"/>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088"/>
    <w:rsid w:val="005248B1"/>
    <w:rsid w:val="0052656B"/>
    <w:rsid w:val="00533234"/>
    <w:rsid w:val="00540038"/>
    <w:rsid w:val="00544856"/>
    <w:rsid w:val="005553C3"/>
    <w:rsid w:val="005643C0"/>
    <w:rsid w:val="005679EB"/>
    <w:rsid w:val="00567ACA"/>
    <w:rsid w:val="00570483"/>
    <w:rsid w:val="0057474B"/>
    <w:rsid w:val="005756B4"/>
    <w:rsid w:val="00575D3E"/>
    <w:rsid w:val="00580531"/>
    <w:rsid w:val="005832A4"/>
    <w:rsid w:val="00583B48"/>
    <w:rsid w:val="00586056"/>
    <w:rsid w:val="00586C84"/>
    <w:rsid w:val="00591AFD"/>
    <w:rsid w:val="00595E4B"/>
    <w:rsid w:val="005A0827"/>
    <w:rsid w:val="005A798F"/>
    <w:rsid w:val="005C14A4"/>
    <w:rsid w:val="005C490D"/>
    <w:rsid w:val="005D2771"/>
    <w:rsid w:val="005D3B83"/>
    <w:rsid w:val="005E05B1"/>
    <w:rsid w:val="005E130F"/>
    <w:rsid w:val="005E1A27"/>
    <w:rsid w:val="005F3357"/>
    <w:rsid w:val="006005A1"/>
    <w:rsid w:val="00610FC8"/>
    <w:rsid w:val="00615BD2"/>
    <w:rsid w:val="00632910"/>
    <w:rsid w:val="00633210"/>
    <w:rsid w:val="00633F4A"/>
    <w:rsid w:val="00634B58"/>
    <w:rsid w:val="006352D2"/>
    <w:rsid w:val="0064425B"/>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0D06"/>
    <w:rsid w:val="00734570"/>
    <w:rsid w:val="007346CD"/>
    <w:rsid w:val="00735828"/>
    <w:rsid w:val="00764A65"/>
    <w:rsid w:val="007715BA"/>
    <w:rsid w:val="00772078"/>
    <w:rsid w:val="007754D2"/>
    <w:rsid w:val="007778CE"/>
    <w:rsid w:val="007902EA"/>
    <w:rsid w:val="0079252D"/>
    <w:rsid w:val="00794191"/>
    <w:rsid w:val="0079464A"/>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2E3"/>
    <w:rsid w:val="007E1E28"/>
    <w:rsid w:val="007E2772"/>
    <w:rsid w:val="007F1D40"/>
    <w:rsid w:val="007F3AA0"/>
    <w:rsid w:val="007F4EF2"/>
    <w:rsid w:val="007F4F2B"/>
    <w:rsid w:val="007F7ADB"/>
    <w:rsid w:val="0081634F"/>
    <w:rsid w:val="00822939"/>
    <w:rsid w:val="008246F4"/>
    <w:rsid w:val="00824EDA"/>
    <w:rsid w:val="00833770"/>
    <w:rsid w:val="00834371"/>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D57B5"/>
    <w:rsid w:val="008E16DA"/>
    <w:rsid w:val="008E33F2"/>
    <w:rsid w:val="008E3D20"/>
    <w:rsid w:val="008E3E42"/>
    <w:rsid w:val="008E55E0"/>
    <w:rsid w:val="008F419D"/>
    <w:rsid w:val="008F44A9"/>
    <w:rsid w:val="0090279D"/>
    <w:rsid w:val="00904044"/>
    <w:rsid w:val="00907967"/>
    <w:rsid w:val="009113A9"/>
    <w:rsid w:val="0091272C"/>
    <w:rsid w:val="00913646"/>
    <w:rsid w:val="0091781A"/>
    <w:rsid w:val="009203F4"/>
    <w:rsid w:val="009214A6"/>
    <w:rsid w:val="0092255B"/>
    <w:rsid w:val="00922889"/>
    <w:rsid w:val="00925DC2"/>
    <w:rsid w:val="009261B9"/>
    <w:rsid w:val="00931A9A"/>
    <w:rsid w:val="00937B0D"/>
    <w:rsid w:val="00940D2A"/>
    <w:rsid w:val="00950D10"/>
    <w:rsid w:val="00954423"/>
    <w:rsid w:val="00954527"/>
    <w:rsid w:val="009567A7"/>
    <w:rsid w:val="00957E8C"/>
    <w:rsid w:val="009621F5"/>
    <w:rsid w:val="009634B1"/>
    <w:rsid w:val="00970B3A"/>
    <w:rsid w:val="009743D0"/>
    <w:rsid w:val="009804B1"/>
    <w:rsid w:val="009815C7"/>
    <w:rsid w:val="00981AF8"/>
    <w:rsid w:val="00985307"/>
    <w:rsid w:val="00986D1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04D6"/>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37E4"/>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AA6"/>
    <w:rsid w:val="00A64E45"/>
    <w:rsid w:val="00A74B75"/>
    <w:rsid w:val="00A804C4"/>
    <w:rsid w:val="00A847D4"/>
    <w:rsid w:val="00A935AC"/>
    <w:rsid w:val="00A96330"/>
    <w:rsid w:val="00AA4617"/>
    <w:rsid w:val="00AA511B"/>
    <w:rsid w:val="00AA6A7B"/>
    <w:rsid w:val="00AC32F5"/>
    <w:rsid w:val="00AC494C"/>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4337"/>
    <w:rsid w:val="00B27B0B"/>
    <w:rsid w:val="00B30838"/>
    <w:rsid w:val="00B35065"/>
    <w:rsid w:val="00B409CA"/>
    <w:rsid w:val="00B42689"/>
    <w:rsid w:val="00B44563"/>
    <w:rsid w:val="00B47896"/>
    <w:rsid w:val="00B47D4C"/>
    <w:rsid w:val="00B511D7"/>
    <w:rsid w:val="00B5249E"/>
    <w:rsid w:val="00B5452A"/>
    <w:rsid w:val="00B616CF"/>
    <w:rsid w:val="00B71EF5"/>
    <w:rsid w:val="00B728B2"/>
    <w:rsid w:val="00B806AE"/>
    <w:rsid w:val="00B830F8"/>
    <w:rsid w:val="00B83F6B"/>
    <w:rsid w:val="00B84106"/>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42A9C"/>
    <w:rsid w:val="00C55BCF"/>
    <w:rsid w:val="00C6196D"/>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598E"/>
    <w:rsid w:val="00CE69DB"/>
    <w:rsid w:val="00CE7176"/>
    <w:rsid w:val="00CE7641"/>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5C07"/>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B2E15"/>
    <w:rsid w:val="00EC2046"/>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75EC70-9995-40BE-B5E0-A75FDB76B2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1733</TotalTime>
  <Pages>6</Pages>
  <Words>1112</Words>
  <Characters>6339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279</cp:revision>
  <cp:lastPrinted>2015-07-27T06:36:00Z</cp:lastPrinted>
  <dcterms:created xsi:type="dcterms:W3CDTF">2017-02-28T15:04:00Z</dcterms:created>
  <dcterms:modified xsi:type="dcterms:W3CDTF">2022-12-20T13:19:00Z</dcterms:modified>
</cp:coreProperties>
</file>