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291A8C78" w:rsidR="00A81263" w:rsidRPr="00B93112" w:rsidRDefault="0055145E" w:rsidP="006E722A">
      <w:pPr>
        <w:spacing w:after="0" w:line="240" w:lineRule="auto"/>
        <w:jc w:val="center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B67646" w:rsidRPr="00B93112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ავტოსადგომის ტერიტორიის მოწყობა  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6CC7BFB5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83066F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="0083066F">
        <w:rPr>
          <w:rFonts w:asciiTheme="minorHAnsi" w:hAnsiTheme="minorHAnsi" w:cstheme="minorHAnsi"/>
          <w:b/>
          <w:sz w:val="20"/>
          <w:szCs w:val="20"/>
          <w:lang w:val="ka-GE"/>
        </w:rPr>
        <w:t>12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.2022/</w:t>
      </w:r>
      <w:r w:rsidR="00A40DB7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815FEAF" w14:textId="28E1C04A" w:rsidR="0064564C" w:rsidRPr="0083066F" w:rsidRDefault="00816964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83066F" w:rsidRPr="0083066F">
        <w:rPr>
          <w:rFonts w:ascii="Sylfaen" w:hAnsi="Sylfaen" w:cs="Sylfaen"/>
          <w:sz w:val="18"/>
          <w:szCs w:val="20"/>
          <w:lang w:val="ka-GE"/>
        </w:rPr>
        <w:t>:</w:t>
      </w:r>
    </w:p>
    <w:p w14:paraId="4ED84329" w14:textId="77777777" w:rsidR="0064564C" w:rsidRPr="001D2736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3D16BE73" w14:textId="369788E3" w:rsidR="002A235E" w:rsidRPr="003532D6" w:rsidRDefault="002A235E" w:rsidP="0083066F">
      <w:pPr>
        <w:pStyle w:val="ListParagraph"/>
        <w:numPr>
          <w:ilvl w:val="0"/>
          <w:numId w:val="32"/>
        </w:numPr>
        <w:spacing w:after="0" w:line="240" w:lineRule="auto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  <w:r w:rsidRPr="0083066F">
        <w:rPr>
          <w:rFonts w:ascii="Sylfaen" w:hAnsi="Sylfaen" w:cs="Sylfaen"/>
          <w:b/>
          <w:bCs/>
          <w:sz w:val="18"/>
          <w:szCs w:val="20"/>
          <w:lang w:val="ka-GE"/>
        </w:rPr>
        <w:t>ავტოსადგომის ტერიტორიის მოწყობ</w:t>
      </w:r>
      <w:r w:rsidR="0083066F" w:rsidRPr="0083066F">
        <w:rPr>
          <w:rFonts w:ascii="Sylfaen" w:hAnsi="Sylfaen" w:cs="Sylfaen"/>
          <w:b/>
          <w:bCs/>
          <w:sz w:val="18"/>
          <w:szCs w:val="20"/>
          <w:lang w:val="ka-GE"/>
        </w:rPr>
        <w:t>ა</w:t>
      </w:r>
      <w:r w:rsidRPr="0083066F">
        <w:rPr>
          <w:rFonts w:ascii="Sylfaen" w:hAnsi="Sylfaen" w:cs="Sylfaen"/>
          <w:b/>
          <w:bCs/>
          <w:sz w:val="18"/>
          <w:szCs w:val="20"/>
          <w:lang w:val="ka-GE"/>
        </w:rPr>
        <w:t xml:space="preserve">  (ქ.თბილისი, თენგიზ ჩანტლაძის 1 შეს. N10 მიმდებარედ).</w:t>
      </w:r>
    </w:p>
    <w:p w14:paraId="74CAD41E" w14:textId="77777777" w:rsidR="003532D6" w:rsidRPr="003532D6" w:rsidRDefault="003532D6" w:rsidP="003532D6">
      <w:pPr>
        <w:pStyle w:val="ListParagraph"/>
        <w:rPr>
          <w:rFonts w:ascii="Sylfaen" w:hAnsi="Sylfaen" w:cs="Sylfaen"/>
          <w:sz w:val="18"/>
          <w:szCs w:val="20"/>
          <w:lang w:val="ka-GE"/>
        </w:rPr>
      </w:pPr>
      <w:r w:rsidRPr="003532D6">
        <w:rPr>
          <w:rFonts w:ascii="Sylfaen" w:hAnsi="Sylfaen" w:cs="Sylfaen"/>
          <w:sz w:val="18"/>
          <w:szCs w:val="20"/>
          <w:lang w:val="ka-GE"/>
        </w:rPr>
        <w:t>პარკინგისთვის გამოყოფილი საერთო ფართობი შეადგენს - 13,107 კვ.მ-ს.</w:t>
      </w:r>
    </w:p>
    <w:p w14:paraId="6E6B41E1" w14:textId="77777777" w:rsidR="003532D6" w:rsidRPr="0083066F" w:rsidRDefault="003532D6" w:rsidP="003532D6">
      <w:pPr>
        <w:pStyle w:val="ListParagraph"/>
        <w:spacing w:after="0" w:line="240" w:lineRule="auto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2C9517A6" w14:textId="77777777" w:rsidR="00FC09A6" w:rsidRPr="002F4237" w:rsidRDefault="00FC09A6" w:rsidP="00D712F9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EB8F4EC" w14:textId="77777777"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5FA0DBBF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="009C1160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="001D2736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="009C1160"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( სასურველია მინ. 5 პროექტი)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367A958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0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</w:t>
      </w:r>
      <w:r w:rsidR="0083066F">
        <w:rPr>
          <w:rFonts w:ascii="Sylfaen" w:hAnsi="Sylfaen" w:cs="Sylfaen"/>
          <w:sz w:val="18"/>
          <w:szCs w:val="20"/>
          <w:lang w:val="ka-GE"/>
        </w:rPr>
        <w:t>ლ</w:t>
      </w:r>
      <w:r w:rsidRPr="00516E8F">
        <w:rPr>
          <w:rFonts w:ascii="Sylfaen" w:hAnsi="Sylfaen" w:cs="Sylfaen"/>
          <w:sz w:val="18"/>
          <w:szCs w:val="20"/>
          <w:lang w:val="ka-GE"/>
        </w:rPr>
        <w:t>ოთ თანდართულ ფაილებში.</w:t>
      </w:r>
    </w:p>
    <w:bookmarkEnd w:id="0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715B561E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>0 (ო</w:t>
      </w:r>
      <w:r w:rsidR="00197F78">
        <w:rPr>
          <w:rFonts w:ascii="Sylfaen" w:hAnsi="Sylfaen" w:cs="Sylfaen"/>
          <w:sz w:val="18"/>
          <w:szCs w:val="20"/>
          <w:lang w:val="ka-GE"/>
        </w:rPr>
        <w:t>თხმო</w:t>
      </w:r>
      <w:r w:rsidRPr="00456C18">
        <w:rPr>
          <w:rFonts w:ascii="Sylfaen" w:hAnsi="Sylfaen" w:cs="Sylfaen"/>
          <w:sz w:val="18"/>
          <w:szCs w:val="20"/>
          <w:lang w:val="ka-GE"/>
        </w:rPr>
        <w:t>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257CCE46"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1" w:name="_Hlk101862107"/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="009C0953">
        <w:rPr>
          <w:rFonts w:ascii="Sylfaen" w:hAnsi="Sylfaen" w:cstheme="minorHAnsi"/>
          <w:b/>
          <w:sz w:val="18"/>
          <w:szCs w:val="20"/>
          <w:lang w:val="ka-GE"/>
        </w:rPr>
        <w:t>202</w:t>
      </w:r>
      <w:r w:rsidR="00197F78">
        <w:rPr>
          <w:rFonts w:ascii="Sylfaen" w:hAnsi="Sylfaen" w:cstheme="minorHAnsi"/>
          <w:b/>
          <w:sz w:val="18"/>
          <w:szCs w:val="20"/>
        </w:rPr>
        <w:t>3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517C9A" w:rsidRPr="00517C9A"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3532D6" w:rsidRPr="00517C9A">
        <w:rPr>
          <w:rFonts w:ascii="Sylfaen" w:hAnsi="Sylfaen" w:cstheme="minorHAnsi"/>
          <w:b/>
          <w:sz w:val="18"/>
          <w:szCs w:val="20"/>
        </w:rPr>
        <w:t>2</w:t>
      </w:r>
      <w:r w:rsidR="009C0953"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83066F" w:rsidRPr="00517C9A">
        <w:rPr>
          <w:rFonts w:ascii="Sylfaen" w:hAnsi="Sylfaen" w:cstheme="minorHAnsi"/>
          <w:b/>
          <w:sz w:val="18"/>
          <w:szCs w:val="20"/>
          <w:lang w:val="ka-GE"/>
        </w:rPr>
        <w:t>იანვარი</w:t>
      </w:r>
      <w:r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 17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>:00 საათი.</w:t>
      </w:r>
    </w:p>
    <w:bookmarkEnd w:id="1"/>
    <w:p w14:paraId="7C8336EC" w14:textId="615D2622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C1160">
        <w:rPr>
          <w:rFonts w:ascii="Sylfaen" w:hAnsi="Sylfaen" w:cstheme="minorHAnsi"/>
          <w:sz w:val="18"/>
          <w:szCs w:val="20"/>
          <w:lang w:val="ka-GE"/>
        </w:rPr>
        <w:t>საპროექტო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2"/>
    <w:p w14:paraId="1517FC13" w14:textId="038A776B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5A5D20D2" w14:textId="62B1ABD6" w:rsidR="003532D6" w:rsidRPr="003532D6" w:rsidRDefault="003532D6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3532D6">
        <w:rPr>
          <w:rFonts w:ascii="Sylfaen" w:hAnsi="Sylfaen" w:cstheme="minorHAnsi"/>
          <w:b/>
          <w:sz w:val="18"/>
          <w:szCs w:val="20"/>
          <w:lang w:val="ka-GE"/>
        </w:rPr>
        <w:t>სამუშაოების დაწყების და დასრულების ვადები</w:t>
      </w:r>
      <w:r>
        <w:rPr>
          <w:rFonts w:ascii="Sylfaen" w:hAnsi="Sylfaen" w:cstheme="minorHAnsi"/>
          <w:b/>
          <w:sz w:val="18"/>
          <w:szCs w:val="20"/>
        </w:rPr>
        <w:t>:</w:t>
      </w:r>
    </w:p>
    <w:p w14:paraId="41C1016A" w14:textId="77777777" w:rsidR="003532D6" w:rsidRPr="000F2F83" w:rsidRDefault="003532D6" w:rsidP="003532D6">
      <w:pPr>
        <w:pStyle w:val="ListParagraph"/>
        <w:rPr>
          <w:rFonts w:ascii="Sylfaen" w:hAnsi="Sylfaen" w:cstheme="minorHAnsi"/>
          <w:sz w:val="18"/>
          <w:szCs w:val="20"/>
          <w:u w:val="single"/>
          <w:lang w:val="ka-GE"/>
        </w:rPr>
      </w:pPr>
      <w:r w:rsidRPr="000F2F83">
        <w:rPr>
          <w:rFonts w:ascii="Sylfaen" w:hAnsi="Sylfaen" w:cstheme="minorHAnsi"/>
          <w:sz w:val="18"/>
          <w:szCs w:val="20"/>
          <w:u w:val="single"/>
          <w:lang w:val="ka-GE"/>
        </w:rPr>
        <w:t>დაწყება - 2023 წლის თებერვალი.</w:t>
      </w:r>
    </w:p>
    <w:p w14:paraId="24601348" w14:textId="7F7C971B" w:rsidR="003532D6" w:rsidRPr="000F2F83" w:rsidRDefault="003532D6" w:rsidP="003532D6">
      <w:pPr>
        <w:pStyle w:val="ListParagraph"/>
        <w:rPr>
          <w:rFonts w:ascii="Sylfaen" w:hAnsi="Sylfaen" w:cstheme="minorHAnsi"/>
          <w:sz w:val="18"/>
          <w:szCs w:val="20"/>
          <w:u w:val="single"/>
          <w:lang w:val="ka-GE"/>
        </w:rPr>
      </w:pPr>
      <w:r w:rsidRPr="000F2F83">
        <w:rPr>
          <w:rFonts w:ascii="Sylfaen" w:hAnsi="Sylfaen" w:cstheme="minorHAnsi"/>
          <w:sz w:val="18"/>
          <w:szCs w:val="20"/>
          <w:u w:val="single"/>
          <w:lang w:val="ka-GE"/>
        </w:rPr>
        <w:t xml:space="preserve">დასრულება - 2023 წლის </w:t>
      </w:r>
      <w:r w:rsidR="000F2F83" w:rsidRPr="000F2F83">
        <w:rPr>
          <w:rFonts w:ascii="Sylfaen" w:hAnsi="Sylfaen" w:cstheme="minorHAnsi"/>
          <w:sz w:val="18"/>
          <w:szCs w:val="20"/>
          <w:u w:val="single"/>
          <w:lang w:val="ka-GE"/>
        </w:rPr>
        <w:t>30 აპრილი.</w:t>
      </w:r>
    </w:p>
    <w:p w14:paraId="3E24FF6D" w14:textId="77777777" w:rsidR="003532D6" w:rsidRPr="003532D6" w:rsidRDefault="003532D6" w:rsidP="003532D6">
      <w:pPr>
        <w:pStyle w:val="ListParagraph"/>
        <w:numPr>
          <w:ilvl w:val="0"/>
          <w:numId w:val="30"/>
        </w:numPr>
        <w:rPr>
          <w:rFonts w:ascii="Sylfaen" w:hAnsi="Sylfaen" w:cstheme="minorHAnsi"/>
          <w:b/>
          <w:sz w:val="18"/>
          <w:szCs w:val="20"/>
          <w:lang w:val="ka-GE"/>
        </w:rPr>
      </w:pPr>
      <w:r w:rsidRPr="003532D6">
        <w:rPr>
          <w:rFonts w:ascii="Sylfaen" w:hAnsi="Sylfaen" w:cstheme="minorHAnsi"/>
          <w:b/>
          <w:sz w:val="18"/>
          <w:szCs w:val="20"/>
          <w:lang w:val="ka-GE"/>
        </w:rPr>
        <w:t>სამუშაოების შესრულების ვადა არის 3 თვე (90 კალენდარული დღე).</w:t>
      </w:r>
    </w:p>
    <w:p w14:paraId="2C67DF53" w14:textId="77777777" w:rsidR="003532D6" w:rsidRPr="003532D6" w:rsidRDefault="003532D6" w:rsidP="003532D6">
      <w:pPr>
        <w:pStyle w:val="ListParagraph"/>
        <w:rPr>
          <w:rFonts w:ascii="Sylfaen" w:hAnsi="Sylfaen" w:cstheme="minorHAnsi"/>
          <w:sz w:val="18"/>
          <w:szCs w:val="20"/>
          <w:lang w:val="ka-GE"/>
        </w:rPr>
      </w:pPr>
      <w:r w:rsidRPr="003532D6">
        <w:rPr>
          <w:rFonts w:ascii="Sylfaen" w:hAnsi="Sylfaen" w:cstheme="minorHAnsi"/>
          <w:sz w:val="18"/>
          <w:szCs w:val="20"/>
          <w:lang w:val="ka-GE"/>
        </w:rPr>
        <w:t>შემდეგი სამუშაოები უნდა ჩაბარდეს ეტაპებად (თუმცა მიმდინარეობა იქნება პარალელური):</w:t>
      </w:r>
    </w:p>
    <w:p w14:paraId="27EF4E1E" w14:textId="77777777" w:rsidR="003532D6" w:rsidRPr="003532D6" w:rsidRDefault="003532D6" w:rsidP="003532D6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3532D6">
        <w:rPr>
          <w:rFonts w:ascii="Sylfaen" w:hAnsi="Sylfaen" w:cstheme="minorHAnsi"/>
          <w:sz w:val="18"/>
          <w:szCs w:val="20"/>
          <w:lang w:val="ka-GE"/>
        </w:rPr>
        <w:t>სამშენებლო ნაწილი</w:t>
      </w:r>
    </w:p>
    <w:p w14:paraId="22949C02" w14:textId="77777777" w:rsidR="003532D6" w:rsidRPr="003532D6" w:rsidRDefault="003532D6" w:rsidP="003532D6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3532D6">
        <w:rPr>
          <w:rFonts w:ascii="Sylfaen" w:hAnsi="Sylfaen" w:cstheme="minorHAnsi"/>
          <w:sz w:val="18"/>
          <w:szCs w:val="20"/>
          <w:lang w:val="ka-GE"/>
        </w:rPr>
        <w:t>ელექტრული ნაწილი</w:t>
      </w:r>
    </w:p>
    <w:p w14:paraId="3A31BAAA" w14:textId="77777777" w:rsidR="003532D6" w:rsidRPr="003532D6" w:rsidRDefault="003532D6" w:rsidP="003532D6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3532D6">
        <w:rPr>
          <w:rFonts w:ascii="Sylfaen" w:hAnsi="Sylfaen" w:cstheme="minorHAnsi"/>
          <w:sz w:val="18"/>
          <w:szCs w:val="20"/>
          <w:lang w:val="ka-GE"/>
        </w:rPr>
        <w:t>სუსტი დენების ნაწილი</w:t>
      </w:r>
    </w:p>
    <w:p w14:paraId="7214080E" w14:textId="36389073" w:rsidR="003532D6" w:rsidRDefault="003532D6" w:rsidP="003532D6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3532D6">
        <w:rPr>
          <w:rFonts w:ascii="Sylfaen" w:hAnsi="Sylfaen" w:cstheme="minorHAnsi"/>
          <w:sz w:val="18"/>
          <w:szCs w:val="20"/>
          <w:lang w:val="ka-GE"/>
        </w:rPr>
        <w:t>წყალმომარაგება და სანიაღვრე/წყალარინების ნაწილი</w:t>
      </w:r>
    </w:p>
    <w:p w14:paraId="330A4DCA" w14:textId="77777777" w:rsidR="0058317C" w:rsidRPr="0058317C" w:rsidRDefault="0058317C" w:rsidP="0058317C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319E9BF0" w14:textId="3CD26253" w:rsidR="0058317C" w:rsidRPr="0058317C" w:rsidRDefault="0058317C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58317C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ხელშეკრულების შაბლონი წარდენილი იქნება შპს დიპლომატ ჯორჯიას მხრიდან. </w:t>
      </w:r>
    </w:p>
    <w:p w14:paraId="6E12DFCB" w14:textId="1091982C" w:rsidR="0058317C" w:rsidRPr="0058317C" w:rsidRDefault="0058317C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58317C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გამარჯვებული კომპანიის მხრიდან სავალდებულოა ხელშეკრულების საავანსო ღირებულების საბანკო გარანტიის წარდგენა. 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23C7EC8F" w14:textId="77777777" w:rsidR="00C41C03" w:rsidRPr="00B4716C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7CAE0A6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4D1921B6" w14:textId="20FE41C5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9C0953" w:rsidRPr="007C4A6E">
          <w:rPr>
            <w:rStyle w:val="Hyperlink"/>
            <w:sz w:val="20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3FFA40A2" w14:textId="08241636" w:rsidR="00FC69F9" w:rsidRPr="00A40DB7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</w:p>
    <w:p w14:paraId="7E8E5EBD" w14:textId="77777777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36D57B56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36E963B1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Pr="00D5221B">
          <w:rPr>
            <w:rStyle w:val="Hyperlink"/>
            <w:sz w:val="20"/>
            <w:lang w:val="ka-GE"/>
          </w:rPr>
          <w:t>B.khaburdzania@diplomat.ge</w:t>
        </w:r>
      </w:hyperlink>
      <w:r w:rsidRPr="00D5221B">
        <w:rPr>
          <w:sz w:val="20"/>
          <w:lang w:val="ka-GE"/>
        </w:rPr>
        <w:t xml:space="preserve"> </w:t>
      </w:r>
    </w:p>
    <w:p w14:paraId="32A241C9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 +995 577 14 44 40</w:t>
      </w:r>
    </w:p>
    <w:p w14:paraId="15C2969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9F8F4" w14:textId="77777777" w:rsidR="00F62D69" w:rsidRDefault="00F62D69" w:rsidP="007902EA">
      <w:pPr>
        <w:spacing w:after="0" w:line="240" w:lineRule="auto"/>
      </w:pPr>
      <w:r>
        <w:separator/>
      </w:r>
    </w:p>
  </w:endnote>
  <w:endnote w:type="continuationSeparator" w:id="0">
    <w:p w14:paraId="62204040" w14:textId="77777777" w:rsidR="00F62D69" w:rsidRDefault="00F62D6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07450" w14:textId="77777777" w:rsidR="00F62D69" w:rsidRDefault="00F62D69" w:rsidP="007902EA">
      <w:pPr>
        <w:spacing w:after="0" w:line="240" w:lineRule="auto"/>
      </w:pPr>
      <w:r>
        <w:separator/>
      </w:r>
    </w:p>
  </w:footnote>
  <w:footnote w:type="continuationSeparator" w:id="0">
    <w:p w14:paraId="5BF043B7" w14:textId="77777777" w:rsidR="00F62D69" w:rsidRDefault="00F62D6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5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32"/>
  </w:num>
  <w:num w:numId="5">
    <w:abstractNumId w:val="14"/>
  </w:num>
  <w:num w:numId="6">
    <w:abstractNumId w:val="5"/>
  </w:num>
  <w:num w:numId="7">
    <w:abstractNumId w:val="4"/>
  </w:num>
  <w:num w:numId="8">
    <w:abstractNumId w:val="27"/>
  </w:num>
  <w:num w:numId="9">
    <w:abstractNumId w:val="29"/>
  </w:num>
  <w:num w:numId="10">
    <w:abstractNumId w:val="17"/>
  </w:num>
  <w:num w:numId="11">
    <w:abstractNumId w:val="8"/>
  </w:num>
  <w:num w:numId="12">
    <w:abstractNumId w:val="11"/>
  </w:num>
  <w:num w:numId="13">
    <w:abstractNumId w:val="23"/>
  </w:num>
  <w:num w:numId="14">
    <w:abstractNumId w:val="18"/>
  </w:num>
  <w:num w:numId="15">
    <w:abstractNumId w:val="9"/>
  </w:num>
  <w:num w:numId="16">
    <w:abstractNumId w:val="28"/>
  </w:num>
  <w:num w:numId="17">
    <w:abstractNumId w:val="21"/>
  </w:num>
  <w:num w:numId="18">
    <w:abstractNumId w:val="20"/>
  </w:num>
  <w:num w:numId="19">
    <w:abstractNumId w:val="7"/>
  </w:num>
  <w:num w:numId="20">
    <w:abstractNumId w:val="3"/>
  </w:num>
  <w:num w:numId="21">
    <w:abstractNumId w:val="31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3"/>
  </w:num>
  <w:num w:numId="25">
    <w:abstractNumId w:val="26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4"/>
  </w:num>
  <w:num w:numId="30">
    <w:abstractNumId w:val="0"/>
  </w:num>
  <w:num w:numId="31">
    <w:abstractNumId w:val="33"/>
  </w:num>
  <w:num w:numId="32">
    <w:abstractNumId w:val="15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F78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67646"/>
    <w:rsid w:val="00B830F8"/>
    <w:rsid w:val="00B93112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.khaburdzania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.imerlishvili@diplomat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383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Tamar Imerlishvili</cp:lastModifiedBy>
  <cp:revision>9</cp:revision>
  <cp:lastPrinted>2015-07-27T06:36:00Z</cp:lastPrinted>
  <dcterms:created xsi:type="dcterms:W3CDTF">2022-12-28T06:14:00Z</dcterms:created>
  <dcterms:modified xsi:type="dcterms:W3CDTF">2022-12-30T09:40:00Z</dcterms:modified>
</cp:coreProperties>
</file>