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5E027091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153352">
        <w:rPr>
          <w:rFonts w:ascii="Sylfaen" w:hAnsi="Sylfaen" w:cs="Sylfaen"/>
          <w:b/>
          <w:bCs/>
          <w:sz w:val="20"/>
          <w:szCs w:val="20"/>
          <w:lang w:val="ka-GE"/>
        </w:rPr>
        <w:t>სამშენებლო</w:t>
      </w:r>
      <w:r w:rsidR="009C0953">
        <w:rPr>
          <w:rFonts w:ascii="Sylfaen" w:hAnsi="Sylfaen" w:cs="Sylfaen"/>
          <w:b/>
          <w:bCs/>
          <w:sz w:val="20"/>
          <w:szCs w:val="20"/>
          <w:lang w:val="ka-GE"/>
        </w:rPr>
        <w:t xml:space="preserve"> სამუშაოები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6CC7BFB5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83066F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83066F">
        <w:rPr>
          <w:rFonts w:asciiTheme="minorHAnsi" w:hAnsiTheme="minorHAnsi" w:cstheme="minorHAnsi"/>
          <w:b/>
          <w:sz w:val="20"/>
          <w:szCs w:val="20"/>
          <w:lang w:val="ka-GE"/>
        </w:rPr>
        <w:t>12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.2022/</w:t>
      </w:r>
      <w:r w:rsidR="00A40DB7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815FEAF" w14:textId="28E1C04A" w:rsidR="0064564C" w:rsidRPr="0083066F" w:rsidRDefault="00816964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</w:p>
    <w:p w14:paraId="6E6B41E1" w14:textId="1CDE122D" w:rsidR="003532D6" w:rsidRPr="00153352" w:rsidRDefault="00153352" w:rsidP="00153352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 w:cstheme="minorHAnsi"/>
          <w:b/>
          <w:sz w:val="20"/>
          <w:szCs w:val="20"/>
          <w:lang w:val="ka-GE"/>
        </w:rPr>
      </w:pPr>
      <w:r w:rsidRPr="00153352">
        <w:rPr>
          <w:rFonts w:ascii="Sylfaen" w:hAnsi="Sylfaen" w:cstheme="minorHAnsi"/>
          <w:b/>
          <w:sz w:val="20"/>
          <w:szCs w:val="20"/>
          <w:lang w:val="ka-GE"/>
        </w:rPr>
        <w:t>საწყობში არსებული საოფისე ფართის რეკონსტრუქცია</w:t>
      </w:r>
    </w:p>
    <w:p w14:paraId="2C9517A6" w14:textId="77777777" w:rsidR="00FC09A6" w:rsidRPr="002F4237" w:rsidRDefault="00FC09A6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EB8F4EC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5FA0DBBF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="009C1160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( სასურველია მინ. 5 პროექტი)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4F639F7A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</w:t>
      </w:r>
      <w:r w:rsidR="00153352">
        <w:rPr>
          <w:rFonts w:ascii="Sylfaen" w:hAnsi="Sylfaen" w:cs="Sylfaen"/>
          <w:sz w:val="18"/>
          <w:szCs w:val="20"/>
          <w:lang w:val="ka-GE"/>
        </w:rPr>
        <w:t>ოთხმოცდაათი</w:t>
      </w:r>
      <w:r w:rsidRPr="00456C18">
        <w:rPr>
          <w:rFonts w:ascii="Sylfaen" w:hAnsi="Sylfaen" w:cs="Sylfaen"/>
          <w:sz w:val="18"/>
          <w:szCs w:val="20"/>
          <w:lang w:val="ka-GE"/>
        </w:rPr>
        <w:t>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18BB340A"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1" w:name="_Hlk101862107"/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9C0953">
        <w:rPr>
          <w:rFonts w:ascii="Sylfaen" w:hAnsi="Sylfaen" w:cstheme="minorHAnsi"/>
          <w:b/>
          <w:sz w:val="18"/>
          <w:szCs w:val="20"/>
          <w:lang w:val="ka-GE"/>
        </w:rPr>
        <w:t>202</w:t>
      </w:r>
      <w:r w:rsidR="00153352"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517C9A" w:rsidRPr="00517C9A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3532D6" w:rsidRPr="00517C9A">
        <w:rPr>
          <w:rFonts w:ascii="Sylfaen" w:hAnsi="Sylfaen" w:cstheme="minorHAnsi"/>
          <w:b/>
          <w:sz w:val="18"/>
          <w:szCs w:val="20"/>
        </w:rPr>
        <w:t>2</w:t>
      </w:r>
      <w:r w:rsidR="009C0953"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83066F" w:rsidRPr="00517C9A">
        <w:rPr>
          <w:rFonts w:ascii="Sylfaen" w:hAnsi="Sylfaen" w:cstheme="minorHAnsi"/>
          <w:b/>
          <w:sz w:val="18"/>
          <w:szCs w:val="20"/>
          <w:lang w:val="ka-GE"/>
        </w:rPr>
        <w:t>იანვარი</w:t>
      </w:r>
      <w:r w:rsidRPr="00517C9A">
        <w:rPr>
          <w:rFonts w:ascii="Sylfaen" w:hAnsi="Sylfaen" w:cstheme="minorHAnsi"/>
          <w:b/>
          <w:sz w:val="18"/>
          <w:szCs w:val="20"/>
          <w:lang w:val="ka-GE"/>
        </w:rPr>
        <w:t xml:space="preserve"> 17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>:00 საათი.</w:t>
      </w:r>
    </w:p>
    <w:bookmarkEnd w:id="1"/>
    <w:p w14:paraId="7C8336EC" w14:textId="615D2622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C1160">
        <w:rPr>
          <w:rFonts w:ascii="Sylfaen" w:hAnsi="Sylfaen" w:cstheme="minorHAnsi"/>
          <w:sz w:val="18"/>
          <w:szCs w:val="20"/>
          <w:lang w:val="ka-GE"/>
        </w:rPr>
        <w:t>საპროექტო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2"/>
    <w:p w14:paraId="330A4DCA" w14:textId="5E38279F" w:rsidR="0058317C" w:rsidRPr="00F2655D" w:rsidRDefault="00D5221B" w:rsidP="00F2655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319E9BF0" w14:textId="3CD26253" w:rsidR="0058317C" w:rsidRPr="0058317C" w:rsidRDefault="0058317C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58317C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ხელშეკრულების შაბლონი წარდენილი იქნება შპს დიპლომატ ჯორჯიას მხრიდან. </w:t>
      </w:r>
    </w:p>
    <w:p w14:paraId="6E12DFCB" w14:textId="1091982C" w:rsidR="0058317C" w:rsidRPr="0058317C" w:rsidRDefault="0058317C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58317C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გამარჯვებული კომპანიის მხრიდან სავალდებულოა ხელშეკრულების საავანსო ღირებულების საბანკო გარანტიის წარდგენა. 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23C7EC8F" w14:textId="3FA7C998" w:rsidR="00C41C03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9D9AF0A" w14:textId="77777777" w:rsidR="00BC5CE8" w:rsidRDefault="00F2655D" w:rsidP="00F2655D">
      <w:pPr>
        <w:spacing w:after="0" w:line="240" w:lineRule="auto"/>
        <w:rPr>
          <w:rFonts w:ascii="Sylfaen" w:hAnsi="Sylfaen" w:cs="Sylfaen"/>
          <w:b/>
          <w:sz w:val="18"/>
          <w:szCs w:val="20"/>
          <w:lang w:val="ka-GE"/>
        </w:rPr>
      </w:pPr>
      <w:r w:rsidRPr="00FF5B5F">
        <w:rPr>
          <w:rFonts w:ascii="Sylfaen" w:hAnsi="Sylfaen" w:cs="Sylfaen"/>
          <w:b/>
          <w:sz w:val="18"/>
          <w:szCs w:val="20"/>
          <w:lang w:val="ka-GE"/>
        </w:rPr>
        <w:t>შესყიდვების სპეციალისტი:</w:t>
      </w:r>
    </w:p>
    <w:p w14:paraId="0EDAB5B8" w14:textId="1F1CC91C" w:rsidR="00F2655D" w:rsidRPr="00F2655D" w:rsidRDefault="00F2655D" w:rsidP="00F2655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FF5B5F">
        <w:rPr>
          <w:rFonts w:ascii="Sylfaen" w:hAnsi="Sylfaen" w:cs="Sylfaen"/>
          <w:sz w:val="18"/>
          <w:szCs w:val="20"/>
          <w:lang w:val="ka-GE"/>
        </w:rPr>
        <w:t>საკონტაქტო პირი: ნინო ბეროზაშვილი</w:t>
      </w:r>
      <w:r w:rsidRPr="00F2655D">
        <w:rPr>
          <w:rFonts w:asciiTheme="minorHAnsi" w:hAnsiTheme="minorHAnsi" w:cstheme="minorHAnsi"/>
          <w:b/>
          <w:sz w:val="20"/>
          <w:szCs w:val="20"/>
          <w:lang w:val="ka-GE"/>
        </w:rPr>
        <w:br/>
      </w:r>
      <w:proofErr w:type="spellStart"/>
      <w:r w:rsidRPr="00FF5B5F">
        <w:rPr>
          <w:rFonts w:ascii="Sylfaen" w:hAnsi="Sylfaen" w:cs="Sylfaen"/>
          <w:sz w:val="18"/>
          <w:szCs w:val="20"/>
          <w:lang w:val="ka-GE"/>
        </w:rPr>
        <w:t>ელ</w:t>
      </w:r>
      <w:proofErr w:type="spellEnd"/>
      <w:r w:rsidRPr="00FF5B5F">
        <w:rPr>
          <w:rFonts w:ascii="Sylfaen" w:hAnsi="Sylfaen" w:cs="Sylfaen"/>
          <w:sz w:val="18"/>
          <w:szCs w:val="20"/>
          <w:lang w:val="ka-GE"/>
        </w:rPr>
        <w:t xml:space="preserve">. </w:t>
      </w:r>
      <w:proofErr w:type="spellStart"/>
      <w:r w:rsidRPr="00FF5B5F">
        <w:rPr>
          <w:rFonts w:ascii="Sylfaen" w:hAnsi="Sylfaen" w:cs="Sylfaen"/>
          <w:sz w:val="18"/>
          <w:szCs w:val="20"/>
          <w:lang w:val="ka-GE"/>
        </w:rPr>
        <w:t>ფოსტა</w:t>
      </w:r>
      <w:proofErr w:type="spellEnd"/>
      <w:r w:rsidRPr="00FF5B5F">
        <w:rPr>
          <w:rFonts w:ascii="Sylfaen" w:hAnsi="Sylfaen" w:cs="Sylfaen"/>
          <w:sz w:val="18"/>
          <w:szCs w:val="20"/>
          <w:lang w:val="ka-GE"/>
        </w:rPr>
        <w:t>:</w:t>
      </w:r>
      <w:r w:rsidRPr="00FF5B5F">
        <w:rPr>
          <w:rStyle w:val="Hyperlink"/>
          <w:sz w:val="20"/>
        </w:rPr>
        <w:t> </w:t>
      </w:r>
      <w:hyperlink r:id="rId9" w:history="1">
        <w:r w:rsidRPr="00FF5B5F">
          <w:rPr>
            <w:rStyle w:val="Hyperlink"/>
            <w:sz w:val="20"/>
          </w:rPr>
          <w:t>N.berozashvili@diplomat.ge</w:t>
        </w:r>
      </w:hyperlink>
      <w:r w:rsidRPr="00F2655D">
        <w:rPr>
          <w:rFonts w:asciiTheme="minorHAnsi" w:hAnsiTheme="minorHAnsi" w:cstheme="minorHAnsi"/>
          <w:b/>
          <w:sz w:val="20"/>
          <w:szCs w:val="20"/>
          <w:lang w:val="ka-GE"/>
        </w:rPr>
        <w:br/>
      </w:r>
      <w:proofErr w:type="spellStart"/>
      <w:r w:rsidRPr="00FF5B5F">
        <w:rPr>
          <w:rFonts w:ascii="Sylfaen" w:hAnsi="Sylfaen" w:cs="Sylfaen"/>
          <w:sz w:val="18"/>
          <w:szCs w:val="20"/>
          <w:lang w:val="ka-GE"/>
        </w:rPr>
        <w:t>ტელ</w:t>
      </w:r>
      <w:proofErr w:type="spellEnd"/>
      <w:r w:rsidRPr="00FF5B5F">
        <w:rPr>
          <w:rFonts w:ascii="Sylfaen" w:hAnsi="Sylfaen" w:cs="Sylfaen"/>
          <w:sz w:val="18"/>
          <w:szCs w:val="20"/>
          <w:lang w:val="ka-GE"/>
        </w:rPr>
        <w:t>: +995 598 27 44 26</w:t>
      </w:r>
    </w:p>
    <w:p w14:paraId="47CAE0A6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2E5BECAC" w:rsidR="00FC69F9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1793507D" w14:textId="77777777" w:rsidR="00BC5CE8" w:rsidRPr="00A40DB7" w:rsidRDefault="00BC5CE8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1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0BD36" w14:textId="77777777" w:rsidR="00563422" w:rsidRDefault="00563422" w:rsidP="007902EA">
      <w:pPr>
        <w:spacing w:after="0" w:line="240" w:lineRule="auto"/>
      </w:pPr>
      <w:r>
        <w:separator/>
      </w:r>
    </w:p>
  </w:endnote>
  <w:endnote w:type="continuationSeparator" w:id="0">
    <w:p w14:paraId="727E3461" w14:textId="77777777" w:rsidR="00563422" w:rsidRDefault="0056342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7E17" w14:textId="77777777" w:rsidR="00563422" w:rsidRDefault="00563422" w:rsidP="007902EA">
      <w:pPr>
        <w:spacing w:after="0" w:line="240" w:lineRule="auto"/>
      </w:pPr>
      <w:r>
        <w:separator/>
      </w:r>
    </w:p>
  </w:footnote>
  <w:footnote w:type="continuationSeparator" w:id="0">
    <w:p w14:paraId="14D27439" w14:textId="77777777" w:rsidR="00563422" w:rsidRDefault="0056342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25pt;height:11.25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4F26169"/>
    <w:multiLevelType w:val="hybridMultilevel"/>
    <w:tmpl w:val="AA38A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8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C663B"/>
    <w:multiLevelType w:val="hybridMultilevel"/>
    <w:tmpl w:val="5758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33"/>
  </w:num>
  <w:num w:numId="5">
    <w:abstractNumId w:val="15"/>
  </w:num>
  <w:num w:numId="6">
    <w:abstractNumId w:val="5"/>
  </w:num>
  <w:num w:numId="7">
    <w:abstractNumId w:val="4"/>
  </w:num>
  <w:num w:numId="8">
    <w:abstractNumId w:val="28"/>
  </w:num>
  <w:num w:numId="9">
    <w:abstractNumId w:val="30"/>
  </w:num>
  <w:num w:numId="10">
    <w:abstractNumId w:val="18"/>
  </w:num>
  <w:num w:numId="11">
    <w:abstractNumId w:val="8"/>
  </w:num>
  <w:num w:numId="12">
    <w:abstractNumId w:val="12"/>
  </w:num>
  <w:num w:numId="13">
    <w:abstractNumId w:val="24"/>
  </w:num>
  <w:num w:numId="14">
    <w:abstractNumId w:val="19"/>
  </w:num>
  <w:num w:numId="15">
    <w:abstractNumId w:val="9"/>
  </w:num>
  <w:num w:numId="16">
    <w:abstractNumId w:val="29"/>
  </w:num>
  <w:num w:numId="17">
    <w:abstractNumId w:val="22"/>
  </w:num>
  <w:num w:numId="18">
    <w:abstractNumId w:val="21"/>
  </w:num>
  <w:num w:numId="19">
    <w:abstractNumId w:val="7"/>
  </w:num>
  <w:num w:numId="20">
    <w:abstractNumId w:val="3"/>
  </w:num>
  <w:num w:numId="21">
    <w:abstractNumId w:val="32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4"/>
  </w:num>
  <w:num w:numId="25">
    <w:abstractNumId w:val="27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5"/>
  </w:num>
  <w:num w:numId="30">
    <w:abstractNumId w:val="0"/>
  </w:num>
  <w:num w:numId="31">
    <w:abstractNumId w:val="34"/>
  </w:num>
  <w:num w:numId="32">
    <w:abstractNumId w:val="1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6"/>
  </w:num>
  <w:num w:numId="36">
    <w:abstractNumId w:val="10"/>
  </w:num>
  <w:num w:numId="3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3352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63422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C5CE8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655D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  <w:rsid w:val="00FF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2655D"/>
    <w:pPr>
      <w:spacing w:before="100" w:beforeAutospacing="1" w:after="100" w:afterAutospacing="1" w:line="240" w:lineRule="auto"/>
    </w:pPr>
    <w:rPr>
      <w:rFonts w:eastAsiaTheme="minorHAnsi" w:cs="Calibri"/>
    </w:rPr>
  </w:style>
  <w:style w:type="character" w:styleId="Strong">
    <w:name w:val="Strong"/>
    <w:basedOn w:val="DefaultParagraphFont"/>
    <w:uiPriority w:val="22"/>
    <w:qFormat/>
    <w:locked/>
    <w:rsid w:val="00F265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.khaburdzania@diplomat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.imerlishvili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rozashvili@diplomat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Berozashvili</cp:lastModifiedBy>
  <cp:revision>10</cp:revision>
  <cp:lastPrinted>2015-07-27T06:36:00Z</cp:lastPrinted>
  <dcterms:created xsi:type="dcterms:W3CDTF">2022-12-28T06:14:00Z</dcterms:created>
  <dcterms:modified xsi:type="dcterms:W3CDTF">2022-12-30T09:41:00Z</dcterms:modified>
</cp:coreProperties>
</file>