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478245A4" w:rsidR="009815C7" w:rsidRPr="007B0071" w:rsidRDefault="00807607" w:rsidP="00373F3E">
      <w:pPr>
        <w:spacing w:after="0" w:line="240" w:lineRule="auto"/>
        <w:jc w:val="center"/>
        <w:rPr>
          <w:rFonts w:ascii="Sylfaen" w:hAnsi="Sylfaen" w:cs="Sylfaen"/>
          <w:b/>
          <w:lang w:val="ka-GE"/>
        </w:rPr>
      </w:pPr>
      <w:r>
        <w:rPr>
          <w:rFonts w:ascii="Sylfaen" w:hAnsi="Sylfaen" w:cs="Sylfaen"/>
          <w:b/>
          <w:lang w:val="ka-GE"/>
        </w:rPr>
        <w:t>მცხეთაში, წყლის წნევის რეგულატორის კვანძების</w:t>
      </w:r>
      <w:r w:rsidR="00221652">
        <w:rPr>
          <w:rFonts w:ascii="Sylfaen" w:hAnsi="Sylfaen" w:cs="Sylfaen"/>
          <w:b/>
          <w:lang w:val="ka-GE"/>
        </w:rPr>
        <w:t xml:space="preserve"> 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5791C7A"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807607" w:rsidRPr="00807607">
        <w:rPr>
          <w:rFonts w:ascii="Sylfaen" w:hAnsi="Sylfaen" w:cs="Sylfaen"/>
          <w:lang w:val="ka-GE"/>
        </w:rPr>
        <w:t xml:space="preserve">მცხეთაში, წყლის წნევის რეგულატორის კვანძების მოწყობის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7841C515" w:rsidR="00DB5C8D" w:rsidRPr="006005A1" w:rsidRDefault="00807607" w:rsidP="00696A50">
      <w:pPr>
        <w:spacing w:after="0" w:line="240" w:lineRule="auto"/>
        <w:jc w:val="both"/>
        <w:rPr>
          <w:rFonts w:ascii="Sylfaen" w:hAnsi="Sylfaen" w:cs="Sylfaen"/>
          <w:lang w:val="ka-GE"/>
        </w:rPr>
      </w:pPr>
      <w:r w:rsidRPr="00807607">
        <w:rPr>
          <w:rFonts w:ascii="Sylfaen" w:hAnsi="Sylfaen" w:cs="Sylfaen"/>
          <w:lang w:val="ka-GE"/>
        </w:rPr>
        <w:t xml:space="preserve">მცხეთაში, წყლის წნევის რეგულატორის კვანძების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sidR="008130FB">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FA5321B"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807607">
        <w:rPr>
          <w:rFonts w:ascii="Sylfaen" w:hAnsi="Sylfaen"/>
          <w:lang w:val="ka-GE"/>
        </w:rPr>
        <w:t>მცხეთა</w:t>
      </w:r>
      <w:r>
        <w:rPr>
          <w:rFonts w:ascii="Sylfaen" w:hAnsi="Sylfaen"/>
          <w:lang w:val="ka-GE"/>
        </w:rPr>
        <w:t>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77E557E8"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C4408E">
        <w:rPr>
          <w:rFonts w:ascii="Sylfaen" w:hAnsi="Sylfaen"/>
          <w:lang w:val="ka-GE"/>
        </w:rPr>
        <w:t>ები</w:t>
      </w:r>
      <w:bookmarkStart w:id="1" w:name="_GoBack"/>
      <w:bookmarkEnd w:id="1"/>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D618E02"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w:t>
      </w:r>
      <w:r w:rsidR="00C64917">
        <w:rPr>
          <w:rFonts w:ascii="Sylfaen" w:hAnsi="Sylfaen" w:cs="Sylfaen"/>
          <w:b/>
          <w:sz w:val="20"/>
          <w:szCs w:val="20"/>
          <w:lang w:val="ka-GE"/>
        </w:rPr>
        <w:t>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C64917">
        <w:rPr>
          <w:rFonts w:ascii="Sylfaen" w:hAnsi="Sylfaen" w:cs="Sylfaen"/>
          <w:b/>
          <w:sz w:val="20"/>
          <w:szCs w:val="20"/>
          <w:lang w:val="ka-GE"/>
        </w:rPr>
        <w:t>2 თებერვალ</w:t>
      </w:r>
      <w:r w:rsidR="00613B11">
        <w:rPr>
          <w:rFonts w:ascii="Sylfaen" w:hAnsi="Sylfaen" w:cs="Sylfaen"/>
          <w:b/>
          <w:sz w:val="20"/>
          <w:szCs w:val="20"/>
          <w:lang w:val="ka-GE"/>
        </w:rPr>
        <w:t>ი,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329CD285" w:rsidR="007E0304" w:rsidRPr="00094B75"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5451381" w14:textId="6A698EB9" w:rsidR="00094B75" w:rsidRPr="00094B75" w:rsidRDefault="00094B75" w:rsidP="00822939">
      <w:pPr>
        <w:pStyle w:val="ListParagraph"/>
        <w:numPr>
          <w:ilvl w:val="2"/>
          <w:numId w:val="42"/>
        </w:numPr>
        <w:spacing w:after="0" w:line="360" w:lineRule="auto"/>
        <w:jc w:val="both"/>
        <w:rPr>
          <w:rFonts w:ascii="Sylfaen" w:hAnsi="Sylfaen"/>
          <w:b/>
          <w:lang w:val="ka-GE"/>
        </w:rPr>
      </w:pPr>
      <w:r w:rsidRPr="00094B75">
        <w:rPr>
          <w:rFonts w:ascii="Sylfaen" w:hAnsi="Sylfaen"/>
          <w:b/>
          <w:lang w:val="ka-GE"/>
        </w:rPr>
        <w:t>ტენდერში მონაწილეობა უფასოა!</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5131D385" w14:textId="6610972F" w:rsidR="00696A50" w:rsidRDefault="00696A50" w:rsidP="00696A50">
      <w:pPr>
        <w:spacing w:after="0"/>
        <w:jc w:val="both"/>
        <w:rPr>
          <w:rFonts w:ascii="Sylfaen" w:hAnsi="Sylfaen"/>
          <w:sz w:val="18"/>
          <w:lang w:val="ka-GE"/>
        </w:rPr>
      </w:pPr>
    </w:p>
    <w:p w14:paraId="2584C935" w14:textId="3A7A925C" w:rsidR="00A55EE2" w:rsidRDefault="00A55EE2" w:rsidP="00696A50">
      <w:pPr>
        <w:spacing w:after="0"/>
        <w:jc w:val="both"/>
        <w:rPr>
          <w:rFonts w:ascii="Sylfaen" w:hAnsi="Sylfaen"/>
          <w:sz w:val="18"/>
          <w:lang w:val="ka-GE"/>
        </w:rPr>
      </w:pPr>
    </w:p>
    <w:p w14:paraId="0B4DA9BE" w14:textId="1FF900B6" w:rsidR="00A55EE2" w:rsidRDefault="00A55EE2" w:rsidP="00696A50">
      <w:pPr>
        <w:spacing w:after="0"/>
        <w:jc w:val="both"/>
        <w:rPr>
          <w:rFonts w:ascii="Sylfaen" w:hAnsi="Sylfaen"/>
          <w:sz w:val="18"/>
          <w:lang w:val="ka-GE"/>
        </w:rPr>
      </w:pPr>
    </w:p>
    <w:p w14:paraId="2E9D13D2" w14:textId="77777777" w:rsidR="00A55EE2" w:rsidRPr="005A798F" w:rsidRDefault="00A55EE2"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1414012C" w:rsidR="004526FA" w:rsidRPr="00E41D48" w:rsidRDefault="00B263AF"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0B240E">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AC2984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B263AF" w:rsidRPr="000B240E">
          <w:rPr>
            <w:rStyle w:val="Hyperlink"/>
            <w:rFonts w:ascii="Sylfaen" w:hAnsi="Sylfaen"/>
            <w:lang w:val="ka-GE"/>
          </w:rPr>
          <w:t>ikhvadagadze@gwp.ge</w:t>
        </w:r>
      </w:hyperlink>
      <w:r w:rsidR="00B263AF">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400078" w14:textId="77777777" w:rsidR="00AF223B" w:rsidRDefault="00AF223B" w:rsidP="007902EA">
      <w:pPr>
        <w:spacing w:after="0" w:line="240" w:lineRule="auto"/>
      </w:pPr>
      <w:r>
        <w:separator/>
      </w:r>
    </w:p>
  </w:endnote>
  <w:endnote w:type="continuationSeparator" w:id="0">
    <w:p w14:paraId="03F52C14" w14:textId="77777777" w:rsidR="00AF223B" w:rsidRDefault="00AF223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6D2E72D" w:rsidR="004A3BD8" w:rsidRDefault="004A3BD8">
        <w:pPr>
          <w:pStyle w:val="Footer"/>
          <w:jc w:val="right"/>
        </w:pPr>
        <w:r>
          <w:fldChar w:fldCharType="begin"/>
        </w:r>
        <w:r>
          <w:instrText xml:space="preserve"> PAGE   \* MERGEFORMAT </w:instrText>
        </w:r>
        <w:r>
          <w:fldChar w:fldCharType="separate"/>
        </w:r>
        <w:r w:rsidR="00AF223B">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D81F1D" w14:textId="77777777" w:rsidR="00AF223B" w:rsidRDefault="00AF223B" w:rsidP="007902EA">
      <w:pPr>
        <w:spacing w:after="0" w:line="240" w:lineRule="auto"/>
      </w:pPr>
      <w:r>
        <w:separator/>
      </w:r>
    </w:p>
  </w:footnote>
  <w:footnote w:type="continuationSeparator" w:id="0">
    <w:p w14:paraId="5FE58A4C" w14:textId="77777777" w:rsidR="00AF223B" w:rsidRDefault="00AF223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4B75"/>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4C1"/>
    <w:rsid w:val="001F6753"/>
    <w:rsid w:val="00202451"/>
    <w:rsid w:val="002056E8"/>
    <w:rsid w:val="00207B93"/>
    <w:rsid w:val="00207CEA"/>
    <w:rsid w:val="0021119E"/>
    <w:rsid w:val="0021503D"/>
    <w:rsid w:val="00216B88"/>
    <w:rsid w:val="0022155A"/>
    <w:rsid w:val="00221652"/>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06B"/>
    <w:rsid w:val="00340CC3"/>
    <w:rsid w:val="00341EC6"/>
    <w:rsid w:val="00352B31"/>
    <w:rsid w:val="00353E4C"/>
    <w:rsid w:val="00357317"/>
    <w:rsid w:val="003573F4"/>
    <w:rsid w:val="003657A5"/>
    <w:rsid w:val="00373F3E"/>
    <w:rsid w:val="00377D43"/>
    <w:rsid w:val="00383361"/>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38E0"/>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023A"/>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0672"/>
    <w:rsid w:val="005E130F"/>
    <w:rsid w:val="005E1A27"/>
    <w:rsid w:val="005F3357"/>
    <w:rsid w:val="006005A1"/>
    <w:rsid w:val="00610FC8"/>
    <w:rsid w:val="00613B11"/>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40C85"/>
    <w:rsid w:val="00743579"/>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6A6"/>
    <w:rsid w:val="007F3AA0"/>
    <w:rsid w:val="007F4EF2"/>
    <w:rsid w:val="007F4F2B"/>
    <w:rsid w:val="007F7ADB"/>
    <w:rsid w:val="00807607"/>
    <w:rsid w:val="008130F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3F3"/>
    <w:rsid w:val="0090279D"/>
    <w:rsid w:val="00904044"/>
    <w:rsid w:val="009113A9"/>
    <w:rsid w:val="0091272C"/>
    <w:rsid w:val="00913646"/>
    <w:rsid w:val="0091781A"/>
    <w:rsid w:val="009203F4"/>
    <w:rsid w:val="009214A6"/>
    <w:rsid w:val="00922889"/>
    <w:rsid w:val="00925DC2"/>
    <w:rsid w:val="009261B9"/>
    <w:rsid w:val="00931A9A"/>
    <w:rsid w:val="00932DEB"/>
    <w:rsid w:val="00937B0D"/>
    <w:rsid w:val="00940D2A"/>
    <w:rsid w:val="00950D10"/>
    <w:rsid w:val="00954423"/>
    <w:rsid w:val="00954527"/>
    <w:rsid w:val="009567A7"/>
    <w:rsid w:val="00957E8C"/>
    <w:rsid w:val="009621F5"/>
    <w:rsid w:val="009634B1"/>
    <w:rsid w:val="00970E99"/>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17A0"/>
    <w:rsid w:val="00A3268E"/>
    <w:rsid w:val="00A337E4"/>
    <w:rsid w:val="00A34531"/>
    <w:rsid w:val="00A35317"/>
    <w:rsid w:val="00A35A9C"/>
    <w:rsid w:val="00A37671"/>
    <w:rsid w:val="00A37FB1"/>
    <w:rsid w:val="00A46D11"/>
    <w:rsid w:val="00A478F8"/>
    <w:rsid w:val="00A50438"/>
    <w:rsid w:val="00A53CF0"/>
    <w:rsid w:val="00A55463"/>
    <w:rsid w:val="00A5597B"/>
    <w:rsid w:val="00A55EE2"/>
    <w:rsid w:val="00A5620B"/>
    <w:rsid w:val="00A56EFE"/>
    <w:rsid w:val="00A61028"/>
    <w:rsid w:val="00A62AC7"/>
    <w:rsid w:val="00A63C87"/>
    <w:rsid w:val="00A64E45"/>
    <w:rsid w:val="00A74B75"/>
    <w:rsid w:val="00A76C30"/>
    <w:rsid w:val="00A804C4"/>
    <w:rsid w:val="00A847D4"/>
    <w:rsid w:val="00A935AC"/>
    <w:rsid w:val="00A96330"/>
    <w:rsid w:val="00AA4617"/>
    <w:rsid w:val="00AA511B"/>
    <w:rsid w:val="00AA6A7B"/>
    <w:rsid w:val="00AC32F5"/>
    <w:rsid w:val="00AC494C"/>
    <w:rsid w:val="00AE4033"/>
    <w:rsid w:val="00AE4384"/>
    <w:rsid w:val="00AE6EE6"/>
    <w:rsid w:val="00AE77E5"/>
    <w:rsid w:val="00AE7884"/>
    <w:rsid w:val="00AF223B"/>
    <w:rsid w:val="00AF536E"/>
    <w:rsid w:val="00AF56A2"/>
    <w:rsid w:val="00AF6D9B"/>
    <w:rsid w:val="00AF7DC3"/>
    <w:rsid w:val="00B049C5"/>
    <w:rsid w:val="00B04BAA"/>
    <w:rsid w:val="00B07BFB"/>
    <w:rsid w:val="00B110A0"/>
    <w:rsid w:val="00B11F93"/>
    <w:rsid w:val="00B137F3"/>
    <w:rsid w:val="00B156A3"/>
    <w:rsid w:val="00B23313"/>
    <w:rsid w:val="00B263AF"/>
    <w:rsid w:val="00B27B0B"/>
    <w:rsid w:val="00B30838"/>
    <w:rsid w:val="00B35065"/>
    <w:rsid w:val="00B409CA"/>
    <w:rsid w:val="00B42689"/>
    <w:rsid w:val="00B44563"/>
    <w:rsid w:val="00B47896"/>
    <w:rsid w:val="00B47D4C"/>
    <w:rsid w:val="00B511D7"/>
    <w:rsid w:val="00B5249E"/>
    <w:rsid w:val="00B5452A"/>
    <w:rsid w:val="00B6098C"/>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4408E"/>
    <w:rsid w:val="00C55BCF"/>
    <w:rsid w:val="00C64917"/>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54763"/>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003B"/>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B9616-BF53-4C1D-B40D-FFEAE3094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1734</TotalTime>
  <Pages>6</Pages>
  <Words>1067</Words>
  <Characters>6085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281</cp:revision>
  <cp:lastPrinted>2015-07-27T06:36:00Z</cp:lastPrinted>
  <dcterms:created xsi:type="dcterms:W3CDTF">2017-02-28T15:04:00Z</dcterms:created>
  <dcterms:modified xsi:type="dcterms:W3CDTF">2023-01-26T12:36:00Z</dcterms:modified>
</cp:coreProperties>
</file>