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68E384E3" w:rsidR="009815C7" w:rsidRPr="007B0071" w:rsidRDefault="0040162F" w:rsidP="00373F3E">
      <w:pPr>
        <w:spacing w:after="0" w:line="240" w:lineRule="auto"/>
        <w:jc w:val="center"/>
        <w:rPr>
          <w:rFonts w:ascii="Sylfaen" w:hAnsi="Sylfaen" w:cs="Sylfaen"/>
          <w:b/>
          <w:lang w:val="ka-GE"/>
        </w:rPr>
      </w:pPr>
      <w:r>
        <w:rPr>
          <w:rFonts w:ascii="Sylfaen" w:hAnsi="Sylfaen" w:cs="Sylfaen"/>
          <w:b/>
          <w:lang w:val="ka-GE"/>
        </w:rPr>
        <w:t xml:space="preserve">ისანი-სამგორის რაიონში, </w:t>
      </w:r>
      <w:r w:rsidR="00970B3A" w:rsidRPr="00970B3A">
        <w:rPr>
          <w:rFonts w:ascii="Sylfaen" w:hAnsi="Sylfaen" w:cs="Sylfaen"/>
          <w:b/>
          <w:lang w:val="ka-GE"/>
        </w:rPr>
        <w:t>ღრმაღელეს II რიგის საფილტრ</w:t>
      </w:r>
      <w:r w:rsidR="00970B3A">
        <w:rPr>
          <w:rFonts w:ascii="Sylfaen" w:hAnsi="Sylfaen" w:cs="Sylfaen"/>
          <w:b/>
          <w:lang w:val="ka-GE"/>
        </w:rPr>
        <w:t xml:space="preserve">ე ნაგებობის სარემონტო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6005A1" w:rsidRDefault="007D73CE" w:rsidP="007D73CE">
      <w:pPr>
        <w:rPr>
          <w:rFonts w:ascii="Sylfaen" w:hAnsi="Sylfaen"/>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62D1C59" w:rsidR="009261B9" w:rsidRPr="006005A1" w:rsidRDefault="009261B9" w:rsidP="004A66FB">
      <w:pPr>
        <w:spacing w:after="0" w:line="360" w:lineRule="auto"/>
        <w:rPr>
          <w:rFonts w:ascii="AcadNusx" w:hAnsi="AcadNusx"/>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0B651F76"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40162F" w:rsidRPr="0040162F">
        <w:rPr>
          <w:rFonts w:ascii="Sylfaen" w:hAnsi="Sylfaen" w:cs="Sylfaen"/>
          <w:lang w:val="ka-GE"/>
        </w:rPr>
        <w:t xml:space="preserve">ისანი-სამგორის რაიონში, </w:t>
      </w:r>
      <w:r w:rsidR="00907967" w:rsidRPr="00907967">
        <w:rPr>
          <w:rFonts w:ascii="Sylfaen" w:hAnsi="Sylfaen" w:cs="Sylfaen"/>
          <w:lang w:val="ka-GE"/>
        </w:rPr>
        <w:t>ღრმაღელეს II რიგის საფილტრ</w:t>
      </w:r>
      <w:r w:rsidR="00907967">
        <w:rPr>
          <w:rFonts w:ascii="Sylfaen" w:hAnsi="Sylfaen" w:cs="Sylfaen"/>
          <w:lang w:val="ka-GE"/>
        </w:rPr>
        <w:t xml:space="preserve">ე ნაგებობის სარემონტო </w:t>
      </w:r>
      <w:r w:rsidR="0044376C" w:rsidRPr="005756B4">
        <w:rPr>
          <w:rFonts w:ascii="Sylfaen" w:hAnsi="Sylfaen" w:cs="Sylfaen"/>
          <w:lang w:val="ka-GE"/>
        </w:rPr>
        <w:t>სამუშაოების</w:t>
      </w:r>
      <w:r w:rsidR="008D3CB4" w:rsidRPr="005756B4">
        <w:rPr>
          <w:rFonts w:ascii="Sylfaen" w:hAnsi="Sylfaen" w:cs="Sylfaen"/>
          <w:lang w:val="ka-GE"/>
        </w:rPr>
        <w:t xml:space="preserve"> შესყიდვაზე.</w:t>
      </w:r>
      <w:r w:rsidR="008D3CB4">
        <w:rPr>
          <w:rFonts w:ascii="Sylfaen" w:hAnsi="Sylfaen" w:cs="Sylfaen"/>
          <w:lang w:val="ka-GE"/>
        </w:rPr>
        <w:t xml:space="preserve"> </w:t>
      </w: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5B8003E0" w:rsidR="00DB5C8D" w:rsidRPr="006005A1" w:rsidRDefault="0040162F" w:rsidP="00696A50">
      <w:pPr>
        <w:spacing w:after="0" w:line="240" w:lineRule="auto"/>
        <w:jc w:val="both"/>
        <w:rPr>
          <w:rFonts w:ascii="Sylfaen" w:hAnsi="Sylfaen" w:cs="Sylfaen"/>
          <w:lang w:val="ka-GE"/>
        </w:rPr>
      </w:pPr>
      <w:r w:rsidRPr="0040162F">
        <w:rPr>
          <w:rFonts w:ascii="Sylfaen" w:hAnsi="Sylfaen" w:cs="Sylfaen"/>
          <w:lang w:val="ka-GE"/>
        </w:rPr>
        <w:t xml:space="preserve">ისანი-სამგორის რაიონში, </w:t>
      </w:r>
      <w:r w:rsidR="00907967" w:rsidRPr="00907967">
        <w:rPr>
          <w:rFonts w:ascii="Sylfaen" w:hAnsi="Sylfaen" w:cs="Sylfaen"/>
          <w:lang w:val="ka-GE"/>
        </w:rPr>
        <w:t>ღრმაღელეს II რიგის საფილტრ</w:t>
      </w:r>
      <w:r w:rsidR="00907967">
        <w:rPr>
          <w:rFonts w:ascii="Sylfaen" w:hAnsi="Sylfaen" w:cs="Sylfaen"/>
          <w:lang w:val="ka-GE"/>
        </w:rPr>
        <w:t xml:space="preserve">ე ნაგებობის სარემონტო </w:t>
      </w:r>
      <w:r w:rsidR="002D1C7E">
        <w:rPr>
          <w:rFonts w:ascii="Sylfaen" w:hAnsi="Sylfaen" w:cs="Sylfaen"/>
          <w:lang w:val="ka-GE"/>
        </w:rPr>
        <w:t>სამუშაოე</w:t>
      </w:r>
      <w:r w:rsidR="00185431">
        <w:rPr>
          <w:rFonts w:ascii="Sylfaen" w:hAnsi="Sylfaen" w:cs="Sylfaen"/>
          <w:lang w:val="ka-GE"/>
        </w:rPr>
        <w:t>ბის შესყიდვა დანართი N1-ში მოცემული პროექტის შესაბამისად</w:t>
      </w:r>
      <w:r w:rsidR="00696A50" w:rsidRPr="006005A1">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5A2D24D8"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 xml:space="preserve">ტენდერში გამარჯვებულმა კომპნიამ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77777777"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7CA7207F"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3296AD36" w14:textId="09C98389" w:rsidR="007E12E3" w:rsidRDefault="007E12E3" w:rsidP="00696A50">
      <w:pPr>
        <w:spacing w:after="0" w:line="240" w:lineRule="auto"/>
        <w:jc w:val="both"/>
        <w:rPr>
          <w:rFonts w:ascii="Sylfaen" w:hAnsi="Sylfaen" w:cs="Sylfaen"/>
          <w:lang w:val="ka-GE"/>
        </w:rPr>
      </w:pPr>
      <w:r>
        <w:rPr>
          <w:rFonts w:ascii="Sylfaen" w:hAnsi="Sylfaen" w:cs="Sylfaen"/>
        </w:rPr>
        <w:t xml:space="preserve">- </w:t>
      </w:r>
      <w:r>
        <w:rPr>
          <w:rFonts w:ascii="Sylfaen" w:hAnsi="Sylfaen" w:cs="Sylfaen"/>
          <w:lang w:val="ka-GE"/>
        </w:rPr>
        <w:t>ტენდერში მონაწილე კომპანიამ წინადადების წარმოდგენამდე უნდა დაათვალიეროს ობიექტი და მხოლოდ აღნიშნული შემდეგ წარმოადგინოს წინადადება;</w:t>
      </w:r>
    </w:p>
    <w:p w14:paraId="12C7D821" w14:textId="41F00BBB" w:rsidR="007E12E3" w:rsidRPr="0079464A" w:rsidRDefault="007E12E3" w:rsidP="00696A50">
      <w:pPr>
        <w:spacing w:after="0" w:line="240" w:lineRule="auto"/>
        <w:jc w:val="both"/>
        <w:rPr>
          <w:rFonts w:ascii="Sylfaen" w:hAnsi="Sylfaen" w:cs="Sylfaen"/>
          <w:color w:val="FF0000"/>
        </w:rPr>
      </w:pPr>
      <w:r w:rsidRPr="0079464A">
        <w:rPr>
          <w:rFonts w:ascii="Sylfaen" w:hAnsi="Sylfaen" w:cs="Sylfaen"/>
          <w:color w:val="FF0000"/>
          <w:lang w:val="ka-GE"/>
        </w:rPr>
        <w:t xml:space="preserve">- </w:t>
      </w:r>
      <w:r w:rsidRPr="0079464A">
        <w:rPr>
          <w:rFonts w:ascii="Sylfaen" w:hAnsi="Sylfaen" w:cs="Sylfaen"/>
          <w:b/>
          <w:color w:val="FF0000"/>
          <w:lang w:val="ka-GE"/>
        </w:rPr>
        <w:t>ტენდერში მონაწილე კომპანია არ არის შეზღუდული წარმოადგინოს გადახურვის ალტერნატიული წინადადება (ახალი ტექნოლოგიების გამოყენებით).</w:t>
      </w:r>
    </w:p>
    <w:p w14:paraId="75DC4145" w14:textId="77777777" w:rsidR="007E12E3" w:rsidRPr="007E12E3" w:rsidRDefault="007E12E3" w:rsidP="00696A50">
      <w:pPr>
        <w:spacing w:after="0" w:line="240" w:lineRule="auto"/>
        <w:jc w:val="both"/>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3512FC08" w:rsidR="00392707" w:rsidRPr="00696A50" w:rsidRDefault="00D527CB" w:rsidP="00F7155A">
      <w:pPr>
        <w:jc w:val="both"/>
        <w:rPr>
          <w:rFonts w:ascii="Sylfaen" w:hAnsi="Sylfaen" w:cs="Sylfaen"/>
          <w:color w:val="222222"/>
          <w:shd w:val="clear" w:color="auto" w:fill="FFFFFF"/>
        </w:rPr>
      </w:pPr>
      <w:r w:rsidRPr="007B0071">
        <w:rPr>
          <w:rFonts w:ascii="Sylfaen" w:hAnsi="Sylfaen" w:cs="Sylfaen"/>
          <w:color w:val="222222"/>
          <w:shd w:val="clear" w:color="auto" w:fill="FFFFFF"/>
        </w:rPr>
        <w:t>პრეტენდენტმა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უნდა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წარმოადგინოს</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განფასება</w:t>
      </w:r>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66462FD6" w:rsidR="00392707" w:rsidRPr="00696A50" w:rsidRDefault="00185431" w:rsidP="0064425B">
      <w:pPr>
        <w:jc w:val="both"/>
        <w:rPr>
          <w:rFonts w:ascii="Sylfaen" w:hAnsi="Sylfaen"/>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40162F">
        <w:rPr>
          <w:rFonts w:ascii="Sylfaen" w:hAnsi="Sylfaen"/>
          <w:lang w:val="ka-GE"/>
        </w:rPr>
        <w:t>ისანი-სამგორის</w:t>
      </w:r>
      <w:r w:rsidR="0064425B">
        <w:rPr>
          <w:rFonts w:ascii="Sylfaen" w:hAnsi="Sylfaen"/>
          <w:lang w:val="ka-GE"/>
        </w:rPr>
        <w:t xml:space="preserve"> </w:t>
      </w:r>
      <w:r>
        <w:rPr>
          <w:rFonts w:ascii="Sylfaen" w:hAnsi="Sylfaen"/>
          <w:lang w:val="ka-GE"/>
        </w:rPr>
        <w:t>რაიონში</w:t>
      </w:r>
      <w:r w:rsidR="00696A50">
        <w:rPr>
          <w:rFonts w:ascii="Sylfaen" w:hAnsi="Sylfaen"/>
        </w:rPr>
        <w:t>;</w:t>
      </w:r>
    </w:p>
    <w:p w14:paraId="1E3773B6" w14:textId="28C821AB" w:rsidR="009203F4" w:rsidRPr="00696A50" w:rsidRDefault="00185431" w:rsidP="00FD35B5">
      <w:pPr>
        <w:rPr>
          <w:rFonts w:ascii="Sylfaen" w:hAnsi="Sylfaen"/>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Pr>
          <w:rFonts w:ascii="Sylfaen" w:hAnsi="Sylfaen"/>
        </w:rPr>
        <w:t>;</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6177961F"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ხარჯთაღრიცხვ</w:t>
      </w:r>
      <w:r w:rsidR="005D2771">
        <w:rPr>
          <w:rFonts w:ascii="Sylfaen" w:hAnsi="Sylfaen"/>
          <w:lang w:val="ka-GE"/>
        </w:rPr>
        <w:t>ა</w:t>
      </w:r>
      <w:r w:rsidR="00EB217E" w:rsidRPr="007B0071">
        <w:rPr>
          <w:rFonts w:ascii="Sylfaen" w:hAnsi="Sylfaen"/>
          <w:lang w:val="ka-GE"/>
        </w:rPr>
        <w:t xml:space="preserve">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474498C0" w14:textId="0F3B8EE7" w:rsidR="00A56EFE" w:rsidRDefault="00B806AE" w:rsidP="00CF7A57">
      <w:pPr>
        <w:rPr>
          <w:rFonts w:ascii="Sylfaen" w:hAnsi="Sylfaen"/>
          <w:lang w:val="ka-GE"/>
        </w:rPr>
      </w:pPr>
      <w:r w:rsidRPr="007B0071">
        <w:rPr>
          <w:rFonts w:ascii="Sylfaen" w:hAnsi="Sylfaen"/>
          <w:lang w:val="ka-GE"/>
        </w:rPr>
        <w:t>2</w:t>
      </w:r>
      <w:r w:rsidR="00A56EFE">
        <w:rPr>
          <w:rFonts w:ascii="Sylfaen" w:hAnsi="Sylfaen"/>
          <w:lang w:val="ka-GE"/>
        </w:rPr>
        <w:t xml:space="preserve">. </w:t>
      </w:r>
      <w:r w:rsidR="00CE56EA">
        <w:rPr>
          <w:rFonts w:ascii="Sylfaen" w:hAnsi="Sylfaen"/>
          <w:lang w:val="ka-GE"/>
        </w:rPr>
        <w:t>სრულყოფილად შევსებული</w:t>
      </w:r>
      <w:r w:rsidR="001173C9">
        <w:rPr>
          <w:rFonts w:ascii="Sylfaen" w:hAnsi="Sylfaen"/>
          <w:lang w:val="ka-GE"/>
        </w:rPr>
        <w:t xml:space="preserve"> </w:t>
      </w:r>
      <w:r w:rsidR="00A56EFE">
        <w:rPr>
          <w:rFonts w:ascii="Sylfaen" w:hAnsi="Sylfaen"/>
          <w:lang w:val="ka-GE"/>
        </w:rPr>
        <w:t>ტენდერზე თანდართული შეჯამების ფაილი;</w:t>
      </w:r>
    </w:p>
    <w:p w14:paraId="0B414E8B" w14:textId="52BEA54A" w:rsidR="002C42C6" w:rsidRDefault="00A56EFE" w:rsidP="00CF7A57">
      <w:pPr>
        <w:rPr>
          <w:rFonts w:ascii="Sylfaen" w:hAnsi="Sylfaen"/>
          <w:lang w:val="ka-GE"/>
        </w:rPr>
      </w:pPr>
      <w:r>
        <w:rPr>
          <w:rFonts w:ascii="Sylfaen" w:hAnsi="Sylfaen"/>
          <w:lang w:val="ka-GE"/>
        </w:rPr>
        <w:t>3.</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3479B246" w:rsidR="009634B1" w:rsidRPr="005679EB" w:rsidRDefault="009634B1" w:rsidP="005679EB">
      <w:pPr>
        <w:spacing w:after="0" w:line="360" w:lineRule="auto"/>
        <w:jc w:val="both"/>
        <w:rPr>
          <w:rFonts w:ascii="Sylfaen" w:hAnsi="Sylfaen"/>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შევსებული სამუშაო გეგმა-გრაფიკი </w:t>
      </w:r>
      <w:r w:rsidR="005679EB" w:rsidRPr="005679EB">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7D935F69" w:rsidR="009F003A" w:rsidRDefault="009634B1" w:rsidP="00095224">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23EEE595" w:rsidR="001173C9" w:rsidRPr="007B0071" w:rsidRDefault="00456D37" w:rsidP="00CF7A57">
      <w:pPr>
        <w:rPr>
          <w:rFonts w:ascii="Sylfaen" w:hAnsi="Sylfaen"/>
          <w:lang w:val="ka-GE"/>
        </w:rPr>
      </w:pPr>
      <w:r>
        <w:rPr>
          <w:rFonts w:ascii="Sylfaen" w:hAnsi="Sylfaen"/>
          <w:lang w:val="ka-GE"/>
        </w:rPr>
        <w:t>6</w:t>
      </w:r>
      <w:r w:rsidR="001173C9">
        <w:rPr>
          <w:rFonts w:ascii="Sylfaen" w:hAnsi="Sylfaen"/>
          <w:lang w:val="ka-GE"/>
        </w:rPr>
        <w:t>.</w:t>
      </w:r>
      <w:r w:rsidR="00696A50">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54DB311"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4D7E8040" w:rsidR="00891245" w:rsidRPr="005679EB" w:rsidRDefault="00891245" w:rsidP="00891245">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Pr>
          <w:rFonts w:ascii="Sylfaen" w:hAnsi="Sylfaen" w:cs="Sylfaen"/>
          <w:b/>
          <w:sz w:val="20"/>
          <w:szCs w:val="20"/>
        </w:rPr>
        <w:t xml:space="preserve"> -</w:t>
      </w:r>
      <w:r w:rsidRPr="00CF5912">
        <w:rPr>
          <w:rFonts w:asciiTheme="minorHAnsi" w:hAnsiTheme="minorHAnsi" w:cstheme="minorHAnsi"/>
          <w:b/>
          <w:sz w:val="20"/>
          <w:szCs w:val="20"/>
          <w:lang w:val="ka-GE"/>
        </w:rPr>
        <w:t xml:space="preserve"> </w:t>
      </w:r>
      <w:r w:rsidR="002D2288">
        <w:rPr>
          <w:rFonts w:ascii="Sylfaen" w:hAnsi="Sylfaen" w:cs="Sylfaen"/>
          <w:b/>
          <w:sz w:val="20"/>
          <w:szCs w:val="20"/>
          <w:lang w:val="ka-GE"/>
        </w:rPr>
        <w:t>202</w:t>
      </w:r>
      <w:r w:rsidR="00391D41">
        <w:rPr>
          <w:rFonts w:ascii="Sylfaen" w:hAnsi="Sylfaen" w:cs="Sylfaen"/>
          <w:b/>
          <w:sz w:val="20"/>
          <w:szCs w:val="20"/>
          <w:lang w:val="ka-GE"/>
        </w:rPr>
        <w:t>3</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00B728B2">
        <w:rPr>
          <w:rFonts w:ascii="Sylfaen" w:hAnsi="Sylfaen" w:cs="Sylfaen"/>
          <w:b/>
          <w:sz w:val="20"/>
          <w:szCs w:val="20"/>
          <w:lang w:val="ka-GE"/>
        </w:rPr>
        <w:t xml:space="preserve"> </w:t>
      </w:r>
      <w:r w:rsidR="00391D41">
        <w:rPr>
          <w:rFonts w:ascii="Sylfaen" w:hAnsi="Sylfaen" w:cs="Sylfaen"/>
          <w:b/>
          <w:sz w:val="20"/>
          <w:szCs w:val="20"/>
          <w:lang w:val="ka-GE"/>
        </w:rPr>
        <w:t>24 თებერვალი</w:t>
      </w:r>
      <w:r w:rsidR="000C130E">
        <w:rPr>
          <w:rFonts w:ascii="Sylfaen" w:hAnsi="Sylfaen" w:cs="Sylfaen"/>
          <w:b/>
          <w:sz w:val="20"/>
          <w:szCs w:val="20"/>
          <w:lang w:val="ka-GE"/>
        </w:rPr>
        <w:t>,</w:t>
      </w:r>
      <w:r w:rsidR="005756B4">
        <w:rPr>
          <w:rFonts w:ascii="Sylfaen" w:hAnsi="Sylfaen" w:cs="Sylfaen"/>
          <w:b/>
          <w:sz w:val="20"/>
          <w:szCs w:val="20"/>
          <w:lang w:val="ka-GE"/>
        </w:rPr>
        <w:t xml:space="preserve"> 15</w:t>
      </w:r>
      <w:r w:rsidRPr="005679EB">
        <w:rPr>
          <w:rFonts w:ascii="Sylfaen" w:hAnsi="Sylfaen" w:cs="Sylfaen"/>
          <w:b/>
          <w:sz w:val="20"/>
          <w:szCs w:val="20"/>
          <w:lang w:val="ka-GE"/>
        </w:rPr>
        <w:t xml:space="preserve">:00 </w:t>
      </w:r>
      <w:r w:rsidRPr="0091272C">
        <w:rPr>
          <w:rFonts w:ascii="Sylfaen" w:hAnsi="Sylfaen" w:cs="Sylfaen"/>
          <w:b/>
          <w:sz w:val="20"/>
          <w:szCs w:val="20"/>
          <w:lang w:val="ka-GE"/>
        </w:rPr>
        <w:t>საათი</w:t>
      </w:r>
      <w:bookmarkStart w:id="1" w:name="_GoBack"/>
      <w:bookmarkEnd w:id="1"/>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40DB7C27" w14:textId="771D89EC" w:rsidR="007A4EBD" w:rsidRDefault="007A4EBD" w:rsidP="00CF7A57">
      <w:pPr>
        <w:rPr>
          <w:rFonts w:ascii="Sylfaen" w:hAnsi="Sylfaen"/>
          <w:b/>
          <w:color w:val="FF0000"/>
          <w:u w:val="single"/>
          <w:lang w:val="ka-GE"/>
        </w:rPr>
      </w:pPr>
    </w:p>
    <w:p w14:paraId="43410D22" w14:textId="77777777" w:rsidR="00C21B8B" w:rsidRDefault="00C21B8B" w:rsidP="00CF7A57">
      <w:pPr>
        <w:rPr>
          <w:rFonts w:ascii="Sylfaen" w:hAnsi="Sylfaen"/>
          <w:b/>
          <w:color w:val="FF0000"/>
          <w:u w:val="single"/>
          <w:lang w:val="ka-GE"/>
        </w:rPr>
      </w:pPr>
    </w:p>
    <w:p w14:paraId="209C368F" w14:textId="1D6473B0" w:rsidR="008E3E42" w:rsidRDefault="008E3E42" w:rsidP="00CF7A57">
      <w:pPr>
        <w:rPr>
          <w:rFonts w:ascii="Sylfaen" w:hAnsi="Sylfaen"/>
          <w:b/>
          <w:color w:val="FF0000"/>
          <w:u w:val="single"/>
          <w:lang w:val="ka-GE"/>
        </w:rPr>
      </w:pPr>
    </w:p>
    <w:p w14:paraId="285D8F3A" w14:textId="324B6ACA" w:rsidR="00B049C5" w:rsidRPr="007B0071" w:rsidRDefault="001B7903" w:rsidP="00712DC2">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45755C1C"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1F4A3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1F4A30">
        <w:rPr>
          <w:rFonts w:ascii="Sylfaen" w:hAnsi="Sylfaen"/>
          <w:lang w:val="ka-GE"/>
        </w:rPr>
        <w:t>ორმოცდახუთი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77777777" w:rsidR="00696A50" w:rsidRPr="005248B1" w:rsidRDefault="00696A50" w:rsidP="00696A50">
      <w:pPr>
        <w:pStyle w:val="ListParagraph"/>
        <w:spacing w:after="0" w:line="360" w:lineRule="auto"/>
        <w:ind w:left="1440"/>
        <w:jc w:val="both"/>
        <w:rPr>
          <w:rFonts w:ascii="Sylfaen" w:hAnsi="Sylfaen"/>
          <w:b/>
          <w:sz w:val="14"/>
          <w:lang w:val="ka-GE"/>
        </w:rPr>
      </w:pPr>
    </w:p>
    <w:p w14:paraId="1348C87A" w14:textId="2353607E" w:rsidR="004526FA" w:rsidRDefault="004526FA" w:rsidP="00696A50">
      <w:pPr>
        <w:spacing w:after="0"/>
        <w:jc w:val="both"/>
        <w:rPr>
          <w:rFonts w:ascii="Sylfaen" w:hAnsi="Sylfaen"/>
          <w:b/>
          <w:lang w:val="ka-GE"/>
        </w:rPr>
      </w:pPr>
    </w:p>
    <w:p w14:paraId="50A9880E" w14:textId="46B199E6" w:rsidR="001A224E" w:rsidRDefault="001A224E" w:rsidP="00696A50">
      <w:pPr>
        <w:spacing w:after="0"/>
        <w:jc w:val="both"/>
        <w:rPr>
          <w:rFonts w:ascii="Sylfaen" w:hAnsi="Sylfaen"/>
          <w:b/>
          <w:lang w:val="ka-GE"/>
        </w:rPr>
      </w:pPr>
    </w:p>
    <w:p w14:paraId="2669E858" w14:textId="235F0C29" w:rsidR="001A224E" w:rsidRDefault="001A224E" w:rsidP="00696A50">
      <w:pPr>
        <w:spacing w:after="0"/>
        <w:jc w:val="both"/>
        <w:rPr>
          <w:rFonts w:ascii="Sylfaen" w:hAnsi="Sylfaen"/>
          <w:b/>
          <w:lang w:val="ka-GE"/>
        </w:rPr>
      </w:pPr>
    </w:p>
    <w:p w14:paraId="106251BF" w14:textId="59D46C00" w:rsidR="001A224E" w:rsidRDefault="001A224E" w:rsidP="00696A50">
      <w:pPr>
        <w:spacing w:after="0"/>
        <w:jc w:val="both"/>
        <w:rPr>
          <w:rFonts w:ascii="Sylfaen" w:hAnsi="Sylfaen"/>
          <w:b/>
          <w:lang w:val="ka-GE"/>
        </w:rPr>
      </w:pPr>
    </w:p>
    <w:p w14:paraId="454033CF" w14:textId="14548B1A" w:rsidR="001A224E" w:rsidRDefault="001A224E" w:rsidP="00696A50">
      <w:pPr>
        <w:spacing w:after="0"/>
        <w:jc w:val="both"/>
        <w:rPr>
          <w:rFonts w:ascii="Sylfaen" w:hAnsi="Sylfaen"/>
          <w:b/>
          <w:lang w:val="ka-GE"/>
        </w:rPr>
      </w:pPr>
    </w:p>
    <w:p w14:paraId="0A690F88" w14:textId="14B627C0" w:rsidR="001A224E" w:rsidRDefault="001A224E" w:rsidP="00696A50">
      <w:pPr>
        <w:spacing w:after="0"/>
        <w:jc w:val="both"/>
        <w:rPr>
          <w:rFonts w:ascii="Sylfaen" w:hAnsi="Sylfaen"/>
          <w:b/>
          <w:lang w:val="ka-GE"/>
        </w:rPr>
      </w:pPr>
    </w:p>
    <w:p w14:paraId="2B1FA966" w14:textId="283B6906" w:rsidR="001A224E" w:rsidRDefault="001A224E" w:rsidP="00696A50">
      <w:pPr>
        <w:spacing w:after="0"/>
        <w:jc w:val="both"/>
        <w:rPr>
          <w:rFonts w:ascii="Sylfaen" w:hAnsi="Sylfaen"/>
          <w:b/>
          <w:lang w:val="ka-GE"/>
        </w:rPr>
      </w:pPr>
    </w:p>
    <w:p w14:paraId="0A38C69A" w14:textId="2672ED14" w:rsidR="001A224E" w:rsidRDefault="001A224E" w:rsidP="00696A50">
      <w:pPr>
        <w:spacing w:after="0"/>
        <w:jc w:val="both"/>
        <w:rPr>
          <w:rFonts w:ascii="Sylfaen" w:hAnsi="Sylfaen"/>
          <w:b/>
          <w:lang w:val="ka-GE"/>
        </w:rPr>
      </w:pPr>
    </w:p>
    <w:p w14:paraId="21FDE61E" w14:textId="6649E359" w:rsidR="001A224E" w:rsidRDefault="001A224E" w:rsidP="00696A50">
      <w:pPr>
        <w:spacing w:after="0"/>
        <w:jc w:val="both"/>
        <w:rPr>
          <w:rFonts w:ascii="Sylfaen" w:hAnsi="Sylfaen"/>
          <w:b/>
          <w:lang w:val="ka-GE"/>
        </w:rPr>
      </w:pPr>
    </w:p>
    <w:p w14:paraId="3BA3ACB7" w14:textId="77777777" w:rsidR="001A224E" w:rsidRDefault="001A224E" w:rsidP="00696A50">
      <w:pPr>
        <w:spacing w:after="0"/>
        <w:jc w:val="both"/>
        <w:rPr>
          <w:rFonts w:ascii="Sylfaen" w:hAnsi="Sylfaen"/>
          <w:b/>
          <w:lang w:val="ka-GE"/>
        </w:rPr>
      </w:pPr>
    </w:p>
    <w:p w14:paraId="0445D1BD" w14:textId="77777777" w:rsidR="004526FA" w:rsidRDefault="004526FA" w:rsidP="00696A50">
      <w:pPr>
        <w:spacing w:after="0"/>
        <w:jc w:val="both"/>
        <w:rPr>
          <w:rFonts w:ascii="Sylfaen" w:hAnsi="Sylfaen"/>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7D7626CB"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1" w:history="1">
        <w:r w:rsidR="001A224E" w:rsidRPr="002D4B04">
          <w:rPr>
            <w:rStyle w:val="Hyperlink"/>
            <w:rFonts w:ascii="Sylfaen" w:hAnsi="Sylfaen"/>
            <w:lang w:val="ka-GE"/>
          </w:rPr>
          <w:t>msilagadze@gwp.ge</w:t>
        </w:r>
      </w:hyperlink>
      <w:r w:rsidR="001A224E">
        <w:rPr>
          <w:rFonts w:ascii="Sylfaen" w:hAnsi="Sylfaen"/>
          <w:lang w:val="ka-GE"/>
        </w:rPr>
        <w:t xml:space="preserve"> </w:t>
      </w:r>
      <w:r w:rsidRPr="00E41D48">
        <w:rPr>
          <w:rFonts w:ascii="Sylfaen" w:hAnsi="Sylfaen"/>
          <w:lang w:val="ka-GE"/>
        </w:rPr>
        <w:t xml:space="preserv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555BF182"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2" w:history="1">
        <w:r w:rsidR="001A224E" w:rsidRPr="002D4B04">
          <w:rPr>
            <w:rStyle w:val="Hyperlink"/>
            <w:rFonts w:ascii="Sylfaen" w:hAnsi="Sylfaen"/>
            <w:lang w:val="ka-GE"/>
          </w:rPr>
          <w:t>ikhvadagadze@gwp.ge</w:t>
        </w:r>
      </w:hyperlink>
      <w:r w:rsidR="001A224E">
        <w:rPr>
          <w:rFonts w:ascii="Sylfaen" w:hAnsi="Sylfaen"/>
          <w:lang w:val="ka-GE"/>
        </w:rPr>
        <w:t xml:space="preserve"> </w:t>
      </w:r>
      <w:r w:rsidRPr="00E41D48">
        <w:rPr>
          <w:rFonts w:ascii="Sylfaen" w:hAnsi="Sylfaen"/>
          <w:lang w:val="ka-GE"/>
        </w:rPr>
        <w:t xml:space="preserv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3"/>
      <w:footerReference w:type="default" r:id="rId14"/>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9EE06F" w14:textId="77777777" w:rsidR="006A2868" w:rsidRDefault="006A2868" w:rsidP="007902EA">
      <w:pPr>
        <w:spacing w:after="0" w:line="240" w:lineRule="auto"/>
      </w:pPr>
      <w:r>
        <w:separator/>
      </w:r>
    </w:p>
  </w:endnote>
  <w:endnote w:type="continuationSeparator" w:id="0">
    <w:p w14:paraId="0B88B1DB" w14:textId="77777777" w:rsidR="006A2868" w:rsidRDefault="006A2868"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32E9D421" w:rsidR="004A3BD8" w:rsidRDefault="004A3BD8">
        <w:pPr>
          <w:pStyle w:val="Footer"/>
          <w:jc w:val="right"/>
        </w:pPr>
        <w:r>
          <w:fldChar w:fldCharType="begin"/>
        </w:r>
        <w:r>
          <w:instrText xml:space="preserve"> PAGE   \* MERGEFORMAT </w:instrText>
        </w:r>
        <w:r>
          <w:fldChar w:fldCharType="separate"/>
        </w:r>
        <w:r w:rsidR="006A2868">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F4DF9C" w14:textId="77777777" w:rsidR="006A2868" w:rsidRDefault="006A2868" w:rsidP="007902EA">
      <w:pPr>
        <w:spacing w:after="0" w:line="240" w:lineRule="auto"/>
      </w:pPr>
      <w:r>
        <w:separator/>
      </w:r>
    </w:p>
  </w:footnote>
  <w:footnote w:type="continuationSeparator" w:id="0">
    <w:p w14:paraId="6E4CF671" w14:textId="77777777" w:rsidR="006A2868" w:rsidRDefault="006A2868"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3EAB"/>
    <w:rsid w:val="0005435C"/>
    <w:rsid w:val="00055E1E"/>
    <w:rsid w:val="00056A31"/>
    <w:rsid w:val="00064AB9"/>
    <w:rsid w:val="000677B2"/>
    <w:rsid w:val="000811D6"/>
    <w:rsid w:val="00081D42"/>
    <w:rsid w:val="00092A77"/>
    <w:rsid w:val="00092E77"/>
    <w:rsid w:val="00095224"/>
    <w:rsid w:val="00095B9A"/>
    <w:rsid w:val="000974B9"/>
    <w:rsid w:val="000A0D72"/>
    <w:rsid w:val="000A6D48"/>
    <w:rsid w:val="000B1C85"/>
    <w:rsid w:val="000B4C5E"/>
    <w:rsid w:val="000B5D0F"/>
    <w:rsid w:val="000C130E"/>
    <w:rsid w:val="000C3223"/>
    <w:rsid w:val="000D5BB4"/>
    <w:rsid w:val="000D68A2"/>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C91"/>
    <w:rsid w:val="00172F99"/>
    <w:rsid w:val="0017792E"/>
    <w:rsid w:val="00185431"/>
    <w:rsid w:val="00185C9D"/>
    <w:rsid w:val="00187923"/>
    <w:rsid w:val="00194044"/>
    <w:rsid w:val="001A224E"/>
    <w:rsid w:val="001A47AF"/>
    <w:rsid w:val="001B055A"/>
    <w:rsid w:val="001B0D00"/>
    <w:rsid w:val="001B6BD5"/>
    <w:rsid w:val="001B740A"/>
    <w:rsid w:val="001B75E0"/>
    <w:rsid w:val="001B7903"/>
    <w:rsid w:val="001C112D"/>
    <w:rsid w:val="001C2BF2"/>
    <w:rsid w:val="001C7577"/>
    <w:rsid w:val="001D3B12"/>
    <w:rsid w:val="001D63C9"/>
    <w:rsid w:val="001E0606"/>
    <w:rsid w:val="001E1C43"/>
    <w:rsid w:val="001F4A30"/>
    <w:rsid w:val="001F6753"/>
    <w:rsid w:val="00202451"/>
    <w:rsid w:val="002056E8"/>
    <w:rsid w:val="00207B93"/>
    <w:rsid w:val="00207CEA"/>
    <w:rsid w:val="0021119E"/>
    <w:rsid w:val="0021503D"/>
    <w:rsid w:val="00216B88"/>
    <w:rsid w:val="0022155A"/>
    <w:rsid w:val="00226E1C"/>
    <w:rsid w:val="002319CA"/>
    <w:rsid w:val="00237416"/>
    <w:rsid w:val="00241768"/>
    <w:rsid w:val="002422D6"/>
    <w:rsid w:val="002468A9"/>
    <w:rsid w:val="00255EB0"/>
    <w:rsid w:val="0025658B"/>
    <w:rsid w:val="002568CE"/>
    <w:rsid w:val="00257F36"/>
    <w:rsid w:val="00266CA0"/>
    <w:rsid w:val="00270BF2"/>
    <w:rsid w:val="002713EC"/>
    <w:rsid w:val="00275958"/>
    <w:rsid w:val="00276F7A"/>
    <w:rsid w:val="002778A0"/>
    <w:rsid w:val="00277B37"/>
    <w:rsid w:val="00286127"/>
    <w:rsid w:val="0029272A"/>
    <w:rsid w:val="002A0CB0"/>
    <w:rsid w:val="002A4E62"/>
    <w:rsid w:val="002A60C4"/>
    <w:rsid w:val="002B6F69"/>
    <w:rsid w:val="002B7440"/>
    <w:rsid w:val="002C066E"/>
    <w:rsid w:val="002C21C7"/>
    <w:rsid w:val="002C42C6"/>
    <w:rsid w:val="002D06EE"/>
    <w:rsid w:val="002D1C7E"/>
    <w:rsid w:val="002D1E74"/>
    <w:rsid w:val="002D2288"/>
    <w:rsid w:val="002D2F27"/>
    <w:rsid w:val="002D611B"/>
    <w:rsid w:val="002E0E5E"/>
    <w:rsid w:val="00300E22"/>
    <w:rsid w:val="003011B3"/>
    <w:rsid w:val="00302948"/>
    <w:rsid w:val="00303697"/>
    <w:rsid w:val="00316C88"/>
    <w:rsid w:val="00320435"/>
    <w:rsid w:val="00320878"/>
    <w:rsid w:val="003233D9"/>
    <w:rsid w:val="0033101C"/>
    <w:rsid w:val="0033397E"/>
    <w:rsid w:val="00340CC3"/>
    <w:rsid w:val="00352B31"/>
    <w:rsid w:val="00353E4C"/>
    <w:rsid w:val="00357317"/>
    <w:rsid w:val="003573F4"/>
    <w:rsid w:val="003657A5"/>
    <w:rsid w:val="00373F3E"/>
    <w:rsid w:val="00377D43"/>
    <w:rsid w:val="00385373"/>
    <w:rsid w:val="003859BA"/>
    <w:rsid w:val="00387591"/>
    <w:rsid w:val="00387AB5"/>
    <w:rsid w:val="00391AB5"/>
    <w:rsid w:val="00391D41"/>
    <w:rsid w:val="00392707"/>
    <w:rsid w:val="003A1901"/>
    <w:rsid w:val="003A4DAA"/>
    <w:rsid w:val="003A5D91"/>
    <w:rsid w:val="003B460D"/>
    <w:rsid w:val="003B5A5E"/>
    <w:rsid w:val="003C27F7"/>
    <w:rsid w:val="003C568B"/>
    <w:rsid w:val="003C66BD"/>
    <w:rsid w:val="003C6F22"/>
    <w:rsid w:val="003D6473"/>
    <w:rsid w:val="003E15FA"/>
    <w:rsid w:val="003F370C"/>
    <w:rsid w:val="003F5521"/>
    <w:rsid w:val="003F699A"/>
    <w:rsid w:val="0040162F"/>
    <w:rsid w:val="00410285"/>
    <w:rsid w:val="00410EC6"/>
    <w:rsid w:val="0041258C"/>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501B"/>
    <w:rsid w:val="004708F2"/>
    <w:rsid w:val="00471556"/>
    <w:rsid w:val="004717AB"/>
    <w:rsid w:val="00483B17"/>
    <w:rsid w:val="0048659C"/>
    <w:rsid w:val="00497393"/>
    <w:rsid w:val="004A34BA"/>
    <w:rsid w:val="004A3BD8"/>
    <w:rsid w:val="004A66FB"/>
    <w:rsid w:val="004A7C56"/>
    <w:rsid w:val="004B09C9"/>
    <w:rsid w:val="004B2C73"/>
    <w:rsid w:val="004C1E0D"/>
    <w:rsid w:val="004C3ECC"/>
    <w:rsid w:val="004D3679"/>
    <w:rsid w:val="004D3D1C"/>
    <w:rsid w:val="004D747F"/>
    <w:rsid w:val="004E36F2"/>
    <w:rsid w:val="004E7665"/>
    <w:rsid w:val="005111AB"/>
    <w:rsid w:val="00524088"/>
    <w:rsid w:val="005248B1"/>
    <w:rsid w:val="0052656B"/>
    <w:rsid w:val="00533234"/>
    <w:rsid w:val="00540038"/>
    <w:rsid w:val="00544856"/>
    <w:rsid w:val="005553C3"/>
    <w:rsid w:val="005643C0"/>
    <w:rsid w:val="005679EB"/>
    <w:rsid w:val="00567ACA"/>
    <w:rsid w:val="00570483"/>
    <w:rsid w:val="0057474B"/>
    <w:rsid w:val="005756B4"/>
    <w:rsid w:val="00575D3E"/>
    <w:rsid w:val="00580531"/>
    <w:rsid w:val="005832A4"/>
    <w:rsid w:val="00583B48"/>
    <w:rsid w:val="00586056"/>
    <w:rsid w:val="00586C84"/>
    <w:rsid w:val="00591AFD"/>
    <w:rsid w:val="00595E4B"/>
    <w:rsid w:val="005A0827"/>
    <w:rsid w:val="005A798F"/>
    <w:rsid w:val="005C14A4"/>
    <w:rsid w:val="005C490D"/>
    <w:rsid w:val="005D2771"/>
    <w:rsid w:val="005D3B83"/>
    <w:rsid w:val="005E05B1"/>
    <w:rsid w:val="005E130F"/>
    <w:rsid w:val="005E1A27"/>
    <w:rsid w:val="005F3357"/>
    <w:rsid w:val="006005A1"/>
    <w:rsid w:val="00610FC8"/>
    <w:rsid w:val="00615BD2"/>
    <w:rsid w:val="00632910"/>
    <w:rsid w:val="00633210"/>
    <w:rsid w:val="00633F4A"/>
    <w:rsid w:val="00634B58"/>
    <w:rsid w:val="006352D2"/>
    <w:rsid w:val="0064425B"/>
    <w:rsid w:val="006447A4"/>
    <w:rsid w:val="006564F1"/>
    <w:rsid w:val="00661B3E"/>
    <w:rsid w:val="00665219"/>
    <w:rsid w:val="00665C42"/>
    <w:rsid w:val="00665E60"/>
    <w:rsid w:val="00667B1F"/>
    <w:rsid w:val="00670B37"/>
    <w:rsid w:val="00674470"/>
    <w:rsid w:val="0067481E"/>
    <w:rsid w:val="00674F71"/>
    <w:rsid w:val="00680844"/>
    <w:rsid w:val="00681B23"/>
    <w:rsid w:val="00683946"/>
    <w:rsid w:val="00692B13"/>
    <w:rsid w:val="0069500B"/>
    <w:rsid w:val="00696A50"/>
    <w:rsid w:val="006A0DDD"/>
    <w:rsid w:val="006A256D"/>
    <w:rsid w:val="006A2868"/>
    <w:rsid w:val="006A3D31"/>
    <w:rsid w:val="006A7B28"/>
    <w:rsid w:val="006C1436"/>
    <w:rsid w:val="006C7D3F"/>
    <w:rsid w:val="006C7E00"/>
    <w:rsid w:val="006D054A"/>
    <w:rsid w:val="006E119F"/>
    <w:rsid w:val="006E1729"/>
    <w:rsid w:val="006F056F"/>
    <w:rsid w:val="006F25BD"/>
    <w:rsid w:val="006F2EC3"/>
    <w:rsid w:val="006F3C44"/>
    <w:rsid w:val="006F7D8B"/>
    <w:rsid w:val="0071070E"/>
    <w:rsid w:val="00711C86"/>
    <w:rsid w:val="00712DC2"/>
    <w:rsid w:val="00712E16"/>
    <w:rsid w:val="00713EFC"/>
    <w:rsid w:val="007146D2"/>
    <w:rsid w:val="007151B6"/>
    <w:rsid w:val="00715A5D"/>
    <w:rsid w:val="00717D5F"/>
    <w:rsid w:val="00724BAF"/>
    <w:rsid w:val="007309AA"/>
    <w:rsid w:val="00730D06"/>
    <w:rsid w:val="00734570"/>
    <w:rsid w:val="007346CD"/>
    <w:rsid w:val="00735828"/>
    <w:rsid w:val="00764A65"/>
    <w:rsid w:val="007715BA"/>
    <w:rsid w:val="00772078"/>
    <w:rsid w:val="007754D2"/>
    <w:rsid w:val="007778CE"/>
    <w:rsid w:val="007902EA"/>
    <w:rsid w:val="0079252D"/>
    <w:rsid w:val="00794191"/>
    <w:rsid w:val="0079464A"/>
    <w:rsid w:val="00796BF5"/>
    <w:rsid w:val="007A28C4"/>
    <w:rsid w:val="007A4EBD"/>
    <w:rsid w:val="007A6E1A"/>
    <w:rsid w:val="007A7424"/>
    <w:rsid w:val="007B0071"/>
    <w:rsid w:val="007B4C58"/>
    <w:rsid w:val="007B7D53"/>
    <w:rsid w:val="007C482E"/>
    <w:rsid w:val="007C4D48"/>
    <w:rsid w:val="007D0C6C"/>
    <w:rsid w:val="007D3F97"/>
    <w:rsid w:val="007D73CE"/>
    <w:rsid w:val="007E0304"/>
    <w:rsid w:val="007E12E3"/>
    <w:rsid w:val="007E1E28"/>
    <w:rsid w:val="007E2772"/>
    <w:rsid w:val="007F1D40"/>
    <w:rsid w:val="007F3AA0"/>
    <w:rsid w:val="007F4EF2"/>
    <w:rsid w:val="007F4F2B"/>
    <w:rsid w:val="007F7ADB"/>
    <w:rsid w:val="0081634F"/>
    <w:rsid w:val="00822939"/>
    <w:rsid w:val="008246F4"/>
    <w:rsid w:val="00824EDA"/>
    <w:rsid w:val="00833770"/>
    <w:rsid w:val="00834371"/>
    <w:rsid w:val="0083614B"/>
    <w:rsid w:val="008374C0"/>
    <w:rsid w:val="008401B6"/>
    <w:rsid w:val="008421EC"/>
    <w:rsid w:val="008473E6"/>
    <w:rsid w:val="008647CD"/>
    <w:rsid w:val="00867825"/>
    <w:rsid w:val="008751D7"/>
    <w:rsid w:val="00875254"/>
    <w:rsid w:val="00876B2D"/>
    <w:rsid w:val="00876B9D"/>
    <w:rsid w:val="0088287D"/>
    <w:rsid w:val="008834AE"/>
    <w:rsid w:val="00883C89"/>
    <w:rsid w:val="00890026"/>
    <w:rsid w:val="00891245"/>
    <w:rsid w:val="008918CD"/>
    <w:rsid w:val="00894C67"/>
    <w:rsid w:val="00896274"/>
    <w:rsid w:val="008978B9"/>
    <w:rsid w:val="008A3D36"/>
    <w:rsid w:val="008A5094"/>
    <w:rsid w:val="008A673F"/>
    <w:rsid w:val="008B04EA"/>
    <w:rsid w:val="008B67F1"/>
    <w:rsid w:val="008C04FA"/>
    <w:rsid w:val="008C0A74"/>
    <w:rsid w:val="008C35CC"/>
    <w:rsid w:val="008D04C5"/>
    <w:rsid w:val="008D3970"/>
    <w:rsid w:val="008D3CB4"/>
    <w:rsid w:val="008D57B5"/>
    <w:rsid w:val="008E16DA"/>
    <w:rsid w:val="008E33F2"/>
    <w:rsid w:val="008E3D20"/>
    <w:rsid w:val="008E3E42"/>
    <w:rsid w:val="008E55E0"/>
    <w:rsid w:val="008F419D"/>
    <w:rsid w:val="008F44A9"/>
    <w:rsid w:val="0090279D"/>
    <w:rsid w:val="00904044"/>
    <w:rsid w:val="00907967"/>
    <w:rsid w:val="009113A9"/>
    <w:rsid w:val="0091272C"/>
    <w:rsid w:val="00913646"/>
    <w:rsid w:val="0091781A"/>
    <w:rsid w:val="009203F4"/>
    <w:rsid w:val="009214A6"/>
    <w:rsid w:val="0092255B"/>
    <w:rsid w:val="00922889"/>
    <w:rsid w:val="00925DC2"/>
    <w:rsid w:val="009261B9"/>
    <w:rsid w:val="00931A9A"/>
    <w:rsid w:val="00937B0D"/>
    <w:rsid w:val="00940D2A"/>
    <w:rsid w:val="00950D10"/>
    <w:rsid w:val="00954423"/>
    <w:rsid w:val="00954527"/>
    <w:rsid w:val="009567A7"/>
    <w:rsid w:val="00957E8C"/>
    <w:rsid w:val="009621F5"/>
    <w:rsid w:val="009634B1"/>
    <w:rsid w:val="00970B3A"/>
    <w:rsid w:val="009743D0"/>
    <w:rsid w:val="009804B1"/>
    <w:rsid w:val="009815C7"/>
    <w:rsid w:val="00981AF8"/>
    <w:rsid w:val="00985307"/>
    <w:rsid w:val="00986D10"/>
    <w:rsid w:val="0099130F"/>
    <w:rsid w:val="00993D47"/>
    <w:rsid w:val="0099429F"/>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04D6"/>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37E4"/>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AA6"/>
    <w:rsid w:val="00A64E45"/>
    <w:rsid w:val="00A74B75"/>
    <w:rsid w:val="00A804C4"/>
    <w:rsid w:val="00A847D4"/>
    <w:rsid w:val="00A935AC"/>
    <w:rsid w:val="00A96330"/>
    <w:rsid w:val="00AA4617"/>
    <w:rsid w:val="00AA511B"/>
    <w:rsid w:val="00AA6A7B"/>
    <w:rsid w:val="00AC32F5"/>
    <w:rsid w:val="00AC494C"/>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4337"/>
    <w:rsid w:val="00B27B0B"/>
    <w:rsid w:val="00B30838"/>
    <w:rsid w:val="00B35065"/>
    <w:rsid w:val="00B409CA"/>
    <w:rsid w:val="00B42689"/>
    <w:rsid w:val="00B44563"/>
    <w:rsid w:val="00B47896"/>
    <w:rsid w:val="00B47D4C"/>
    <w:rsid w:val="00B511D7"/>
    <w:rsid w:val="00B5249E"/>
    <w:rsid w:val="00B5452A"/>
    <w:rsid w:val="00B616CF"/>
    <w:rsid w:val="00B71EF5"/>
    <w:rsid w:val="00B728B2"/>
    <w:rsid w:val="00B806AE"/>
    <w:rsid w:val="00B830F8"/>
    <w:rsid w:val="00B83F6B"/>
    <w:rsid w:val="00B84106"/>
    <w:rsid w:val="00B92B05"/>
    <w:rsid w:val="00B942E0"/>
    <w:rsid w:val="00B95A6F"/>
    <w:rsid w:val="00B97F4F"/>
    <w:rsid w:val="00BB0F01"/>
    <w:rsid w:val="00BB10E9"/>
    <w:rsid w:val="00BC364F"/>
    <w:rsid w:val="00BE0965"/>
    <w:rsid w:val="00BE187B"/>
    <w:rsid w:val="00BE1A34"/>
    <w:rsid w:val="00BE3060"/>
    <w:rsid w:val="00BE4678"/>
    <w:rsid w:val="00BF5EFE"/>
    <w:rsid w:val="00C01CD2"/>
    <w:rsid w:val="00C021B6"/>
    <w:rsid w:val="00C04F30"/>
    <w:rsid w:val="00C06F22"/>
    <w:rsid w:val="00C12270"/>
    <w:rsid w:val="00C14986"/>
    <w:rsid w:val="00C14D7A"/>
    <w:rsid w:val="00C21B8B"/>
    <w:rsid w:val="00C32F5D"/>
    <w:rsid w:val="00C33D82"/>
    <w:rsid w:val="00C406C8"/>
    <w:rsid w:val="00C40C8C"/>
    <w:rsid w:val="00C41C03"/>
    <w:rsid w:val="00C42A9C"/>
    <w:rsid w:val="00C55BCF"/>
    <w:rsid w:val="00C6196D"/>
    <w:rsid w:val="00C67999"/>
    <w:rsid w:val="00C73981"/>
    <w:rsid w:val="00C761CC"/>
    <w:rsid w:val="00C76391"/>
    <w:rsid w:val="00C83494"/>
    <w:rsid w:val="00C86CD0"/>
    <w:rsid w:val="00C91AFC"/>
    <w:rsid w:val="00C9205D"/>
    <w:rsid w:val="00CA1443"/>
    <w:rsid w:val="00CA4A83"/>
    <w:rsid w:val="00CA54EE"/>
    <w:rsid w:val="00CB2B75"/>
    <w:rsid w:val="00CB6014"/>
    <w:rsid w:val="00CB730B"/>
    <w:rsid w:val="00CB736E"/>
    <w:rsid w:val="00CC3C0A"/>
    <w:rsid w:val="00CC4789"/>
    <w:rsid w:val="00CC47D6"/>
    <w:rsid w:val="00CD295B"/>
    <w:rsid w:val="00CD3EA4"/>
    <w:rsid w:val="00CD7F43"/>
    <w:rsid w:val="00CE1D05"/>
    <w:rsid w:val="00CE1D66"/>
    <w:rsid w:val="00CE2754"/>
    <w:rsid w:val="00CE56EA"/>
    <w:rsid w:val="00CE598E"/>
    <w:rsid w:val="00CE69DB"/>
    <w:rsid w:val="00CE7176"/>
    <w:rsid w:val="00CE7641"/>
    <w:rsid w:val="00CF1EF9"/>
    <w:rsid w:val="00CF2D76"/>
    <w:rsid w:val="00CF4119"/>
    <w:rsid w:val="00CF45D3"/>
    <w:rsid w:val="00CF4F77"/>
    <w:rsid w:val="00CF7A57"/>
    <w:rsid w:val="00D01EFB"/>
    <w:rsid w:val="00D02031"/>
    <w:rsid w:val="00D1186B"/>
    <w:rsid w:val="00D11CAA"/>
    <w:rsid w:val="00D13A88"/>
    <w:rsid w:val="00D13C42"/>
    <w:rsid w:val="00D150F5"/>
    <w:rsid w:val="00D16A7A"/>
    <w:rsid w:val="00D20CC6"/>
    <w:rsid w:val="00D25C07"/>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803E8"/>
    <w:rsid w:val="00D80CDB"/>
    <w:rsid w:val="00D8245F"/>
    <w:rsid w:val="00D86446"/>
    <w:rsid w:val="00D959AB"/>
    <w:rsid w:val="00D95A0F"/>
    <w:rsid w:val="00D96566"/>
    <w:rsid w:val="00DA4009"/>
    <w:rsid w:val="00DA5376"/>
    <w:rsid w:val="00DB3412"/>
    <w:rsid w:val="00DB4255"/>
    <w:rsid w:val="00DB4B6C"/>
    <w:rsid w:val="00DB4D6B"/>
    <w:rsid w:val="00DB5C8D"/>
    <w:rsid w:val="00DB77E8"/>
    <w:rsid w:val="00DC2AA1"/>
    <w:rsid w:val="00DC4440"/>
    <w:rsid w:val="00DC6664"/>
    <w:rsid w:val="00DD1F94"/>
    <w:rsid w:val="00DE5016"/>
    <w:rsid w:val="00DF0E2A"/>
    <w:rsid w:val="00DF3484"/>
    <w:rsid w:val="00DF5F26"/>
    <w:rsid w:val="00E00D0C"/>
    <w:rsid w:val="00E07AEE"/>
    <w:rsid w:val="00E123C2"/>
    <w:rsid w:val="00E14853"/>
    <w:rsid w:val="00E2134C"/>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48F"/>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B217E"/>
    <w:rsid w:val="00EB2E15"/>
    <w:rsid w:val="00EC2046"/>
    <w:rsid w:val="00ED55AB"/>
    <w:rsid w:val="00EE0A2D"/>
    <w:rsid w:val="00EE13E4"/>
    <w:rsid w:val="00EE612A"/>
    <w:rsid w:val="00EF34FE"/>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40803"/>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khvadagadze@gwp.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silagadze@gwp.g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D4EE6F-66C7-4DFC-8E97-936CF9FFCA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1733</TotalTime>
  <Pages>6</Pages>
  <Words>1112</Words>
  <Characters>6339</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280</cp:revision>
  <cp:lastPrinted>2015-07-27T06:36:00Z</cp:lastPrinted>
  <dcterms:created xsi:type="dcterms:W3CDTF">2017-02-28T15:04:00Z</dcterms:created>
  <dcterms:modified xsi:type="dcterms:W3CDTF">2023-02-17T14:26:00Z</dcterms:modified>
</cp:coreProperties>
</file>