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rsidR="00574D48" w:rsidRPr="00485E5A" w:rsidRDefault="00574D48" w:rsidP="00574D48">
      <w:pPr>
        <w:spacing w:after="0" w:line="240" w:lineRule="auto"/>
        <w:jc w:val="center"/>
        <w:rPr>
          <w:rFonts w:ascii="Sylfaen" w:hAnsi="Sylfaen" w:cs="Sylfaen"/>
          <w:b/>
          <w:sz w:val="24"/>
          <w:lang w:val="ka-GE"/>
        </w:rPr>
      </w:pPr>
    </w:p>
    <w:p w:rsidR="00FD0DCD" w:rsidRDefault="00893922" w:rsidP="00665C42">
      <w:pPr>
        <w:spacing w:after="0" w:line="360" w:lineRule="auto"/>
        <w:jc w:val="center"/>
        <w:rPr>
          <w:rFonts w:ascii="Sylfaen" w:hAnsi="Sylfaen" w:cs="Sylfaen"/>
          <w:b/>
          <w:color w:val="000000"/>
          <w:sz w:val="21"/>
          <w:szCs w:val="21"/>
          <w:shd w:val="clear" w:color="auto" w:fill="FFFFFF"/>
          <w:lang w:val="ka-GE"/>
        </w:rPr>
      </w:pPr>
      <w:proofErr w:type="spellStart"/>
      <w:proofErr w:type="gramStart"/>
      <w:r w:rsidRPr="00893922">
        <w:rPr>
          <w:rFonts w:ascii="Sylfaen" w:hAnsi="Sylfaen" w:cs="Sylfaen"/>
          <w:b/>
          <w:color w:val="000000"/>
          <w:sz w:val="21"/>
          <w:szCs w:val="21"/>
          <w:shd w:val="clear" w:color="auto" w:fill="FFFFFF"/>
        </w:rPr>
        <w:t>ცემენტზე</w:t>
      </w:r>
      <w:proofErr w:type="spellEnd"/>
      <w:proofErr w:type="gramEnd"/>
      <w:r w:rsidRPr="00893922">
        <w:rPr>
          <w:rFonts w:ascii="Arial" w:hAnsi="Arial" w:cs="Arial"/>
          <w:b/>
          <w:color w:val="000000"/>
          <w:sz w:val="21"/>
          <w:szCs w:val="21"/>
          <w:shd w:val="clear" w:color="auto" w:fill="FFFFFF"/>
        </w:rPr>
        <w:t xml:space="preserve"> </w:t>
      </w:r>
      <w:proofErr w:type="spellStart"/>
      <w:r w:rsidRPr="00893922">
        <w:rPr>
          <w:rFonts w:ascii="Sylfaen" w:hAnsi="Sylfaen" w:cs="Sylfaen"/>
          <w:b/>
          <w:color w:val="000000"/>
          <w:sz w:val="21"/>
          <w:szCs w:val="21"/>
          <w:shd w:val="clear" w:color="auto" w:fill="FFFFFF"/>
        </w:rPr>
        <w:t>დამზადებული</w:t>
      </w:r>
      <w:proofErr w:type="spellEnd"/>
      <w:r w:rsidRPr="00893922">
        <w:rPr>
          <w:rFonts w:ascii="Arial" w:hAnsi="Arial" w:cs="Arial"/>
          <w:b/>
          <w:color w:val="000000"/>
          <w:sz w:val="21"/>
          <w:szCs w:val="21"/>
          <w:shd w:val="clear" w:color="auto" w:fill="FFFFFF"/>
        </w:rPr>
        <w:t xml:space="preserve"> </w:t>
      </w:r>
      <w:proofErr w:type="spellStart"/>
      <w:r w:rsidRPr="00893922">
        <w:rPr>
          <w:rFonts w:ascii="Sylfaen" w:hAnsi="Sylfaen" w:cs="Sylfaen"/>
          <w:b/>
          <w:color w:val="000000"/>
          <w:sz w:val="21"/>
          <w:szCs w:val="21"/>
          <w:shd w:val="clear" w:color="auto" w:fill="FFFFFF"/>
        </w:rPr>
        <w:t>წყალგაუმტარი</w:t>
      </w:r>
      <w:proofErr w:type="spellEnd"/>
      <w:r w:rsidRPr="00893922">
        <w:rPr>
          <w:rFonts w:ascii="Arial" w:hAnsi="Arial" w:cs="Arial"/>
          <w:b/>
          <w:color w:val="000000"/>
          <w:sz w:val="21"/>
          <w:szCs w:val="21"/>
          <w:shd w:val="clear" w:color="auto" w:fill="FFFFFF"/>
        </w:rPr>
        <w:t xml:space="preserve"> </w:t>
      </w:r>
      <w:r>
        <w:rPr>
          <w:rFonts w:ascii="Sylfaen" w:hAnsi="Sylfaen" w:cs="Sylfaen"/>
          <w:b/>
          <w:color w:val="000000"/>
          <w:sz w:val="21"/>
          <w:szCs w:val="21"/>
          <w:shd w:val="clear" w:color="auto" w:fill="FFFFFF"/>
          <w:lang w:val="ka-GE"/>
        </w:rPr>
        <w:t>მორტარი</w:t>
      </w:r>
    </w:p>
    <w:p w:rsidR="00893922" w:rsidRPr="00893922" w:rsidRDefault="00893922" w:rsidP="00665C42">
      <w:pPr>
        <w:spacing w:after="0" w:line="360" w:lineRule="auto"/>
        <w:jc w:val="center"/>
        <w:rPr>
          <w:rFonts w:ascii="AcadNusx" w:hAnsi="AcadNusx"/>
          <w:b/>
          <w:lang w:val="ka-GE"/>
        </w:rPr>
      </w:pPr>
      <w:r>
        <w:rPr>
          <w:rFonts w:ascii="Sylfaen" w:hAnsi="Sylfaen" w:cs="Sylfaen"/>
          <w:b/>
          <w:color w:val="000000"/>
          <w:sz w:val="21"/>
          <w:szCs w:val="21"/>
          <w:shd w:val="clear" w:color="auto" w:fill="FFFFFF"/>
          <w:lang w:val="ka-GE"/>
        </w:rPr>
        <w:t>(სპეც-ცემენტი)</w:t>
      </w: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Pr="00485E5A" w:rsidRDefault="00A549D3"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0C36B3" w:rsidRPr="00485E5A">
        <w:rPr>
          <w:rFonts w:ascii="Sylfaen" w:hAnsi="Sylfaen" w:cs="Sylfaen"/>
          <w:lang w:val="ka-GE"/>
        </w:rPr>
        <w:t xml:space="preserve"> შემდეგი </w:t>
      </w:r>
      <w:r w:rsidR="00893922">
        <w:rPr>
          <w:rFonts w:ascii="Sylfaen" w:hAnsi="Sylfaen" w:cs="Sylfaen"/>
          <w:lang w:val="ka-GE"/>
        </w:rPr>
        <w:t>საქონლის</w:t>
      </w:r>
      <w:r w:rsidR="000C36B3" w:rsidRPr="00485E5A">
        <w:rPr>
          <w:rFonts w:ascii="Sylfaen" w:hAnsi="Sylfaen" w:cs="Sylfaen"/>
          <w:lang w:val="ka-GE"/>
        </w:rPr>
        <w:t xml:space="preserve"> შესყიდვაზე: </w:t>
      </w:r>
    </w:p>
    <w:p w:rsidR="00893922" w:rsidRDefault="00893922" w:rsidP="00893922">
      <w:pPr>
        <w:spacing w:after="0" w:line="360" w:lineRule="auto"/>
        <w:rPr>
          <w:rFonts w:ascii="Sylfaen" w:hAnsi="Sylfaen" w:cs="Sylfaen"/>
          <w:b/>
          <w:color w:val="000000"/>
          <w:sz w:val="21"/>
          <w:szCs w:val="21"/>
          <w:shd w:val="clear" w:color="auto" w:fill="FFFFFF"/>
          <w:lang w:val="ka-GE"/>
        </w:rPr>
      </w:pPr>
      <w:proofErr w:type="spellStart"/>
      <w:proofErr w:type="gramStart"/>
      <w:r w:rsidRPr="00893922">
        <w:rPr>
          <w:rFonts w:ascii="Sylfaen" w:hAnsi="Sylfaen" w:cs="Sylfaen"/>
          <w:b/>
          <w:color w:val="000000"/>
          <w:sz w:val="21"/>
          <w:szCs w:val="21"/>
          <w:shd w:val="clear" w:color="auto" w:fill="FFFFFF"/>
        </w:rPr>
        <w:t>ცემენტზე</w:t>
      </w:r>
      <w:proofErr w:type="spellEnd"/>
      <w:proofErr w:type="gramEnd"/>
      <w:r w:rsidRPr="00893922">
        <w:rPr>
          <w:rFonts w:ascii="Arial" w:hAnsi="Arial" w:cs="Arial"/>
          <w:b/>
          <w:color w:val="000000"/>
          <w:sz w:val="21"/>
          <w:szCs w:val="21"/>
          <w:shd w:val="clear" w:color="auto" w:fill="FFFFFF"/>
        </w:rPr>
        <w:t xml:space="preserve"> </w:t>
      </w:r>
      <w:proofErr w:type="spellStart"/>
      <w:r w:rsidRPr="00893922">
        <w:rPr>
          <w:rFonts w:ascii="Sylfaen" w:hAnsi="Sylfaen" w:cs="Sylfaen"/>
          <w:b/>
          <w:color w:val="000000"/>
          <w:sz w:val="21"/>
          <w:szCs w:val="21"/>
          <w:shd w:val="clear" w:color="auto" w:fill="FFFFFF"/>
        </w:rPr>
        <w:t>დამზადებული</w:t>
      </w:r>
      <w:proofErr w:type="spellEnd"/>
      <w:r w:rsidRPr="00893922">
        <w:rPr>
          <w:rFonts w:ascii="Arial" w:hAnsi="Arial" w:cs="Arial"/>
          <w:b/>
          <w:color w:val="000000"/>
          <w:sz w:val="21"/>
          <w:szCs w:val="21"/>
          <w:shd w:val="clear" w:color="auto" w:fill="FFFFFF"/>
        </w:rPr>
        <w:t xml:space="preserve"> </w:t>
      </w:r>
      <w:proofErr w:type="spellStart"/>
      <w:r w:rsidRPr="00893922">
        <w:rPr>
          <w:rFonts w:ascii="Sylfaen" w:hAnsi="Sylfaen" w:cs="Sylfaen"/>
          <w:b/>
          <w:color w:val="000000"/>
          <w:sz w:val="21"/>
          <w:szCs w:val="21"/>
          <w:shd w:val="clear" w:color="auto" w:fill="FFFFFF"/>
        </w:rPr>
        <w:t>წყალგაუმტარი</w:t>
      </w:r>
      <w:proofErr w:type="spellEnd"/>
      <w:r w:rsidRPr="00893922">
        <w:rPr>
          <w:rFonts w:ascii="Arial" w:hAnsi="Arial" w:cs="Arial"/>
          <w:b/>
          <w:color w:val="000000"/>
          <w:sz w:val="21"/>
          <w:szCs w:val="21"/>
          <w:shd w:val="clear" w:color="auto" w:fill="FFFFFF"/>
        </w:rPr>
        <w:t xml:space="preserve"> </w:t>
      </w:r>
      <w:r>
        <w:rPr>
          <w:rFonts w:ascii="Sylfaen" w:hAnsi="Sylfaen" w:cs="Sylfaen"/>
          <w:b/>
          <w:color w:val="000000"/>
          <w:sz w:val="21"/>
          <w:szCs w:val="21"/>
          <w:shd w:val="clear" w:color="auto" w:fill="FFFFFF"/>
          <w:lang w:val="ka-GE"/>
        </w:rPr>
        <w:t>მორტარი (სპეც-ცემენტი)</w:t>
      </w:r>
    </w:p>
    <w:p w:rsidR="009F6909" w:rsidRPr="00485E5A" w:rsidRDefault="009F6909" w:rsidP="00472459">
      <w:pPr>
        <w:spacing w:after="0" w:line="240" w:lineRule="auto"/>
        <w:rPr>
          <w:rFonts w:ascii="Sylfaen" w:hAnsi="Sylfaen" w:cs="Sylfaen"/>
          <w:b/>
          <w:bCs/>
        </w:rPr>
      </w:pPr>
    </w:p>
    <w:p w:rsidR="00CF0A87" w:rsidRDefault="00893922" w:rsidP="00C87E77">
      <w:pPr>
        <w:pStyle w:val="ListParagraph"/>
        <w:numPr>
          <w:ilvl w:val="1"/>
          <w:numId w:val="2"/>
        </w:numPr>
        <w:spacing w:after="0" w:line="240" w:lineRule="auto"/>
        <w:jc w:val="both"/>
        <w:rPr>
          <w:rFonts w:ascii="Sylfaen" w:hAnsi="Sylfaen"/>
          <w:b/>
          <w:lang w:val="ka-GE"/>
        </w:rPr>
      </w:pPr>
      <w:r>
        <w:rPr>
          <w:rFonts w:ascii="Sylfaen" w:hAnsi="Sylfaen"/>
          <w:b/>
          <w:lang w:val="ka-GE"/>
        </w:rPr>
        <w:t>საქონლის</w:t>
      </w:r>
      <w:r w:rsidR="001B055A" w:rsidRPr="00CF0A87">
        <w:rPr>
          <w:rFonts w:ascii="Sylfaen" w:hAnsi="Sylfaen"/>
          <w:b/>
          <w:lang w:val="ka-GE"/>
        </w:rPr>
        <w:t xml:space="preserve"> აღწერა (ტექნიკური დავალება), შესყიდვის ობიექტის რაოდენობა/მოცულობა</w:t>
      </w:r>
    </w:p>
    <w:p w:rsidR="00893922" w:rsidRPr="00C87E77" w:rsidRDefault="00893922" w:rsidP="00893922">
      <w:pPr>
        <w:pStyle w:val="ListParagraph"/>
        <w:spacing w:after="0" w:line="240" w:lineRule="auto"/>
        <w:ind w:left="360"/>
        <w:jc w:val="both"/>
        <w:rPr>
          <w:rFonts w:ascii="Sylfaen" w:hAnsi="Sylfaen"/>
          <w:b/>
          <w:lang w:val="ka-GE"/>
        </w:rPr>
      </w:pPr>
    </w:p>
    <w:p w:rsidR="00BC7740" w:rsidRPr="00485E5A" w:rsidRDefault="00015170" w:rsidP="00860A3E">
      <w:pPr>
        <w:spacing w:after="0" w:line="240" w:lineRule="auto"/>
        <w:jc w:val="both"/>
        <w:rPr>
          <w:rFonts w:ascii="Sylfaen" w:hAnsi="Sylfaen" w:cs="Sylfaen"/>
          <w:lang w:val="ka-GE"/>
        </w:rPr>
      </w:pPr>
      <w:r>
        <w:rPr>
          <w:rFonts w:ascii="Sylfaen" w:hAnsi="Sylfaen" w:cs="Sylfaen"/>
          <w:lang w:val="ka-GE"/>
        </w:rPr>
        <w:t xml:space="preserve">საორიენტაციო </w:t>
      </w:r>
      <w:r w:rsidR="005F2A51" w:rsidRPr="00485E5A">
        <w:rPr>
          <w:rFonts w:ascii="Sylfaen" w:hAnsi="Sylfaen" w:cs="Sylfaen"/>
          <w:lang w:val="ka-GE"/>
        </w:rPr>
        <w:t>რაოდენობა მითითებულია</w:t>
      </w:r>
      <w:r w:rsidR="00682F84" w:rsidRPr="00485E5A">
        <w:rPr>
          <w:rFonts w:ascii="Sylfaen" w:hAnsi="Sylfaen" w:cs="Sylfaen"/>
        </w:rPr>
        <w:t xml:space="preserve"> </w:t>
      </w:r>
      <w:proofErr w:type="spellStart"/>
      <w:r w:rsidR="00682F84" w:rsidRPr="00485E5A">
        <w:rPr>
          <w:rFonts w:ascii="Sylfaen" w:hAnsi="Sylfaen" w:cs="Sylfaen"/>
        </w:rPr>
        <w:t>დანართი</w:t>
      </w:r>
      <w:proofErr w:type="spellEnd"/>
      <w:r w:rsidR="00682F84" w:rsidRPr="00485E5A">
        <w:rPr>
          <w:rFonts w:ascii="Sylfaen" w:hAnsi="Sylfaen" w:cs="Sylfaen"/>
        </w:rPr>
        <w:t xml:space="preserve"> N1-</w:t>
      </w:r>
      <w:r w:rsidR="005F2A51" w:rsidRPr="00485E5A">
        <w:rPr>
          <w:rFonts w:ascii="Sylfaen" w:hAnsi="Sylfaen" w:cs="Sylfaen"/>
          <w:lang w:val="ka-GE"/>
        </w:rPr>
        <w:t>ში</w:t>
      </w:r>
    </w:p>
    <w:p w:rsidR="00C87E77" w:rsidRDefault="00C87E77" w:rsidP="00C87E77">
      <w:pPr>
        <w:spacing w:after="0"/>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შენიშვნა:</w:t>
      </w:r>
    </w:p>
    <w:p w:rsidR="00015170" w:rsidRDefault="00AA0B69" w:rsidP="00015170">
      <w:pPr>
        <w:spacing w:after="0"/>
        <w:rPr>
          <w:rFonts w:ascii="Sylfaen" w:hAnsi="Sylfaen" w:cs="Sylfaen"/>
          <w:lang w:val="ka-GE"/>
        </w:rPr>
      </w:pPr>
      <w:r>
        <w:rPr>
          <w:rFonts w:ascii="Sylfaen" w:hAnsi="Sylfaen" w:cs="Sylfaen"/>
          <w:lang w:val="ka-GE"/>
        </w:rPr>
        <w:t>საქონელი უნდა აკმაყოფილებდეს ქვემოთ მოცემულ მოთხოვნებს:</w:t>
      </w:r>
    </w:p>
    <w:p w:rsidR="00AA0B69" w:rsidRPr="00AA0B69" w:rsidRDefault="00AA0B69" w:rsidP="00015170">
      <w:pPr>
        <w:spacing w:after="0"/>
        <w:rPr>
          <w:rFonts w:ascii="Sylfaen" w:hAnsi="Sylfaen" w:cs="Sylfaen"/>
          <w:color w:val="FF0000"/>
          <w:lang w:val="ka-GE"/>
        </w:rPr>
      </w:pPr>
    </w:p>
    <w:p w:rsidR="00015170" w:rsidRDefault="00015170" w:rsidP="00015170">
      <w:pPr>
        <w:pStyle w:val="ListParagraph"/>
        <w:numPr>
          <w:ilvl w:val="0"/>
          <w:numId w:val="14"/>
        </w:numPr>
        <w:spacing w:after="0"/>
        <w:rPr>
          <w:rFonts w:ascii="Sylfaen" w:hAnsi="Sylfaen" w:cs="Sylfaen"/>
          <w:lang w:val="ka-GE"/>
        </w:rPr>
      </w:pPr>
      <w:r>
        <w:rPr>
          <w:rFonts w:ascii="Sylfaen" w:hAnsi="Sylfaen" w:cs="Sylfaen"/>
          <w:lang w:val="ka-GE"/>
        </w:rPr>
        <w:t xml:space="preserve">სპეც-ცემენტი უნდა გამოიყენებოდეს </w:t>
      </w:r>
      <w:r w:rsidR="00AA0B69">
        <w:rPr>
          <w:rFonts w:ascii="Sylfaen" w:hAnsi="Sylfaen" w:cs="Sylfaen"/>
          <w:lang w:val="ka-GE"/>
        </w:rPr>
        <w:t>თუჯის</w:t>
      </w:r>
      <w:r>
        <w:rPr>
          <w:rFonts w:ascii="Sylfaen" w:hAnsi="Sylfaen" w:cs="Sylfaen"/>
          <w:lang w:val="ka-GE"/>
        </w:rPr>
        <w:t xml:space="preserve"> მილების გარე ზედაპირებზე აპლიკაციისთვის</w:t>
      </w:r>
    </w:p>
    <w:p w:rsidR="00015170" w:rsidRDefault="00015170" w:rsidP="00015170">
      <w:pPr>
        <w:pStyle w:val="ListParagraph"/>
        <w:numPr>
          <w:ilvl w:val="0"/>
          <w:numId w:val="14"/>
        </w:numPr>
        <w:spacing w:after="0"/>
        <w:rPr>
          <w:rFonts w:ascii="Sylfaen" w:hAnsi="Sylfaen" w:cs="Sylfaen"/>
          <w:lang w:val="ka-GE"/>
        </w:rPr>
      </w:pPr>
      <w:r>
        <w:rPr>
          <w:rFonts w:ascii="Sylfaen" w:hAnsi="Sylfaen" w:cs="Sylfaen"/>
          <w:lang w:val="ka-GE"/>
        </w:rPr>
        <w:t>სპეც-ცემენტს უნდა შეეძლოს სტატიკური (არაგაფართოებადი) დაზიანებების შეკეთება.</w:t>
      </w:r>
    </w:p>
    <w:p w:rsidR="00015170" w:rsidRDefault="00015170" w:rsidP="00015170">
      <w:pPr>
        <w:pStyle w:val="ListParagraph"/>
        <w:numPr>
          <w:ilvl w:val="0"/>
          <w:numId w:val="14"/>
        </w:numPr>
        <w:spacing w:after="0"/>
        <w:rPr>
          <w:rFonts w:ascii="Sylfaen" w:hAnsi="Sylfaen" w:cs="Sylfaen"/>
          <w:lang w:val="ka-GE"/>
        </w:rPr>
      </w:pPr>
      <w:r>
        <w:rPr>
          <w:rFonts w:ascii="Sylfaen" w:hAnsi="Sylfaen" w:cs="Sylfaen"/>
          <w:lang w:val="ka-GE"/>
        </w:rPr>
        <w:t>სპეც-ცემენტს უნდა შეეძლოს მაღალი წნევით გამონადენი წყლის შეჩერება</w:t>
      </w:r>
    </w:p>
    <w:p w:rsidR="00015170" w:rsidRDefault="00015170" w:rsidP="00015170">
      <w:pPr>
        <w:pStyle w:val="ListParagraph"/>
        <w:numPr>
          <w:ilvl w:val="0"/>
          <w:numId w:val="14"/>
        </w:numPr>
        <w:spacing w:after="0"/>
        <w:rPr>
          <w:rFonts w:ascii="Sylfaen" w:hAnsi="Sylfaen" w:cs="Sylfaen"/>
          <w:lang w:val="ka-GE"/>
        </w:rPr>
      </w:pPr>
      <w:r>
        <w:rPr>
          <w:rFonts w:ascii="Sylfaen" w:hAnsi="Sylfaen" w:cs="Sylfaen"/>
          <w:lang w:val="ka-GE"/>
        </w:rPr>
        <w:t>სპეც-ცემენტი უნდა იყოს ერთ კომპონენტიანი, ცემენტზე დაფუძნებული (უნდა სჭირდებოდეს მხოლოდ წყალში გახსნა)</w:t>
      </w:r>
    </w:p>
    <w:p w:rsidR="00015170" w:rsidRDefault="00015170" w:rsidP="00015170">
      <w:pPr>
        <w:pStyle w:val="ListParagraph"/>
        <w:numPr>
          <w:ilvl w:val="0"/>
          <w:numId w:val="14"/>
        </w:numPr>
        <w:spacing w:after="0"/>
        <w:rPr>
          <w:rFonts w:ascii="Sylfaen" w:hAnsi="Sylfaen" w:cs="Sylfaen"/>
          <w:lang w:val="ka-GE"/>
        </w:rPr>
      </w:pPr>
      <w:r>
        <w:rPr>
          <w:rFonts w:ascii="Sylfaen" w:hAnsi="Sylfaen" w:cs="Sylfaen"/>
          <w:lang w:val="ka-GE"/>
        </w:rPr>
        <w:t>სპეც-ცემენტი უნდა იყოს სასმელად ვარგისიანი მილების შეკეთებისთვის უსაფრთხო.</w:t>
      </w:r>
    </w:p>
    <w:p w:rsidR="00015170" w:rsidRDefault="00015170" w:rsidP="00015170">
      <w:pPr>
        <w:pStyle w:val="ListParagraph"/>
        <w:numPr>
          <w:ilvl w:val="0"/>
          <w:numId w:val="14"/>
        </w:numPr>
        <w:spacing w:after="0"/>
        <w:rPr>
          <w:rFonts w:ascii="Sylfaen" w:hAnsi="Sylfaen" w:cs="Sylfaen"/>
          <w:lang w:val="ka-GE"/>
        </w:rPr>
      </w:pPr>
      <w:r>
        <w:rPr>
          <w:rFonts w:ascii="Sylfaen" w:hAnsi="Sylfaen" w:cs="Sylfaen"/>
          <w:lang w:val="ka-GE"/>
        </w:rPr>
        <w:t>სპეც-ცემენტი არ უნდა იწვევდეს მეტალის კოროზიას.</w:t>
      </w:r>
    </w:p>
    <w:p w:rsidR="00AA0B69" w:rsidRDefault="00AA0B69" w:rsidP="00015170">
      <w:pPr>
        <w:pStyle w:val="ListParagraph"/>
        <w:numPr>
          <w:ilvl w:val="0"/>
          <w:numId w:val="14"/>
        </w:numPr>
        <w:spacing w:after="0"/>
        <w:rPr>
          <w:rFonts w:ascii="Sylfaen" w:hAnsi="Sylfaen" w:cs="Sylfaen"/>
          <w:lang w:val="ka-GE"/>
        </w:rPr>
      </w:pPr>
      <w:r>
        <w:rPr>
          <w:rFonts w:ascii="Sylfaen" w:hAnsi="Sylfaen" w:cs="Sylfaen"/>
          <w:lang w:val="ka-GE"/>
        </w:rPr>
        <w:t>სპეც-ცემენტის სამუშაო ტემპერატურა უნდა იყოს -15</w:t>
      </w:r>
      <w:r>
        <w:rPr>
          <w:rFonts w:ascii="Arial" w:hAnsi="Arial" w:cs="Arial"/>
          <w:b/>
          <w:bCs/>
          <w:color w:val="202124"/>
          <w:shd w:val="clear" w:color="auto" w:fill="FFFFFF"/>
        </w:rPr>
        <w:t>°</w:t>
      </w:r>
      <w:r>
        <w:rPr>
          <w:rFonts w:ascii="Arial" w:hAnsi="Arial" w:cs="Arial"/>
          <w:bCs/>
          <w:color w:val="202124"/>
          <w:shd w:val="clear" w:color="auto" w:fill="FFFFFF"/>
        </w:rPr>
        <w:t>C</w:t>
      </w:r>
      <w:r>
        <w:rPr>
          <w:rFonts w:ascii="Sylfaen" w:hAnsi="Sylfaen" w:cs="Sylfaen"/>
          <w:lang w:val="ka-GE"/>
        </w:rPr>
        <w:t>-დან +40</w:t>
      </w:r>
      <w:r>
        <w:rPr>
          <w:rFonts w:ascii="Arial" w:hAnsi="Arial" w:cs="Arial"/>
          <w:b/>
          <w:bCs/>
          <w:color w:val="202124"/>
          <w:shd w:val="clear" w:color="auto" w:fill="FFFFFF"/>
        </w:rPr>
        <w:t>°</w:t>
      </w:r>
      <w:r>
        <w:rPr>
          <w:rFonts w:ascii="Sylfaen" w:hAnsi="Sylfaen" w:cs="Sylfaen"/>
        </w:rPr>
        <w:t>C</w:t>
      </w:r>
      <w:r>
        <w:rPr>
          <w:rFonts w:ascii="Sylfaen" w:hAnsi="Sylfaen" w:cs="Sylfaen"/>
          <w:lang w:val="ka-GE"/>
        </w:rPr>
        <w:t>-მდე</w:t>
      </w:r>
    </w:p>
    <w:p w:rsidR="00AA0B69" w:rsidRPr="00015170" w:rsidRDefault="00AA0B69" w:rsidP="00015170">
      <w:pPr>
        <w:pStyle w:val="ListParagraph"/>
        <w:numPr>
          <w:ilvl w:val="0"/>
          <w:numId w:val="14"/>
        </w:numPr>
        <w:spacing w:after="0"/>
        <w:rPr>
          <w:rFonts w:ascii="Sylfaen" w:hAnsi="Sylfaen" w:cs="Sylfaen"/>
          <w:lang w:val="ka-GE"/>
        </w:rPr>
      </w:pPr>
      <w:r>
        <w:rPr>
          <w:rFonts w:ascii="Sylfaen" w:hAnsi="Sylfaen" w:cs="Sylfaen"/>
          <w:lang w:val="ka-GE"/>
        </w:rPr>
        <w:t xml:space="preserve">სპეც-ცემენტის </w:t>
      </w:r>
      <w:r w:rsidR="00E6656D">
        <w:rPr>
          <w:rFonts w:ascii="Sylfaen" w:hAnsi="Sylfaen" w:cs="Sylfaen"/>
          <w:lang w:val="ka-GE"/>
        </w:rPr>
        <w:t xml:space="preserve">შეშრობისთვის </w:t>
      </w:r>
      <w:r>
        <w:rPr>
          <w:rFonts w:ascii="Sylfaen" w:hAnsi="Sylfaen" w:cs="Sylfaen"/>
          <w:lang w:val="ka-GE"/>
        </w:rPr>
        <w:t>საკმარისი დრო უნდა იყოს 30 წუთიდან 1 საათამდე.</w:t>
      </w:r>
    </w:p>
    <w:p w:rsidR="00C87E77" w:rsidRDefault="00C87E77" w:rsidP="004B148B">
      <w:pPr>
        <w:spacing w:after="0"/>
        <w:rPr>
          <w:rFonts w:ascii="Sylfaen" w:hAnsi="Sylfaen" w:cs="Sylfaen"/>
          <w:lang w:val="ka-GE"/>
        </w:rPr>
      </w:pPr>
    </w:p>
    <w:p w:rsidR="00387591" w:rsidRPr="00E6656D" w:rsidRDefault="00950D10" w:rsidP="004B148B">
      <w:pPr>
        <w:spacing w:after="0"/>
        <w:rPr>
          <w:rFonts w:ascii="Sylfaen" w:hAnsi="Sylfaen" w:cs="Sylfaen"/>
          <w:b/>
        </w:rPr>
      </w:pPr>
      <w:r w:rsidRPr="00485E5A">
        <w:rPr>
          <w:rFonts w:ascii="Sylfaen" w:hAnsi="Sylfaen" w:cs="Sylfaen"/>
          <w:b/>
          <w:lang w:val="ka-GE"/>
        </w:rPr>
        <w:t>1.3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Pr="00485E5A">
        <w:rPr>
          <w:rFonts w:ascii="Sylfaen" w:hAnsi="Sylfaen" w:cs="Sylfaen"/>
          <w:b/>
          <w:lang w:val="ka-GE"/>
        </w:rPr>
        <w:t xml:space="preserve"> </w:t>
      </w:r>
    </w:p>
    <w:p w:rsidR="00820874" w:rsidRPr="00485E5A" w:rsidRDefault="00D527CB" w:rsidP="0094732A">
      <w:pPr>
        <w:spacing w:after="0"/>
        <w:rPr>
          <w:rFonts w:ascii="Sylfaen" w:hAnsi="Sylfaen" w:cs="Sylfaen"/>
          <w:b/>
          <w:color w:val="222222"/>
          <w:u w:val="single"/>
          <w:shd w:val="clear" w:color="auto" w:fill="FFFFFF"/>
          <w:lang w:val="ka-GE"/>
        </w:rPr>
      </w:pPr>
      <w:proofErr w:type="spellStart"/>
      <w:proofErr w:type="gramStart"/>
      <w:r w:rsidRPr="00485E5A">
        <w:rPr>
          <w:rFonts w:ascii="Sylfaen" w:hAnsi="Sylfaen" w:cs="Sylfaen"/>
          <w:color w:val="222222"/>
          <w:shd w:val="clear" w:color="auto" w:fill="FFFFFF"/>
        </w:rPr>
        <w:t>პრეტენდენტმა</w:t>
      </w:r>
      <w:proofErr w:type="spellEnd"/>
      <w:proofErr w:type="gram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rsidR="00C87E77" w:rsidRPr="00485E5A" w:rsidRDefault="00C87E77" w:rsidP="0094732A">
      <w:pPr>
        <w:spacing w:after="0"/>
        <w:rPr>
          <w:rFonts w:ascii="Sylfaen" w:hAnsi="Sylfaen" w:cs="Sylfaen"/>
          <w:b/>
          <w:color w:val="222222"/>
          <w:u w:val="single"/>
          <w:shd w:val="clear" w:color="auto" w:fill="FFFFFF"/>
          <w:lang w:val="ka-GE"/>
        </w:rPr>
      </w:pPr>
    </w:p>
    <w:p w:rsidR="00FD0815" w:rsidRPr="00485E5A" w:rsidRDefault="00056A31" w:rsidP="000C3556">
      <w:pPr>
        <w:spacing w:after="0" w:line="240" w:lineRule="auto"/>
        <w:rPr>
          <w:rFonts w:ascii="Sylfaen" w:hAnsi="Sylfaen"/>
          <w:b/>
          <w:lang w:val="ka-GE"/>
        </w:rPr>
      </w:pPr>
      <w:proofErr w:type="gramStart"/>
      <w:r w:rsidRPr="00485E5A">
        <w:rPr>
          <w:rFonts w:ascii="Sylfaen" w:hAnsi="Sylfaen" w:cs="Sylfaen"/>
          <w:b/>
        </w:rPr>
        <w:t>1</w:t>
      </w:r>
      <w:r w:rsidR="0094732A" w:rsidRPr="00485E5A">
        <w:rPr>
          <w:rFonts w:ascii="Sylfaen" w:hAnsi="Sylfaen" w:cs="Sylfaen"/>
          <w:b/>
        </w:rPr>
        <w:t>.4</w:t>
      </w:r>
      <w:proofErr w:type="gramEnd"/>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rsidR="003924CB" w:rsidRPr="00485E5A" w:rsidRDefault="001760C2" w:rsidP="000C355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rsidR="00E711C6" w:rsidRDefault="00A549D3" w:rsidP="00E711C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Pr>
          <w:rFonts w:ascii="Sylfaen" w:hAnsi="Sylfaen"/>
          <w:lang w:val="ka-GE"/>
        </w:rPr>
        <w:t xml:space="preserve">- ის საწყობი, </w:t>
      </w:r>
      <w:r>
        <w:rPr>
          <w:rFonts w:ascii="Sylfaen" w:hAnsi="Sylfaen" w:cs="Arial"/>
          <w:lang w:val="ka-GE"/>
        </w:rPr>
        <w:t>ფექირების N14</w:t>
      </w:r>
      <w:r w:rsidR="00015170">
        <w:rPr>
          <w:rFonts w:ascii="Sylfaen" w:hAnsi="Sylfaen" w:cs="Arial"/>
          <w:lang w:val="ka-GE"/>
        </w:rPr>
        <w:t xml:space="preserve"> ან/და წყალსადენის ქ. N7</w:t>
      </w:r>
    </w:p>
    <w:p w:rsidR="005E448B" w:rsidRPr="007A6F6E" w:rsidRDefault="005E448B" w:rsidP="00E711C6">
      <w:pPr>
        <w:spacing w:after="0" w:line="240" w:lineRule="auto"/>
        <w:rPr>
          <w:rFonts w:ascii="Sylfaen" w:hAnsi="Sylfaen" w:cs="Sylfaen"/>
          <w:lang w:val="ka-GE"/>
        </w:rPr>
      </w:pPr>
    </w:p>
    <w:p w:rsidR="00C86727" w:rsidRPr="00485E5A" w:rsidRDefault="007A6F6E" w:rsidP="00E711C6">
      <w:pPr>
        <w:spacing w:after="0" w:line="240" w:lineRule="auto"/>
        <w:rPr>
          <w:rFonts w:ascii="Sylfaen" w:hAnsi="Sylfaen"/>
          <w:lang w:val="ka-GE"/>
        </w:rPr>
      </w:pPr>
      <w:r>
        <w:rPr>
          <w:rFonts w:ascii="Sylfaen" w:hAnsi="Sylfaen" w:cs="Sylfaen"/>
          <w:lang w:val="ka-GE"/>
        </w:rPr>
        <w:t>1.5</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Pr>
          <w:rFonts w:ascii="Sylfaen" w:hAnsi="Sylfaen"/>
          <w:lang w:val="ka-GE"/>
        </w:rPr>
        <w:t>.</w:t>
      </w:r>
    </w:p>
    <w:p w:rsidR="005E448B" w:rsidRPr="00485E5A" w:rsidRDefault="005E448B" w:rsidP="005E448B">
      <w:pPr>
        <w:spacing w:after="0" w:line="240" w:lineRule="auto"/>
        <w:jc w:val="both"/>
        <w:rPr>
          <w:rFonts w:ascii="Sylfaen" w:hAnsi="Sylfaen"/>
          <w:b/>
          <w:lang w:val="ka-GE"/>
        </w:rPr>
      </w:pPr>
    </w:p>
    <w:p w:rsidR="008D04C5" w:rsidRPr="00485E5A" w:rsidRDefault="007A6F6E" w:rsidP="004B148B">
      <w:pPr>
        <w:spacing w:after="0"/>
        <w:jc w:val="both"/>
        <w:rPr>
          <w:rFonts w:ascii="Sylfaen" w:hAnsi="Sylfaen"/>
          <w:b/>
          <w:lang w:val="ka-GE"/>
        </w:rPr>
      </w:pPr>
      <w:r>
        <w:rPr>
          <w:rFonts w:ascii="Sylfaen" w:hAnsi="Sylfaen"/>
          <w:b/>
          <w:lang w:val="ka-GE"/>
        </w:rPr>
        <w:t>1.6</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lastRenderedPageBreak/>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rsidR="002C3F1E" w:rsidRPr="006A4964"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w:t>
      </w:r>
      <w:r w:rsidR="000710CD" w:rsidRPr="006A4964">
        <w:rPr>
          <w:rFonts w:ascii="Sylfaen" w:hAnsi="Sylfaen"/>
          <w:lang w:val="ka-GE"/>
        </w:rPr>
        <w:t xml:space="preserve">წარმოდგენილ უნდა იქნას </w:t>
      </w:r>
      <w:r w:rsidRPr="006A4964">
        <w:rPr>
          <w:rFonts w:ascii="Sylfaen" w:hAnsi="Sylfaen"/>
          <w:lang w:val="ka-GE"/>
        </w:rPr>
        <w:t>ხელმოწერილი სატენდერო განაცხადი;</w:t>
      </w:r>
    </w:p>
    <w:p w:rsidR="00B32E22" w:rsidRDefault="00B32E22" w:rsidP="00B32E22">
      <w:pPr>
        <w:pStyle w:val="ListParagraph"/>
        <w:numPr>
          <w:ilvl w:val="0"/>
          <w:numId w:val="10"/>
        </w:numPr>
        <w:spacing w:after="0"/>
        <w:jc w:val="both"/>
        <w:rPr>
          <w:rFonts w:ascii="Sylfaen" w:hAnsi="Sylfaen"/>
          <w:lang w:val="ka-GE"/>
        </w:rPr>
      </w:pPr>
      <w:r w:rsidRPr="006A496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472459" w:rsidRPr="006A4964" w:rsidRDefault="00472459" w:rsidP="00B32E22">
      <w:pPr>
        <w:pStyle w:val="ListParagraph"/>
        <w:numPr>
          <w:ilvl w:val="0"/>
          <w:numId w:val="10"/>
        </w:numPr>
        <w:spacing w:after="0"/>
        <w:jc w:val="both"/>
        <w:rPr>
          <w:rFonts w:ascii="Sylfaen" w:hAnsi="Sylfaen"/>
          <w:lang w:val="ka-GE"/>
        </w:rPr>
      </w:pPr>
      <w:r>
        <w:rPr>
          <w:rFonts w:ascii="Sylfaen" w:hAnsi="Sylfaen"/>
          <w:lang w:val="ka-GE"/>
        </w:rPr>
        <w:t>შესაძლებელი უნდა იყოს მოსაწოდებელი მასალის ვიზუალური დათვალიერება</w:t>
      </w:r>
    </w:p>
    <w:p w:rsidR="00AD5302" w:rsidRPr="00485E5A" w:rsidRDefault="00AD5302" w:rsidP="00CF7A57">
      <w:pPr>
        <w:rPr>
          <w:rFonts w:ascii="Sylfaen" w:hAnsi="Sylfaen"/>
          <w:b/>
          <w:lang w:val="ka-GE"/>
        </w:rPr>
      </w:pPr>
    </w:p>
    <w:p w:rsidR="000C3556" w:rsidRPr="00485E5A" w:rsidRDefault="001B7903" w:rsidP="000C3556">
      <w:pPr>
        <w:spacing w:after="0" w:line="240" w:lineRule="auto"/>
        <w:jc w:val="both"/>
        <w:rPr>
          <w:rFonts w:ascii="Sylfaen" w:hAnsi="Sylfaen"/>
          <w:lang w:val="ka-GE"/>
        </w:rPr>
      </w:pPr>
      <w:r w:rsidRPr="00485E5A">
        <w:rPr>
          <w:rFonts w:ascii="Sylfaen" w:hAnsi="Sylfaen"/>
          <w:b/>
          <w:lang w:val="ka-GE"/>
        </w:rPr>
        <w:t>შენიშვნა:</w:t>
      </w:r>
      <w:r w:rsidRPr="00485E5A">
        <w:rPr>
          <w:rFonts w:ascii="Sylfaen" w:hAnsi="Sylfaen"/>
          <w:b/>
          <w:lang w:val="ka-GE"/>
        </w:rPr>
        <w:br/>
      </w:r>
      <w:r w:rsidRPr="00485E5A">
        <w:rPr>
          <w:rFonts w:ascii="Verdana" w:hAnsi="Verdana"/>
          <w:color w:val="222222"/>
          <w:shd w:val="clear" w:color="auto" w:fill="FFFFFF"/>
        </w:rPr>
        <w:t>1</w:t>
      </w:r>
      <w:r w:rsidRPr="00485E5A">
        <w:rPr>
          <w:rFonts w:ascii="Sylfaen" w:hAnsi="Sylfaen"/>
          <w:lang w:val="ka-GE"/>
        </w:rPr>
        <w:t xml:space="preserve">) </w:t>
      </w:r>
      <w:r w:rsidR="00993D47" w:rsidRPr="00485E5A">
        <w:rPr>
          <w:rFonts w:ascii="Sylfaen" w:hAnsi="Sylfaen"/>
          <w:lang w:val="ka-GE"/>
        </w:rPr>
        <w:t>ელექტრონულ ტენდერში</w:t>
      </w:r>
      <w:r w:rsidRPr="00485E5A">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Pr="00485E5A" w:rsidRDefault="001B7903" w:rsidP="000C3556">
      <w:pPr>
        <w:spacing w:after="0" w:line="240" w:lineRule="auto"/>
        <w:jc w:val="both"/>
        <w:rPr>
          <w:rFonts w:ascii="Sylfaen" w:hAnsi="Sylfaen"/>
          <w:lang w:val="ka-GE"/>
        </w:rPr>
      </w:pPr>
      <w:r w:rsidRPr="00485E5A">
        <w:rPr>
          <w:rFonts w:ascii="Sylfaen" w:hAnsi="Sylfaen"/>
          <w:lang w:val="ka-GE"/>
        </w:rPr>
        <w:br/>
        <w:t>2) პრეტენდენტის მიერ შექმნილი ყველა დოკუმენტი ან/და ინფორმაცია</w:t>
      </w:r>
      <w:r w:rsidR="00CA1443" w:rsidRPr="00485E5A">
        <w:rPr>
          <w:rFonts w:ascii="Sylfaen" w:hAnsi="Sylfaen"/>
          <w:lang w:val="ka-GE"/>
        </w:rPr>
        <w:t xml:space="preserve"> დადასტურებულ</w:t>
      </w:r>
      <w:r w:rsidR="002C3F1E">
        <w:rPr>
          <w:rFonts w:ascii="Sylfaen" w:hAnsi="Sylfaen"/>
          <w:lang w:val="ka-GE"/>
        </w:rPr>
        <w:t>ი უნდა</w:t>
      </w:r>
      <w:r w:rsidR="00CA1443" w:rsidRPr="00485E5A">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431B3C" w:rsidRPr="00485E5A" w:rsidRDefault="00431B3C" w:rsidP="00A74B75">
      <w:pPr>
        <w:spacing w:after="0" w:line="240" w:lineRule="auto"/>
        <w:rPr>
          <w:rFonts w:ascii="Sylfaen" w:hAnsi="Sylfaen"/>
          <w:lang w:val="ka-GE"/>
        </w:rPr>
      </w:pPr>
    </w:p>
    <w:p w:rsidR="00E45EB8" w:rsidRPr="00485E5A" w:rsidRDefault="002D23F8" w:rsidP="000C3556">
      <w:pPr>
        <w:spacing w:after="0" w:line="240" w:lineRule="auto"/>
        <w:jc w:val="both"/>
        <w:rPr>
          <w:rFonts w:ascii="Sylfaen" w:hAnsi="Sylfaen"/>
          <w:b/>
          <w:lang w:val="ka-GE"/>
        </w:rPr>
      </w:pPr>
      <w:r w:rsidRPr="00485E5A">
        <w:rPr>
          <w:rFonts w:ascii="Sylfaen" w:hAnsi="Sylfaen" w:cs="Sylfaen"/>
          <w:b/>
          <w:lang w:val="ka-GE"/>
        </w:rPr>
        <w:t>1</w:t>
      </w:r>
      <w:r w:rsidR="00A02673">
        <w:rPr>
          <w:rFonts w:ascii="Sylfaen" w:hAnsi="Sylfaen" w:cs="Sylfaen"/>
          <w:b/>
          <w:lang w:val="ka-GE"/>
        </w:rPr>
        <w:t xml:space="preserve">.7 </w:t>
      </w:r>
      <w:r w:rsidR="00993D47" w:rsidRPr="00485E5A">
        <w:rPr>
          <w:rFonts w:ascii="Sylfaen" w:hAnsi="Sylfaen" w:cs="Sylfaen"/>
          <w:b/>
          <w:lang w:val="ka-GE"/>
        </w:rPr>
        <w:t xml:space="preserve"> </w:t>
      </w:r>
      <w:r w:rsidR="00580531" w:rsidRPr="00485E5A">
        <w:rPr>
          <w:rFonts w:ascii="Sylfaen" w:hAnsi="Sylfaen" w:cs="Sylfaen"/>
          <w:b/>
          <w:lang w:val="ka-GE"/>
        </w:rPr>
        <w:t>ხელშეკრულების</w:t>
      </w:r>
      <w:r w:rsidR="00CC4789" w:rsidRPr="00485E5A">
        <w:rPr>
          <w:rFonts w:ascii="Sylfaen" w:hAnsi="Sylfaen"/>
          <w:b/>
          <w:lang w:val="ka-GE"/>
        </w:rPr>
        <w:t xml:space="preserve"> გაფორმება</w:t>
      </w:r>
    </w:p>
    <w:p w:rsidR="00E45EB8" w:rsidRPr="00485E5A" w:rsidRDefault="00E45EB8" w:rsidP="000C3556">
      <w:pPr>
        <w:spacing w:after="0" w:line="240" w:lineRule="auto"/>
        <w:jc w:val="both"/>
        <w:rPr>
          <w:rFonts w:ascii="Sylfaen" w:hAnsi="Sylfaen"/>
          <w:lang w:val="ka-GE"/>
        </w:rPr>
      </w:pPr>
      <w:r w:rsidRPr="00485E5A">
        <w:rPr>
          <w:rFonts w:ascii="Sylfaen" w:hAnsi="Sylfaen" w:cs="Sylfaen"/>
          <w:lang w:val="ka-GE"/>
        </w:rPr>
        <w:t>წინამდებარე ელექტრონული ტენდერის ფარგლებში დაიდება</w:t>
      </w:r>
      <w:r w:rsidRPr="00485E5A">
        <w:rPr>
          <w:rFonts w:ascii="Sylfaen" w:hAnsi="Sylfaen"/>
          <w:lang w:val="ka-GE"/>
        </w:rPr>
        <w:t xml:space="preserve"> </w:t>
      </w:r>
      <w:r w:rsidRPr="00485E5A">
        <w:rPr>
          <w:rFonts w:ascii="Sylfaen" w:hAnsi="Sylfaen" w:cs="Sylfaen"/>
          <w:lang w:val="ka-GE"/>
        </w:rPr>
        <w:t>ერთიანი</w:t>
      </w:r>
      <w:r w:rsidRPr="00485E5A">
        <w:rPr>
          <w:rFonts w:ascii="Sylfaen" w:hAnsi="Sylfaen"/>
          <w:lang w:val="ka-GE"/>
        </w:rPr>
        <w:t xml:space="preserve"> </w:t>
      </w:r>
      <w:r w:rsidRPr="00485E5A">
        <w:rPr>
          <w:rFonts w:ascii="Sylfaen" w:hAnsi="Sylfaen" w:cs="Sylfaen"/>
          <w:lang w:val="ka-GE"/>
        </w:rPr>
        <w:t>ხელშეკრულება</w:t>
      </w:r>
      <w:r w:rsidRPr="00485E5A">
        <w:rPr>
          <w:rFonts w:ascii="Sylfaen" w:hAnsi="Sylfaen"/>
          <w:lang w:val="ka-GE"/>
        </w:rPr>
        <w:t xml:space="preserve"> </w:t>
      </w:r>
      <w:r w:rsidR="00820874" w:rsidRPr="00485E5A">
        <w:rPr>
          <w:rFonts w:ascii="Sylfaen" w:hAnsi="Sylfaen"/>
          <w:lang w:val="ka-GE"/>
        </w:rPr>
        <w:t xml:space="preserve"> წინამდებარე ტენდერზე თანდართული ხელშეკრულების პროექტის და </w:t>
      </w:r>
      <w:r w:rsidRPr="00485E5A">
        <w:rPr>
          <w:rFonts w:ascii="Sylfaen" w:hAnsi="Sylfaen"/>
          <w:lang w:val="ka-GE"/>
        </w:rPr>
        <w:t>სატენდერო წინადადების შესაბამისად.</w:t>
      </w:r>
    </w:p>
    <w:p w:rsidR="00DA45AB" w:rsidRPr="00485E5A" w:rsidRDefault="00DA45AB" w:rsidP="004B148B">
      <w:pPr>
        <w:spacing w:after="0" w:line="360" w:lineRule="auto"/>
        <w:jc w:val="both"/>
        <w:rPr>
          <w:rFonts w:ascii="Sylfaen" w:hAnsi="Sylfaen"/>
          <w:b/>
          <w:lang w:val="ka-GE"/>
        </w:rPr>
      </w:pPr>
    </w:p>
    <w:p w:rsidR="00CC4789" w:rsidRPr="00485E5A" w:rsidRDefault="00A02673" w:rsidP="004B148B">
      <w:pPr>
        <w:spacing w:after="0" w:line="360" w:lineRule="auto"/>
        <w:jc w:val="both"/>
        <w:rPr>
          <w:rFonts w:ascii="Sylfaen" w:hAnsi="Sylfaen"/>
          <w:b/>
          <w:lang w:val="ka-GE"/>
        </w:rPr>
      </w:pPr>
      <w:r>
        <w:rPr>
          <w:rFonts w:ascii="Sylfaen" w:hAnsi="Sylfaen"/>
          <w:b/>
          <w:lang w:val="ka-GE"/>
        </w:rPr>
        <w:t>1.8</w:t>
      </w:r>
      <w:r w:rsidR="00E90A78" w:rsidRPr="00485E5A">
        <w:rPr>
          <w:rFonts w:ascii="Sylfaen" w:hAnsi="Sylfaen"/>
          <w:b/>
          <w:lang w:val="ka-GE"/>
        </w:rPr>
        <w:t xml:space="preserve"> </w:t>
      </w:r>
      <w:r w:rsidR="00BD74F8" w:rsidRPr="00485E5A">
        <w:rPr>
          <w:rFonts w:ascii="Sylfaen" w:hAnsi="Sylfaen"/>
          <w:b/>
          <w:lang w:val="ka-GE"/>
        </w:rPr>
        <w:t>ს</w:t>
      </w:r>
      <w:r w:rsidR="00CC4789" w:rsidRPr="00485E5A">
        <w:rPr>
          <w:rFonts w:ascii="Sylfaen" w:hAnsi="Sylfaen"/>
          <w:b/>
          <w:lang w:val="ka-GE"/>
        </w:rPr>
        <w:t>ხვა მოთხოვნა</w:t>
      </w:r>
    </w:p>
    <w:p w:rsidR="00CC4789" w:rsidRPr="00485E5A" w:rsidRDefault="00CC4789" w:rsidP="004B148B">
      <w:pPr>
        <w:spacing w:after="0" w:line="240" w:lineRule="auto"/>
        <w:jc w:val="both"/>
        <w:rPr>
          <w:rFonts w:ascii="AcadNusx" w:hAnsi="AcadNusx"/>
          <w:lang w:val="ka-GE"/>
        </w:rPr>
      </w:pPr>
      <w:r w:rsidRPr="00485E5A">
        <w:rPr>
          <w:rFonts w:ascii="Sylfaen" w:hAnsi="Sylfaen"/>
          <w:lang w:val="ka-GE"/>
        </w:rPr>
        <w:t>1</w:t>
      </w:r>
      <w:r w:rsidR="00A02673">
        <w:rPr>
          <w:rFonts w:ascii="Sylfaen" w:hAnsi="Sylfaen"/>
          <w:lang w:val="ka-GE"/>
        </w:rPr>
        <w:t>.8</w:t>
      </w:r>
      <w:r w:rsidRPr="00485E5A">
        <w:rPr>
          <w:rFonts w:ascii="Sylfaen" w:hAnsi="Sylfaen"/>
          <w:lang w:val="ka-GE"/>
        </w:rPr>
        <w:t xml:space="preserve">.1 წინადადების წარდგენის მომენტისთვის პრეტენდენტი არ უნდა იყოს: </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გაკოტრების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ლიკვიდაციის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საქმიანობის დროებით შეჩერების მდგომარეობაში</w:t>
      </w:r>
      <w:r w:rsidRPr="00485E5A">
        <w:rPr>
          <w:rFonts w:ascii="AcadNusx" w:hAnsi="AcadNusx"/>
          <w:lang w:val="ka-GE"/>
        </w:rPr>
        <w:t>.</w:t>
      </w:r>
    </w:p>
    <w:p w:rsidR="00CC4789" w:rsidRPr="00485E5A" w:rsidRDefault="00A02673" w:rsidP="004B148B">
      <w:pPr>
        <w:spacing w:after="0" w:line="240" w:lineRule="auto"/>
        <w:rPr>
          <w:b/>
          <w:lang w:val="ka-GE"/>
        </w:rPr>
      </w:pPr>
      <w:r>
        <w:rPr>
          <w:rFonts w:ascii="Sylfaen" w:hAnsi="Sylfaen" w:cs="Sylfaen"/>
          <w:lang w:val="ka-GE"/>
        </w:rPr>
        <w:t>1.8</w:t>
      </w:r>
      <w:r w:rsidR="00E90A78" w:rsidRPr="00485E5A">
        <w:rPr>
          <w:rFonts w:ascii="Sylfaen" w:hAnsi="Sylfaen" w:cs="Sylfaen"/>
          <w:lang w:val="ka-GE"/>
        </w:rPr>
        <w:t xml:space="preserve">.2 </w:t>
      </w:r>
      <w:r w:rsidR="00CC4789" w:rsidRPr="00485E5A">
        <w:rPr>
          <w:rFonts w:ascii="Sylfaen" w:hAnsi="Sylfaen" w:cs="Sylfaen"/>
          <w:lang w:val="ka-GE"/>
        </w:rPr>
        <w:t>ფასების</w:t>
      </w:r>
      <w:r w:rsidR="00CC4789" w:rsidRPr="00485E5A">
        <w:rPr>
          <w:rFonts w:ascii="Sylfaen" w:hAnsi="Sylfaen"/>
          <w:lang w:val="ka-GE"/>
        </w:rPr>
        <w:t xml:space="preserve"> </w:t>
      </w:r>
      <w:r w:rsidR="00CC4789" w:rsidRPr="00485E5A">
        <w:rPr>
          <w:rFonts w:ascii="Sylfaen" w:hAnsi="Sylfaen" w:cs="Sylfaen"/>
          <w:lang w:val="ka-GE"/>
        </w:rPr>
        <w:t>წარმოდგენა</w:t>
      </w:r>
      <w:r w:rsidR="00CC4789" w:rsidRPr="00485E5A">
        <w:rPr>
          <w:rFonts w:ascii="Sylfaen" w:hAnsi="Sylfaen"/>
          <w:lang w:val="ka-GE"/>
        </w:rPr>
        <w:t xml:space="preserve"> </w:t>
      </w:r>
      <w:r w:rsidR="00CC4789" w:rsidRPr="00485E5A">
        <w:rPr>
          <w:rFonts w:ascii="Sylfaen" w:hAnsi="Sylfaen" w:cs="Sylfaen"/>
          <w:lang w:val="ka-GE"/>
        </w:rPr>
        <w:t>დასაშვებია</w:t>
      </w:r>
      <w:r w:rsidR="00CC4789" w:rsidRPr="00485E5A">
        <w:rPr>
          <w:rFonts w:ascii="Sylfaen" w:hAnsi="Sylfaen"/>
          <w:lang w:val="ka-GE"/>
        </w:rPr>
        <w:t xml:space="preserve"> </w:t>
      </w:r>
      <w:r w:rsidR="00CC4789" w:rsidRPr="00485E5A">
        <w:rPr>
          <w:rFonts w:ascii="Sylfaen" w:hAnsi="Sylfaen" w:cs="Sylfaen"/>
          <w:lang w:val="ka-GE"/>
        </w:rPr>
        <w:t>მხოლოდ</w:t>
      </w:r>
      <w:r w:rsidR="00CC4789" w:rsidRPr="00485E5A">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485E5A" w:rsidRDefault="00A02673" w:rsidP="004B148B">
      <w:pPr>
        <w:spacing w:after="0" w:line="240" w:lineRule="auto"/>
        <w:rPr>
          <w:lang w:val="es-MX"/>
        </w:rPr>
      </w:pPr>
      <w:r>
        <w:rPr>
          <w:rFonts w:ascii="Sylfaen" w:hAnsi="Sylfaen" w:cs="Sylfaen"/>
          <w:lang w:val="ka-GE"/>
        </w:rPr>
        <w:t>1.8</w:t>
      </w:r>
      <w:r w:rsidR="00E90A78" w:rsidRPr="00485E5A">
        <w:rPr>
          <w:rFonts w:ascii="Sylfaen" w:hAnsi="Sylfaen" w:cs="Sylfaen"/>
          <w:lang w:val="ka-GE"/>
        </w:rPr>
        <w:t xml:space="preserve">.3 </w:t>
      </w:r>
      <w:r w:rsidR="00CC4789" w:rsidRPr="00485E5A">
        <w:rPr>
          <w:rFonts w:ascii="Sylfaen" w:hAnsi="Sylfaen" w:cs="Sylfaen"/>
          <w:lang w:val="ka-GE"/>
        </w:rPr>
        <w:t>პრეტენდენტის</w:t>
      </w:r>
      <w:r w:rsidR="00CC4789" w:rsidRPr="00485E5A">
        <w:rPr>
          <w:rFonts w:ascii="Sylfaen" w:hAnsi="Sylfaen"/>
          <w:lang w:val="ka-GE"/>
        </w:rPr>
        <w:t xml:space="preserve"> </w:t>
      </w:r>
      <w:r w:rsidR="00CC4789" w:rsidRPr="00485E5A">
        <w:rPr>
          <w:rFonts w:ascii="Sylfaen" w:hAnsi="Sylfaen" w:cs="Sylfaen"/>
          <w:lang w:val="ka-GE"/>
        </w:rPr>
        <w:t>მიერ</w:t>
      </w:r>
      <w:r w:rsidR="00CC4789" w:rsidRPr="00485E5A">
        <w:rPr>
          <w:rFonts w:ascii="Sylfaen" w:hAnsi="Sylfaen"/>
          <w:lang w:val="ka-GE"/>
        </w:rPr>
        <w:t xml:space="preserve"> </w:t>
      </w:r>
      <w:r w:rsidR="00CC4789" w:rsidRPr="00485E5A">
        <w:rPr>
          <w:rFonts w:ascii="Sylfaen" w:hAnsi="Sylfaen" w:cs="Sylfaen"/>
          <w:lang w:val="ka-GE"/>
        </w:rPr>
        <w:t>წარმოდგენილი</w:t>
      </w:r>
      <w:r w:rsidR="00CC4789" w:rsidRPr="00485E5A">
        <w:rPr>
          <w:rFonts w:ascii="Sylfaen" w:hAnsi="Sylfaen"/>
          <w:lang w:val="ka-GE"/>
        </w:rPr>
        <w:t xml:space="preserve"> </w:t>
      </w:r>
      <w:r w:rsidR="00CC4789" w:rsidRPr="00485E5A">
        <w:rPr>
          <w:rFonts w:ascii="Sylfaen" w:hAnsi="Sylfaen" w:cs="Sylfaen"/>
          <w:lang w:val="ka-GE"/>
        </w:rPr>
        <w:t>წინადადება</w:t>
      </w:r>
      <w:r w:rsidR="00CC4789" w:rsidRPr="00485E5A">
        <w:rPr>
          <w:rFonts w:ascii="Sylfaen" w:hAnsi="Sylfaen"/>
          <w:lang w:val="ka-GE"/>
        </w:rPr>
        <w:t xml:space="preserve"> </w:t>
      </w:r>
      <w:r w:rsidR="00CC4789" w:rsidRPr="00485E5A">
        <w:rPr>
          <w:rFonts w:ascii="Sylfaen" w:hAnsi="Sylfaen" w:cs="Sylfaen"/>
          <w:lang w:val="ka-GE"/>
        </w:rPr>
        <w:t>ძალაში</w:t>
      </w:r>
      <w:r w:rsidR="00CC4789" w:rsidRPr="00485E5A">
        <w:rPr>
          <w:rFonts w:ascii="Sylfaen" w:hAnsi="Sylfaen"/>
          <w:lang w:val="ka-GE"/>
        </w:rPr>
        <w:t xml:space="preserve"> </w:t>
      </w:r>
      <w:r w:rsidR="00CC4789" w:rsidRPr="00485E5A">
        <w:rPr>
          <w:rFonts w:ascii="Sylfaen" w:hAnsi="Sylfaen" w:cs="Sylfaen"/>
          <w:lang w:val="ka-GE"/>
        </w:rPr>
        <w:t>უნდა</w:t>
      </w:r>
      <w:r w:rsidR="00CC4789" w:rsidRPr="00485E5A">
        <w:rPr>
          <w:rFonts w:ascii="Sylfaen" w:hAnsi="Sylfaen"/>
          <w:lang w:val="ka-GE"/>
        </w:rPr>
        <w:t xml:space="preserve"> </w:t>
      </w:r>
      <w:r w:rsidR="00CC4789" w:rsidRPr="00485E5A">
        <w:rPr>
          <w:rFonts w:ascii="Sylfaen" w:hAnsi="Sylfaen" w:cs="Sylfaen"/>
          <w:lang w:val="ka-GE"/>
        </w:rPr>
        <w:t>იყოს</w:t>
      </w:r>
      <w:r w:rsidR="00CC4789" w:rsidRPr="00485E5A">
        <w:rPr>
          <w:rFonts w:ascii="Sylfaen" w:hAnsi="Sylfaen"/>
          <w:lang w:val="ka-GE"/>
        </w:rPr>
        <w:t xml:space="preserve"> </w:t>
      </w:r>
      <w:r w:rsidR="00CC4789" w:rsidRPr="00485E5A">
        <w:rPr>
          <w:rFonts w:ascii="Sylfaen" w:hAnsi="Sylfaen" w:cs="Sylfaen"/>
          <w:lang w:val="ka-GE"/>
        </w:rPr>
        <w:t>წინადადებების</w:t>
      </w:r>
      <w:r w:rsidR="00CC4789" w:rsidRPr="00485E5A">
        <w:rPr>
          <w:rFonts w:ascii="Sylfaen" w:hAnsi="Sylfaen"/>
          <w:lang w:val="ka-GE"/>
        </w:rPr>
        <w:t xml:space="preserve"> </w:t>
      </w:r>
      <w:r w:rsidR="00CC4789" w:rsidRPr="00485E5A">
        <w:rPr>
          <w:rFonts w:ascii="Sylfaen" w:hAnsi="Sylfaen" w:cs="Sylfaen"/>
          <w:lang w:val="ka-GE"/>
        </w:rPr>
        <w:t>მიღები</w:t>
      </w:r>
      <w:r w:rsidR="00CC4789" w:rsidRPr="00485E5A">
        <w:rPr>
          <w:rFonts w:ascii="Sylfaen" w:hAnsi="Sylfaen"/>
          <w:lang w:val="ka-GE"/>
        </w:rPr>
        <w:t xml:space="preserve">ს თარიღიდან 30 </w:t>
      </w:r>
      <w:r w:rsidR="00CC4789" w:rsidRPr="00485E5A">
        <w:rPr>
          <w:rFonts w:ascii="AcadNusx" w:hAnsi="AcadNusx"/>
          <w:lang w:val="ka-GE"/>
        </w:rPr>
        <w:t>(</w:t>
      </w:r>
      <w:r w:rsidR="00CC4789" w:rsidRPr="00485E5A">
        <w:rPr>
          <w:rFonts w:ascii="Sylfaen" w:hAnsi="Sylfaen"/>
          <w:lang w:val="ka-GE"/>
        </w:rPr>
        <w:t>ოცდაათი</w:t>
      </w:r>
      <w:r w:rsidR="00CC4789" w:rsidRPr="00485E5A">
        <w:rPr>
          <w:rFonts w:ascii="AcadNusx" w:hAnsi="AcadNusx"/>
          <w:lang w:val="ka-GE"/>
        </w:rPr>
        <w:t>)</w:t>
      </w:r>
      <w:r w:rsidR="00CC4789" w:rsidRPr="00485E5A">
        <w:rPr>
          <w:rFonts w:ascii="Sylfaen" w:hAnsi="Sylfaen"/>
          <w:lang w:val="ka-GE"/>
        </w:rPr>
        <w:t xml:space="preserve"> კალენდარული დღის განმავლობაში.</w:t>
      </w:r>
    </w:p>
    <w:p w:rsidR="00E90A78" w:rsidRDefault="00A02673" w:rsidP="004B148B">
      <w:pPr>
        <w:spacing w:after="0" w:line="240" w:lineRule="auto"/>
        <w:jc w:val="both"/>
        <w:rPr>
          <w:rFonts w:ascii="Sylfaen" w:hAnsi="Sylfaen"/>
          <w:lang w:val="ka-GE"/>
        </w:rPr>
      </w:pPr>
      <w:r>
        <w:rPr>
          <w:rFonts w:ascii="Sylfaen" w:hAnsi="Sylfaen" w:cs="Sylfaen"/>
          <w:lang w:val="ka-GE"/>
        </w:rPr>
        <w:t>1.8</w:t>
      </w:r>
      <w:r w:rsidR="00E90A78" w:rsidRPr="00485E5A">
        <w:rPr>
          <w:rFonts w:ascii="Sylfaen" w:hAnsi="Sylfaen" w:cs="Sylfaen"/>
          <w:lang w:val="ka-GE"/>
        </w:rPr>
        <w:t xml:space="preserve">.4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00A111C6" w:rsidRPr="00485E5A">
        <w:rPr>
          <w:rFonts w:ascii="Sylfaen" w:hAnsi="Sylfaen" w:cs="Arial"/>
          <w:lang w:val="ka-GE"/>
        </w:rPr>
        <w:t xml:space="preserve"> </w:t>
      </w:r>
      <w:r w:rsidR="00CC4789" w:rsidRPr="00485E5A">
        <w:rPr>
          <w:rFonts w:ascii="Sylfaen" w:hAnsi="Sylfaen" w:cs="Sylfaen"/>
          <w:lang w:val="ka-GE"/>
        </w:rPr>
        <w:t>უფლებას</w:t>
      </w:r>
      <w:r w:rsidR="00CC4789" w:rsidRPr="00485E5A">
        <w:rPr>
          <w:rFonts w:ascii="Sylfaen" w:hAnsi="Sylfaen"/>
          <w:lang w:val="ka-GE"/>
        </w:rPr>
        <w:t xml:space="preserve"> </w:t>
      </w:r>
      <w:r w:rsidR="00CC4789" w:rsidRPr="00485E5A">
        <w:rPr>
          <w:rFonts w:ascii="Sylfaen" w:hAnsi="Sylfaen" w:cs="Sylfaen"/>
          <w:lang w:val="ka-GE"/>
        </w:rPr>
        <w:t>იტოვებს</w:t>
      </w:r>
      <w:r w:rsidR="00CC4789" w:rsidRPr="00485E5A">
        <w:rPr>
          <w:rFonts w:ascii="Sylfaen" w:hAnsi="Sylfaen"/>
          <w:lang w:val="ka-GE"/>
        </w:rPr>
        <w:t xml:space="preserve"> </w:t>
      </w:r>
      <w:r w:rsidR="00CC4789" w:rsidRPr="00485E5A">
        <w:rPr>
          <w:rFonts w:ascii="Sylfaen" w:hAnsi="Sylfaen" w:cs="Sylfaen"/>
          <w:lang w:val="ka-GE"/>
        </w:rPr>
        <w:t>თვითონ</w:t>
      </w:r>
      <w:r w:rsidR="00CC4789" w:rsidRPr="00485E5A">
        <w:rPr>
          <w:rFonts w:ascii="Sylfaen" w:hAnsi="Sylfaen"/>
          <w:lang w:val="ka-GE"/>
        </w:rPr>
        <w:t xml:space="preserve"> </w:t>
      </w:r>
      <w:r w:rsidR="00CC4789" w:rsidRPr="00485E5A">
        <w:rPr>
          <w:rFonts w:ascii="Sylfaen" w:hAnsi="Sylfaen" w:cs="Sylfaen"/>
          <w:lang w:val="ka-GE"/>
        </w:rPr>
        <w:t>განსაზღვროს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დასრულების</w:t>
      </w:r>
      <w:r w:rsidR="00CC4789" w:rsidRPr="00485E5A">
        <w:rPr>
          <w:rFonts w:ascii="Sylfaen" w:hAnsi="Sylfaen"/>
          <w:lang w:val="ka-GE"/>
        </w:rPr>
        <w:t xml:space="preserve"> </w:t>
      </w:r>
      <w:r w:rsidR="00CC4789" w:rsidRPr="00485E5A">
        <w:rPr>
          <w:rFonts w:ascii="Sylfaen" w:hAnsi="Sylfaen" w:cs="Sylfaen"/>
          <w:lang w:val="ka-GE"/>
        </w:rPr>
        <w:t>ვადა</w:t>
      </w:r>
      <w:r w:rsidR="00CC4789" w:rsidRPr="00485E5A">
        <w:rPr>
          <w:rFonts w:ascii="Sylfaen" w:hAnsi="Sylfaen"/>
          <w:lang w:val="ka-GE"/>
        </w:rPr>
        <w:t xml:space="preserve">, </w:t>
      </w:r>
      <w:r w:rsidR="00CC4789" w:rsidRPr="00485E5A">
        <w:rPr>
          <w:rFonts w:ascii="Sylfaen" w:hAnsi="Sylfaen" w:cs="Sylfaen"/>
          <w:lang w:val="ka-GE"/>
        </w:rPr>
        <w:t>შეცვალოს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პირობები</w:t>
      </w:r>
      <w:r w:rsidR="00CC4789" w:rsidRPr="00485E5A">
        <w:rPr>
          <w:rFonts w:ascii="Sylfaen" w:hAnsi="Sylfaen"/>
          <w:lang w:val="ka-GE"/>
        </w:rPr>
        <w:t xml:space="preserve">, </w:t>
      </w:r>
      <w:r w:rsidR="00CC4789" w:rsidRPr="00485E5A">
        <w:rPr>
          <w:rFonts w:ascii="Sylfaen" w:hAnsi="Sylfaen" w:cs="Sylfaen"/>
          <w:lang w:val="ka-GE"/>
        </w:rPr>
        <w:t>რასაც</w:t>
      </w:r>
      <w:r w:rsidR="00CC4789" w:rsidRPr="00485E5A">
        <w:rPr>
          <w:rFonts w:ascii="Sylfaen" w:hAnsi="Sylfaen"/>
          <w:lang w:val="ka-GE"/>
        </w:rPr>
        <w:t xml:space="preserve"> </w:t>
      </w:r>
      <w:r w:rsidR="00CC4789" w:rsidRPr="00485E5A">
        <w:rPr>
          <w:rFonts w:ascii="Sylfaen" w:hAnsi="Sylfaen" w:cs="Sylfaen"/>
          <w:lang w:val="ka-GE"/>
        </w:rPr>
        <w:t>დროულად</w:t>
      </w:r>
      <w:r w:rsidR="00CC4789" w:rsidRPr="00485E5A">
        <w:rPr>
          <w:rFonts w:ascii="Sylfaen" w:hAnsi="Sylfaen"/>
          <w:lang w:val="ka-GE"/>
        </w:rPr>
        <w:t xml:space="preserve"> </w:t>
      </w:r>
      <w:r w:rsidR="00CC4789" w:rsidRPr="00485E5A">
        <w:rPr>
          <w:rFonts w:ascii="Sylfaen" w:hAnsi="Sylfaen" w:cs="Sylfaen"/>
          <w:lang w:val="ka-GE"/>
        </w:rPr>
        <w:t>აცნობებს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მონაწილეებს</w:t>
      </w:r>
      <w:r w:rsidR="00CC4789" w:rsidRPr="00485E5A">
        <w:rPr>
          <w:rFonts w:ascii="Sylfaen" w:hAnsi="Sylfaen"/>
          <w:lang w:val="ka-GE"/>
        </w:rPr>
        <w:t xml:space="preserve">, </w:t>
      </w:r>
      <w:r w:rsidR="00CC4789" w:rsidRPr="00485E5A">
        <w:rPr>
          <w:rFonts w:ascii="Sylfaen" w:hAnsi="Sylfaen" w:cs="Sylfaen"/>
          <w:lang w:val="ka-GE"/>
        </w:rPr>
        <w:t>ან</w:t>
      </w:r>
      <w:r w:rsidR="00CC4789" w:rsidRPr="00485E5A">
        <w:rPr>
          <w:rFonts w:ascii="Sylfaen" w:hAnsi="Sylfaen"/>
          <w:lang w:val="ka-GE"/>
        </w:rPr>
        <w:t xml:space="preserve"> </w:t>
      </w:r>
      <w:r w:rsidR="00CC4789" w:rsidRPr="00485E5A">
        <w:rPr>
          <w:rFonts w:ascii="Sylfaen" w:hAnsi="Sylfaen" w:cs="Sylfaen"/>
          <w:lang w:val="ka-GE"/>
        </w:rPr>
        <w:t>შეწყვიტოს</w:t>
      </w:r>
      <w:r w:rsidR="00CC4789" w:rsidRPr="00485E5A">
        <w:rPr>
          <w:rFonts w:ascii="Sylfaen" w:hAnsi="Sylfaen"/>
          <w:lang w:val="ka-GE"/>
        </w:rPr>
        <w:t xml:space="preserve"> </w:t>
      </w:r>
      <w:r w:rsidR="00CC4789" w:rsidRPr="00485E5A">
        <w:rPr>
          <w:rFonts w:ascii="Sylfaen" w:hAnsi="Sylfaen" w:cs="Sylfaen"/>
          <w:lang w:val="ka-GE"/>
        </w:rPr>
        <w:t>ტენდერი</w:t>
      </w:r>
      <w:r w:rsidR="00CC4789" w:rsidRPr="00485E5A">
        <w:rPr>
          <w:rFonts w:ascii="Sylfaen" w:hAnsi="Sylfaen"/>
          <w:lang w:val="ka-GE"/>
        </w:rPr>
        <w:t xml:space="preserve"> </w:t>
      </w:r>
      <w:r w:rsidR="00CC4789" w:rsidRPr="00485E5A">
        <w:rPr>
          <w:rFonts w:ascii="Sylfaen" w:hAnsi="Sylfaen" w:cs="Sylfaen"/>
          <w:lang w:val="ka-GE"/>
        </w:rPr>
        <w:t>მისი</w:t>
      </w:r>
      <w:r w:rsidR="00CC4789" w:rsidRPr="00485E5A">
        <w:rPr>
          <w:rFonts w:ascii="Sylfaen" w:hAnsi="Sylfaen"/>
          <w:lang w:val="ka-GE"/>
        </w:rPr>
        <w:t xml:space="preserve"> </w:t>
      </w:r>
      <w:r w:rsidR="00CC4789" w:rsidRPr="00485E5A">
        <w:rPr>
          <w:rFonts w:ascii="Sylfaen" w:hAnsi="Sylfaen" w:cs="Sylfaen"/>
          <w:lang w:val="ka-GE"/>
        </w:rPr>
        <w:t>მიმდინარე</w:t>
      </w:r>
      <w:r w:rsidR="00CC4789" w:rsidRPr="00485E5A">
        <w:rPr>
          <w:rFonts w:ascii="Sylfaen" w:hAnsi="Sylfaen"/>
          <w:lang w:val="ka-GE"/>
        </w:rPr>
        <w:t>ობის ნებმისმიერ ეტაპზე.</w:t>
      </w:r>
    </w:p>
    <w:p w:rsidR="002C3F1E" w:rsidRPr="00485E5A" w:rsidRDefault="002C3F1E" w:rsidP="004B148B">
      <w:pPr>
        <w:spacing w:after="0" w:line="240" w:lineRule="auto"/>
        <w:jc w:val="both"/>
        <w:rPr>
          <w:lang w:val="es-MX"/>
        </w:rPr>
      </w:pPr>
    </w:p>
    <w:p w:rsidR="00CC4789" w:rsidRPr="00485E5A" w:rsidRDefault="00A111C6" w:rsidP="004B148B">
      <w:pPr>
        <w:pStyle w:val="ListParagraph"/>
        <w:spacing w:after="0" w:line="240" w:lineRule="auto"/>
        <w:ind w:left="0" w:firstLine="426"/>
        <w:jc w:val="both"/>
        <w:rPr>
          <w:rFonts w:ascii="Sylfaen" w:hAnsi="Sylfaen"/>
          <w:lang w:val="ka-GE"/>
        </w:rPr>
      </w:pPr>
      <w:r w:rsidRPr="00485E5A">
        <w:rPr>
          <w:rFonts w:ascii="Sylfaen" w:hAnsi="Sylfaen" w:cs="Sylfaen"/>
          <w:lang w:val="ka-GE"/>
        </w:rPr>
        <w:t>შემსყიდველი (</w:t>
      </w:r>
      <w:r w:rsidR="00B56244" w:rsidRPr="00485E5A">
        <w:rPr>
          <w:rFonts w:ascii="Sylfaen" w:hAnsi="Sylfaen" w:cs="Sylfaen"/>
          <w:lang w:val="ka-GE"/>
        </w:rPr>
        <w:t>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Pr="00485E5A">
        <w:rPr>
          <w:rFonts w:ascii="Sylfaen" w:hAnsi="Sylfaen" w:cs="Arial"/>
          <w:lang w:val="ka-GE"/>
        </w:rPr>
        <w:t>)</w:t>
      </w:r>
      <w:r w:rsidR="00B56244" w:rsidRPr="00485E5A">
        <w:rPr>
          <w:rFonts w:ascii="Sylfaen" w:hAnsi="Sylfaen"/>
          <w:lang w:val="ka-GE"/>
        </w:rPr>
        <w:t xml:space="preserve"> </w:t>
      </w:r>
      <w:r w:rsidR="00CC4789" w:rsidRPr="00485E5A">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w:t>
      </w:r>
      <w:r w:rsidR="00CC4789" w:rsidRPr="00485E5A">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lastRenderedPageBreak/>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485E5A" w:rsidRDefault="00CC4789" w:rsidP="004B148B">
      <w:pPr>
        <w:spacing w:after="0" w:line="360" w:lineRule="auto"/>
        <w:ind w:firstLine="426"/>
        <w:jc w:val="both"/>
        <w:rPr>
          <w:rFonts w:ascii="Sylfaen" w:hAnsi="Sylfaen"/>
          <w:b/>
          <w:i/>
          <w:lang w:val="ka-GE"/>
        </w:rPr>
      </w:pPr>
    </w:p>
    <w:p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rsidR="000C3556" w:rsidRPr="00485E5A" w:rsidRDefault="000C3556" w:rsidP="000C3556">
      <w:pPr>
        <w:spacing w:after="0" w:line="240" w:lineRule="auto"/>
        <w:ind w:firstLine="426"/>
        <w:jc w:val="both"/>
        <w:rPr>
          <w:rFonts w:ascii="Sylfaen" w:hAnsi="Sylfaen"/>
          <w:lang w:val="ka-GE"/>
        </w:rPr>
      </w:pPr>
    </w:p>
    <w:p w:rsidR="008246F4" w:rsidRPr="00485E5A" w:rsidRDefault="00A02673"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A02673">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7E0304" w:rsidRPr="00485E5A" w:rsidRDefault="00A02673" w:rsidP="004B148B">
      <w:pPr>
        <w:spacing w:after="0" w:line="240" w:lineRule="auto"/>
        <w:rPr>
          <w:rFonts w:ascii="Sylfaen" w:hAnsi="Sylfaen"/>
          <w:lang w:val="ka-GE"/>
        </w:rPr>
      </w:pPr>
      <w:r>
        <w:rPr>
          <w:rFonts w:ascii="Sylfaen" w:hAnsi="Sylfaen"/>
          <w:lang w:val="ka-GE"/>
        </w:rPr>
        <w:t>1.9</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DA44DA">
        <w:fldChar w:fldCharType="begin"/>
      </w:r>
      <w:r w:rsidR="00DA44DA">
        <w:instrText xml:space="preserve"> HYPERLINK "http://www.tenders.ge" </w:instrText>
      </w:r>
      <w:r w:rsidR="00DA44DA">
        <w:fldChar w:fldCharType="separate"/>
      </w:r>
      <w:r w:rsidR="007E0304" w:rsidRPr="00485E5A">
        <w:rPr>
          <w:rStyle w:val="Hyperlink"/>
          <w:rFonts w:ascii="Sylfaen" w:hAnsi="Sylfaen"/>
          <w:lang w:val="ka-GE"/>
        </w:rPr>
        <w:t>www.tenders.ge</w:t>
      </w:r>
      <w:r w:rsidR="00DA44DA">
        <w:rPr>
          <w:rStyle w:val="Hyperlink"/>
          <w:rFonts w:ascii="Sylfaen" w:hAnsi="Sylfaen"/>
          <w:lang w:val="ka-GE"/>
        </w:rPr>
        <w:fldChar w:fldCharType="end"/>
      </w:r>
    </w:p>
    <w:p w:rsidR="007E0304" w:rsidRPr="00485E5A" w:rsidRDefault="00A02673" w:rsidP="004B148B">
      <w:pPr>
        <w:spacing w:after="0" w:line="240" w:lineRule="auto"/>
        <w:rPr>
          <w:rFonts w:ascii="Sylfaen" w:hAnsi="Sylfaen"/>
          <w:lang w:val="ka-GE"/>
        </w:rPr>
      </w:pPr>
      <w:r>
        <w:rPr>
          <w:rFonts w:ascii="Sylfaen" w:hAnsi="Sylfaen"/>
          <w:lang w:val="ka-GE"/>
        </w:rPr>
        <w:t>1.9</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94ED1" w:rsidRPr="00485E5A" w:rsidRDefault="00E94ED1" w:rsidP="004B148B">
      <w:pPr>
        <w:spacing w:after="0" w:line="360" w:lineRule="auto"/>
        <w:ind w:left="360"/>
        <w:jc w:val="both"/>
        <w:rPr>
          <w:rFonts w:ascii="Sylfaen" w:hAnsi="Sylfaen"/>
          <w:lang w:val="ka-GE"/>
        </w:rPr>
      </w:pPr>
    </w:p>
    <w:p w:rsidR="00E90A78" w:rsidRPr="00485E5A" w:rsidRDefault="00015170" w:rsidP="004B148B">
      <w:pPr>
        <w:spacing w:after="0" w:line="360" w:lineRule="auto"/>
        <w:jc w:val="both"/>
        <w:rPr>
          <w:rFonts w:ascii="Sylfaen" w:hAnsi="Sylfaen"/>
        </w:rPr>
      </w:pPr>
      <w:r w:rsidRPr="00485E5A">
        <w:rPr>
          <w:rFonts w:ascii="Sylfaen" w:hAnsi="Sylfaen"/>
        </w:rPr>
        <w:object w:dxaOrig="1376" w:dyaOrig="89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0.5pt;height:44.25pt" o:ole="">
            <v:imagedata r:id="rId9" o:title=""/>
          </v:shape>
          <o:OLEObject Type="Embed" ProgID="Acrobat.Document.DC" ShapeID="_x0000_i1025" DrawAspect="Icon" ObjectID="_1737285435" r:id="rId10"/>
        </w:object>
      </w:r>
    </w:p>
    <w:p w:rsidR="000710CD" w:rsidRPr="00485E5A"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rsidR="000710CD" w:rsidRPr="00485E5A" w:rsidRDefault="000710CD" w:rsidP="004B148B">
      <w:pPr>
        <w:spacing w:after="0" w:line="360" w:lineRule="auto"/>
        <w:jc w:val="both"/>
        <w:rPr>
          <w:rFonts w:ascii="Sylfaen" w:hAnsi="Sylfaen"/>
          <w:lang w:val="ka-GE"/>
        </w:rPr>
      </w:pPr>
    </w:p>
    <w:p w:rsidR="00015170" w:rsidRPr="00015170" w:rsidRDefault="000710CD" w:rsidP="00CC4789">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4D3679" w:rsidRDefault="004D3679" w:rsidP="00C41C03">
      <w:pPr>
        <w:spacing w:after="0" w:line="240" w:lineRule="auto"/>
        <w:rPr>
          <w:rFonts w:ascii="Sylfaen" w:hAnsi="Sylfaen"/>
          <w:b/>
          <w:lang w:val="ka-GE"/>
        </w:rPr>
      </w:pPr>
    </w:p>
    <w:p w:rsidR="00015170" w:rsidRPr="00485E5A" w:rsidRDefault="00015170" w:rsidP="00015170">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644269">
        <w:rPr>
          <w:rFonts w:ascii="Sylfaen" w:hAnsi="Sylfaen"/>
          <w:lang w:val="ka-GE"/>
        </w:rPr>
        <w:t>ნიკა ცუცქირიძე</w:t>
      </w:r>
    </w:p>
    <w:p w:rsidR="00015170" w:rsidRPr="00485E5A" w:rsidRDefault="00015170" w:rsidP="00015170">
      <w:pPr>
        <w:spacing w:after="0"/>
        <w:jc w:val="both"/>
        <w:rPr>
          <w:rFonts w:ascii="Sylfaen" w:hAnsi="Sylfaen"/>
          <w:lang w:val="ka-GE"/>
        </w:rPr>
      </w:pPr>
      <w:r w:rsidRPr="00485E5A">
        <w:rPr>
          <w:rFonts w:ascii="Sylfaen" w:hAnsi="Sylfaen"/>
          <w:lang w:val="ka-GE"/>
        </w:rPr>
        <w:t xml:space="preserve">მის.: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015170" w:rsidRPr="00485E5A" w:rsidRDefault="00015170" w:rsidP="00015170">
      <w:pPr>
        <w:spacing w:after="0"/>
        <w:jc w:val="both"/>
        <w:rPr>
          <w:rFonts w:ascii="Times New Roman" w:hAnsi="Times New Roman"/>
        </w:rPr>
      </w:pPr>
      <w:r w:rsidRPr="00485E5A">
        <w:rPr>
          <w:rFonts w:ascii="Sylfaen" w:hAnsi="Sylfaen"/>
          <w:lang w:val="ka-GE"/>
        </w:rPr>
        <w:t>ელ. ფოსტა</w:t>
      </w:r>
      <w:r w:rsidRPr="00485E5A">
        <w:rPr>
          <w:rFonts w:ascii="AcadNusx" w:hAnsi="AcadNusx"/>
          <w:lang w:val="ka-GE"/>
        </w:rPr>
        <w:t xml:space="preserve">: </w:t>
      </w:r>
      <w:r w:rsidR="00644269">
        <w:rPr>
          <w:rFonts w:ascii="Times New Roman" w:hAnsi="Times New Roman"/>
        </w:rPr>
        <w:t>ntsutskiridze@gwp.ge</w:t>
      </w:r>
    </w:p>
    <w:p w:rsidR="00015170" w:rsidRPr="00485E5A" w:rsidRDefault="00015170" w:rsidP="00015170">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644269">
        <w:rPr>
          <w:rFonts w:cs="Arial"/>
          <w:lang w:val="ka-GE"/>
        </w:rPr>
        <w:t>+995 322 931111;574 10 62 63</w:t>
      </w:r>
      <w:bookmarkStart w:id="0" w:name="_GoBack"/>
      <w:bookmarkEnd w:id="0"/>
    </w:p>
    <w:p w:rsidR="00015170" w:rsidRDefault="00015170" w:rsidP="00C41C03">
      <w:pPr>
        <w:spacing w:after="0" w:line="240" w:lineRule="auto"/>
        <w:rPr>
          <w:rFonts w:ascii="Sylfaen" w:hAnsi="Sylfaen"/>
          <w:b/>
          <w:lang w:val="ka-GE"/>
        </w:rPr>
      </w:pPr>
    </w:p>
    <w:p w:rsidR="00015170" w:rsidRPr="00485E5A" w:rsidRDefault="00015170" w:rsidP="00C41C03">
      <w:pPr>
        <w:spacing w:after="0" w:line="240" w:lineRule="auto"/>
        <w:rPr>
          <w:rFonts w:ascii="Sylfaen" w:hAnsi="Sylfaen"/>
          <w:b/>
          <w:lang w:val="ka-GE"/>
        </w:rPr>
      </w:pPr>
    </w:p>
    <w:p w:rsidR="00F827AD" w:rsidRPr="00485E5A" w:rsidRDefault="00F827AD" w:rsidP="00F827AD">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FB14BF">
        <w:rPr>
          <w:rFonts w:ascii="Sylfaen" w:hAnsi="Sylfaen"/>
          <w:lang w:val="ka-GE"/>
        </w:rPr>
        <w:t>მაგდა ლომთათიძე</w:t>
      </w:r>
    </w:p>
    <w:p w:rsidR="00F827AD" w:rsidRPr="00485E5A" w:rsidRDefault="0067333F" w:rsidP="0067333F">
      <w:pPr>
        <w:spacing w:after="0"/>
        <w:jc w:val="both"/>
        <w:rPr>
          <w:rFonts w:ascii="Sylfaen" w:hAnsi="Sylfaen"/>
          <w:lang w:val="ka-GE"/>
        </w:rPr>
      </w:pPr>
      <w:r w:rsidRPr="00485E5A">
        <w:rPr>
          <w:rFonts w:ascii="Sylfaen" w:hAnsi="Sylfaen"/>
          <w:lang w:val="ka-GE"/>
        </w:rPr>
        <w:t xml:space="preserve">მის.: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F827AD" w:rsidRPr="00485E5A" w:rsidRDefault="00F827AD" w:rsidP="00F827AD">
      <w:pPr>
        <w:spacing w:after="0"/>
        <w:jc w:val="both"/>
        <w:rPr>
          <w:rFonts w:ascii="Times New Roman" w:hAnsi="Times New Roman"/>
        </w:rPr>
      </w:pPr>
      <w:r w:rsidRPr="00485E5A">
        <w:rPr>
          <w:rFonts w:ascii="Sylfaen" w:hAnsi="Sylfaen"/>
          <w:lang w:val="ka-GE"/>
        </w:rPr>
        <w:t>ელ. ფოსტა</w:t>
      </w:r>
      <w:r w:rsidR="00090A8D" w:rsidRPr="00485E5A">
        <w:rPr>
          <w:rFonts w:ascii="AcadNusx" w:hAnsi="AcadNusx"/>
          <w:lang w:val="ka-GE"/>
        </w:rPr>
        <w:t xml:space="preserve">: </w:t>
      </w:r>
      <w:hyperlink r:id="rId11" w:history="1">
        <w:r w:rsidR="00A44E2E" w:rsidRPr="006646CF">
          <w:rPr>
            <w:rStyle w:val="Hyperlink"/>
            <w:rFonts w:ascii="Times New Roman" w:hAnsi="Times New Roman"/>
          </w:rPr>
          <w:t>mlomtatidze@gwp.ge</w:t>
        </w:r>
      </w:hyperlink>
      <w:r w:rsidR="00A44E2E">
        <w:rPr>
          <w:rFonts w:ascii="Times New Roman" w:hAnsi="Times New Roman"/>
        </w:rPr>
        <w:t xml:space="preserve"> </w:t>
      </w:r>
    </w:p>
    <w:p w:rsidR="00F827AD" w:rsidRPr="00485E5A" w:rsidRDefault="00F827AD" w:rsidP="00F827AD">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 xml:space="preserve">+995 322 931111; </w:t>
      </w:r>
      <w:r w:rsidR="002E63F4" w:rsidRPr="00485E5A">
        <w:rPr>
          <w:rFonts w:cs="Arial"/>
        </w:rPr>
        <w:t>59</w:t>
      </w:r>
      <w:r w:rsidR="00A44E2E">
        <w:rPr>
          <w:rFonts w:cs="Arial"/>
        </w:rPr>
        <w:t>5 22 66 94</w:t>
      </w:r>
    </w:p>
    <w:p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2"/>
      <w:footerReference w:type="default" r:id="rId13"/>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D4AE6" w:rsidRDefault="00DD4AE6" w:rsidP="007902EA">
      <w:pPr>
        <w:spacing w:after="0" w:line="240" w:lineRule="auto"/>
      </w:pPr>
      <w:r>
        <w:separator/>
      </w:r>
    </w:p>
  </w:endnote>
  <w:endnote w:type="continuationSeparator" w:id="0">
    <w:p w:rsidR="00DD4AE6" w:rsidRDefault="00DD4AE6"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644269">
          <w:rPr>
            <w:noProof/>
          </w:rPr>
          <w:t>4</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D4AE6" w:rsidRDefault="00DD4AE6" w:rsidP="007902EA">
      <w:pPr>
        <w:spacing w:after="0" w:line="240" w:lineRule="auto"/>
      </w:pPr>
      <w:r>
        <w:separator/>
      </w:r>
    </w:p>
  </w:footnote>
  <w:footnote w:type="continuationSeparator" w:id="0">
    <w:p w:rsidR="00DD4AE6" w:rsidRDefault="00DD4AE6"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DA05CCB"/>
    <w:multiLevelType w:val="hybridMultilevel"/>
    <w:tmpl w:val="1E74B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3"/>
  </w:num>
  <w:num w:numId="2">
    <w:abstractNumId w:val="7"/>
  </w:num>
  <w:num w:numId="3">
    <w:abstractNumId w:val="0"/>
  </w:num>
  <w:num w:numId="4">
    <w:abstractNumId w:val="11"/>
  </w:num>
  <w:num w:numId="5">
    <w:abstractNumId w:val="8"/>
  </w:num>
  <w:num w:numId="6">
    <w:abstractNumId w:val="1"/>
  </w:num>
  <w:num w:numId="7">
    <w:abstractNumId w:val="12"/>
  </w:num>
  <w:num w:numId="8">
    <w:abstractNumId w:val="4"/>
  </w:num>
  <w:num w:numId="9">
    <w:abstractNumId w:val="5"/>
  </w:num>
  <w:num w:numId="10">
    <w:abstractNumId w:val="9"/>
  </w:num>
  <w:num w:numId="11">
    <w:abstractNumId w:val="10"/>
  </w:num>
  <w:num w:numId="12">
    <w:abstractNumId w:val="6"/>
  </w:num>
  <w:num w:numId="13">
    <w:abstractNumId w:val="3"/>
  </w:num>
  <w:num w:numId="14">
    <w:abstractNumId w:val="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1217F"/>
    <w:rsid w:val="00013DED"/>
    <w:rsid w:val="00013E19"/>
    <w:rsid w:val="00014051"/>
    <w:rsid w:val="00015170"/>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2C0D"/>
    <w:rsid w:val="000B1C85"/>
    <w:rsid w:val="000B1F3B"/>
    <w:rsid w:val="000B47A5"/>
    <w:rsid w:val="000B4C5E"/>
    <w:rsid w:val="000B5118"/>
    <w:rsid w:val="000B5D07"/>
    <w:rsid w:val="000B5D0F"/>
    <w:rsid w:val="000C14D3"/>
    <w:rsid w:val="000C3223"/>
    <w:rsid w:val="000C3556"/>
    <w:rsid w:val="000C36B3"/>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FF"/>
    <w:rsid w:val="002319CA"/>
    <w:rsid w:val="00237416"/>
    <w:rsid w:val="00240D77"/>
    <w:rsid w:val="00241768"/>
    <w:rsid w:val="002422D6"/>
    <w:rsid w:val="0024478B"/>
    <w:rsid w:val="002468A9"/>
    <w:rsid w:val="0025658B"/>
    <w:rsid w:val="002568CE"/>
    <w:rsid w:val="00257F36"/>
    <w:rsid w:val="00266CA0"/>
    <w:rsid w:val="00267D3F"/>
    <w:rsid w:val="00270BF2"/>
    <w:rsid w:val="00275958"/>
    <w:rsid w:val="00276F7A"/>
    <w:rsid w:val="002778A0"/>
    <w:rsid w:val="00277B37"/>
    <w:rsid w:val="00292510"/>
    <w:rsid w:val="0029272A"/>
    <w:rsid w:val="00297853"/>
    <w:rsid w:val="002A4E62"/>
    <w:rsid w:val="002A60C4"/>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4DAA"/>
    <w:rsid w:val="003A5D91"/>
    <w:rsid w:val="003B14A7"/>
    <w:rsid w:val="003B460D"/>
    <w:rsid w:val="003B5A5E"/>
    <w:rsid w:val="003C568B"/>
    <w:rsid w:val="003C6F22"/>
    <w:rsid w:val="003C7650"/>
    <w:rsid w:val="003D6473"/>
    <w:rsid w:val="003D7C07"/>
    <w:rsid w:val="003E15FA"/>
    <w:rsid w:val="003E639A"/>
    <w:rsid w:val="003F370C"/>
    <w:rsid w:val="003F5521"/>
    <w:rsid w:val="003F699A"/>
    <w:rsid w:val="0040587B"/>
    <w:rsid w:val="004072E3"/>
    <w:rsid w:val="00410EC6"/>
    <w:rsid w:val="00412480"/>
    <w:rsid w:val="0041258C"/>
    <w:rsid w:val="004147A6"/>
    <w:rsid w:val="00430AF7"/>
    <w:rsid w:val="00431665"/>
    <w:rsid w:val="00431B3C"/>
    <w:rsid w:val="00434968"/>
    <w:rsid w:val="004375BF"/>
    <w:rsid w:val="00440A96"/>
    <w:rsid w:val="00442F86"/>
    <w:rsid w:val="004446E6"/>
    <w:rsid w:val="00444933"/>
    <w:rsid w:val="00446516"/>
    <w:rsid w:val="00452128"/>
    <w:rsid w:val="004533A4"/>
    <w:rsid w:val="00457067"/>
    <w:rsid w:val="00462CA0"/>
    <w:rsid w:val="0046501B"/>
    <w:rsid w:val="004717AB"/>
    <w:rsid w:val="00472459"/>
    <w:rsid w:val="0047585A"/>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14A4"/>
    <w:rsid w:val="005C6F96"/>
    <w:rsid w:val="005D3B83"/>
    <w:rsid w:val="005D55AC"/>
    <w:rsid w:val="005D7073"/>
    <w:rsid w:val="005D7FDF"/>
    <w:rsid w:val="005E05B1"/>
    <w:rsid w:val="005E064A"/>
    <w:rsid w:val="005E130F"/>
    <w:rsid w:val="005E448B"/>
    <w:rsid w:val="005F1B80"/>
    <w:rsid w:val="005F2A51"/>
    <w:rsid w:val="005F3357"/>
    <w:rsid w:val="00610FC8"/>
    <w:rsid w:val="00615BD2"/>
    <w:rsid w:val="00616DE3"/>
    <w:rsid w:val="00623929"/>
    <w:rsid w:val="00632910"/>
    <w:rsid w:val="00633210"/>
    <w:rsid w:val="00634B58"/>
    <w:rsid w:val="00641CE8"/>
    <w:rsid w:val="00644269"/>
    <w:rsid w:val="006447A4"/>
    <w:rsid w:val="006504A6"/>
    <w:rsid w:val="00661B3E"/>
    <w:rsid w:val="00665219"/>
    <w:rsid w:val="00665C42"/>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65F7"/>
    <w:rsid w:val="00711C86"/>
    <w:rsid w:val="00712E16"/>
    <w:rsid w:val="00713EFC"/>
    <w:rsid w:val="007146D2"/>
    <w:rsid w:val="00714958"/>
    <w:rsid w:val="007151B6"/>
    <w:rsid w:val="00715A5D"/>
    <w:rsid w:val="00716DCB"/>
    <w:rsid w:val="00717D5F"/>
    <w:rsid w:val="00726D91"/>
    <w:rsid w:val="007305AB"/>
    <w:rsid w:val="007309AA"/>
    <w:rsid w:val="00734570"/>
    <w:rsid w:val="00735828"/>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673F"/>
    <w:rsid w:val="00813A55"/>
    <w:rsid w:val="0081634F"/>
    <w:rsid w:val="00820874"/>
    <w:rsid w:val="00823902"/>
    <w:rsid w:val="008246F4"/>
    <w:rsid w:val="00824EDA"/>
    <w:rsid w:val="00831142"/>
    <w:rsid w:val="00833770"/>
    <w:rsid w:val="00835018"/>
    <w:rsid w:val="008353BD"/>
    <w:rsid w:val="0083614B"/>
    <w:rsid w:val="008367AE"/>
    <w:rsid w:val="008374C0"/>
    <w:rsid w:val="008401B6"/>
    <w:rsid w:val="00840BEC"/>
    <w:rsid w:val="008421EC"/>
    <w:rsid w:val="00843972"/>
    <w:rsid w:val="008473E6"/>
    <w:rsid w:val="008509EF"/>
    <w:rsid w:val="00860A3E"/>
    <w:rsid w:val="008647CD"/>
    <w:rsid w:val="00867825"/>
    <w:rsid w:val="00870419"/>
    <w:rsid w:val="008751D7"/>
    <w:rsid w:val="00875254"/>
    <w:rsid w:val="00876B2D"/>
    <w:rsid w:val="00876B9D"/>
    <w:rsid w:val="0088287D"/>
    <w:rsid w:val="00885CAF"/>
    <w:rsid w:val="00890026"/>
    <w:rsid w:val="00890164"/>
    <w:rsid w:val="008918CD"/>
    <w:rsid w:val="00893922"/>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896"/>
    <w:rsid w:val="009D5E96"/>
    <w:rsid w:val="009D6EEF"/>
    <w:rsid w:val="009D733B"/>
    <w:rsid w:val="009E19D7"/>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935AC"/>
    <w:rsid w:val="00A96330"/>
    <w:rsid w:val="00AA0869"/>
    <w:rsid w:val="00AA0B69"/>
    <w:rsid w:val="00AA19E9"/>
    <w:rsid w:val="00AA511B"/>
    <w:rsid w:val="00AA5CD6"/>
    <w:rsid w:val="00AB0B89"/>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EFE"/>
    <w:rsid w:val="00BF695D"/>
    <w:rsid w:val="00C01CD2"/>
    <w:rsid w:val="00C021B6"/>
    <w:rsid w:val="00C06F22"/>
    <w:rsid w:val="00C1054C"/>
    <w:rsid w:val="00C12270"/>
    <w:rsid w:val="00C12ABD"/>
    <w:rsid w:val="00C14986"/>
    <w:rsid w:val="00C14D7A"/>
    <w:rsid w:val="00C26C36"/>
    <w:rsid w:val="00C27890"/>
    <w:rsid w:val="00C31E1A"/>
    <w:rsid w:val="00C33D82"/>
    <w:rsid w:val="00C40C8C"/>
    <w:rsid w:val="00C41C03"/>
    <w:rsid w:val="00C45D9D"/>
    <w:rsid w:val="00C55BCF"/>
    <w:rsid w:val="00C565E7"/>
    <w:rsid w:val="00C6646E"/>
    <w:rsid w:val="00C67999"/>
    <w:rsid w:val="00C73981"/>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86B"/>
    <w:rsid w:val="00D11CAA"/>
    <w:rsid w:val="00D12A60"/>
    <w:rsid w:val="00D13C42"/>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4009"/>
    <w:rsid w:val="00DA44DA"/>
    <w:rsid w:val="00DA45AB"/>
    <w:rsid w:val="00DA5376"/>
    <w:rsid w:val="00DA6DF0"/>
    <w:rsid w:val="00DB4255"/>
    <w:rsid w:val="00DB4D6B"/>
    <w:rsid w:val="00DB77E8"/>
    <w:rsid w:val="00DC2AA1"/>
    <w:rsid w:val="00DC4440"/>
    <w:rsid w:val="00DC6664"/>
    <w:rsid w:val="00DC6C3F"/>
    <w:rsid w:val="00DD1F94"/>
    <w:rsid w:val="00DD4AE6"/>
    <w:rsid w:val="00DE5016"/>
    <w:rsid w:val="00DE7ADB"/>
    <w:rsid w:val="00DF0E2A"/>
    <w:rsid w:val="00DF5F26"/>
    <w:rsid w:val="00E00D0C"/>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252D"/>
    <w:rsid w:val="00E54795"/>
    <w:rsid w:val="00E561FB"/>
    <w:rsid w:val="00E57F10"/>
    <w:rsid w:val="00E6248F"/>
    <w:rsid w:val="00E65074"/>
    <w:rsid w:val="00E6523B"/>
    <w:rsid w:val="00E6656D"/>
    <w:rsid w:val="00E66A3D"/>
    <w:rsid w:val="00E70104"/>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B6151"/>
    <w:rsid w:val="00EC2046"/>
    <w:rsid w:val="00EC2C6F"/>
    <w:rsid w:val="00EC5124"/>
    <w:rsid w:val="00ED2D6B"/>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95A"/>
    <w:rsid w:val="00F84B51"/>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338388D"/>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6566FC-C441-43C2-A39F-14A6C8BA07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4</Pages>
  <Words>888</Words>
  <Characters>5064</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5941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Nika Tsutskiridze</cp:lastModifiedBy>
  <cp:revision>5</cp:revision>
  <cp:lastPrinted>2015-07-27T06:36:00Z</cp:lastPrinted>
  <dcterms:created xsi:type="dcterms:W3CDTF">2022-02-01T10:21:00Z</dcterms:created>
  <dcterms:modified xsi:type="dcterms:W3CDTF">2023-02-07T10:31:00Z</dcterms:modified>
</cp:coreProperties>
</file>