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59AC4F3F" w:rsidR="009815C7" w:rsidRPr="007B0071" w:rsidRDefault="00B967E9" w:rsidP="00373F3E">
      <w:pPr>
        <w:spacing w:after="0" w:line="240" w:lineRule="auto"/>
        <w:jc w:val="center"/>
        <w:rPr>
          <w:rFonts w:ascii="Sylfaen" w:hAnsi="Sylfaen" w:cs="Sylfaen"/>
          <w:b/>
          <w:lang w:val="ka-GE"/>
        </w:rPr>
      </w:pPr>
      <w:r>
        <w:rPr>
          <w:rFonts w:ascii="Sylfaen" w:hAnsi="Sylfaen" w:cs="Sylfaen"/>
          <w:b/>
          <w:lang w:val="ka-GE"/>
        </w:rPr>
        <w:t xml:space="preserve">მთაწმინდა-კრწანისის რაიონში წყალსადენისა და წყალარინების </w:t>
      </w:r>
      <w:r w:rsidR="001B3A41">
        <w:rPr>
          <w:rFonts w:ascii="Sylfaen" w:hAnsi="Sylfaen" w:cs="Sylfaen"/>
          <w:b/>
          <w:lang w:val="ka-GE"/>
        </w:rPr>
        <w:t>ქსელ</w:t>
      </w:r>
      <w:r w:rsidR="00466D17">
        <w:rPr>
          <w:rFonts w:ascii="Sylfaen" w:hAnsi="Sylfaen" w:cs="Sylfaen"/>
          <w:b/>
          <w:lang w:val="ka-GE"/>
        </w:rPr>
        <w:t>ებ</w:t>
      </w:r>
      <w:r w:rsidR="001B3A41">
        <w:rPr>
          <w:rFonts w:ascii="Sylfaen" w:hAnsi="Sylfaen" w:cs="Sylfaen"/>
          <w:b/>
          <w:lang w:val="ka-GE"/>
        </w:rPr>
        <w:t xml:space="preserve">ის </w:t>
      </w:r>
      <w:r w:rsidR="005756B4">
        <w:rPr>
          <w:rFonts w:ascii="Sylfaen" w:hAnsi="Sylfaen" w:cs="Sylfaen"/>
          <w:b/>
          <w:lang w:val="ka-GE"/>
        </w:rPr>
        <w:t>სა</w:t>
      </w:r>
      <w:r w:rsidR="005756B4" w:rsidRPr="005756B4">
        <w:rPr>
          <w:rFonts w:ascii="Sylfaen" w:hAnsi="Sylfaen" w:cs="Sylfaen"/>
          <w:b/>
          <w:lang w:val="ka-GE"/>
        </w:rPr>
        <w:t>რეაბილიტაცი</w:t>
      </w:r>
      <w:r w:rsidR="005756B4">
        <w:rPr>
          <w:rFonts w:ascii="Sylfaen" w:hAnsi="Sylfaen" w:cs="Sylfaen"/>
          <w:b/>
          <w:lang w:val="ka-GE"/>
        </w:rPr>
        <w:t xml:space="preserve">ო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7AE923CB"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B967E9" w:rsidRPr="00B967E9">
        <w:rPr>
          <w:rFonts w:ascii="Sylfaen" w:hAnsi="Sylfaen" w:cs="Sylfaen"/>
          <w:lang w:val="ka-GE"/>
        </w:rPr>
        <w:t xml:space="preserve">მთაწმინდა-კრწანისის რაიონში წყალსადენისა და წყალარინების ქსელების </w:t>
      </w:r>
      <w:r w:rsidR="00C6196D" w:rsidRPr="00C6196D">
        <w:rPr>
          <w:rFonts w:ascii="Sylfaen" w:hAnsi="Sylfaen" w:cs="Sylfaen"/>
          <w:lang w:val="ka-GE"/>
        </w:rPr>
        <w:t xml:space="preserve">სარეაბილიტაციო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17A43A5A" w:rsidR="00DB5C8D" w:rsidRPr="006005A1" w:rsidRDefault="00B967E9" w:rsidP="00696A50">
      <w:pPr>
        <w:spacing w:after="0" w:line="240" w:lineRule="auto"/>
        <w:jc w:val="both"/>
        <w:rPr>
          <w:rFonts w:ascii="Sylfaen" w:hAnsi="Sylfaen" w:cs="Sylfaen"/>
          <w:lang w:val="ka-GE"/>
        </w:rPr>
      </w:pPr>
      <w:r w:rsidRPr="00B967E9">
        <w:rPr>
          <w:rFonts w:ascii="Sylfaen" w:hAnsi="Sylfaen" w:cs="Sylfaen"/>
          <w:lang w:val="ka-GE"/>
        </w:rPr>
        <w:t xml:space="preserve">მთაწმინდა-კრწანისის რაიონში წყალსადენისა და წყალარინების ქსელების </w:t>
      </w:r>
      <w:r w:rsidR="00C6196D" w:rsidRPr="00C6196D">
        <w:rPr>
          <w:rFonts w:ascii="Sylfaen" w:hAnsi="Sylfaen" w:cs="Sylfaen"/>
          <w:lang w:val="ka-GE"/>
        </w:rPr>
        <w:t xml:space="preserve">სარეაბილიტაციო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6161DCC3"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642E7E">
        <w:rPr>
          <w:rFonts w:ascii="Sylfaen" w:hAnsi="Sylfaen"/>
          <w:lang w:val="ka-GE"/>
        </w:rPr>
        <w:t>მთაწმინდა-კრწანისის</w:t>
      </w:r>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5F9CDD3D"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C47B05">
        <w:rPr>
          <w:rFonts w:ascii="Sylfaen" w:hAnsi="Sylfaen" w:cs="Sylfaen"/>
          <w:b/>
          <w:sz w:val="20"/>
          <w:szCs w:val="20"/>
          <w:lang w:val="ka-GE"/>
        </w:rPr>
        <w:t>2023</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275652">
        <w:rPr>
          <w:rFonts w:ascii="Sylfaen" w:hAnsi="Sylfaen" w:cs="Sylfaen"/>
          <w:b/>
          <w:sz w:val="20"/>
          <w:szCs w:val="20"/>
          <w:lang w:val="ka-GE"/>
        </w:rPr>
        <w:t>2</w:t>
      </w:r>
      <w:r w:rsidR="00C47B05">
        <w:rPr>
          <w:rFonts w:ascii="Sylfaen" w:hAnsi="Sylfaen" w:cs="Sylfaen"/>
          <w:b/>
          <w:sz w:val="20"/>
          <w:szCs w:val="20"/>
          <w:lang w:val="ka-GE"/>
        </w:rPr>
        <w:t>8</w:t>
      </w:r>
      <w:r w:rsidR="00275652">
        <w:rPr>
          <w:rFonts w:ascii="Sylfaen" w:hAnsi="Sylfaen" w:cs="Sylfaen"/>
          <w:b/>
          <w:sz w:val="20"/>
          <w:szCs w:val="20"/>
          <w:lang w:val="ka-GE"/>
        </w:rPr>
        <w:t xml:space="preserve"> </w:t>
      </w:r>
      <w:r w:rsidR="00C47B05">
        <w:rPr>
          <w:rFonts w:ascii="Sylfaen" w:hAnsi="Sylfaen" w:cs="Sylfaen"/>
          <w:b/>
          <w:sz w:val="20"/>
          <w:szCs w:val="20"/>
          <w:lang w:val="ka-GE"/>
        </w:rPr>
        <w:t>თებერვალ</w:t>
      </w:r>
      <w:bookmarkStart w:id="1" w:name="_GoBack"/>
      <w:bookmarkEnd w:id="1"/>
      <w:r w:rsidR="00B967E9">
        <w:rPr>
          <w:rFonts w:ascii="Sylfaen" w:hAnsi="Sylfaen" w:cs="Sylfaen"/>
          <w:b/>
          <w:sz w:val="20"/>
          <w:szCs w:val="20"/>
          <w:lang w:val="ka-GE"/>
        </w:rPr>
        <w:t>ი</w:t>
      </w:r>
      <w:r w:rsidR="000C130E">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50A9880E" w14:textId="46B199E6" w:rsidR="001A224E" w:rsidRDefault="001A224E" w:rsidP="00696A50">
      <w:pPr>
        <w:spacing w:after="0"/>
        <w:jc w:val="both"/>
        <w:rPr>
          <w:rFonts w:ascii="Sylfaen" w:hAnsi="Sylfaen"/>
          <w:b/>
          <w:lang w:val="ka-GE"/>
        </w:rPr>
      </w:pPr>
    </w:p>
    <w:p w14:paraId="2669E858" w14:textId="235F0C29" w:rsidR="001A224E" w:rsidRDefault="001A224E" w:rsidP="00696A50">
      <w:pPr>
        <w:spacing w:after="0"/>
        <w:jc w:val="both"/>
        <w:rPr>
          <w:rFonts w:ascii="Sylfaen" w:hAnsi="Sylfaen"/>
          <w:b/>
          <w:lang w:val="ka-GE"/>
        </w:rPr>
      </w:pPr>
    </w:p>
    <w:p w14:paraId="106251BF" w14:textId="59D46C00" w:rsidR="001A224E" w:rsidRDefault="001A224E" w:rsidP="00696A50">
      <w:pPr>
        <w:spacing w:after="0"/>
        <w:jc w:val="both"/>
        <w:rPr>
          <w:rFonts w:ascii="Sylfaen" w:hAnsi="Sylfaen"/>
          <w:b/>
          <w:lang w:val="ka-GE"/>
        </w:rPr>
      </w:pPr>
    </w:p>
    <w:p w14:paraId="454033CF" w14:textId="14548B1A" w:rsidR="001A224E" w:rsidRDefault="001A224E" w:rsidP="00696A50">
      <w:pPr>
        <w:spacing w:after="0"/>
        <w:jc w:val="both"/>
        <w:rPr>
          <w:rFonts w:ascii="Sylfaen" w:hAnsi="Sylfaen"/>
          <w:b/>
          <w:lang w:val="ka-GE"/>
        </w:rPr>
      </w:pPr>
    </w:p>
    <w:p w14:paraId="0A690F88" w14:textId="14B627C0" w:rsidR="001A224E" w:rsidRDefault="001A224E" w:rsidP="00696A50">
      <w:pPr>
        <w:spacing w:after="0"/>
        <w:jc w:val="both"/>
        <w:rPr>
          <w:rFonts w:ascii="Sylfaen" w:hAnsi="Sylfaen"/>
          <w:b/>
          <w:lang w:val="ka-GE"/>
        </w:rPr>
      </w:pPr>
    </w:p>
    <w:p w14:paraId="2B1FA966" w14:textId="283B6906" w:rsidR="001A224E" w:rsidRDefault="001A224E" w:rsidP="00696A50">
      <w:pPr>
        <w:spacing w:after="0"/>
        <w:jc w:val="both"/>
        <w:rPr>
          <w:rFonts w:ascii="Sylfaen" w:hAnsi="Sylfaen"/>
          <w:b/>
          <w:lang w:val="ka-GE"/>
        </w:rPr>
      </w:pPr>
    </w:p>
    <w:p w14:paraId="0A38C69A" w14:textId="2672ED14" w:rsidR="001A224E" w:rsidRDefault="001A224E" w:rsidP="00696A50">
      <w:pPr>
        <w:spacing w:after="0"/>
        <w:jc w:val="both"/>
        <w:rPr>
          <w:rFonts w:ascii="Sylfaen" w:hAnsi="Sylfaen"/>
          <w:b/>
          <w:lang w:val="ka-GE"/>
        </w:rPr>
      </w:pPr>
    </w:p>
    <w:p w14:paraId="21FDE61E" w14:textId="6649E359" w:rsidR="001A224E" w:rsidRDefault="001A224E" w:rsidP="00696A50">
      <w:pPr>
        <w:spacing w:after="0"/>
        <w:jc w:val="both"/>
        <w:rPr>
          <w:rFonts w:ascii="Sylfaen" w:hAnsi="Sylfaen"/>
          <w:b/>
          <w:lang w:val="ka-GE"/>
        </w:rPr>
      </w:pPr>
    </w:p>
    <w:p w14:paraId="3BA3ACB7" w14:textId="77777777" w:rsidR="001A224E" w:rsidRDefault="001A224E"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E2DB2B" w14:textId="77777777" w:rsidR="008269F8" w:rsidRDefault="008269F8" w:rsidP="007902EA">
      <w:pPr>
        <w:spacing w:after="0" w:line="240" w:lineRule="auto"/>
      </w:pPr>
      <w:r>
        <w:separator/>
      </w:r>
    </w:p>
  </w:endnote>
  <w:endnote w:type="continuationSeparator" w:id="0">
    <w:p w14:paraId="433AD099" w14:textId="77777777" w:rsidR="008269F8" w:rsidRDefault="008269F8"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143F3BE3" w:rsidR="004A3BD8" w:rsidRDefault="004A3BD8">
        <w:pPr>
          <w:pStyle w:val="Footer"/>
          <w:jc w:val="right"/>
        </w:pPr>
        <w:r>
          <w:fldChar w:fldCharType="begin"/>
        </w:r>
        <w:r>
          <w:instrText xml:space="preserve"> PAGE   \* MERGEFORMAT </w:instrText>
        </w:r>
        <w:r>
          <w:fldChar w:fldCharType="separate"/>
        </w:r>
        <w:r w:rsidR="008269F8">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ABE4EA" w14:textId="77777777" w:rsidR="008269F8" w:rsidRDefault="008269F8" w:rsidP="007902EA">
      <w:pPr>
        <w:spacing w:after="0" w:line="240" w:lineRule="auto"/>
      </w:pPr>
      <w:r>
        <w:separator/>
      </w:r>
    </w:p>
  </w:footnote>
  <w:footnote w:type="continuationSeparator" w:id="0">
    <w:p w14:paraId="78563418" w14:textId="77777777" w:rsidR="008269F8" w:rsidRDefault="008269F8"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05C36"/>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224E"/>
    <w:rsid w:val="001A47AF"/>
    <w:rsid w:val="001B055A"/>
    <w:rsid w:val="001B0D00"/>
    <w:rsid w:val="001B3A41"/>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65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2E60A3"/>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285"/>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66D17"/>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088"/>
    <w:rsid w:val="005248B1"/>
    <w:rsid w:val="0052656B"/>
    <w:rsid w:val="00533234"/>
    <w:rsid w:val="00540038"/>
    <w:rsid w:val="00544856"/>
    <w:rsid w:val="005553C3"/>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2E7E"/>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5828"/>
    <w:rsid w:val="00764A65"/>
    <w:rsid w:val="007715BA"/>
    <w:rsid w:val="00772078"/>
    <w:rsid w:val="007754D2"/>
    <w:rsid w:val="007778CE"/>
    <w:rsid w:val="0078241F"/>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269F8"/>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549"/>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67E9"/>
    <w:rsid w:val="00B97F4F"/>
    <w:rsid w:val="00BB0F01"/>
    <w:rsid w:val="00BB10E9"/>
    <w:rsid w:val="00BC364F"/>
    <w:rsid w:val="00BE0965"/>
    <w:rsid w:val="00BE187B"/>
    <w:rsid w:val="00BE1A34"/>
    <w:rsid w:val="00BE3060"/>
    <w:rsid w:val="00BE4678"/>
    <w:rsid w:val="00BF5EFE"/>
    <w:rsid w:val="00C01AD5"/>
    <w:rsid w:val="00C01CD2"/>
    <w:rsid w:val="00C021B6"/>
    <w:rsid w:val="00C04F30"/>
    <w:rsid w:val="00C06F22"/>
    <w:rsid w:val="00C12270"/>
    <w:rsid w:val="00C14986"/>
    <w:rsid w:val="00C14D7A"/>
    <w:rsid w:val="00C21B8B"/>
    <w:rsid w:val="00C32F5D"/>
    <w:rsid w:val="00C33D82"/>
    <w:rsid w:val="00C406C8"/>
    <w:rsid w:val="00C40C8C"/>
    <w:rsid w:val="00C41C03"/>
    <w:rsid w:val="00C42A9C"/>
    <w:rsid w:val="00C47B05"/>
    <w:rsid w:val="00C55BCF"/>
    <w:rsid w:val="00C6196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B2E15"/>
    <w:rsid w:val="00EC0DA7"/>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53EE4-104E-422E-87D8-2F9669EC4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1725</TotalTime>
  <Pages>6</Pages>
  <Words>1077</Words>
  <Characters>6144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271</cp:revision>
  <cp:lastPrinted>2015-07-27T06:36:00Z</cp:lastPrinted>
  <dcterms:created xsi:type="dcterms:W3CDTF">2017-02-28T15:04:00Z</dcterms:created>
  <dcterms:modified xsi:type="dcterms:W3CDTF">2023-02-21T22:15:00Z</dcterms:modified>
</cp:coreProperties>
</file>