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EE7C7E" w:rsidRDefault="0019048C" w:rsidP="00574D48">
      <w:pPr>
        <w:pStyle w:val="ListParagraph"/>
        <w:spacing w:after="0" w:line="240" w:lineRule="auto"/>
        <w:rPr>
          <w:rFonts w:ascii="Sylfaen" w:hAnsi="Sylfaen"/>
          <w:lang w:val="ka-GE"/>
        </w:rPr>
      </w:pPr>
      <w:r w:rsidRPr="0019048C">
        <w:rPr>
          <w:rFonts w:ascii="Sylfaen" w:hAnsi="Sylfaen" w:cs="Sylfaen"/>
          <w:b/>
          <w:sz w:val="24"/>
          <w:lang w:val="ka-GE"/>
        </w:rPr>
        <w:t>თეთრიხევჰესი-№1 ჰ/ა-ტის ჰაერგამაცივებელი რადიატორის შეკეთება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Pr="00485E5A" w:rsidRDefault="00C12ABD" w:rsidP="00C12ABD">
      <w:pPr>
        <w:spacing w:after="0" w:line="360" w:lineRule="auto"/>
        <w:rPr>
          <w:rFonts w:ascii="Sylfaen" w:hAnsi="Sylfaen"/>
          <w:b/>
          <w:lang w:val="ka-GE"/>
        </w:rPr>
      </w:pPr>
    </w:p>
    <w:p w:rsidR="009F6909" w:rsidRPr="00485E5A" w:rsidRDefault="009F6909"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Pr="00485E5A"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0C36B3" w:rsidRPr="00485E5A"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9F6909" w:rsidRDefault="0019048C" w:rsidP="004B148B">
      <w:pPr>
        <w:spacing w:after="0" w:line="240" w:lineRule="auto"/>
        <w:jc w:val="both"/>
        <w:rPr>
          <w:rFonts w:ascii="Sylfaen" w:hAnsi="Sylfaen" w:cs="Sylfaen"/>
          <w:b/>
          <w:lang w:val="ka-GE"/>
        </w:rPr>
      </w:pPr>
      <w:r w:rsidRPr="0019048C">
        <w:rPr>
          <w:rFonts w:ascii="Sylfaen" w:hAnsi="Sylfaen" w:cs="Sylfaen"/>
          <w:b/>
          <w:lang w:val="ka-GE"/>
        </w:rPr>
        <w:t>თეთრიხევჰესი-№1 ჰ/ა-ტის ჰაერგამაცივებელი რადიატორის შეკეთება</w:t>
      </w:r>
    </w:p>
    <w:p w:rsidR="0019048C" w:rsidRPr="00485E5A" w:rsidRDefault="0019048C" w:rsidP="004B148B">
      <w:pPr>
        <w:spacing w:after="0" w:line="240" w:lineRule="auto"/>
        <w:jc w:val="both"/>
        <w:rPr>
          <w:rFonts w:ascii="Sylfaen" w:hAnsi="Sylfaen" w:cs="Sylfaen"/>
          <w:b/>
          <w:bCs/>
        </w:rPr>
      </w:pPr>
    </w:p>
    <w:p w:rsidR="001B055A" w:rsidRPr="00485E5A" w:rsidRDefault="000353F8" w:rsidP="004B148B">
      <w:pPr>
        <w:spacing w:after="0" w:line="240" w:lineRule="auto"/>
        <w:jc w:val="both"/>
        <w:rPr>
          <w:rFonts w:ascii="Sylfaen" w:hAnsi="Sylfaen"/>
          <w:b/>
          <w:lang w:val="ka-GE"/>
        </w:rPr>
      </w:pPr>
      <w:r w:rsidRPr="00485E5A">
        <w:rPr>
          <w:rFonts w:ascii="Sylfaen" w:hAnsi="Sylfaen"/>
          <w:b/>
          <w:lang w:val="ka-GE"/>
        </w:rPr>
        <w:t xml:space="preserve">1.2 </w:t>
      </w:r>
      <w:r w:rsidR="001B055A" w:rsidRPr="00485E5A">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Pr="00485E5A"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0B1F3B" w:rsidRPr="00485E5A" w:rsidRDefault="000B1F3B" w:rsidP="000353F8">
      <w:pPr>
        <w:spacing w:after="0" w:line="240" w:lineRule="auto"/>
        <w:jc w:val="both"/>
        <w:rPr>
          <w:rFonts w:ascii="Sylfaen" w:hAnsi="Sylfaen" w:cs="Sylfaen"/>
          <w:b/>
          <w:bCs/>
        </w:rPr>
      </w:pPr>
    </w:p>
    <w:p w:rsidR="00082B03" w:rsidRPr="00485E5A" w:rsidRDefault="00082B03" w:rsidP="000353F8">
      <w:pPr>
        <w:spacing w:after="0" w:line="240" w:lineRule="auto"/>
        <w:jc w:val="both"/>
        <w:rPr>
          <w:rFonts w:ascii="Sylfaen" w:hAnsi="Sylfaen" w:cs="Sylfaen"/>
          <w:b/>
          <w:bCs/>
          <w:lang w:val="ka-GE"/>
        </w:rPr>
      </w:pPr>
    </w:p>
    <w:p w:rsidR="00487174" w:rsidRPr="00574D48" w:rsidRDefault="00487174" w:rsidP="00487174">
      <w:pPr>
        <w:spacing w:after="160" w:line="259" w:lineRule="auto"/>
        <w:rPr>
          <w:rFonts w:ascii="Sylfaen" w:hAnsi="Sylfaen"/>
          <w:b/>
          <w:u w:val="single"/>
          <w:lang w:val="ka-GE"/>
        </w:rPr>
      </w:pPr>
      <w:r w:rsidRPr="00574D48">
        <w:rPr>
          <w:rFonts w:ascii="Sylfaen" w:hAnsi="Sylfaen"/>
          <w:b/>
          <w:u w:val="single"/>
          <w:lang w:val="ka-GE"/>
        </w:rPr>
        <w:t>ტექნიკური დავალება</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რადიატორების მოხსნა და ამოღება.</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რადიატორების გადატანა სარემონტო საამქროში</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სპილენძის ძველი  მილების მოხსნა და კორპუსის გახეხვა</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ახალი მულების დაყენება და „ვალცოვკა“</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შეკეთებული რადიატორების ტრანსპორტირება და აგრეგატზე დაყენება.</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რადიატორების რაოდენობა - 4ცალი</w:t>
      </w:r>
    </w:p>
    <w:p w:rsidR="0019048C" w:rsidRPr="0019048C" w:rsidRDefault="0019048C" w:rsidP="0019048C">
      <w:pPr>
        <w:pStyle w:val="ListParagraph"/>
        <w:numPr>
          <w:ilvl w:val="0"/>
          <w:numId w:val="12"/>
        </w:numPr>
        <w:spacing w:after="0" w:line="259" w:lineRule="auto"/>
        <w:jc w:val="both"/>
        <w:rPr>
          <w:rFonts w:ascii="Sylfaen" w:eastAsia="Calibri" w:hAnsi="Sylfaen"/>
          <w:lang w:val="ka-GE"/>
        </w:rPr>
      </w:pPr>
      <w:r w:rsidRPr="0019048C">
        <w:rPr>
          <w:rFonts w:ascii="Sylfaen" w:eastAsia="Calibri" w:hAnsi="Sylfaen"/>
          <w:lang w:val="ka-GE"/>
        </w:rPr>
        <w:t>გარანტია 2 წელი</w:t>
      </w:r>
    </w:p>
    <w:p w:rsidR="00BF695D" w:rsidRPr="00574D48" w:rsidRDefault="00BF695D" w:rsidP="00574D48">
      <w:pPr>
        <w:spacing w:after="0" w:line="259" w:lineRule="auto"/>
        <w:jc w:val="both"/>
        <w:rPr>
          <w:rFonts w:ascii="Sylfaen" w:eastAsia="Calibri" w:hAnsi="Sylfaen"/>
          <w:lang w:val="ka-GE"/>
        </w:rPr>
      </w:pPr>
    </w:p>
    <w:p w:rsidR="00EE7C7E" w:rsidRPr="00BF695D" w:rsidRDefault="00BF695D" w:rsidP="009F6909">
      <w:pPr>
        <w:spacing w:after="0"/>
        <w:rPr>
          <w:rFonts w:ascii="Sylfaen" w:hAnsi="Sylfaen" w:cs="Sylfaen"/>
          <w:b/>
          <w:lang w:val="ka-GE"/>
        </w:rPr>
      </w:pPr>
      <w:r w:rsidRPr="00485E5A">
        <w:rPr>
          <w:rFonts w:ascii="Sylfaen" w:hAnsi="Sylfaen" w:cs="Sylfaen"/>
          <w:b/>
          <w:lang w:val="ka-GE"/>
        </w:rPr>
        <w:t>შენიშვნა:</w:t>
      </w:r>
    </w:p>
    <w:p w:rsidR="00485E5A" w:rsidRPr="00485E5A" w:rsidRDefault="000C14D3" w:rsidP="004B148B">
      <w:pPr>
        <w:spacing w:after="0"/>
        <w:rPr>
          <w:rFonts w:ascii="Sylfaen" w:hAnsi="Sylfaen" w:cs="Sylfaen"/>
          <w:b/>
          <w:lang w:val="ka-GE"/>
        </w:rPr>
      </w:pPr>
      <w:r w:rsidRPr="00DE5F9F">
        <w:rPr>
          <w:rFonts w:ascii="Sylfaen" w:hAnsi="Sylfaen" w:cs="Sylfaen"/>
          <w:b/>
          <w:lang w:val="ka-GE"/>
        </w:rPr>
        <w:t>საჭირო მოწყობილობების წარმოება უნდა იყოს - ევროპა, თურქეთი, უკ</w:t>
      </w:r>
      <w:r w:rsidR="00EE7C7E" w:rsidRPr="00DE5F9F">
        <w:rPr>
          <w:rFonts w:ascii="Sylfaen" w:hAnsi="Sylfaen" w:cs="Sylfaen"/>
          <w:b/>
          <w:lang w:val="ka-GE"/>
        </w:rPr>
        <w:t>რა</w:t>
      </w:r>
      <w:r w:rsidR="004C5DF6" w:rsidRPr="00DE5F9F">
        <w:rPr>
          <w:rFonts w:ascii="Sylfaen" w:hAnsi="Sylfaen" w:cs="Sylfaen"/>
          <w:b/>
          <w:lang w:val="ka-GE"/>
        </w:rPr>
        <w:t>ინა ან</w:t>
      </w:r>
      <w:r w:rsidRPr="00DE5F9F">
        <w:rPr>
          <w:rFonts w:ascii="Sylfaen" w:hAnsi="Sylfaen" w:cs="Sylfaen"/>
          <w:b/>
          <w:lang w:val="ka-GE"/>
        </w:rPr>
        <w:t xml:space="preserve"> რუსეთი.</w:t>
      </w:r>
      <w:r w:rsidRPr="00485E5A">
        <w:rPr>
          <w:rFonts w:ascii="Sylfaen" w:hAnsi="Sylfaen" w:cs="Sylfaen"/>
          <w:b/>
          <w:lang w:val="ka-GE"/>
        </w:rPr>
        <w:t xml:space="preserve"> </w:t>
      </w:r>
    </w:p>
    <w:p w:rsidR="000C14D3" w:rsidRPr="00485E5A" w:rsidRDefault="000C14D3" w:rsidP="004B148B">
      <w:pPr>
        <w:spacing w:after="0"/>
        <w:rPr>
          <w:rFonts w:ascii="Sylfaen" w:hAnsi="Sylfaen" w:cs="Sylfaen"/>
          <w:b/>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94732A" w:rsidRPr="00485E5A" w:rsidRDefault="0094732A"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7A6F6E" w:rsidRDefault="00EE7C7E" w:rsidP="007A6F6E">
      <w:pPr>
        <w:spacing w:after="0"/>
        <w:rPr>
          <w:rFonts w:ascii="Sylfaen" w:hAnsi="Sylfaen" w:cs="Arial"/>
          <w:lang w:val="ka-GE"/>
        </w:rPr>
      </w:pPr>
      <w:r w:rsidRPr="007A6F6E">
        <w:rPr>
          <w:rFonts w:ascii="Sylfaen" w:hAnsi="Sylfaen" w:cs="Arial"/>
          <w:lang w:val="ka-GE"/>
        </w:rPr>
        <w:t xml:space="preserve">ორხევი, </w:t>
      </w:r>
      <w:r w:rsidR="00BA0F23" w:rsidRPr="007A6F6E">
        <w:rPr>
          <w:rFonts w:ascii="Sylfaen" w:hAnsi="Sylfaen" w:cs="Arial"/>
          <w:lang w:val="ka-GE"/>
        </w:rPr>
        <w:t>თეთრიხევჰესი</w:t>
      </w:r>
      <w:r w:rsidR="00870419" w:rsidRPr="007A6F6E">
        <w:rPr>
          <w:rFonts w:ascii="Sylfaen" w:hAnsi="Sylfaen" w:cs="Arial"/>
          <w:lang w:val="ka-GE"/>
        </w:rPr>
        <w:t>ს დასახლება.</w:t>
      </w:r>
      <w:r w:rsidR="00870419">
        <w:rPr>
          <w:rFonts w:ascii="Sylfaen" w:hAnsi="Sylfaen" w:cs="Arial"/>
          <w:lang w:val="ka-GE"/>
        </w:rPr>
        <w:t xml:space="preserve"> </w:t>
      </w:r>
    </w:p>
    <w:p w:rsidR="00E711C6" w:rsidRPr="007A6F6E" w:rsidRDefault="00E711C6"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000015" w:rsidRPr="00485E5A" w:rsidRDefault="00820874" w:rsidP="00820874">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4B148B" w:rsidRPr="00485E5A" w:rsidRDefault="004B148B" w:rsidP="004B148B">
      <w:pPr>
        <w:spacing w:before="240" w:after="0"/>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2C3F1E">
        <w:rPr>
          <w:rFonts w:ascii="Sylfaen" w:hAnsi="Sylfaen"/>
          <w:lang w:val="ka-GE"/>
        </w:rPr>
        <w:t>ხელმოწერილი სატენდერო განაცხადი;</w:t>
      </w:r>
    </w:p>
    <w:p w:rsidR="00726D91" w:rsidRPr="002C3F1E" w:rsidRDefault="00902BD0" w:rsidP="00170C6C">
      <w:pPr>
        <w:pStyle w:val="ListParagraph"/>
        <w:numPr>
          <w:ilvl w:val="0"/>
          <w:numId w:val="10"/>
        </w:numPr>
        <w:spacing w:after="0"/>
        <w:jc w:val="both"/>
        <w:rPr>
          <w:rFonts w:ascii="Sylfaen" w:hAnsi="Sylfaen"/>
          <w:lang w:val="ka-GE"/>
        </w:rPr>
      </w:pPr>
      <w:r w:rsidRPr="002C3F1E">
        <w:rPr>
          <w:rFonts w:ascii="Sylfaen" w:hAnsi="Sylfaen"/>
          <w:lang w:val="ka-GE"/>
        </w:rPr>
        <w:lastRenderedPageBreak/>
        <w:t>ბოლო 5 წელიწადში მსაგვსი სამუშაოები</w:t>
      </w:r>
      <w:r w:rsidR="002C3F1E">
        <w:rPr>
          <w:rFonts w:ascii="Sylfaen" w:hAnsi="Sylfaen"/>
          <w:lang w:val="ka-GE"/>
        </w:rPr>
        <w:t>ს შესრულების დამადასტურებელი დოკუმენტაცია (შესრულებები, სარეკომენდაციო წერილები).</w:t>
      </w:r>
    </w:p>
    <w:p w:rsidR="00BD74F8" w:rsidRPr="00485E5A" w:rsidRDefault="00BD74F8" w:rsidP="00CF7A57">
      <w:pPr>
        <w:rPr>
          <w:rFonts w:ascii="Sylfaen" w:hAnsi="Sylfaen"/>
          <w:b/>
          <w:lang w:val="ka-GE"/>
        </w:rPr>
      </w:pPr>
    </w:p>
    <w:p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485E5A"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485E5A" w:rsidRDefault="00431B3C" w:rsidP="00A74B75">
      <w:pPr>
        <w:spacing w:after="0" w:line="240" w:lineRule="auto"/>
        <w:rPr>
          <w:rFonts w:ascii="Sylfaen" w:hAnsi="Sylfaen"/>
          <w:lang w:val="ka-GE"/>
        </w:rPr>
      </w:pPr>
    </w:p>
    <w:p w:rsidR="00E45EB8" w:rsidRPr="00485E5A" w:rsidRDefault="002D23F8" w:rsidP="000C3556">
      <w:pPr>
        <w:spacing w:after="0" w:line="240" w:lineRule="auto"/>
        <w:jc w:val="both"/>
        <w:rPr>
          <w:rFonts w:ascii="Sylfaen" w:hAnsi="Sylfaen"/>
          <w:b/>
          <w:lang w:val="ka-GE"/>
        </w:rPr>
      </w:pPr>
      <w:r w:rsidRPr="00485E5A">
        <w:rPr>
          <w:rFonts w:ascii="Sylfaen" w:hAnsi="Sylfaen" w:cs="Sylfaen"/>
          <w:b/>
          <w:lang w:val="ka-GE"/>
        </w:rPr>
        <w:t>1</w:t>
      </w:r>
      <w:r w:rsidR="007A6F6E">
        <w:rPr>
          <w:rFonts w:ascii="Sylfaen" w:hAnsi="Sylfaen" w:cs="Sylfaen"/>
          <w:b/>
          <w:lang w:val="ka-GE"/>
        </w:rPr>
        <w:t>.7</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rsidR="00DA45AB" w:rsidRPr="00485E5A" w:rsidRDefault="00C31E1A" w:rsidP="004B148B">
      <w:pPr>
        <w:spacing w:after="0" w:line="360" w:lineRule="auto"/>
        <w:jc w:val="both"/>
        <w:rPr>
          <w:rFonts w:ascii="Sylfaen" w:hAnsi="Sylfaen"/>
          <w:b/>
          <w:lang w:val="ka-GE"/>
        </w:rPr>
      </w:pPr>
      <w:r w:rsidRPr="00485E5A">
        <w:rPr>
          <w:rFonts w:ascii="Sylfaen" w:hAnsi="Sylfaen"/>
          <w:b/>
          <w:lang w:val="ka-GE"/>
        </w:rPr>
        <w:t xml:space="preserve">ხელშეკრულების შესრულების უზრუნველყოფის გარანტია - </w:t>
      </w:r>
      <w:r w:rsidR="002C3F1E">
        <w:rPr>
          <w:rFonts w:ascii="Sylfaen" w:hAnsi="Sylfaen"/>
          <w:b/>
          <w:lang w:val="ka-GE"/>
        </w:rPr>
        <w:t>1</w:t>
      </w:r>
      <w:r w:rsidR="00BD4A3A" w:rsidRPr="00485E5A">
        <w:rPr>
          <w:rFonts w:ascii="Sylfaen" w:hAnsi="Sylfaen"/>
          <w:b/>
          <w:lang w:val="ka-GE"/>
        </w:rPr>
        <w:t xml:space="preserve"> წელი.</w:t>
      </w:r>
    </w:p>
    <w:p w:rsidR="00DA45AB" w:rsidRPr="00485E5A" w:rsidRDefault="00DA45AB" w:rsidP="004B148B">
      <w:pPr>
        <w:spacing w:after="0" w:line="360" w:lineRule="auto"/>
        <w:jc w:val="both"/>
        <w:rPr>
          <w:rFonts w:ascii="Sylfaen" w:hAnsi="Sylfaen"/>
          <w:b/>
          <w:lang w:val="ka-GE"/>
        </w:rPr>
      </w:pPr>
    </w:p>
    <w:p w:rsidR="00CC4789" w:rsidRPr="00485E5A" w:rsidRDefault="007A6F6E"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7A6F6E">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rsidR="00CC4789" w:rsidRPr="00485E5A" w:rsidRDefault="007A6F6E"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485E5A" w:rsidRDefault="007A6F6E"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rsidR="00E90A78" w:rsidRDefault="007A6F6E"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rsidR="002C3F1E" w:rsidRPr="00485E5A"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lastRenderedPageBreak/>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7A6F6E"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7A6F6E">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7A6F6E"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D72E73">
        <w:fldChar w:fldCharType="begin"/>
      </w:r>
      <w:r w:rsidR="00D72E73">
        <w:instrText xml:space="preserve"> HYPERLINK "http://www.tenders.ge" </w:instrText>
      </w:r>
      <w:r w:rsidR="00D72E73">
        <w:fldChar w:fldCharType="separate"/>
      </w:r>
      <w:r w:rsidR="007E0304" w:rsidRPr="00485E5A">
        <w:rPr>
          <w:rStyle w:val="Hyperlink"/>
          <w:rFonts w:ascii="Sylfaen" w:hAnsi="Sylfaen"/>
          <w:lang w:val="ka-GE"/>
        </w:rPr>
        <w:t>www.tenders.ge</w:t>
      </w:r>
      <w:r w:rsidR="00D72E73">
        <w:rPr>
          <w:rStyle w:val="Hyperlink"/>
          <w:rFonts w:ascii="Sylfaen" w:hAnsi="Sylfaen"/>
          <w:lang w:val="ka-GE"/>
        </w:rPr>
        <w:fldChar w:fldCharType="end"/>
      </w:r>
    </w:p>
    <w:p w:rsidR="007E0304" w:rsidRPr="00485E5A" w:rsidRDefault="007A6F6E"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pt;height:49.2pt" o:ole="">
            <v:imagedata r:id="rId9" o:title=""/>
          </v:shape>
          <o:OLEObject Type="Embed" ProgID="Acrobat.Document.DC" ShapeID="_x0000_i1025" DrawAspect="Icon" ObjectID="_1740940766"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CC4789">
      <w:pPr>
        <w:spacing w:after="0" w:line="360" w:lineRule="auto"/>
        <w:jc w:val="both"/>
        <w:rPr>
          <w:rFonts w:ascii="Sylfaen" w:hAnsi="Sylfaen"/>
        </w:rPr>
      </w:pPr>
      <w:bookmarkStart w:id="0" w:name="_GoBack"/>
      <w:bookmarkEnd w:id="0"/>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BA0F23" w:rsidRPr="00485E5A">
        <w:rPr>
          <w:rFonts w:ascii="Sylfaen" w:hAnsi="Sylfaen"/>
          <w:lang w:val="ka-GE"/>
        </w:rPr>
        <w:t>გიგა ნაცვლიშვილი</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485E5A" w:rsidRDefault="005E130F" w:rsidP="005E130F">
      <w:pPr>
        <w:spacing w:after="0"/>
        <w:jc w:val="both"/>
        <w:rPr>
          <w:rFonts w:ascii="Sylfaen" w:hAnsi="Sylfaen" w:cs="Arial"/>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r w:rsidR="005A0BDF" w:rsidRPr="00485E5A">
        <w:rPr>
          <w:rFonts w:ascii="Sylfaen" w:hAnsi="Sylfaen"/>
        </w:rPr>
        <w:t>ikhvadagadze@gwp.ge</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20D68" w:rsidRDefault="00A20D68" w:rsidP="007902EA">
      <w:pPr>
        <w:spacing w:after="0" w:line="240" w:lineRule="auto"/>
      </w:pPr>
      <w:r>
        <w:separator/>
      </w:r>
    </w:p>
  </w:endnote>
  <w:endnote w:type="continuationSeparator" w:id="0">
    <w:p w:rsidR="00A20D68" w:rsidRDefault="00A20D6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1C460D">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20D68" w:rsidRDefault="00A20D68" w:rsidP="007902EA">
      <w:pPr>
        <w:spacing w:after="0" w:line="240" w:lineRule="auto"/>
      </w:pPr>
      <w:r>
        <w:separator/>
      </w:r>
    </w:p>
  </w:footnote>
  <w:footnote w:type="continuationSeparator" w:id="0">
    <w:p w:rsidR="00A20D68" w:rsidRDefault="00A20D6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B469B7"/>
    <w:multiLevelType w:val="hybridMultilevel"/>
    <w:tmpl w:val="B324D9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1"/>
  </w:num>
  <w:num w:numId="2">
    <w:abstractNumId w:val="5"/>
  </w:num>
  <w:num w:numId="3">
    <w:abstractNumId w:val="0"/>
  </w:num>
  <w:num w:numId="4">
    <w:abstractNumId w:val="9"/>
  </w:num>
  <w:num w:numId="5">
    <w:abstractNumId w:val="6"/>
  </w:num>
  <w:num w:numId="6">
    <w:abstractNumId w:val="1"/>
  </w:num>
  <w:num w:numId="7">
    <w:abstractNumId w:val="10"/>
  </w:num>
  <w:num w:numId="8">
    <w:abstractNumId w:val="2"/>
  </w:num>
  <w:num w:numId="9">
    <w:abstractNumId w:val="4"/>
  </w:num>
  <w:num w:numId="10">
    <w:abstractNumId w:val="7"/>
  </w:num>
  <w:num w:numId="11">
    <w:abstractNumId w:val="8"/>
  </w:num>
  <w:num w:numId="12">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710F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6D4F"/>
    <w:rsid w:val="00117164"/>
    <w:rsid w:val="00120724"/>
    <w:rsid w:val="00122148"/>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048C"/>
    <w:rsid w:val="00191803"/>
    <w:rsid w:val="00194044"/>
    <w:rsid w:val="001A47AF"/>
    <w:rsid w:val="001A496E"/>
    <w:rsid w:val="001A7EBC"/>
    <w:rsid w:val="001B055A"/>
    <w:rsid w:val="001B0D00"/>
    <w:rsid w:val="001B6BD5"/>
    <w:rsid w:val="001B740A"/>
    <w:rsid w:val="001B75E0"/>
    <w:rsid w:val="001B7903"/>
    <w:rsid w:val="001C112D"/>
    <w:rsid w:val="001C2BF2"/>
    <w:rsid w:val="001C460D"/>
    <w:rsid w:val="001C54BF"/>
    <w:rsid w:val="001C6888"/>
    <w:rsid w:val="001C7577"/>
    <w:rsid w:val="001D3B12"/>
    <w:rsid w:val="001D63C9"/>
    <w:rsid w:val="001D719D"/>
    <w:rsid w:val="001D7B84"/>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13A55"/>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0D68"/>
    <w:rsid w:val="00A221DF"/>
    <w:rsid w:val="00A225F5"/>
    <w:rsid w:val="00A22F9F"/>
    <w:rsid w:val="00A23B72"/>
    <w:rsid w:val="00A25792"/>
    <w:rsid w:val="00A25C4F"/>
    <w:rsid w:val="00A34531"/>
    <w:rsid w:val="00A35317"/>
    <w:rsid w:val="00A35A9C"/>
    <w:rsid w:val="00A37671"/>
    <w:rsid w:val="00A37FB1"/>
    <w:rsid w:val="00A42DA3"/>
    <w:rsid w:val="00A44E2E"/>
    <w:rsid w:val="00A4512B"/>
    <w:rsid w:val="00A46D11"/>
    <w:rsid w:val="00A478F8"/>
    <w:rsid w:val="00A50438"/>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279A0"/>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5F9F"/>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985283"/>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8634BD-096D-449D-BF21-14F48BD0D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4</Pages>
  <Words>816</Words>
  <Characters>4654</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44</cp:revision>
  <cp:lastPrinted>2015-07-27T06:36:00Z</cp:lastPrinted>
  <dcterms:created xsi:type="dcterms:W3CDTF">2021-10-22T05:18:00Z</dcterms:created>
  <dcterms:modified xsi:type="dcterms:W3CDTF">2023-03-21T17:53:00Z</dcterms:modified>
</cp:coreProperties>
</file>