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D57395"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54546CF3" wp14:editId="45E485BC">
            <wp:extent cx="3707795" cy="260122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1315" cy="2624736"/>
                    </a:xfrm>
                    <a:prstGeom prst="rect">
                      <a:avLst/>
                    </a:prstGeom>
                    <a:noFill/>
                  </pic:spPr>
                </pic:pic>
              </a:graphicData>
            </a:graphic>
          </wp:inline>
        </w:drawing>
      </w:r>
    </w:p>
    <w:p w:rsidR="00575105" w:rsidRPr="00DB46E4" w:rsidRDefault="001F43B5"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 xml:space="preserve">მრავალსაფეხურიანი  </w:t>
      </w:r>
      <w:r w:rsidR="00CA78B1">
        <w:rPr>
          <w:rFonts w:ascii="Sylfaen" w:hAnsi="Sylfaen"/>
          <w:b/>
          <w:bCs/>
          <w:color w:val="000000"/>
          <w:sz w:val="28"/>
          <w:lang w:val="ka-GE"/>
        </w:rPr>
        <w:t xml:space="preserve">ჩასაძირი </w:t>
      </w:r>
      <w:r>
        <w:rPr>
          <w:rFonts w:ascii="Sylfaen" w:hAnsi="Sylfaen"/>
          <w:b/>
          <w:bCs/>
          <w:color w:val="000000"/>
          <w:sz w:val="28"/>
          <w:lang w:val="ka-GE"/>
        </w:rPr>
        <w:t xml:space="preserve">ჭაბურღილის  ტუმბოების </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43B5" w:rsidRDefault="001F43B5" w:rsidP="005111AB">
      <w:pPr>
        <w:spacing w:line="240" w:lineRule="auto"/>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lastRenderedPageBreak/>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1F43B5" w:rsidRDefault="00D57395" w:rsidP="00D57395">
      <w:pPr>
        <w:spacing w:after="0" w:line="240" w:lineRule="auto"/>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Pr="003E3C89">
        <w:rPr>
          <w:rFonts w:ascii="Sylfaen" w:hAnsi="Sylfaen" w:cs="Arial"/>
          <w:lang w:val="ka-GE"/>
        </w:rPr>
        <w:t>RWC</w:t>
      </w:r>
      <w:r>
        <w:rPr>
          <w:rFonts w:ascii="Sylfaen" w:hAnsi="Sylfaen" w:cs="Arial"/>
          <w:lang w:val="ka-GE"/>
        </w:rPr>
        <w:t xml:space="preserve">, ს/ნ </w:t>
      </w:r>
      <w:r w:rsidRPr="0041197E">
        <w:rPr>
          <w:rFonts w:ascii="Sylfaen" w:hAnsi="Sylfaen" w:cs="Arial"/>
          <w:lang w:val="ka-GE"/>
        </w:rPr>
        <w:t>216323351</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proofErr w:type="spellStart"/>
      <w:r w:rsidR="001F43B5" w:rsidRPr="001F43B5">
        <w:rPr>
          <w:rFonts w:ascii="Sylfaen" w:hAnsi="Sylfaen" w:cs="Sylfaen"/>
        </w:rPr>
        <w:t>მრავალსაფეხურიანი</w:t>
      </w:r>
      <w:proofErr w:type="spellEnd"/>
      <w:r w:rsidR="001F43B5" w:rsidRPr="001F43B5">
        <w:rPr>
          <w:rFonts w:ascii="Sylfaen" w:hAnsi="Sylfaen" w:cs="Sylfaen"/>
        </w:rPr>
        <w:t xml:space="preserve">  </w:t>
      </w:r>
      <w:r w:rsidR="00CA78B1">
        <w:rPr>
          <w:rFonts w:ascii="Sylfaen" w:hAnsi="Sylfaen" w:cs="Sylfaen"/>
          <w:lang w:val="ka-GE"/>
        </w:rPr>
        <w:t xml:space="preserve">ჩასაძირი </w:t>
      </w:r>
      <w:proofErr w:type="spellStart"/>
      <w:r w:rsidR="001F43B5" w:rsidRPr="001F43B5">
        <w:rPr>
          <w:rFonts w:ascii="Sylfaen" w:hAnsi="Sylfaen" w:cs="Sylfaen"/>
        </w:rPr>
        <w:t>ჭაბურღილის</w:t>
      </w:r>
      <w:proofErr w:type="spellEnd"/>
      <w:r w:rsidR="001F43B5" w:rsidRPr="001F43B5">
        <w:rPr>
          <w:rFonts w:ascii="Sylfaen" w:hAnsi="Sylfaen" w:cs="Sylfaen"/>
        </w:rPr>
        <w:t xml:space="preserve">  </w:t>
      </w:r>
      <w:proofErr w:type="spellStart"/>
      <w:r w:rsidR="001F43B5" w:rsidRPr="001F43B5">
        <w:rPr>
          <w:rFonts w:ascii="Sylfaen" w:hAnsi="Sylfaen" w:cs="Sylfaen"/>
        </w:rPr>
        <w:t>ტუმბოების</w:t>
      </w:r>
      <w:proofErr w:type="spellEnd"/>
      <w:r w:rsidR="001F43B5" w:rsidRPr="001F43B5">
        <w:rPr>
          <w:rFonts w:ascii="Sylfaen" w:hAnsi="Sylfaen" w:cs="Sylfaen"/>
        </w:rPr>
        <w:t xml:space="preserve">  </w:t>
      </w:r>
      <w:proofErr w:type="spellStart"/>
      <w:r w:rsidR="001F43B5" w:rsidRPr="001F43B5">
        <w:rPr>
          <w:rFonts w:ascii="Sylfaen" w:hAnsi="Sylfaen" w:cs="Sylfaen"/>
        </w:rPr>
        <w:t>შესყიდვ</w:t>
      </w:r>
      <w:proofErr w:type="spellEnd"/>
      <w:r w:rsidR="001F43B5">
        <w:rPr>
          <w:rFonts w:ascii="Sylfaen" w:hAnsi="Sylfaen" w:cs="Sylfaen"/>
          <w:lang w:val="ka-GE"/>
        </w:rPr>
        <w:t>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57395" w:rsidRDefault="001F43B5" w:rsidP="001F43B5">
      <w:pPr>
        <w:pStyle w:val="ListParagraph"/>
        <w:numPr>
          <w:ilvl w:val="0"/>
          <w:numId w:val="48"/>
        </w:numPr>
        <w:spacing w:after="0" w:line="240" w:lineRule="auto"/>
        <w:jc w:val="both"/>
        <w:rPr>
          <w:rFonts w:ascii="Sylfaen" w:hAnsi="Sylfaen" w:cs="Sylfaen"/>
          <w:u w:val="single"/>
          <w:lang w:val="ka-GE"/>
        </w:rPr>
      </w:pPr>
      <w:r w:rsidRPr="001F43B5">
        <w:rPr>
          <w:rFonts w:ascii="Sylfaen" w:hAnsi="Sylfaen" w:cs="Sylfaen"/>
          <w:u w:val="single"/>
          <w:lang w:val="ka-GE"/>
        </w:rPr>
        <w:t xml:space="preserve">მრავალსაფეხურიანი  </w:t>
      </w:r>
      <w:r w:rsidR="00CA78B1">
        <w:rPr>
          <w:rFonts w:ascii="Sylfaen" w:hAnsi="Sylfaen" w:cs="Sylfaen"/>
          <w:u w:val="single"/>
          <w:lang w:val="ka-GE"/>
        </w:rPr>
        <w:t xml:space="preserve">ჩასაძირი </w:t>
      </w:r>
      <w:r w:rsidRPr="001F43B5">
        <w:rPr>
          <w:rFonts w:ascii="Sylfaen" w:hAnsi="Sylfaen" w:cs="Sylfaen"/>
          <w:u w:val="single"/>
          <w:lang w:val="ka-GE"/>
        </w:rPr>
        <w:t>ჭაბურღილის  ტუმბო</w:t>
      </w:r>
      <w:r w:rsidR="00E648D1" w:rsidRPr="00D57395">
        <w:rPr>
          <w:rFonts w:ascii="Sylfaen" w:hAnsi="Sylfaen" w:cs="Sylfaen"/>
          <w:u w:val="single"/>
          <w:lang w:val="ka-GE"/>
        </w:rPr>
        <w:t xml:space="preserve"> </w:t>
      </w:r>
      <w:r w:rsidR="00A23536" w:rsidRPr="00D57395">
        <w:rPr>
          <w:rFonts w:ascii="Sylfaen" w:hAnsi="Sylfaen" w:cs="Sylfaen"/>
          <w:u w:val="single"/>
          <w:lang w:val="ka-GE"/>
        </w:rPr>
        <w:t xml:space="preserve">- </w:t>
      </w:r>
      <w:r w:rsidR="00A544FA">
        <w:rPr>
          <w:rFonts w:ascii="Sylfaen" w:hAnsi="Sylfaen" w:cs="Sylfaen"/>
          <w:u w:val="single"/>
        </w:rPr>
        <w:t>8</w:t>
      </w:r>
      <w:bookmarkStart w:id="0" w:name="_GoBack"/>
      <w:bookmarkEnd w:id="0"/>
      <w:r w:rsidR="00A23536" w:rsidRPr="00D57395">
        <w:rPr>
          <w:rFonts w:ascii="Sylfaen" w:hAnsi="Sylfaen" w:cs="Sylfaen"/>
          <w:u w:val="single"/>
          <w:lang w:val="ka-GE"/>
        </w:rPr>
        <w:t xml:space="preserve"> ერთეული</w:t>
      </w:r>
    </w:p>
    <w:p w:rsidR="00E648D1" w:rsidRPr="00DB46E4"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ტუმბოს წარმად</w:t>
      </w:r>
      <w:r w:rsidR="00E648D1" w:rsidRPr="00DB46E4">
        <w:rPr>
          <w:rFonts w:ascii="Sylfaen" w:hAnsi="Sylfaen" w:cs="Sylfaen"/>
          <w:lang w:val="ka-GE"/>
        </w:rPr>
        <w:t xml:space="preserve">ობა </w:t>
      </w:r>
      <w:r w:rsidR="00E648D1" w:rsidRPr="00DB46E4">
        <w:rPr>
          <w:rFonts w:ascii="Sylfaen" w:hAnsi="Sylfaen" w:cs="Sylfaen"/>
        </w:rPr>
        <w:t>Q=</w:t>
      </w:r>
      <w:r w:rsidR="00A23536">
        <w:rPr>
          <w:rFonts w:ascii="Sylfaen" w:hAnsi="Sylfaen" w:cs="Sylfaen"/>
          <w:lang w:val="ka-GE"/>
        </w:rPr>
        <w:t>1</w:t>
      </w:r>
      <w:r w:rsidR="001F43B5">
        <w:rPr>
          <w:rFonts w:ascii="Sylfaen" w:hAnsi="Sylfaen" w:cs="Sylfaen"/>
          <w:lang w:val="ka-GE"/>
        </w:rPr>
        <w:t>6</w:t>
      </w:r>
      <w:r w:rsidR="00A23536">
        <w:rPr>
          <w:rFonts w:ascii="Sylfaen" w:hAnsi="Sylfaen" w:cs="Sylfaen"/>
          <w:lang w:val="ka-GE"/>
        </w:rPr>
        <w:t>0</w:t>
      </w:r>
      <w:r w:rsidR="00E648D1" w:rsidRPr="00DB46E4">
        <w:rPr>
          <w:rFonts w:ascii="Sylfaen" w:hAnsi="Sylfaen" w:cs="Sylfaen"/>
        </w:rPr>
        <w:t xml:space="preserve"> </w:t>
      </w:r>
      <w:r w:rsidR="00E648D1" w:rsidRPr="00DB46E4">
        <w:rPr>
          <w:rFonts w:ascii="Sylfaen" w:hAnsi="Sylfaen" w:cs="Sylfaen"/>
          <w:lang w:val="ka-GE"/>
        </w:rPr>
        <w:t>მ3/სთ</w:t>
      </w:r>
    </w:p>
    <w:p w:rsidR="00E648D1" w:rsidRDefault="00812F65" w:rsidP="00A23536">
      <w:pPr>
        <w:pStyle w:val="ListParagraph"/>
        <w:spacing w:after="0" w:line="240" w:lineRule="auto"/>
        <w:jc w:val="both"/>
        <w:rPr>
          <w:rFonts w:ascii="Sylfaen" w:hAnsi="Sylfaen" w:cs="Sylfaen"/>
          <w:lang w:val="ka-GE"/>
        </w:rPr>
      </w:pPr>
      <w:r>
        <w:rPr>
          <w:rFonts w:ascii="Sylfaen" w:hAnsi="Sylfaen" w:cs="Sylfaen"/>
          <w:lang w:val="ka-GE"/>
        </w:rPr>
        <w:t xml:space="preserve">ტუმბოს </w:t>
      </w:r>
      <w:r w:rsidR="00E648D1" w:rsidRPr="00DB46E4">
        <w:rPr>
          <w:rFonts w:ascii="Sylfaen" w:hAnsi="Sylfaen" w:cs="Sylfaen"/>
          <w:lang w:val="ka-GE"/>
        </w:rPr>
        <w:t xml:space="preserve">აწევის სიმაღლე </w:t>
      </w:r>
      <w:r w:rsidR="00E648D1" w:rsidRPr="00DB46E4">
        <w:rPr>
          <w:rFonts w:ascii="Sylfaen" w:hAnsi="Sylfaen" w:cs="Sylfaen"/>
        </w:rPr>
        <w:t>H=</w:t>
      </w:r>
      <w:r w:rsidR="001F43B5">
        <w:rPr>
          <w:rFonts w:ascii="Sylfaen" w:hAnsi="Sylfaen" w:cs="Sylfaen"/>
          <w:lang w:val="ka-GE"/>
        </w:rPr>
        <w:t>6</w:t>
      </w:r>
      <w:r>
        <w:rPr>
          <w:rFonts w:ascii="Sylfaen" w:hAnsi="Sylfaen" w:cs="Sylfaen"/>
        </w:rPr>
        <w:t>5</w:t>
      </w:r>
      <w:r w:rsidR="00E648D1" w:rsidRPr="00DB46E4">
        <w:rPr>
          <w:rFonts w:ascii="Sylfaen" w:hAnsi="Sylfaen" w:cs="Sylfaen"/>
        </w:rPr>
        <w:t xml:space="preserve"> </w:t>
      </w:r>
      <w:r w:rsidR="00E648D1" w:rsidRPr="00DB46E4">
        <w:rPr>
          <w:rFonts w:ascii="Sylfaen" w:hAnsi="Sylfaen" w:cs="Sylfaen"/>
          <w:lang w:val="ka-GE"/>
        </w:rPr>
        <w:t>მ</w:t>
      </w:r>
    </w:p>
    <w:p w:rsidR="001F43B5" w:rsidRDefault="001F43B5" w:rsidP="00A23536">
      <w:pPr>
        <w:pStyle w:val="ListParagraph"/>
        <w:spacing w:after="0" w:line="240" w:lineRule="auto"/>
        <w:jc w:val="both"/>
        <w:rPr>
          <w:rFonts w:ascii="Sylfaen" w:hAnsi="Sylfaen" w:cs="Sylfaen"/>
          <w:lang w:val="ka-GE"/>
        </w:rPr>
      </w:pPr>
      <w:r>
        <w:rPr>
          <w:rFonts w:ascii="Sylfaen" w:hAnsi="Sylfaen" w:cs="Sylfaen"/>
          <w:lang w:val="ka-GE"/>
        </w:rPr>
        <w:t>ძრავის სიმძლავრე - 45 კვტ</w:t>
      </w:r>
    </w:p>
    <w:p w:rsidR="00E65FA2" w:rsidRPr="00E65FA2" w:rsidRDefault="00E65FA2" w:rsidP="00A23536">
      <w:pPr>
        <w:pStyle w:val="ListParagraph"/>
        <w:spacing w:after="0" w:line="240" w:lineRule="auto"/>
        <w:jc w:val="both"/>
        <w:rPr>
          <w:rFonts w:ascii="Sylfaen" w:hAnsi="Sylfaen" w:cs="Sylfaen"/>
          <w:lang w:val="ka-GE"/>
        </w:rPr>
      </w:pPr>
      <w:r>
        <w:rPr>
          <w:rFonts w:ascii="Sylfaen" w:hAnsi="Sylfaen" w:cs="Sylfaen"/>
          <w:lang w:val="ka-GE"/>
        </w:rPr>
        <w:t>ძაბვის საფეხური - 380 ვოლტი</w:t>
      </w:r>
    </w:p>
    <w:p w:rsidR="001F43B5" w:rsidRDefault="001F43B5" w:rsidP="00A23536">
      <w:pPr>
        <w:pStyle w:val="ListParagraph"/>
        <w:spacing w:after="0" w:line="240" w:lineRule="auto"/>
        <w:jc w:val="both"/>
        <w:rPr>
          <w:rFonts w:ascii="Sylfaen" w:hAnsi="Sylfaen" w:cs="Sylfaen"/>
          <w:lang w:val="ka-GE"/>
        </w:rPr>
      </w:pPr>
      <w:r>
        <w:rPr>
          <w:rFonts w:ascii="Sylfaen" w:hAnsi="Sylfaen" w:cs="Sylfaen"/>
          <w:lang w:val="ka-GE"/>
        </w:rPr>
        <w:t>ბრუნთა რიცხვი</w:t>
      </w:r>
      <w:r w:rsidR="0037052A">
        <w:rPr>
          <w:rFonts w:ascii="Sylfaen" w:hAnsi="Sylfaen" w:cs="Sylfaen"/>
        </w:rPr>
        <w:t xml:space="preserve"> - 3000 </w:t>
      </w:r>
      <w:r w:rsidR="0037052A">
        <w:rPr>
          <w:rFonts w:ascii="Sylfaen" w:hAnsi="Sylfaen" w:cs="Sylfaen"/>
          <w:lang w:val="ka-GE"/>
        </w:rPr>
        <w:t>ბრ/წთ</w:t>
      </w:r>
    </w:p>
    <w:p w:rsidR="0037052A" w:rsidRPr="0037052A" w:rsidRDefault="0037052A" w:rsidP="00A23536">
      <w:pPr>
        <w:pStyle w:val="ListParagraph"/>
        <w:spacing w:after="0" w:line="240" w:lineRule="auto"/>
        <w:jc w:val="both"/>
        <w:rPr>
          <w:rFonts w:ascii="Sylfaen" w:hAnsi="Sylfaen" w:cs="Sylfaen"/>
          <w:lang w:val="ka-GE"/>
        </w:rPr>
      </w:pPr>
      <w:r>
        <w:rPr>
          <w:rFonts w:ascii="Sylfaen" w:hAnsi="Sylfaen" w:cs="Sylfaen"/>
          <w:lang w:val="ka-GE"/>
        </w:rPr>
        <w:t>დიამეტრი - 281 მმ</w:t>
      </w:r>
    </w:p>
    <w:p w:rsidR="00E648D1" w:rsidRPr="00DB46E4" w:rsidRDefault="00E648D1" w:rsidP="00E648D1">
      <w:pPr>
        <w:spacing w:after="0" w:line="240" w:lineRule="auto"/>
        <w:ind w:left="360"/>
        <w:jc w:val="both"/>
        <w:rPr>
          <w:rFonts w:ascii="Sylfaen" w:hAnsi="Sylfaen" w:cs="Sylfaen"/>
          <w:lang w:val="ka-GE"/>
        </w:rPr>
      </w:pPr>
    </w:p>
    <w:p w:rsidR="00CE56EA" w:rsidRPr="00DB46E4" w:rsidRDefault="00CE56EA" w:rsidP="007D0C6C">
      <w:pPr>
        <w:spacing w:after="0" w:line="240" w:lineRule="auto"/>
        <w:rPr>
          <w:rFonts w:ascii="Sylfaen" w:hAnsi="Sylfaen" w:cs="Sylfaen"/>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37052A">
        <w:rPr>
          <w:rFonts w:ascii="Sylfaen" w:hAnsi="Sylfaen"/>
          <w:lang w:val="ka-GE"/>
        </w:rPr>
        <w:t>60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E65FA2">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lastRenderedPageBreak/>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7532B8" w:rsidRPr="00DB46E4">
        <w:rPr>
          <w:rFonts w:ascii="Sylfaen" w:hAnsi="Sylfaen"/>
        </w:rPr>
        <w:t>3</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lastRenderedPageBreak/>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Sylfaen"/>
          <w:lang w:val="ka-GE"/>
        </w:rPr>
        <w:t>“ (</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D57395">
        <w:rPr>
          <w:rFonts w:ascii="Sylfaen" w:hAnsi="Sylfaen" w:cs="Sylfaen"/>
          <w:lang w:val="ka-GE"/>
        </w:rPr>
        <w:t>RWC</w:t>
      </w:r>
      <w:r w:rsidRPr="00DB46E4">
        <w:rPr>
          <w:rFonts w:ascii="Sylfaen" w:hAnsi="Sylfaen" w:cs="Sylfaen"/>
          <w:lang w:val="ka-GE"/>
        </w:rPr>
        <w:t>, ს/ნ</w:t>
      </w:r>
      <w:r w:rsidRPr="00DB46E4">
        <w:rPr>
          <w:rFonts w:ascii="Sylfaen" w:hAnsi="Sylfaen" w:cs="Arial"/>
          <w:lang w:val="ka-GE"/>
        </w:rPr>
        <w:t xml:space="preserve"> </w:t>
      </w:r>
      <w:r w:rsidR="00203E84">
        <w:rPr>
          <w:rFonts w:ascii="Sylfaen" w:hAnsi="Sylfaen" w:cs="Sylfaen"/>
          <w:lang w:val="ka-GE"/>
        </w:rPr>
        <w:t>216323351</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D57395">
        <w:rPr>
          <w:rFonts w:ascii="Sylfaen" w:hAnsi="Sylfaen" w:cs="Sylfaen"/>
          <w:lang w:val="ka-GE"/>
        </w:rPr>
        <w:t>რუსთავის წყალი</w:t>
      </w:r>
      <w:r w:rsidRPr="00DB46E4">
        <w:rPr>
          <w:rFonts w:ascii="Sylfaen" w:hAnsi="Sylfaen" w:cs="Sylfaen"/>
          <w:lang w:val="ka-GE"/>
        </w:rPr>
        <w:t>“ (</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D57395">
        <w:rPr>
          <w:rFonts w:ascii="Sylfaen" w:hAnsi="Sylfaen" w:cs="Sylfaen"/>
          <w:lang w:val="ka-GE"/>
        </w:rPr>
        <w:t>რუსთავის წყალი</w:t>
      </w:r>
      <w:r w:rsidRPr="00DB46E4">
        <w:rPr>
          <w:rFonts w:ascii="Sylfaen" w:hAnsi="Sylfaen" w:cs="Sylfaen"/>
          <w:lang w:val="ka-GE"/>
        </w:rPr>
        <w:t>“ (</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D57395">
        <w:rPr>
          <w:rFonts w:ascii="Sylfaen" w:hAnsi="Sylfaen" w:cs="Sylfaen"/>
        </w:rPr>
        <w:t>RWC</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A26983">
        <w:fldChar w:fldCharType="begin"/>
      </w:r>
      <w:r w:rsidR="00A26983">
        <w:instrText xml:space="preserve"> HYPERL</w:instrText>
      </w:r>
      <w:r w:rsidR="00A26983">
        <w:instrText xml:space="preserve">INK "http://www.tenders.ge" </w:instrText>
      </w:r>
      <w:r w:rsidR="00A26983">
        <w:fldChar w:fldCharType="separate"/>
      </w:r>
      <w:r w:rsidRPr="00DB46E4">
        <w:rPr>
          <w:rStyle w:val="Hyperlink"/>
          <w:rFonts w:ascii="Sylfaen" w:hAnsi="Sylfaen"/>
          <w:lang w:val="ka-GE"/>
        </w:rPr>
        <w:t>www.tenders.ge</w:t>
      </w:r>
      <w:r w:rsidR="00A26983">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sectPr w:rsidR="004A2B93" w:rsidSect="00D57395">
      <w:headerReference w:type="default" r:id="rId9"/>
      <w:footerReference w:type="default" r:id="rId10"/>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983" w:rsidRDefault="00A26983" w:rsidP="007902EA">
      <w:pPr>
        <w:spacing w:after="0" w:line="240" w:lineRule="auto"/>
      </w:pPr>
      <w:r>
        <w:separator/>
      </w:r>
    </w:p>
  </w:endnote>
  <w:endnote w:type="continuationSeparator" w:id="0">
    <w:p w:rsidR="00A26983" w:rsidRDefault="00A2698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A544FA">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983" w:rsidRDefault="00A26983" w:rsidP="007902EA">
      <w:pPr>
        <w:spacing w:after="0" w:line="240" w:lineRule="auto"/>
      </w:pPr>
      <w:r>
        <w:separator/>
      </w:r>
    </w:p>
  </w:footnote>
  <w:footnote w:type="continuationSeparator" w:id="0">
    <w:p w:rsidR="00A26983" w:rsidRDefault="00A2698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43B5"/>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73"/>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052A"/>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1394"/>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26983"/>
    <w:rsid w:val="00A3268E"/>
    <w:rsid w:val="00A34531"/>
    <w:rsid w:val="00A35317"/>
    <w:rsid w:val="00A35A9C"/>
    <w:rsid w:val="00A37671"/>
    <w:rsid w:val="00A37FB1"/>
    <w:rsid w:val="00A46D11"/>
    <w:rsid w:val="00A478F8"/>
    <w:rsid w:val="00A50438"/>
    <w:rsid w:val="00A53CF0"/>
    <w:rsid w:val="00A544FA"/>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A78B1"/>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5FA2"/>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1FBD00"/>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3F6C0-D5A2-46CE-807F-11D06454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3</cp:revision>
  <cp:lastPrinted>2015-07-27T06:36:00Z</cp:lastPrinted>
  <dcterms:created xsi:type="dcterms:W3CDTF">2023-03-26T14:38:00Z</dcterms:created>
  <dcterms:modified xsi:type="dcterms:W3CDTF">2023-03-28T06:45:00Z</dcterms:modified>
</cp:coreProperties>
</file>