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03D5729" w:rsidR="009815C7" w:rsidRPr="007B0071" w:rsidRDefault="004D7498" w:rsidP="00373F3E">
      <w:pPr>
        <w:spacing w:after="0" w:line="240" w:lineRule="auto"/>
        <w:jc w:val="center"/>
        <w:rPr>
          <w:rFonts w:ascii="Sylfaen" w:hAnsi="Sylfaen" w:cs="Sylfaen"/>
          <w:b/>
          <w:lang w:val="ka-GE"/>
        </w:rPr>
      </w:pPr>
      <w:r w:rsidRPr="004D7498">
        <w:rPr>
          <w:rFonts w:ascii="Sylfaen" w:hAnsi="Sylfaen" w:cs="Sylfaen"/>
          <w:b/>
          <w:lang w:val="ka-GE"/>
        </w:rPr>
        <w:t xml:space="preserve">ქალაქ მცხეთაში, მირიან მეფის ქუჩაზე </w:t>
      </w:r>
      <w:r w:rsidR="00D07601" w:rsidRPr="00D07601">
        <w:rPr>
          <w:rFonts w:ascii="Sylfaen" w:hAnsi="Sylfaen" w:cs="Sylfaen"/>
          <w:b/>
          <w:lang w:val="ka-GE"/>
        </w:rPr>
        <w:t xml:space="preserve">დახურული მეთოდით (კროტით) </w:t>
      </w:r>
      <w:r w:rsidRPr="004D7498">
        <w:rPr>
          <w:rFonts w:ascii="Sylfaen" w:hAnsi="Sylfaen" w:cs="Sylfaen"/>
          <w:b/>
          <w:lang w:val="ka-GE"/>
        </w:rPr>
        <w:t>წყალ</w:t>
      </w:r>
      <w:r>
        <w:rPr>
          <w:rFonts w:ascii="Sylfaen" w:hAnsi="Sylfaen" w:cs="Sylfaen"/>
          <w:b/>
          <w:lang w:val="ka-GE"/>
        </w:rPr>
        <w:t xml:space="preserve">სადენის გარე ქსელის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2BCEBEF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D07601" w:rsidRPr="00D07601">
        <w:rPr>
          <w:rFonts w:ascii="Sylfaen" w:hAnsi="Sylfaen" w:cs="Sylfaen"/>
          <w:lang w:val="ka-GE"/>
        </w:rPr>
        <w:t xml:space="preserve">ქალაქ მცხეთაში, მირიან მეფის ქუჩაზე დახურული მეთოდით (კროტით) წყალსადენის გარე ქსელის სარეაბილიტაციო სამუშაოების </w:t>
      </w:r>
      <w:r w:rsidR="008D3CB4" w:rsidRPr="005756B4">
        <w:rPr>
          <w:rFonts w:ascii="Sylfaen" w:hAnsi="Sylfaen" w:cs="Sylfaen"/>
          <w:lang w:val="ka-GE"/>
        </w:rPr>
        <w:t>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47E2E94" w14:textId="1CD3A55F" w:rsidR="003579DF" w:rsidRPr="00837BBF" w:rsidRDefault="00D07601" w:rsidP="00696A50">
      <w:pPr>
        <w:spacing w:after="0" w:line="240" w:lineRule="auto"/>
        <w:jc w:val="both"/>
        <w:rPr>
          <w:rFonts w:ascii="Sylfaen" w:hAnsi="Sylfaen" w:cs="Sylfaen"/>
        </w:rPr>
      </w:pPr>
      <w:r w:rsidRPr="00D07601">
        <w:rPr>
          <w:rFonts w:ascii="Sylfaen" w:hAnsi="Sylfaen" w:cs="Sylfaen"/>
          <w:lang w:val="ka-GE"/>
        </w:rPr>
        <w:t xml:space="preserve">ქალაქ მცხეთაში, მირიან მეფის ქუჩაზე დახურული მეთოდით (კროტით) წყალსადენის გარე ქსელის სარეაბილიტაციო სამუშაოების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r w:rsidR="003579DF">
        <w:rPr>
          <w:rFonts w:ascii="Sylfaen" w:hAnsi="Sylfaen" w:cs="Sylfaen"/>
        </w:rPr>
        <w:t xml:space="preserve"> </w:t>
      </w:r>
      <w:r w:rsidR="003579DF" w:rsidRPr="003E1FFC">
        <w:rPr>
          <w:rFonts w:ascii="Sylfaen" w:hAnsi="Sylfaen" w:cs="Sylfaen"/>
          <w:lang w:val="ka-GE"/>
        </w:rPr>
        <w:t>ობიექტზე არის</w:t>
      </w:r>
      <w:r w:rsidR="003579DF" w:rsidRPr="003E1FFC">
        <w:rPr>
          <w:rFonts w:ascii="Sylfaen" w:hAnsi="Sylfaen" w:cs="Sylfaen"/>
        </w:rPr>
        <w:t xml:space="preserve"> </w:t>
      </w:r>
      <w:r w:rsidR="00837BBF" w:rsidRPr="003E1FFC">
        <w:rPr>
          <w:rFonts w:ascii="Sylfaen" w:hAnsi="Sylfaen" w:cs="Sylfaen"/>
          <w:lang w:val="ka-GE"/>
        </w:rPr>
        <w:t xml:space="preserve">მსხვილ-ნატეხოვანი </w:t>
      </w:r>
      <w:r w:rsidR="00D63B8B" w:rsidRPr="003E1FFC">
        <w:rPr>
          <w:rFonts w:ascii="Sylfaen" w:hAnsi="Sylfaen" w:cs="Sylfaen"/>
          <w:lang w:val="ka-GE"/>
        </w:rPr>
        <w:t>გრუნტი.</w:t>
      </w:r>
      <w:r w:rsidR="00D63B8B">
        <w:rPr>
          <w:rFonts w:ascii="Sylfaen" w:hAnsi="Sylfaen" w:cs="Sylfaen"/>
          <w:lang w:val="ka-GE"/>
        </w:rPr>
        <w:t xml:space="preserve"> </w:t>
      </w:r>
    </w:p>
    <w:p w14:paraId="7ADF639C" w14:textId="7370B063" w:rsidR="00CE56EA" w:rsidRDefault="00CE56EA" w:rsidP="007D0C6C">
      <w:pPr>
        <w:spacing w:after="0" w:line="240" w:lineRule="auto"/>
        <w:rPr>
          <w:rFonts w:ascii="Sylfaen" w:hAnsi="Sylfaen" w:cs="Sylfaen"/>
          <w:lang w:val="ka-GE"/>
        </w:rPr>
      </w:pPr>
      <w:bookmarkStart w:id="0" w:name="_GoBack"/>
      <w:bookmarkEnd w:id="0"/>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74586EB5"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5E7C3C">
        <w:rPr>
          <w:rFonts w:ascii="Sylfaen" w:hAnsi="Sylfaen"/>
          <w:lang w:val="ka-GE"/>
        </w:rPr>
        <w:t>ქალაქ მცხეთაში</w:t>
      </w:r>
      <w:r w:rsidR="00696A50" w:rsidRPr="005E7C3C">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2F90E7EC" w:rsid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1" w:name="_Toc454818563"/>
    </w:p>
    <w:p w14:paraId="651E14EF" w14:textId="1F936F08" w:rsidR="000D053A" w:rsidRDefault="000D053A" w:rsidP="0044376C">
      <w:pPr>
        <w:spacing w:after="0" w:line="360" w:lineRule="auto"/>
        <w:jc w:val="both"/>
        <w:rPr>
          <w:rFonts w:ascii="Sylfaen" w:hAnsi="Sylfaen" w:cs="Sylfaen"/>
          <w:lang w:val="ka-GE"/>
        </w:rPr>
      </w:pPr>
    </w:p>
    <w:bookmarkEnd w:id="1"/>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0F44D862"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542487">
        <w:rPr>
          <w:rFonts w:ascii="Sylfaen" w:hAnsi="Sylfaen" w:cs="Sylfaen"/>
          <w:b/>
          <w:sz w:val="20"/>
          <w:szCs w:val="20"/>
          <w:lang w:val="ka-GE"/>
        </w:rPr>
        <w:t>2023</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007B5AFD">
        <w:rPr>
          <w:rFonts w:ascii="Sylfaen" w:hAnsi="Sylfaen" w:cs="Sylfaen"/>
          <w:b/>
          <w:sz w:val="20"/>
          <w:szCs w:val="20"/>
          <w:lang w:val="ka-GE"/>
        </w:rPr>
        <w:t xml:space="preserve"> </w:t>
      </w:r>
      <w:r w:rsidR="000D053A">
        <w:rPr>
          <w:rFonts w:ascii="Sylfaen" w:hAnsi="Sylfaen" w:cs="Sylfaen"/>
          <w:b/>
          <w:sz w:val="20"/>
          <w:szCs w:val="20"/>
          <w:lang w:val="ka-GE"/>
        </w:rPr>
        <w:t>1</w:t>
      </w:r>
      <w:r w:rsidR="007C1CD7">
        <w:rPr>
          <w:rFonts w:ascii="Sylfaen" w:hAnsi="Sylfaen" w:cs="Sylfaen"/>
          <w:b/>
          <w:sz w:val="20"/>
          <w:szCs w:val="20"/>
          <w:lang w:val="ka-GE"/>
        </w:rPr>
        <w:t>1</w:t>
      </w:r>
      <w:r w:rsidR="000D053A">
        <w:rPr>
          <w:rFonts w:ascii="Sylfaen" w:hAnsi="Sylfaen" w:cs="Sylfaen"/>
          <w:b/>
          <w:sz w:val="20"/>
          <w:szCs w:val="20"/>
          <w:lang w:val="ka-GE"/>
        </w:rPr>
        <w:t xml:space="preserve"> აპრილი</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209C368F" w14:textId="4E723D0B" w:rsidR="008E3E42" w:rsidRDefault="00891245" w:rsidP="000D053A">
      <w:pPr>
        <w:spacing w:after="0" w:line="360" w:lineRule="auto"/>
        <w:jc w:val="both"/>
        <w:rPr>
          <w:rFonts w:ascii="Sylfaen" w:hAnsi="Sylfaen"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0F9CBA99" w14:textId="1EA22342" w:rsidR="000D053A" w:rsidRDefault="000D053A" w:rsidP="000D053A">
      <w:pPr>
        <w:spacing w:after="0" w:line="360" w:lineRule="auto"/>
        <w:jc w:val="both"/>
        <w:rPr>
          <w:rFonts w:ascii="Sylfaen" w:hAnsi="Sylfaen" w:cstheme="minorHAnsi"/>
          <w:sz w:val="16"/>
          <w:szCs w:val="20"/>
          <w:u w:val="single"/>
          <w:lang w:val="ka-GE"/>
        </w:rPr>
      </w:pPr>
    </w:p>
    <w:p w14:paraId="4D2F5678" w14:textId="77777777" w:rsidR="000D053A" w:rsidRPr="000D053A" w:rsidRDefault="000D053A" w:rsidP="000D053A">
      <w:pPr>
        <w:spacing w:after="0" w:line="360" w:lineRule="auto"/>
        <w:jc w:val="both"/>
        <w:rPr>
          <w:rFonts w:ascii="Sylfaen" w:hAnsi="Sylfaen" w:cstheme="minorHAnsi"/>
          <w:sz w:val="16"/>
          <w:szCs w:val="2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BD04E5" w14:textId="77777777" w:rsidR="00966A21" w:rsidRDefault="00966A21" w:rsidP="007902EA">
      <w:pPr>
        <w:spacing w:after="0" w:line="240" w:lineRule="auto"/>
      </w:pPr>
      <w:r>
        <w:separator/>
      </w:r>
    </w:p>
  </w:endnote>
  <w:endnote w:type="continuationSeparator" w:id="0">
    <w:p w14:paraId="554A6C6B" w14:textId="77777777" w:rsidR="00966A21" w:rsidRDefault="00966A21"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71470BC3" w:rsidR="004A3BD8" w:rsidRDefault="004A3BD8">
        <w:pPr>
          <w:pStyle w:val="Footer"/>
          <w:jc w:val="right"/>
        </w:pPr>
        <w:r>
          <w:fldChar w:fldCharType="begin"/>
        </w:r>
        <w:r>
          <w:instrText xml:space="preserve"> PAGE   \* MERGEFORMAT </w:instrText>
        </w:r>
        <w:r>
          <w:fldChar w:fldCharType="separate"/>
        </w:r>
        <w:r w:rsidR="00966A21">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EC0B5" w14:textId="77777777" w:rsidR="00966A21" w:rsidRDefault="00966A21" w:rsidP="007902EA">
      <w:pPr>
        <w:spacing w:after="0" w:line="240" w:lineRule="auto"/>
      </w:pPr>
      <w:r>
        <w:separator/>
      </w:r>
    </w:p>
  </w:footnote>
  <w:footnote w:type="continuationSeparator" w:id="0">
    <w:p w14:paraId="3AF807F1" w14:textId="77777777" w:rsidR="00966A21" w:rsidRDefault="00966A21"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029CE"/>
    <w:rsid w:val="00014051"/>
    <w:rsid w:val="00015E1B"/>
    <w:rsid w:val="000202A5"/>
    <w:rsid w:val="00024394"/>
    <w:rsid w:val="00026B30"/>
    <w:rsid w:val="00027D70"/>
    <w:rsid w:val="00031452"/>
    <w:rsid w:val="00031E8F"/>
    <w:rsid w:val="000353F8"/>
    <w:rsid w:val="000364DC"/>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5B9A"/>
    <w:rsid w:val="000974B9"/>
    <w:rsid w:val="000A0D72"/>
    <w:rsid w:val="000A6D48"/>
    <w:rsid w:val="000B1C85"/>
    <w:rsid w:val="000B4C5E"/>
    <w:rsid w:val="000B5D0F"/>
    <w:rsid w:val="000C130E"/>
    <w:rsid w:val="000C3223"/>
    <w:rsid w:val="000D053A"/>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E61A8"/>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13EC"/>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579DF"/>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B7B8E"/>
    <w:rsid w:val="003C27F7"/>
    <w:rsid w:val="003C568B"/>
    <w:rsid w:val="003C66BD"/>
    <w:rsid w:val="003C6F22"/>
    <w:rsid w:val="003D6473"/>
    <w:rsid w:val="003E15FA"/>
    <w:rsid w:val="003E1FFC"/>
    <w:rsid w:val="003F370C"/>
    <w:rsid w:val="003F5521"/>
    <w:rsid w:val="003F699A"/>
    <w:rsid w:val="0040162F"/>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5748A"/>
    <w:rsid w:val="00462CA0"/>
    <w:rsid w:val="0046501B"/>
    <w:rsid w:val="004708F2"/>
    <w:rsid w:val="004717AB"/>
    <w:rsid w:val="00483B17"/>
    <w:rsid w:val="0048659C"/>
    <w:rsid w:val="00490643"/>
    <w:rsid w:val="00497393"/>
    <w:rsid w:val="004A34BA"/>
    <w:rsid w:val="004A3BD8"/>
    <w:rsid w:val="004A66FB"/>
    <w:rsid w:val="004A7C56"/>
    <w:rsid w:val="004B09C9"/>
    <w:rsid w:val="004B2C73"/>
    <w:rsid w:val="004C1E0D"/>
    <w:rsid w:val="004C3ECC"/>
    <w:rsid w:val="004D3679"/>
    <w:rsid w:val="004D3D1C"/>
    <w:rsid w:val="004D747F"/>
    <w:rsid w:val="004D7498"/>
    <w:rsid w:val="004E36F2"/>
    <w:rsid w:val="004E7665"/>
    <w:rsid w:val="005111AB"/>
    <w:rsid w:val="00524088"/>
    <w:rsid w:val="005248B1"/>
    <w:rsid w:val="0052656B"/>
    <w:rsid w:val="00533234"/>
    <w:rsid w:val="00540038"/>
    <w:rsid w:val="00542487"/>
    <w:rsid w:val="00544856"/>
    <w:rsid w:val="005553C3"/>
    <w:rsid w:val="005643C0"/>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E7C3C"/>
    <w:rsid w:val="005F3357"/>
    <w:rsid w:val="006005A1"/>
    <w:rsid w:val="00610FC8"/>
    <w:rsid w:val="00615BD2"/>
    <w:rsid w:val="00632910"/>
    <w:rsid w:val="00633210"/>
    <w:rsid w:val="00633F4A"/>
    <w:rsid w:val="00634B58"/>
    <w:rsid w:val="006352D2"/>
    <w:rsid w:val="00636660"/>
    <w:rsid w:val="0064425B"/>
    <w:rsid w:val="006447A4"/>
    <w:rsid w:val="006564F1"/>
    <w:rsid w:val="00661B3E"/>
    <w:rsid w:val="00663F55"/>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0D06"/>
    <w:rsid w:val="00734570"/>
    <w:rsid w:val="007346CD"/>
    <w:rsid w:val="00735828"/>
    <w:rsid w:val="00764A65"/>
    <w:rsid w:val="00765CD8"/>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5AFD"/>
    <w:rsid w:val="007B7D53"/>
    <w:rsid w:val="007C1CD7"/>
    <w:rsid w:val="007C3B91"/>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4371"/>
    <w:rsid w:val="0083614B"/>
    <w:rsid w:val="008374C0"/>
    <w:rsid w:val="00837BBF"/>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66A2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751"/>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728B2"/>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0760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46212"/>
    <w:rsid w:val="00D50B27"/>
    <w:rsid w:val="00D513C2"/>
    <w:rsid w:val="00D51D10"/>
    <w:rsid w:val="00D527CB"/>
    <w:rsid w:val="00D557E5"/>
    <w:rsid w:val="00D55C6F"/>
    <w:rsid w:val="00D57017"/>
    <w:rsid w:val="00D624C5"/>
    <w:rsid w:val="00D63B8B"/>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0E71"/>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3F7F"/>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 w:val="00FF79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F7FCF-D0D9-4C85-96F6-910B95B81A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6</Pages>
  <Words>1090</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291</cp:revision>
  <cp:lastPrinted>2015-07-27T06:36:00Z</cp:lastPrinted>
  <dcterms:created xsi:type="dcterms:W3CDTF">2017-02-28T15:04:00Z</dcterms:created>
  <dcterms:modified xsi:type="dcterms:W3CDTF">2023-04-05T07:57:00Z</dcterms:modified>
</cp:coreProperties>
</file>