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9FFBC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47252">
        <w:rPr>
          <w:rFonts w:ascii="Sylfaen" w:hAnsi="Sylfaen" w:cs="Sylfaen"/>
          <w:b/>
          <w:sz w:val="20"/>
          <w:szCs w:val="20"/>
        </w:rPr>
        <w:t>18</w:t>
      </w:r>
      <w:r w:rsidR="006F27C8">
        <w:rPr>
          <w:rFonts w:ascii="Sylfaen" w:hAnsi="Sylfaen" w:cs="Sylfaen"/>
          <w:b/>
          <w:sz w:val="20"/>
          <w:szCs w:val="20"/>
          <w:lang w:val="ka-GE"/>
        </w:rPr>
        <w:t xml:space="preserve"> მაისი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A725" w14:textId="77777777" w:rsidR="00944E5C" w:rsidRDefault="00944E5C" w:rsidP="007902EA">
      <w:pPr>
        <w:spacing w:after="0" w:line="240" w:lineRule="auto"/>
      </w:pPr>
      <w:r>
        <w:separator/>
      </w:r>
    </w:p>
  </w:endnote>
  <w:endnote w:type="continuationSeparator" w:id="0">
    <w:p w14:paraId="325B2251" w14:textId="77777777" w:rsidR="00944E5C" w:rsidRDefault="00944E5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BD47A01" w:rsidR="004A3BD8" w:rsidRDefault="004A3BD8">
        <w:pPr>
          <w:pStyle w:val="Footer"/>
          <w:jc w:val="right"/>
        </w:pPr>
        <w:r>
          <w:fldChar w:fldCharType="begin"/>
        </w:r>
        <w:r>
          <w:instrText xml:space="preserve"> PAGE   \* MERGEFORMAT </w:instrText>
        </w:r>
        <w:r>
          <w:fldChar w:fldCharType="separate"/>
        </w:r>
        <w:r w:rsidR="00944E5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35620" w14:textId="77777777" w:rsidR="00944E5C" w:rsidRDefault="00944E5C" w:rsidP="007902EA">
      <w:pPr>
        <w:spacing w:after="0" w:line="240" w:lineRule="auto"/>
      </w:pPr>
      <w:r>
        <w:separator/>
      </w:r>
    </w:p>
  </w:footnote>
  <w:footnote w:type="continuationSeparator" w:id="0">
    <w:p w14:paraId="62FB0E75" w14:textId="77777777" w:rsidR="00944E5C" w:rsidRDefault="00944E5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73317"/>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68D4"/>
    <w:rsid w:val="00247252"/>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7C8"/>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4E5C"/>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70"/>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23344-98AA-4F2C-9785-4CA52042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6</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2023-05-08T05:24:00Z</dcterms:modified>
</cp:coreProperties>
</file>