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14E4D4C8" w:rsidR="001B055A" w:rsidRPr="00F94013" w:rsidRDefault="00CB10A8" w:rsidP="00CB10A8">
      <w:pPr>
        <w:spacing w:after="0" w:line="240" w:lineRule="auto"/>
        <w:jc w:val="center"/>
        <w:rPr>
          <w:rFonts w:ascii="Sylfaen" w:hAnsi="Sylfaen" w:cs="Sylfaen"/>
          <w:b/>
          <w:lang w:val="ka-GE"/>
        </w:rPr>
      </w:pPr>
      <w:r w:rsidRPr="00CB10A8">
        <w:rPr>
          <w:rFonts w:ascii="Sylfaen" w:hAnsi="Sylfaen" w:cs="Sylfaen"/>
          <w:b/>
          <w:lang w:val="ka-GE"/>
        </w:rPr>
        <w:t>მთაწმინდა-კრწანისის რაიონ</w:t>
      </w:r>
      <w:r w:rsidR="00771AD9">
        <w:rPr>
          <w:rFonts w:ascii="Sylfaen" w:hAnsi="Sylfaen" w:cs="Sylfaen"/>
          <w:b/>
          <w:lang w:val="ka-GE"/>
        </w:rPr>
        <w:t>შ</w:t>
      </w:r>
      <w:r w:rsidRPr="00CB10A8">
        <w:rPr>
          <w:rFonts w:ascii="Sylfaen" w:hAnsi="Sylfaen" w:cs="Sylfaen"/>
          <w:b/>
          <w:lang w:val="ka-GE"/>
        </w:rPr>
        <w:t>ი, რუ</w:t>
      </w:r>
      <w:r>
        <w:rPr>
          <w:rFonts w:ascii="Sylfaen" w:hAnsi="Sylfaen" w:cs="Sylfaen"/>
          <w:b/>
          <w:lang w:val="ka-GE"/>
        </w:rPr>
        <w:t>ს</w:t>
      </w:r>
      <w:r w:rsidR="00771AD9">
        <w:rPr>
          <w:rFonts w:ascii="Sylfaen" w:hAnsi="Sylfaen" w:cs="Sylfaen"/>
          <w:b/>
          <w:lang w:val="ka-GE"/>
        </w:rPr>
        <w:t>თაველის გამზირი</w:t>
      </w:r>
      <w:r w:rsidRPr="00CB10A8">
        <w:rPr>
          <w:rFonts w:ascii="Sylfaen" w:hAnsi="Sylfaen" w:cs="Sylfaen"/>
          <w:b/>
          <w:lang w:val="ka-GE"/>
        </w:rPr>
        <w:t xml:space="preserve"> </w:t>
      </w:r>
      <w:r w:rsidR="00771AD9">
        <w:rPr>
          <w:rFonts w:ascii="Sylfaen" w:hAnsi="Sylfaen" w:cs="Sylfaen"/>
          <w:b/>
          <w:lang w:val="ka-GE"/>
        </w:rPr>
        <w:t>N</w:t>
      </w:r>
      <w:r w:rsidRPr="00CB10A8">
        <w:rPr>
          <w:rFonts w:ascii="Sylfaen" w:hAnsi="Sylfaen" w:cs="Sylfaen"/>
          <w:b/>
          <w:lang w:val="ka-GE"/>
        </w:rPr>
        <w:t>18-ის მიმდებარედ წყალარინების ქსელის</w:t>
      </w:r>
      <w:r w:rsidR="00771AD9">
        <w:rPr>
          <w:rFonts w:ascii="Sylfaen" w:hAnsi="Sylfaen" w:cs="Sylfaen"/>
          <w:b/>
          <w:lang w:val="ka-GE"/>
        </w:rPr>
        <w:t xml:space="preserve"> </w:t>
      </w:r>
      <w:r w:rsidRPr="00CB10A8">
        <w:rPr>
          <w:rFonts w:ascii="Sylfaen" w:hAnsi="Sylfaen" w:cs="Sylfaen"/>
          <w:b/>
          <w:lang w:val="ka-GE"/>
        </w:rPr>
        <w:t>რეაბილიტაციის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F47870"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1AD9" w:rsidRPr="00771AD9">
        <w:rPr>
          <w:rFonts w:ascii="Sylfaen" w:hAnsi="Sylfaen" w:cs="Sylfaen"/>
          <w:lang w:val="ka-GE"/>
        </w:rPr>
        <w:t xml:space="preserve">მთაწმინდა-კრწანისის რაიონში, რუსთაველის გამზირი N18-ის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4326F38" w:rsidR="00DB5C8D" w:rsidRPr="006005A1" w:rsidRDefault="00771AD9" w:rsidP="00230B4D">
      <w:pPr>
        <w:spacing w:after="0" w:line="240" w:lineRule="auto"/>
        <w:jc w:val="both"/>
        <w:rPr>
          <w:rFonts w:ascii="Sylfaen" w:hAnsi="Sylfaen" w:cs="Sylfaen"/>
          <w:lang w:val="ka-GE"/>
        </w:rPr>
      </w:pPr>
      <w:r w:rsidRPr="00771AD9">
        <w:rPr>
          <w:rFonts w:ascii="Sylfaen" w:hAnsi="Sylfaen" w:cs="Sylfaen"/>
          <w:lang w:val="ka-GE"/>
        </w:rPr>
        <w:t xml:space="preserve">მთაწმინდა-კრწანისის რაიონში, რუსთაველის გამზირი N18-ის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B2FC4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0B4D">
        <w:rPr>
          <w:rFonts w:ascii="Sylfaen" w:hAnsi="Sylfaen"/>
          <w:lang w:val="ka-GE"/>
        </w:rPr>
        <w:t>მთაწმინდა-კრწანისი</w:t>
      </w:r>
      <w:r w:rsidR="0032230A" w:rsidRPr="0032230A">
        <w:rPr>
          <w:rFonts w:ascii="Sylfaen" w:hAnsi="Sylfaen"/>
          <w:lang w:val="ka-GE"/>
        </w:rPr>
        <w:t>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E5186F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F0BDF">
        <w:rPr>
          <w:rFonts w:ascii="Sylfaen" w:hAnsi="Sylfaen" w:cs="Sylfaen"/>
          <w:b/>
          <w:sz w:val="20"/>
          <w:szCs w:val="20"/>
          <w:lang w:val="ka-GE"/>
        </w:rPr>
        <w:t>16</w:t>
      </w:r>
      <w:bookmarkStart w:id="1" w:name="_GoBack"/>
      <w:bookmarkEnd w:id="1"/>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1789F" w14:textId="77777777" w:rsidR="001E6C37" w:rsidRDefault="001E6C37" w:rsidP="007902EA">
      <w:pPr>
        <w:spacing w:after="0" w:line="240" w:lineRule="auto"/>
      </w:pPr>
      <w:r>
        <w:separator/>
      </w:r>
    </w:p>
  </w:endnote>
  <w:endnote w:type="continuationSeparator" w:id="0">
    <w:p w14:paraId="7B0FA7C2" w14:textId="77777777" w:rsidR="001E6C37" w:rsidRDefault="001E6C3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C732AC" w:rsidR="004A3BD8" w:rsidRDefault="004A3BD8">
        <w:pPr>
          <w:pStyle w:val="Footer"/>
          <w:jc w:val="right"/>
        </w:pPr>
        <w:r>
          <w:fldChar w:fldCharType="begin"/>
        </w:r>
        <w:r>
          <w:instrText xml:space="preserve"> PAGE   \* MERGEFORMAT </w:instrText>
        </w:r>
        <w:r>
          <w:fldChar w:fldCharType="separate"/>
        </w:r>
        <w:r w:rsidR="001E6C3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9EEC0" w14:textId="77777777" w:rsidR="001E6C37" w:rsidRDefault="001E6C37" w:rsidP="007902EA">
      <w:pPr>
        <w:spacing w:after="0" w:line="240" w:lineRule="auto"/>
      </w:pPr>
      <w:r>
        <w:separator/>
      </w:r>
    </w:p>
  </w:footnote>
  <w:footnote w:type="continuationSeparator" w:id="0">
    <w:p w14:paraId="1FE62C5C" w14:textId="77777777" w:rsidR="001E6C37" w:rsidRDefault="001E6C3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E6C37"/>
    <w:rsid w:val="001F4A30"/>
    <w:rsid w:val="001F6753"/>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BDF"/>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E726E-CA53-44F4-B631-3FAF57CA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6</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283</cp:revision>
  <cp:lastPrinted>2015-07-27T06:36:00Z</cp:lastPrinted>
  <dcterms:created xsi:type="dcterms:W3CDTF">2017-02-28T15:04:00Z</dcterms:created>
  <dcterms:modified xsi:type="dcterms:W3CDTF">2023-05-08T07:18:00Z</dcterms:modified>
</cp:coreProperties>
</file>