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115145"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31369BE2" w14:textId="1010A4FE" w:rsidR="00626BAE" w:rsidRDefault="00452DEA" w:rsidP="00626BAE">
      <w:pPr>
        <w:spacing w:after="0" w:line="240" w:lineRule="auto"/>
        <w:jc w:val="center"/>
        <w:rPr>
          <w:rFonts w:ascii="Sylfaen" w:hAnsi="Sylfaen" w:cs="Sylfaen"/>
          <w:b/>
          <w:lang w:val="ka-GE"/>
        </w:rPr>
      </w:pPr>
      <w:r>
        <w:rPr>
          <w:rFonts w:ascii="Sylfaen" w:hAnsi="Sylfaen" w:cs="Sylfaen"/>
          <w:b/>
          <w:lang w:val="ka-GE"/>
        </w:rPr>
        <w:t>მთაწმინდა-კრწანისის</w:t>
      </w:r>
      <w:r w:rsidR="00BC0D45" w:rsidRPr="009B7EEF">
        <w:rPr>
          <w:rFonts w:ascii="Sylfaen" w:hAnsi="Sylfaen" w:cs="Sylfaen"/>
          <w:b/>
          <w:lang w:val="ka-GE"/>
        </w:rPr>
        <w:t xml:space="preserve"> რაიონ</w:t>
      </w:r>
      <w:r>
        <w:rPr>
          <w:rFonts w:ascii="Sylfaen" w:hAnsi="Sylfaen" w:cs="Sylfaen"/>
          <w:b/>
          <w:lang w:val="ka-GE"/>
        </w:rPr>
        <w:t>შ</w:t>
      </w:r>
      <w:r w:rsidR="00BC0D45" w:rsidRPr="009B7EEF">
        <w:rPr>
          <w:rFonts w:ascii="Sylfaen" w:hAnsi="Sylfaen" w:cs="Sylfaen"/>
          <w:b/>
          <w:lang w:val="ka-GE"/>
        </w:rPr>
        <w:t xml:space="preserve">ი, </w:t>
      </w:r>
      <w:r>
        <w:rPr>
          <w:rFonts w:ascii="Sylfaen" w:hAnsi="Sylfaen" w:cs="Sylfaen"/>
          <w:b/>
          <w:lang w:val="ka-GE"/>
        </w:rPr>
        <w:t>კრწანისის რეზერვუარის ტერიტორიაზე</w:t>
      </w:r>
      <w:r w:rsidR="009B7EEF" w:rsidRPr="009B7EEF">
        <w:rPr>
          <w:rFonts w:ascii="Sylfaen" w:hAnsi="Sylfaen" w:cs="Sylfaen"/>
          <w:b/>
          <w:lang w:val="ka-GE"/>
        </w:rPr>
        <w:t xml:space="preserve"> (ს.კ. </w:t>
      </w:r>
      <w:r w:rsidRPr="00452DEA">
        <w:rPr>
          <w:rFonts w:ascii="Sylfaen" w:hAnsi="Sylfaen" w:cs="Sylfaen"/>
          <w:b/>
          <w:lang w:val="ka-GE"/>
        </w:rPr>
        <w:t>01.18.06.014.129</w:t>
      </w:r>
      <w:r w:rsidR="009B7EEF" w:rsidRPr="009B7EEF">
        <w:rPr>
          <w:rFonts w:ascii="Sylfaen" w:hAnsi="Sylfaen" w:cs="Sylfaen"/>
          <w:b/>
          <w:lang w:val="ka-GE"/>
        </w:rPr>
        <w:t>)</w:t>
      </w:r>
      <w:r w:rsidR="00BC0D45" w:rsidRPr="009B7EEF">
        <w:rPr>
          <w:rFonts w:ascii="Sylfaen" w:hAnsi="Sylfaen" w:cs="Sylfaen"/>
          <w:b/>
          <w:lang w:val="ka-GE"/>
        </w:rPr>
        <w:t xml:space="preserve"> </w:t>
      </w:r>
      <w:r>
        <w:rPr>
          <w:rFonts w:ascii="Sylfaen" w:hAnsi="Sylfaen" w:cs="Sylfaen"/>
          <w:b/>
          <w:lang w:val="ka-GE"/>
        </w:rPr>
        <w:t>წყალსადენის სატუმბი</w:t>
      </w:r>
      <w:r w:rsidR="00BC0D45" w:rsidRPr="009B7EEF">
        <w:rPr>
          <w:rFonts w:ascii="Sylfaen" w:hAnsi="Sylfaen" w:cs="Sylfaen"/>
          <w:b/>
          <w:lang w:val="ka-GE"/>
        </w:rPr>
        <w:t xml:space="preserve"> სადგურის </w:t>
      </w:r>
      <w:r w:rsidR="009B7EEF">
        <w:rPr>
          <w:rFonts w:ascii="Sylfaen" w:hAnsi="Sylfaen" w:cs="Sylfaen"/>
          <w:b/>
          <w:lang w:val="ka-GE"/>
        </w:rPr>
        <w:t>მოწყო</w:t>
      </w:r>
      <w:r w:rsidR="00115145" w:rsidRPr="009B7EEF">
        <w:rPr>
          <w:rFonts w:ascii="Sylfaen" w:hAnsi="Sylfaen" w:cs="Sylfaen"/>
          <w:b/>
          <w:lang w:val="ka-GE"/>
        </w:rPr>
        <w:t xml:space="preserve">ბის </w:t>
      </w:r>
      <w:r w:rsidR="00626BAE" w:rsidRPr="009B7EEF">
        <w:rPr>
          <w:rFonts w:ascii="Sylfaen" w:hAnsi="Sylfaen" w:cs="Sylfaen"/>
          <w:b/>
          <w:lang w:val="ka-GE"/>
        </w:rPr>
        <w:t>სამუშაოების შესყიდვის ელექტრონული ტენდერის დოკუმენტაცია</w:t>
      </w:r>
    </w:p>
    <w:p w14:paraId="093F24C3" w14:textId="6A5B0A31" w:rsidR="007D73CE" w:rsidRPr="006005A1" w:rsidRDefault="007D73CE" w:rsidP="00626BAE">
      <w:pPr>
        <w:spacing w:after="0" w:line="240" w:lineRule="auto"/>
        <w:jc w:val="cente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646DC5B" w:rsidR="00D30223" w:rsidRDefault="00D30223" w:rsidP="00665C42">
      <w:pPr>
        <w:spacing w:after="0" w:line="360" w:lineRule="auto"/>
        <w:jc w:val="center"/>
        <w:rPr>
          <w:rFonts w:ascii="Sylfaen" w:hAnsi="Sylfaen"/>
          <w:b/>
          <w:lang w:val="ka-GE"/>
        </w:rPr>
      </w:pPr>
    </w:p>
    <w:p w14:paraId="57804E86" w14:textId="77777777" w:rsidR="00626BAE" w:rsidRPr="00626BAE" w:rsidRDefault="00626BAE" w:rsidP="00665C42">
      <w:pPr>
        <w:spacing w:after="0" w:line="360" w:lineRule="auto"/>
        <w:jc w:val="center"/>
        <w:rPr>
          <w:rFonts w:ascii="Sylfaen" w:hAnsi="Sylfaen"/>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53AE2AEC" w:rsidR="007D0C6C" w:rsidRPr="007D0C6C" w:rsidRDefault="00D30223" w:rsidP="00626BAE">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030F38" w:rsidRPr="00030F38">
        <w:rPr>
          <w:rFonts w:ascii="Sylfaen" w:hAnsi="Sylfaen" w:cs="Sylfaen"/>
          <w:lang w:val="ka-GE"/>
        </w:rPr>
        <w:t xml:space="preserve">მთაწმინდა-კრწანისის რაიონში, კრწანისის რეზერვუარის ტერიტორიაზე (ს.კ. 01.18.06.014.129) წყალსადენის სატუმბი სადგურის მოწყობის </w:t>
      </w:r>
      <w:r w:rsidR="00626BAE" w:rsidRPr="006A1E32">
        <w:rPr>
          <w:rFonts w:ascii="Sylfaen" w:hAnsi="Sylfaen" w:cs="Sylfaen"/>
          <w:lang w:val="ka-GE"/>
        </w:rPr>
        <w:t>სამუშაოების შესყიდვის</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004D2628" w:rsidR="00DB5C8D" w:rsidRPr="006005A1" w:rsidRDefault="00030F38" w:rsidP="00696A50">
      <w:pPr>
        <w:spacing w:after="0" w:line="240" w:lineRule="auto"/>
        <w:jc w:val="both"/>
        <w:rPr>
          <w:rFonts w:ascii="Sylfaen" w:hAnsi="Sylfaen" w:cs="Sylfaen"/>
          <w:lang w:val="ka-GE"/>
        </w:rPr>
      </w:pPr>
      <w:r w:rsidRPr="00030F38">
        <w:rPr>
          <w:rFonts w:ascii="Sylfaen" w:hAnsi="Sylfaen" w:cs="Sylfaen"/>
          <w:lang w:val="ka-GE"/>
        </w:rPr>
        <w:t xml:space="preserve">მთაწმინდა-კრწანისის რაიონში, კრწანისის რეზერვუარის ტერიტორიაზე (ს.კ. 01.18.06.014.129) წყალსადენის სატუმბი სადგურის მოწყობის </w:t>
      </w:r>
      <w:r w:rsidR="00626BAE" w:rsidRPr="006A1E32">
        <w:rPr>
          <w:rFonts w:ascii="Sylfaen" w:hAnsi="Sylfaen" w:cs="Sylfaen"/>
          <w:lang w:val="ka-GE"/>
        </w:rPr>
        <w:t>სამუშაოების შესყიდვის</w:t>
      </w:r>
      <w:r w:rsidR="00626BAE" w:rsidRPr="006A1E32">
        <w:rPr>
          <w:rFonts w:ascii="Sylfaen" w:hAnsi="Sylfaen" w:cs="Sylfaen"/>
          <w:b/>
          <w:lang w:val="ka-GE"/>
        </w:rPr>
        <w:t xml:space="preserve"> </w:t>
      </w:r>
      <w:r w:rsidR="00185431">
        <w:rPr>
          <w:rFonts w:ascii="Sylfaen" w:hAnsi="Sylfaen" w:cs="Sylfaen"/>
          <w:lang w:val="ka-GE"/>
        </w:rPr>
        <w:t>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386D71" w:rsidRDefault="001173C9" w:rsidP="001173C9">
      <w:pPr>
        <w:pStyle w:val="ListParagraph"/>
        <w:numPr>
          <w:ilvl w:val="0"/>
          <w:numId w:val="45"/>
        </w:numPr>
        <w:spacing w:after="0" w:line="360" w:lineRule="auto"/>
        <w:jc w:val="both"/>
        <w:rPr>
          <w:rFonts w:ascii="Sylfaen" w:hAnsi="Sylfaen" w:cs="Sylfaen"/>
          <w:b/>
          <w:lang w:val="ka-GE"/>
        </w:rPr>
      </w:pPr>
      <w:r w:rsidRPr="00386D71">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386D71" w:rsidRDefault="001173C9" w:rsidP="001173C9">
      <w:pPr>
        <w:pStyle w:val="ListParagraph"/>
        <w:numPr>
          <w:ilvl w:val="0"/>
          <w:numId w:val="45"/>
        </w:numPr>
        <w:spacing w:after="0" w:line="360" w:lineRule="auto"/>
        <w:jc w:val="both"/>
        <w:rPr>
          <w:rFonts w:ascii="Sylfaen" w:hAnsi="Sylfaen" w:cs="Sylfaen"/>
          <w:b/>
          <w:lang w:val="ka-GE"/>
        </w:rPr>
      </w:pPr>
      <w:r w:rsidRPr="00386D71">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27CC5A2" w14:textId="0761BFFA" w:rsidR="00D53B57" w:rsidRDefault="00D53B57" w:rsidP="00D53B57">
      <w:pPr>
        <w:spacing w:after="0" w:line="240" w:lineRule="auto"/>
        <w:jc w:val="both"/>
        <w:rPr>
          <w:rFonts w:ascii="Sylfaen" w:hAnsi="Sylfaen" w:cs="Sylfaen"/>
          <w:lang w:val="ka-GE"/>
        </w:rPr>
      </w:pPr>
      <w:r>
        <w:rPr>
          <w:rFonts w:ascii="Sylfaen" w:hAnsi="Sylfaen" w:cs="Sylfaen"/>
          <w:lang w:val="ka-GE"/>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წარმოადგინოს ტენდერზე თანდართული საშემსრულებლო დოკუმენტაციის ნიმუშების შესაბამისად, რომელთა ცვლილება დაუშვებელია;</w:t>
      </w:r>
    </w:p>
    <w:p w14:paraId="4C0E820E" w14:textId="7BF6439E" w:rsidR="00A21D86" w:rsidRDefault="00A21D86" w:rsidP="00D53B57">
      <w:pPr>
        <w:spacing w:after="0" w:line="240" w:lineRule="auto"/>
        <w:jc w:val="both"/>
        <w:rPr>
          <w:rFonts w:ascii="Sylfaen" w:hAnsi="Sylfaen" w:cs="Sylfaen"/>
          <w:lang w:val="ka-GE"/>
        </w:rPr>
      </w:pPr>
      <w:r>
        <w:rPr>
          <w:rFonts w:ascii="Sylfaen" w:hAnsi="Sylfaen" w:cs="Sylfaen"/>
          <w:lang w:val="ka-GE"/>
        </w:rPr>
        <w:t xml:space="preserve">- </w:t>
      </w:r>
      <w:r>
        <w:rPr>
          <w:rFonts w:ascii="Sylfaen" w:hAnsi="Sylfaen" w:cs="Sylfaen"/>
          <w:lang w:val="ka-GE"/>
        </w:rPr>
        <w:t>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07B683FD" w14:textId="77777777" w:rsidR="00D53B57" w:rsidRDefault="00D53B57" w:rsidP="00D53B57">
      <w:pPr>
        <w:spacing w:after="0" w:line="240" w:lineRule="auto"/>
        <w:jc w:val="both"/>
        <w:rPr>
          <w:rFonts w:ascii="Sylfaen" w:hAnsi="Sylfaen" w:cs="Sylfaen"/>
          <w:lang w:val="ka-GE"/>
        </w:rPr>
      </w:pPr>
      <w:r>
        <w:rPr>
          <w:rFonts w:ascii="Sylfaen" w:hAnsi="Sylfaen" w:cs="Sylfaen"/>
          <w:lang w:val="ka-GE"/>
        </w:rPr>
        <w:t>-</w:t>
      </w:r>
      <w:r>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 xml:space="preserve">თანდართული </w:t>
      </w:r>
      <w:r w:rsidRPr="007F1866">
        <w:rPr>
          <w:rFonts w:ascii="Sylfaen" w:hAnsi="Sylfaen" w:cs="Sylfaen"/>
          <w:b/>
          <w:u w:val="single"/>
          <w:lang w:val="ka-GE"/>
        </w:rPr>
        <w:t>კონტრაქტორთა მართვის გეგმის</w:t>
      </w:r>
      <w:r w:rsidRPr="007F1866">
        <w:rPr>
          <w:rFonts w:ascii="Sylfaen" w:hAnsi="Sylfaen" w:cs="Sylfaen"/>
          <w:lang w:val="ka-GE"/>
        </w:rPr>
        <w:t xml:space="preserve"> შესაბამისად</w:t>
      </w:r>
      <w:r>
        <w:rPr>
          <w:rFonts w:ascii="Sylfaen" w:hAnsi="Sylfaen" w:cs="Sylfaen"/>
          <w:lang w:val="ka-GE"/>
        </w:rPr>
        <w:t>;</w:t>
      </w:r>
    </w:p>
    <w:p w14:paraId="7FF233DC" w14:textId="0F915191" w:rsidR="00D53B57" w:rsidRDefault="00D53B57" w:rsidP="00D53B57">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09BC838A" w14:textId="3D84FA12" w:rsidR="00D53B57" w:rsidRDefault="00D53B57" w:rsidP="00D53B57">
      <w:pPr>
        <w:spacing w:after="0" w:line="240" w:lineRule="auto"/>
        <w:jc w:val="both"/>
        <w:rPr>
          <w:rFonts w:ascii="Sylfaen" w:hAnsi="Sylfaen" w:cs="Sylfaen"/>
          <w:lang w:val="ka-GE"/>
        </w:rPr>
      </w:pPr>
      <w:r w:rsidRPr="007F1866">
        <w:rPr>
          <w:rFonts w:ascii="Sylfaen" w:hAnsi="Sylfaen" w:cs="Sylfaen"/>
          <w:lang w:val="ka-GE"/>
        </w:rPr>
        <w:t>-</w:t>
      </w:r>
      <w:r w:rsidRPr="007F1866">
        <w:rPr>
          <w:rFonts w:ascii="Sylfaen" w:hAnsi="Sylfaen" w:cs="Sylfaen"/>
        </w:rPr>
        <w:t xml:space="preserve"> </w:t>
      </w:r>
      <w:r>
        <w:rPr>
          <w:rFonts w:ascii="Sylfaen" w:hAnsi="Sylfaen" w:cs="Sylfaen"/>
          <w:lang w:val="ka-GE"/>
        </w:rPr>
        <w:t xml:space="preserve"> </w:t>
      </w:r>
      <w:r w:rsidRPr="007F1866">
        <w:rPr>
          <w:rFonts w:ascii="Sylfaen" w:hAnsi="Sylfaen" w:cs="Sylfaen"/>
          <w:lang w:val="ka-GE"/>
        </w:rPr>
        <w:t xml:space="preserve">ტენდერში მონაწილე კომპანია </w:t>
      </w:r>
      <w:r>
        <w:rPr>
          <w:rFonts w:ascii="Sylfaen" w:hAnsi="Sylfaen" w:cs="Sylfaen"/>
          <w:lang w:val="ka-GE"/>
        </w:rPr>
        <w:t xml:space="preserve">პროექტზე </w:t>
      </w:r>
      <w:r w:rsidRPr="007F1866">
        <w:rPr>
          <w:rFonts w:ascii="Sylfaen" w:hAnsi="Sylfaen" w:cs="Sylfaen"/>
          <w:lang w:val="ka-GE"/>
        </w:rPr>
        <w:t>ვალდებულია ხელშეკრულების გაფორმებამდე წარმოადგინოს:</w:t>
      </w:r>
    </w:p>
    <w:p w14:paraId="200EFCCF" w14:textId="77777777" w:rsidR="00D53B57" w:rsidRPr="007F1866" w:rsidRDefault="00D53B57" w:rsidP="00D53B57">
      <w:pPr>
        <w:spacing w:after="0" w:line="240" w:lineRule="auto"/>
        <w:jc w:val="both"/>
        <w:rPr>
          <w:rFonts w:ascii="Sylfaen" w:hAnsi="Sylfaen" w:cs="Sylfaen"/>
          <w:lang w:val="ka-GE"/>
        </w:rPr>
      </w:pPr>
    </w:p>
    <w:p w14:paraId="7A054319" w14:textId="0AECF5F9" w:rsidR="00D53B57" w:rsidRPr="006E1918" w:rsidRDefault="00D53B57" w:rsidP="009541F9">
      <w:pPr>
        <w:pStyle w:val="ListParagraph"/>
        <w:numPr>
          <w:ilvl w:val="0"/>
          <w:numId w:val="47"/>
        </w:numPr>
        <w:spacing w:after="0" w:line="240" w:lineRule="auto"/>
        <w:jc w:val="both"/>
        <w:rPr>
          <w:rFonts w:ascii="Sylfaen" w:hAnsi="Sylfaen" w:cs="Sylfaen"/>
          <w:lang w:val="ka-GE"/>
        </w:rPr>
      </w:pPr>
      <w:r w:rsidRPr="006E1918">
        <w:rPr>
          <w:rFonts w:ascii="Sylfaen" w:hAnsi="Sylfaen" w:cs="Sylfaen"/>
          <w:lang w:val="ka-GE"/>
        </w:rPr>
        <w:t xml:space="preserve">სამშენებლო სამუშაოების დაზღვევა სრულ მოცულობაზე (კონტრაქტორის ყველა რისკის დაზღვევის პოლისი) + </w:t>
      </w:r>
      <w:r w:rsidRPr="006E1918">
        <w:rPr>
          <w:rFonts w:ascii="Sylfaen" w:hAnsi="Sylfaen" w:cs="Sylfaen"/>
        </w:rPr>
        <w:t>GWP-</w:t>
      </w:r>
      <w:r>
        <w:rPr>
          <w:rFonts w:ascii="Sylfaen" w:hAnsi="Sylfaen" w:cs="Sylfaen"/>
          <w:lang w:val="ka-GE"/>
        </w:rPr>
        <w:t>ის მასალის გათვალისწინებით (</w:t>
      </w:r>
      <w:r w:rsidR="009541F9">
        <w:rPr>
          <w:rFonts w:ascii="Sylfaen" w:hAnsi="Sylfaen" w:cs="Sylfaen"/>
          <w:lang w:val="ka-GE"/>
        </w:rPr>
        <w:t>337,</w:t>
      </w:r>
      <w:r w:rsidR="009541F9" w:rsidRPr="009541F9">
        <w:rPr>
          <w:rFonts w:ascii="Sylfaen" w:hAnsi="Sylfaen" w:cs="Sylfaen"/>
          <w:lang w:val="ka-GE"/>
        </w:rPr>
        <w:t>741</w:t>
      </w:r>
      <w:r w:rsidR="009541F9">
        <w:rPr>
          <w:rFonts w:ascii="Sylfaen" w:hAnsi="Sylfaen" w:cs="Sylfaen"/>
          <w:lang w:val="ka-GE"/>
        </w:rPr>
        <w:t>.</w:t>
      </w:r>
      <w:r w:rsidR="009541F9" w:rsidRPr="009541F9">
        <w:rPr>
          <w:rFonts w:ascii="Sylfaen" w:hAnsi="Sylfaen" w:cs="Sylfaen"/>
          <w:lang w:val="ka-GE"/>
        </w:rPr>
        <w:t xml:space="preserve">30 </w:t>
      </w:r>
      <w:r w:rsidRPr="009541F9">
        <w:rPr>
          <w:rFonts w:ascii="Sylfaen" w:hAnsi="Sylfaen" w:cs="Sylfaen"/>
          <w:lang w:val="ka-GE"/>
        </w:rPr>
        <w:t>ლ</w:t>
      </w:r>
      <w:r>
        <w:rPr>
          <w:rFonts w:ascii="Sylfaen" w:hAnsi="Sylfaen" w:cs="Sylfaen"/>
          <w:lang w:val="ka-GE"/>
        </w:rPr>
        <w:t>არი</w:t>
      </w:r>
      <w:r w:rsidRPr="006E1918">
        <w:rPr>
          <w:rFonts w:ascii="Sylfaen" w:hAnsi="Sylfaen" w:cs="Sylfaen"/>
          <w:lang w:val="ka-GE"/>
        </w:rPr>
        <w:t>);</w:t>
      </w:r>
    </w:p>
    <w:p w14:paraId="36EC153C" w14:textId="204820FF" w:rsidR="00D53B57" w:rsidRPr="006E1918" w:rsidRDefault="00D53B57" w:rsidP="00D53B57">
      <w:pPr>
        <w:pStyle w:val="ListParagraph"/>
        <w:numPr>
          <w:ilvl w:val="0"/>
          <w:numId w:val="47"/>
        </w:numPr>
        <w:spacing w:after="0" w:line="240" w:lineRule="auto"/>
        <w:jc w:val="both"/>
        <w:rPr>
          <w:rFonts w:ascii="Sylfaen" w:hAnsi="Sylfaen" w:cs="Sylfaen"/>
          <w:lang w:val="ka-GE"/>
        </w:rPr>
      </w:pPr>
      <w:r w:rsidRPr="006E1918">
        <w:rPr>
          <w:rFonts w:ascii="Sylfaen" w:hAnsi="Sylfaen" w:cs="Sylfaen"/>
          <w:lang w:val="ka-GE"/>
        </w:rPr>
        <w:t>მესამე პირის სამოქალაქო პასუხისმგებლობის დაზღვევის პოლისი, სადაც სადაზღვევო ანაზღაურების ლიმიტი არ უნდ</w:t>
      </w:r>
      <w:r>
        <w:rPr>
          <w:rFonts w:ascii="Sylfaen" w:hAnsi="Sylfaen" w:cs="Sylfaen"/>
          <w:lang w:val="ka-GE"/>
        </w:rPr>
        <w:t xml:space="preserve">ა იყოს </w:t>
      </w:r>
      <w:r w:rsidR="009541F9">
        <w:rPr>
          <w:rFonts w:ascii="Sylfaen" w:hAnsi="Sylfaen" w:cs="Sylfaen"/>
          <w:lang w:val="ka-GE"/>
        </w:rPr>
        <w:t>2</w:t>
      </w:r>
      <w:r w:rsidRPr="006E1918">
        <w:rPr>
          <w:rFonts w:ascii="Sylfaen" w:hAnsi="Sylfaen" w:cs="Sylfaen"/>
          <w:lang w:val="ka-GE"/>
        </w:rPr>
        <w:t>00,000</w:t>
      </w:r>
      <w:r>
        <w:rPr>
          <w:rFonts w:ascii="Sylfaen" w:hAnsi="Sylfaen" w:cs="Sylfaen"/>
          <w:lang w:val="ka-GE"/>
        </w:rPr>
        <w:t>.00</w:t>
      </w:r>
      <w:r w:rsidRPr="006E1918">
        <w:rPr>
          <w:rFonts w:ascii="Sylfaen" w:hAnsi="Sylfaen" w:cs="Sylfaen"/>
          <w:lang w:val="ka-GE"/>
        </w:rPr>
        <w:t xml:space="preserve"> ლარზე ნაკლები, თითოეულ ლოტზე ცაკლე.</w:t>
      </w:r>
    </w:p>
    <w:p w14:paraId="19F78214" w14:textId="77777777" w:rsidR="00D53B57" w:rsidRPr="006E1918" w:rsidRDefault="00D53B57" w:rsidP="00D53B57">
      <w:pPr>
        <w:pStyle w:val="ListParagraph"/>
        <w:numPr>
          <w:ilvl w:val="0"/>
          <w:numId w:val="47"/>
        </w:numPr>
        <w:spacing w:after="0" w:line="240" w:lineRule="auto"/>
        <w:jc w:val="both"/>
        <w:rPr>
          <w:rFonts w:ascii="Sylfaen" w:hAnsi="Sylfaen" w:cs="Sylfaen"/>
          <w:lang w:val="ka-GE"/>
        </w:rPr>
      </w:pPr>
      <w:r w:rsidRPr="006E1918">
        <w:rPr>
          <w:rFonts w:ascii="Sylfaen" w:hAnsi="Sylfaen" w:cs="Sylfaen"/>
          <w:lang w:val="ka-GE"/>
        </w:rPr>
        <w:t>ტენდერში მონაწილე კომპანია ვალდებულია, წარმოადგინოს სადაზღვეო კომპანიის მიერ სატენდერო პირობებში მოთხოვნილი სადაზღვეო პირობების შესაბამის მომსახურების გაწევის დამადასტურებელი დოკუმენტაცია.</w:t>
      </w:r>
    </w:p>
    <w:p w14:paraId="47460697" w14:textId="3832D62F" w:rsidR="00D53B57" w:rsidRPr="006E1918" w:rsidRDefault="00D53B57" w:rsidP="00D53B57">
      <w:pPr>
        <w:pStyle w:val="ListParagraph"/>
        <w:numPr>
          <w:ilvl w:val="0"/>
          <w:numId w:val="47"/>
        </w:numPr>
        <w:spacing w:after="0" w:line="240" w:lineRule="auto"/>
        <w:jc w:val="both"/>
        <w:rPr>
          <w:rFonts w:ascii="Sylfaen" w:hAnsi="Sylfaen" w:cs="Sylfaen"/>
          <w:lang w:val="ka-GE"/>
        </w:rPr>
      </w:pPr>
      <w:r w:rsidRPr="006E1918">
        <w:rPr>
          <w:rFonts w:ascii="Sylfaen" w:hAnsi="Sylfaen" w:cs="Sylfaen"/>
          <w:lang w:val="ka-GE"/>
        </w:rPr>
        <w:lastRenderedPageBreak/>
        <w:t xml:space="preserve">სადაზღვეო პოლისის მოქმედების ვადა უნდა იყოს </w:t>
      </w:r>
      <w:r>
        <w:rPr>
          <w:rFonts w:ascii="Sylfaen" w:hAnsi="Sylfaen" w:cs="Sylfaen"/>
          <w:lang w:val="ka-GE"/>
        </w:rPr>
        <w:t>1</w:t>
      </w:r>
      <w:r w:rsidR="009541F9">
        <w:rPr>
          <w:rFonts w:ascii="Sylfaen" w:hAnsi="Sylfaen" w:cs="Sylfaen"/>
          <w:lang w:val="ka-GE"/>
        </w:rPr>
        <w:t>2</w:t>
      </w:r>
      <w:r>
        <w:rPr>
          <w:rFonts w:ascii="Sylfaen" w:hAnsi="Sylfaen" w:cs="Sylfaen"/>
          <w:lang w:val="ka-GE"/>
        </w:rPr>
        <w:t>0 კალენდარული დღე</w:t>
      </w:r>
      <w:r w:rsidRPr="006E1918">
        <w:rPr>
          <w:rFonts w:ascii="Sylfaen" w:hAnsi="Sylfaen" w:cs="Sylfaen"/>
          <w:lang w:val="ka-GE"/>
        </w:rPr>
        <w:t>.</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5EAE1EC"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030F38">
        <w:rPr>
          <w:rFonts w:ascii="Sylfaen" w:hAnsi="Sylfaen"/>
          <w:lang w:val="ka-GE"/>
        </w:rPr>
        <w:t>მთაწმინდა-კრწანისის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07CFC980" w14:textId="77777777" w:rsidR="00B13B3C" w:rsidRPr="00DE5EA9" w:rsidRDefault="00B13B3C" w:rsidP="00B13B3C">
      <w:pPr>
        <w:rPr>
          <w:rFonts w:ascii="Sylfaen" w:hAnsi="Sylfaen"/>
        </w:rPr>
      </w:pPr>
      <w:r>
        <w:rPr>
          <w:rFonts w:ascii="Sylfaen" w:hAnsi="Sylfaen"/>
          <w:lang w:val="ka-GE"/>
        </w:rPr>
        <w:t>2.</w:t>
      </w:r>
      <w:r>
        <w:rPr>
          <w:rFonts w:ascii="Sylfaen" w:hAnsi="Sylfaen"/>
        </w:rPr>
        <w:t xml:space="preserve"> </w:t>
      </w:r>
      <w:r>
        <w:rPr>
          <w:rFonts w:ascii="Sylfaen" w:hAnsi="Sylfaen"/>
          <w:lang w:val="ka-GE"/>
        </w:rPr>
        <w:t>ინფორმაცია სამუშაოს შესრულების ვადების შესახებ (შეჯამების ფაილი)</w:t>
      </w:r>
      <w:r>
        <w:rPr>
          <w:rFonts w:ascii="Sylfaen" w:hAnsi="Sylfaen"/>
        </w:rPr>
        <w:t>;</w:t>
      </w:r>
    </w:p>
    <w:p w14:paraId="4971F74F" w14:textId="77777777" w:rsidR="00B13B3C" w:rsidRDefault="00B13B3C" w:rsidP="00B13B3C">
      <w:pPr>
        <w:rPr>
          <w:rFonts w:ascii="Sylfaen" w:hAnsi="Sylfaen"/>
          <w:lang w:val="ka-GE"/>
        </w:rPr>
      </w:pPr>
      <w:r>
        <w:rPr>
          <w:rFonts w:ascii="Sylfaen" w:hAnsi="Sylfaen"/>
          <w:lang w:val="ka-GE"/>
        </w:rPr>
        <w:t>3.</w:t>
      </w:r>
      <w:r>
        <w:rPr>
          <w:rFonts w:ascii="Sylfaen" w:hAnsi="Sylfaen"/>
        </w:rPr>
        <w:t xml:space="preserve"> </w:t>
      </w:r>
      <w:r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Pr="007B0071">
        <w:rPr>
          <w:rFonts w:ascii="Sylfaen" w:hAnsi="Sylfaen"/>
        </w:rPr>
        <w:t xml:space="preserve"> </w:t>
      </w:r>
      <w:r w:rsidRPr="007B0071">
        <w:rPr>
          <w:rFonts w:ascii="Sylfaen" w:hAnsi="Sylfaen"/>
          <w:lang w:val="ka-GE"/>
        </w:rPr>
        <w:t>პუნქტის შესაბამისად;</w:t>
      </w:r>
    </w:p>
    <w:p w14:paraId="34297A4D" w14:textId="77777777" w:rsidR="00B13B3C" w:rsidRPr="009634B1" w:rsidRDefault="00B13B3C" w:rsidP="00B13B3C">
      <w:pPr>
        <w:spacing w:after="0" w:line="360" w:lineRule="auto"/>
        <w:jc w:val="both"/>
        <w:rPr>
          <w:rFonts w:ascii="Sylfaen" w:hAnsi="Sylfaen" w:cstheme="minorHAnsi"/>
          <w:b/>
          <w:sz w:val="20"/>
          <w:szCs w:val="20"/>
          <w:lang w:val="ka-GE"/>
        </w:rPr>
      </w:pPr>
      <w:r>
        <w:rPr>
          <w:rFonts w:ascii="Sylfaen" w:hAnsi="Sylfaen"/>
          <w:lang w:val="ka-GE"/>
        </w:rPr>
        <w:t>4</w:t>
      </w:r>
      <w:r w:rsidRPr="009634B1">
        <w:rPr>
          <w:rFonts w:ascii="Sylfaen" w:hAnsi="Sylfaen"/>
          <w:lang w:val="ka-GE"/>
        </w:rPr>
        <w:t>.</w:t>
      </w:r>
      <w:r>
        <w:rPr>
          <w:rFonts w:ascii="Sylfaen" w:hAnsi="Sylfaen"/>
        </w:rPr>
        <w:t xml:space="preserve"> </w:t>
      </w:r>
      <w:r w:rsidRPr="009634B1">
        <w:rPr>
          <w:rFonts w:ascii="Sylfaen" w:hAnsi="Sylfaen"/>
          <w:lang w:val="ka-GE"/>
        </w:rPr>
        <w:t>სრულად შევსებული სამუშაო გეგმა-გრაფიკ</w:t>
      </w:r>
      <w:r>
        <w:rPr>
          <w:rFonts w:ascii="Sylfaen" w:hAnsi="Sylfaen"/>
          <w:lang w:val="ka-GE"/>
        </w:rPr>
        <w:t>ებ</w:t>
      </w:r>
      <w:r w:rsidRPr="009634B1">
        <w:rPr>
          <w:rFonts w:ascii="Sylfaen" w:hAnsi="Sylfaen"/>
          <w:lang w:val="ka-GE"/>
        </w:rPr>
        <w:t xml:space="preserve">ი </w:t>
      </w:r>
      <w:r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3645A554" w14:textId="77777777" w:rsidR="00B13B3C" w:rsidRDefault="00B13B3C" w:rsidP="00B13B3C">
      <w:pPr>
        <w:jc w:val="both"/>
        <w:rPr>
          <w:rFonts w:ascii="Sylfaen" w:hAnsi="Sylfaen"/>
          <w:lang w:val="ka-GE"/>
        </w:rPr>
      </w:pPr>
      <w:r>
        <w:rPr>
          <w:rFonts w:ascii="Sylfaen" w:hAnsi="Sylfaen"/>
        </w:rPr>
        <w:lastRenderedPageBreak/>
        <w:t xml:space="preserve">5. </w:t>
      </w:r>
      <w:r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Pr>
          <w:rFonts w:ascii="Sylfaen" w:hAnsi="Sylfaen"/>
          <w:lang w:val="ka-GE"/>
        </w:rPr>
        <w:t>თარიღის შემდეგ;</w:t>
      </w:r>
    </w:p>
    <w:p w14:paraId="28E45AB0" w14:textId="77777777" w:rsidR="00B13B3C" w:rsidRDefault="00B13B3C" w:rsidP="00B13B3C">
      <w:pPr>
        <w:jc w:val="both"/>
        <w:rPr>
          <w:rFonts w:ascii="Sylfaen" w:hAnsi="Sylfaen"/>
          <w:lang w:val="ka-GE"/>
        </w:rPr>
      </w:pPr>
      <w:r>
        <w:rPr>
          <w:rFonts w:ascii="Sylfaen" w:hAnsi="Sylfaen"/>
          <w:lang w:val="ka-GE"/>
        </w:rPr>
        <w:t>6.</w:t>
      </w:r>
      <w:r>
        <w:rPr>
          <w:rFonts w:ascii="Sylfaen" w:hAnsi="Sylfaen"/>
        </w:rPr>
        <w:t xml:space="preserve"> </w:t>
      </w:r>
      <w:r>
        <w:rPr>
          <w:rFonts w:ascii="Sylfaen" w:hAnsi="Sylfaen"/>
          <w:lang w:val="ka-GE"/>
        </w:rPr>
        <w:t>ტენდერზე თანდართული ხელმოწერილი „კონტრაქტორის განაცხადი“;</w:t>
      </w:r>
    </w:p>
    <w:p w14:paraId="5B77DD3D" w14:textId="77777777" w:rsidR="00B13B3C" w:rsidRPr="007B0071" w:rsidRDefault="00B13B3C" w:rsidP="00B13B3C">
      <w:pPr>
        <w:jc w:val="both"/>
        <w:rPr>
          <w:rFonts w:ascii="Sylfaen" w:hAnsi="Sylfaen"/>
          <w:lang w:val="ka-GE"/>
        </w:rPr>
      </w:pPr>
      <w:r>
        <w:rPr>
          <w:rFonts w:ascii="Sylfaen" w:hAnsi="Sylfaen"/>
          <w:lang w:val="ka-GE"/>
        </w:rPr>
        <w:t>7.</w:t>
      </w:r>
      <w:r>
        <w:rPr>
          <w:rFonts w:ascii="Sylfaen" w:hAnsi="Sylfaen"/>
        </w:rPr>
        <w:t xml:space="preserve"> </w:t>
      </w:r>
      <w:r>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207C8F6" w:rsidR="00891245" w:rsidRPr="005679EB" w:rsidRDefault="00891245" w:rsidP="00891245">
      <w:pPr>
        <w:spacing w:after="0" w:line="240" w:lineRule="auto"/>
        <w:rPr>
          <w:rFonts w:ascii="Sylfaen" w:hAnsi="Sylfaen" w:cs="Sylfaen"/>
          <w:b/>
          <w:sz w:val="20"/>
          <w:szCs w:val="20"/>
          <w:lang w:val="ka-GE"/>
        </w:rPr>
      </w:pPr>
      <w:r w:rsidRPr="006A1E32">
        <w:rPr>
          <w:rFonts w:ascii="Sylfaen" w:hAnsi="Sylfaen" w:cs="Sylfaen"/>
          <w:b/>
          <w:sz w:val="20"/>
          <w:szCs w:val="20"/>
          <w:lang w:val="ka-GE"/>
        </w:rPr>
        <w:t>წინადადების</w:t>
      </w:r>
      <w:r w:rsidRPr="006A1E32">
        <w:rPr>
          <w:rFonts w:asciiTheme="minorHAnsi" w:hAnsiTheme="minorHAnsi" w:cstheme="minorHAnsi"/>
          <w:b/>
          <w:sz w:val="20"/>
          <w:szCs w:val="20"/>
          <w:lang w:val="ka-GE"/>
        </w:rPr>
        <w:t xml:space="preserve"> </w:t>
      </w:r>
      <w:r w:rsidRPr="006A1E32">
        <w:rPr>
          <w:rFonts w:ascii="Sylfaen" w:hAnsi="Sylfaen" w:cs="Sylfaen"/>
          <w:b/>
          <w:sz w:val="20"/>
          <w:szCs w:val="20"/>
          <w:lang w:val="ka-GE"/>
        </w:rPr>
        <w:t>მიწოდების</w:t>
      </w:r>
      <w:r w:rsidRPr="006A1E32">
        <w:rPr>
          <w:rFonts w:asciiTheme="minorHAnsi" w:hAnsiTheme="minorHAnsi" w:cstheme="minorHAnsi"/>
          <w:b/>
          <w:sz w:val="20"/>
          <w:szCs w:val="20"/>
          <w:lang w:val="ka-GE"/>
        </w:rPr>
        <w:t xml:space="preserve"> </w:t>
      </w:r>
      <w:r w:rsidRPr="006A1E32">
        <w:rPr>
          <w:rFonts w:ascii="Sylfaen" w:hAnsi="Sylfaen" w:cs="Sylfaen"/>
          <w:b/>
          <w:sz w:val="20"/>
          <w:szCs w:val="20"/>
          <w:lang w:val="ka-GE"/>
        </w:rPr>
        <w:t>საბოლოო</w:t>
      </w:r>
      <w:r w:rsidRPr="006A1E32">
        <w:rPr>
          <w:rFonts w:asciiTheme="minorHAnsi" w:hAnsiTheme="minorHAnsi" w:cstheme="minorHAnsi"/>
          <w:b/>
          <w:sz w:val="20"/>
          <w:szCs w:val="20"/>
          <w:lang w:val="ka-GE"/>
        </w:rPr>
        <w:t xml:space="preserve"> </w:t>
      </w:r>
      <w:r w:rsidRPr="006A1E32">
        <w:rPr>
          <w:rFonts w:ascii="Sylfaen" w:hAnsi="Sylfaen" w:cs="Sylfaen"/>
          <w:b/>
          <w:sz w:val="20"/>
          <w:szCs w:val="20"/>
          <w:lang w:val="ka-GE"/>
        </w:rPr>
        <w:t>ვადაა</w:t>
      </w:r>
      <w:r w:rsidRPr="006A1E32">
        <w:rPr>
          <w:rFonts w:ascii="Sylfaen" w:hAnsi="Sylfaen" w:cs="Sylfaen"/>
          <w:b/>
          <w:sz w:val="20"/>
          <w:szCs w:val="20"/>
        </w:rPr>
        <w:t xml:space="preserve"> -</w:t>
      </w:r>
      <w:r w:rsidRPr="006A1E32">
        <w:rPr>
          <w:rFonts w:asciiTheme="minorHAnsi" w:hAnsiTheme="minorHAnsi" w:cstheme="minorHAnsi"/>
          <w:b/>
          <w:sz w:val="20"/>
          <w:szCs w:val="20"/>
          <w:lang w:val="ka-GE"/>
        </w:rPr>
        <w:t xml:space="preserve"> </w:t>
      </w:r>
      <w:r w:rsidR="00C47B05" w:rsidRPr="006A1E32">
        <w:rPr>
          <w:rFonts w:ascii="Sylfaen" w:hAnsi="Sylfaen" w:cs="Sylfaen"/>
          <w:b/>
          <w:sz w:val="20"/>
          <w:szCs w:val="20"/>
          <w:lang w:val="ka-GE"/>
        </w:rPr>
        <w:t>2023</w:t>
      </w:r>
      <w:r w:rsidRPr="006A1E32">
        <w:rPr>
          <w:rFonts w:ascii="Sylfaen" w:hAnsi="Sylfaen" w:cs="Sylfaen"/>
          <w:b/>
          <w:sz w:val="20"/>
          <w:szCs w:val="20"/>
          <w:lang w:val="ka-GE"/>
        </w:rPr>
        <w:t xml:space="preserve"> წლის </w:t>
      </w:r>
      <w:r w:rsidR="00030F38">
        <w:rPr>
          <w:rFonts w:ascii="Sylfaen" w:hAnsi="Sylfaen" w:cs="Sylfaen"/>
          <w:b/>
          <w:sz w:val="20"/>
          <w:szCs w:val="20"/>
          <w:lang w:val="ka-GE"/>
        </w:rPr>
        <w:t>15 ივნისი</w:t>
      </w:r>
      <w:r w:rsidR="004235BE">
        <w:rPr>
          <w:rFonts w:ascii="Sylfaen" w:hAnsi="Sylfaen" w:cs="Sylfaen"/>
          <w:b/>
          <w:sz w:val="20"/>
          <w:szCs w:val="20"/>
          <w:lang w:val="ka-GE"/>
        </w:rPr>
        <w:t>,</w:t>
      </w:r>
      <w:r w:rsidR="005756B4" w:rsidRPr="006A1E32">
        <w:rPr>
          <w:rFonts w:ascii="Sylfaen" w:hAnsi="Sylfaen" w:cs="Sylfaen"/>
          <w:b/>
          <w:sz w:val="20"/>
          <w:szCs w:val="20"/>
          <w:lang w:val="ka-GE"/>
        </w:rPr>
        <w:t xml:space="preserve"> 15</w:t>
      </w:r>
      <w:r w:rsidRPr="006A1E32">
        <w:rPr>
          <w:rFonts w:ascii="Sylfaen" w:hAnsi="Sylfaen" w:cs="Sylfaen"/>
          <w:b/>
          <w:sz w:val="20"/>
          <w:szCs w:val="20"/>
          <w:lang w:val="ka-GE"/>
        </w:rPr>
        <w:t>:00 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025483C3" w14:textId="77777777" w:rsidR="00430663" w:rsidRDefault="00430663" w:rsidP="00712DC2">
      <w:pPr>
        <w:jc w:val="both"/>
        <w:rPr>
          <w:rFonts w:ascii="Sylfaen" w:hAnsi="Sylfaen"/>
          <w:b/>
          <w:lang w:val="ka-GE"/>
        </w:rPr>
      </w:pPr>
    </w:p>
    <w:p w14:paraId="285D8F3A" w14:textId="54816034"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lastRenderedPageBreak/>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lastRenderedPageBreak/>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0445D1BD" w14:textId="4B69EAEF" w:rsidR="004526FA" w:rsidRDefault="004526FA" w:rsidP="00696A50">
      <w:pPr>
        <w:spacing w:after="0"/>
        <w:jc w:val="both"/>
        <w:rPr>
          <w:rFonts w:ascii="Sylfaen" w:hAnsi="Sylfaen"/>
          <w:lang w:val="ka-GE"/>
        </w:rPr>
      </w:pPr>
    </w:p>
    <w:p w14:paraId="3966A399" w14:textId="77777777" w:rsidR="00430663" w:rsidRDefault="00430663" w:rsidP="00696A50">
      <w:pPr>
        <w:spacing w:after="0"/>
        <w:jc w:val="both"/>
        <w:rPr>
          <w:rFonts w:ascii="Sylfaen" w:hAnsi="Sylfaen"/>
          <w:lang w:val="ka-GE"/>
        </w:rPr>
      </w:pPr>
      <w:bookmarkStart w:id="1" w:name="_GoBack"/>
      <w:bookmarkEnd w:id="1"/>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9C36E7" w14:textId="77777777" w:rsidR="00725C3F" w:rsidRDefault="00725C3F" w:rsidP="007902EA">
      <w:pPr>
        <w:spacing w:after="0" w:line="240" w:lineRule="auto"/>
      </w:pPr>
      <w:r>
        <w:separator/>
      </w:r>
    </w:p>
  </w:endnote>
  <w:endnote w:type="continuationSeparator" w:id="0">
    <w:p w14:paraId="755D5EC1" w14:textId="77777777" w:rsidR="00725C3F" w:rsidRDefault="00725C3F"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EA258CC" w:rsidR="004A3BD8" w:rsidRDefault="004A3BD8">
        <w:pPr>
          <w:pStyle w:val="Footer"/>
          <w:jc w:val="right"/>
        </w:pPr>
        <w:r>
          <w:fldChar w:fldCharType="begin"/>
        </w:r>
        <w:r>
          <w:instrText xml:space="preserve"> PAGE   \* MERGEFORMAT </w:instrText>
        </w:r>
        <w:r>
          <w:fldChar w:fldCharType="separate"/>
        </w:r>
        <w:r w:rsidR="00430663">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515064" w14:textId="77777777" w:rsidR="00725C3F" w:rsidRDefault="00725C3F" w:rsidP="007902EA">
      <w:pPr>
        <w:spacing w:after="0" w:line="240" w:lineRule="auto"/>
      </w:pPr>
      <w:r>
        <w:separator/>
      </w:r>
    </w:p>
  </w:footnote>
  <w:footnote w:type="continuationSeparator" w:id="0">
    <w:p w14:paraId="3E1B0E73" w14:textId="77777777" w:rsidR="00725C3F" w:rsidRDefault="00725C3F"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0F38"/>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05C36"/>
    <w:rsid w:val="00110CCE"/>
    <w:rsid w:val="00113418"/>
    <w:rsid w:val="00115145"/>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3A41"/>
    <w:rsid w:val="001B6A42"/>
    <w:rsid w:val="001B6BD5"/>
    <w:rsid w:val="001B740A"/>
    <w:rsid w:val="001B75E0"/>
    <w:rsid w:val="001B7903"/>
    <w:rsid w:val="001C112D"/>
    <w:rsid w:val="001C2BF2"/>
    <w:rsid w:val="001C7577"/>
    <w:rsid w:val="001D3B12"/>
    <w:rsid w:val="001D63C9"/>
    <w:rsid w:val="001E0606"/>
    <w:rsid w:val="001E1EE2"/>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65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E60A3"/>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6D71"/>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285"/>
    <w:rsid w:val="00410EC6"/>
    <w:rsid w:val="0041258C"/>
    <w:rsid w:val="004235BE"/>
    <w:rsid w:val="00430663"/>
    <w:rsid w:val="00430AF7"/>
    <w:rsid w:val="00431665"/>
    <w:rsid w:val="00431B3C"/>
    <w:rsid w:val="004375BF"/>
    <w:rsid w:val="00442F86"/>
    <w:rsid w:val="0044376C"/>
    <w:rsid w:val="004446E6"/>
    <w:rsid w:val="00446516"/>
    <w:rsid w:val="00452128"/>
    <w:rsid w:val="004526FA"/>
    <w:rsid w:val="00452DEA"/>
    <w:rsid w:val="004533A4"/>
    <w:rsid w:val="00456D37"/>
    <w:rsid w:val="00457067"/>
    <w:rsid w:val="00462CA0"/>
    <w:rsid w:val="0046501B"/>
    <w:rsid w:val="00466D17"/>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B3F14"/>
    <w:rsid w:val="005C14A4"/>
    <w:rsid w:val="005C490D"/>
    <w:rsid w:val="005D2771"/>
    <w:rsid w:val="005D3B83"/>
    <w:rsid w:val="005E05B1"/>
    <w:rsid w:val="005E130F"/>
    <w:rsid w:val="005E1A27"/>
    <w:rsid w:val="005E5237"/>
    <w:rsid w:val="005F3357"/>
    <w:rsid w:val="006005A1"/>
    <w:rsid w:val="00610FC8"/>
    <w:rsid w:val="00615BD2"/>
    <w:rsid w:val="00626BAE"/>
    <w:rsid w:val="00632910"/>
    <w:rsid w:val="00633210"/>
    <w:rsid w:val="00633F4A"/>
    <w:rsid w:val="00634B58"/>
    <w:rsid w:val="006352D2"/>
    <w:rsid w:val="00642E7E"/>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1E32"/>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25C3F"/>
    <w:rsid w:val="007309AA"/>
    <w:rsid w:val="00734570"/>
    <w:rsid w:val="00735828"/>
    <w:rsid w:val="00764A65"/>
    <w:rsid w:val="007715BA"/>
    <w:rsid w:val="00772078"/>
    <w:rsid w:val="007754D2"/>
    <w:rsid w:val="007778CE"/>
    <w:rsid w:val="0078241F"/>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269F8"/>
    <w:rsid w:val="00833770"/>
    <w:rsid w:val="0083614B"/>
    <w:rsid w:val="008374C0"/>
    <w:rsid w:val="008401B6"/>
    <w:rsid w:val="008421EC"/>
    <w:rsid w:val="008473E6"/>
    <w:rsid w:val="008473F3"/>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1F9"/>
    <w:rsid w:val="00954423"/>
    <w:rsid w:val="00954527"/>
    <w:rsid w:val="009567A7"/>
    <w:rsid w:val="00957E8C"/>
    <w:rsid w:val="009621F5"/>
    <w:rsid w:val="009634B1"/>
    <w:rsid w:val="0097192A"/>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B7EEF"/>
    <w:rsid w:val="009C51A6"/>
    <w:rsid w:val="009C5EE2"/>
    <w:rsid w:val="009C7B5B"/>
    <w:rsid w:val="009D07D1"/>
    <w:rsid w:val="009D5E96"/>
    <w:rsid w:val="009D6E01"/>
    <w:rsid w:val="009D6EEF"/>
    <w:rsid w:val="009D733B"/>
    <w:rsid w:val="009E04D6"/>
    <w:rsid w:val="009E3DB8"/>
    <w:rsid w:val="009F003A"/>
    <w:rsid w:val="009F05A7"/>
    <w:rsid w:val="009F0B8A"/>
    <w:rsid w:val="009F350D"/>
    <w:rsid w:val="009F3DE6"/>
    <w:rsid w:val="009F41E3"/>
    <w:rsid w:val="009F4DC4"/>
    <w:rsid w:val="00A0023E"/>
    <w:rsid w:val="00A035A1"/>
    <w:rsid w:val="00A0388F"/>
    <w:rsid w:val="00A03FB3"/>
    <w:rsid w:val="00A1171F"/>
    <w:rsid w:val="00A117DC"/>
    <w:rsid w:val="00A11F8F"/>
    <w:rsid w:val="00A167BC"/>
    <w:rsid w:val="00A21D86"/>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549"/>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3B3C"/>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67E9"/>
    <w:rsid w:val="00B97F4F"/>
    <w:rsid w:val="00BB0F01"/>
    <w:rsid w:val="00BB10E9"/>
    <w:rsid w:val="00BC0D45"/>
    <w:rsid w:val="00BC364F"/>
    <w:rsid w:val="00BE0965"/>
    <w:rsid w:val="00BE187B"/>
    <w:rsid w:val="00BE1A34"/>
    <w:rsid w:val="00BE3060"/>
    <w:rsid w:val="00BE4678"/>
    <w:rsid w:val="00BF5EFE"/>
    <w:rsid w:val="00C01AD5"/>
    <w:rsid w:val="00C01CD2"/>
    <w:rsid w:val="00C021B6"/>
    <w:rsid w:val="00C04F30"/>
    <w:rsid w:val="00C06F22"/>
    <w:rsid w:val="00C12270"/>
    <w:rsid w:val="00C14986"/>
    <w:rsid w:val="00C14D7A"/>
    <w:rsid w:val="00C21B8B"/>
    <w:rsid w:val="00C32F5D"/>
    <w:rsid w:val="00C33D82"/>
    <w:rsid w:val="00C3506D"/>
    <w:rsid w:val="00C406C8"/>
    <w:rsid w:val="00C40C8C"/>
    <w:rsid w:val="00C41C03"/>
    <w:rsid w:val="00C42A9C"/>
    <w:rsid w:val="00C47B05"/>
    <w:rsid w:val="00C55BCF"/>
    <w:rsid w:val="00C60E56"/>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3B57"/>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0DA7"/>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6BAE"/>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CBF57-7806-4B58-9339-93400FF69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1813</TotalTime>
  <Pages>6</Pages>
  <Words>1271</Words>
  <Characters>7247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287</cp:revision>
  <cp:lastPrinted>2015-07-27T06:36:00Z</cp:lastPrinted>
  <dcterms:created xsi:type="dcterms:W3CDTF">2017-02-28T15:04:00Z</dcterms:created>
  <dcterms:modified xsi:type="dcterms:W3CDTF">2023-06-08T10:57:00Z</dcterms:modified>
</cp:coreProperties>
</file>