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413BD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6302C96E" w:rsidR="009815C7" w:rsidRPr="007B0071" w:rsidRDefault="006A48B6" w:rsidP="00B35ADD">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602F30">
        <w:rPr>
          <w:rFonts w:ascii="Sylfaen" w:hAnsi="Sylfaen" w:cs="Sylfaen"/>
          <w:b/>
          <w:lang w:val="ka-GE"/>
        </w:rPr>
        <w:t>რამოდენიმე ქუჩ</w:t>
      </w:r>
      <w:r w:rsidR="0031635B">
        <w:rPr>
          <w:rFonts w:ascii="Sylfaen" w:hAnsi="Sylfaen" w:cs="Sylfaen"/>
          <w:b/>
          <w:lang w:val="ka-GE"/>
        </w:rPr>
        <w:t>აზე</w:t>
      </w:r>
      <w:r w:rsidR="0031211A" w:rsidRPr="0031211A">
        <w:rPr>
          <w:rFonts w:ascii="Sylfaen" w:hAnsi="Sylfaen" w:cs="Sylfaen"/>
          <w:b/>
          <w:lang w:val="ka-GE"/>
        </w:rPr>
        <w:t xml:space="preserve"> </w:t>
      </w:r>
      <w:r w:rsidR="00233EB4">
        <w:rPr>
          <w:rFonts w:ascii="Sylfaen" w:hAnsi="Sylfaen" w:cs="Sylfaen"/>
          <w:b/>
          <w:lang w:val="ka-GE"/>
        </w:rPr>
        <w:t>ურდულ</w:t>
      </w:r>
      <w:r w:rsidR="0031635B">
        <w:rPr>
          <w:rFonts w:ascii="Sylfaen" w:hAnsi="Sylfaen" w:cs="Sylfaen"/>
          <w:b/>
          <w:lang w:val="ka-GE"/>
        </w:rPr>
        <w:t>ებ</w:t>
      </w:r>
      <w:r w:rsidR="00233EB4">
        <w:rPr>
          <w:rFonts w:ascii="Sylfaen" w:hAnsi="Sylfaen" w:cs="Sylfaen"/>
          <w:b/>
          <w:lang w:val="ka-GE"/>
        </w:rPr>
        <w:t>ის კვა</w:t>
      </w:r>
      <w:r w:rsidR="00A0184D">
        <w:rPr>
          <w:rFonts w:ascii="Sylfaen" w:hAnsi="Sylfaen" w:cs="Sylfaen"/>
          <w:b/>
          <w:lang w:val="ka-GE"/>
        </w:rPr>
        <w:t>ნძების</w:t>
      </w:r>
      <w:r w:rsidR="00B35ADD">
        <w:rPr>
          <w:rFonts w:ascii="Sylfaen" w:hAnsi="Sylfaen" w:cs="Sylfaen"/>
          <w:b/>
          <w:lang w:val="ka-GE"/>
        </w:rPr>
        <w:t xml:space="preserve"> მოწყობის </w:t>
      </w:r>
      <w:r w:rsidR="00AD6DC6">
        <w:rPr>
          <w:rFonts w:ascii="Sylfaen" w:hAnsi="Sylfaen" w:cs="Sylfaen"/>
          <w:b/>
        </w:rPr>
        <w:t xml:space="preserve">(3 </w:t>
      </w:r>
      <w:r w:rsidR="00AD6DC6">
        <w:rPr>
          <w:rFonts w:ascii="Sylfaen" w:hAnsi="Sylfaen" w:cs="Sylfaen"/>
          <w:b/>
          <w:lang w:val="ka-GE"/>
        </w:rPr>
        <w:t>ლოტი</w:t>
      </w:r>
      <w:r w:rsidR="00AD6DC6">
        <w:rPr>
          <w:rFonts w:ascii="Sylfaen" w:hAnsi="Sylfaen" w:cs="Sylfaen"/>
          <w:b/>
        </w:rPr>
        <w:t>)</w:t>
      </w:r>
      <w:r w:rsidR="00AD6DC6">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59174C48" w:rsidR="007D73CE" w:rsidRDefault="007D73CE" w:rsidP="00B35ADD">
      <w:pPr>
        <w:spacing w:after="0" w:line="240" w:lineRule="auto"/>
        <w:jc w:val="center"/>
        <w:rPr>
          <w:rFonts w:ascii="Sylfaen" w:hAnsi="Sylfaen" w:cs="Sylfaen"/>
          <w:b/>
          <w:lang w:val="ka-GE"/>
        </w:rPr>
      </w:pPr>
    </w:p>
    <w:p w14:paraId="6DD64FE1" w14:textId="77777777" w:rsidR="00602F30" w:rsidRPr="00B35ADD" w:rsidRDefault="00602F30" w:rsidP="00B35ADD">
      <w:pPr>
        <w:spacing w:after="0" w:line="240" w:lineRule="auto"/>
        <w:jc w:val="center"/>
        <w:rPr>
          <w:rFonts w:ascii="Sylfaen" w:hAnsi="Sylfaen" w:cs="Sylfaen"/>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3D45EEF1" w:rsidR="0041197E" w:rsidRDefault="0041197E" w:rsidP="00665C42">
      <w:pPr>
        <w:spacing w:after="0" w:line="360" w:lineRule="auto"/>
        <w:jc w:val="center"/>
        <w:rPr>
          <w:rFonts w:ascii="Sylfaen" w:hAnsi="Sylfaen"/>
          <w:b/>
          <w:lang w:val="ka-GE"/>
        </w:rPr>
      </w:pPr>
    </w:p>
    <w:p w14:paraId="3EEC58DC" w14:textId="69B9A65E" w:rsidR="00B35ADD" w:rsidRDefault="00B35ADD" w:rsidP="00665C42">
      <w:pPr>
        <w:spacing w:after="0" w:line="360" w:lineRule="auto"/>
        <w:jc w:val="center"/>
        <w:rPr>
          <w:rFonts w:ascii="Sylfaen" w:hAnsi="Sylfaen"/>
          <w:b/>
          <w:lang w:val="ka-GE"/>
        </w:rPr>
      </w:pPr>
    </w:p>
    <w:p w14:paraId="12304D33" w14:textId="77777777" w:rsidR="00602F30" w:rsidRPr="00B35ADD" w:rsidRDefault="00602F30" w:rsidP="00665C42">
      <w:pPr>
        <w:spacing w:after="0" w:line="360" w:lineRule="auto"/>
        <w:jc w:val="center"/>
        <w:rPr>
          <w:rFonts w:ascii="Sylfaen" w:hAnsi="Sylfaen"/>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2AE67637" w14:textId="7B98437A" w:rsidR="00BA7988"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1635B" w:rsidRPr="0031635B">
        <w:rPr>
          <w:rFonts w:ascii="Sylfaen" w:hAnsi="Sylfaen" w:cs="Sylfaen"/>
          <w:lang w:val="ka-GE"/>
        </w:rPr>
        <w:t xml:space="preserve">ქ. რუსთავში, რამოდენიმე ქუჩაზე ურდულების კვანძების მოწყობის </w:t>
      </w:r>
      <w:r w:rsidR="00602F30">
        <w:rPr>
          <w:rFonts w:ascii="Sylfaen" w:hAnsi="Sylfaen" w:cs="Sylfaen"/>
          <w:lang w:val="ka-GE"/>
        </w:rPr>
        <w:t>სამუშაოების შესყიდვ</w:t>
      </w:r>
      <w:r w:rsidR="008D3CB4">
        <w:rPr>
          <w:rFonts w:ascii="Sylfaen" w:hAnsi="Sylfaen" w:cs="Sylfaen"/>
          <w:lang w:val="ka-GE"/>
        </w:rPr>
        <w:t>აზე.</w:t>
      </w:r>
    </w:p>
    <w:p w14:paraId="0353AF42" w14:textId="3B579B1D" w:rsidR="001B055A" w:rsidRDefault="008D3CB4" w:rsidP="001B055A">
      <w:pPr>
        <w:spacing w:after="0" w:line="240" w:lineRule="auto"/>
        <w:jc w:val="both"/>
        <w:rPr>
          <w:rFonts w:ascii="Sylfaen" w:hAnsi="Sylfaen" w:cs="Sylfaen"/>
          <w:lang w:val="ka-GE"/>
        </w:rPr>
      </w:pPr>
      <w:r>
        <w:rPr>
          <w:rFonts w:ascii="Sylfaen" w:hAnsi="Sylfaen" w:cs="Sylfaen"/>
          <w:lang w:val="ka-GE"/>
        </w:rPr>
        <w:t xml:space="preserve"> </w:t>
      </w:r>
    </w:p>
    <w:p w14:paraId="75ADA3FA" w14:textId="132F326A" w:rsidR="00BA7988" w:rsidRPr="00BA7988" w:rsidRDefault="00BA7988" w:rsidP="00BA7988">
      <w:pPr>
        <w:spacing w:after="0" w:line="360" w:lineRule="auto"/>
        <w:ind w:firstLine="360"/>
        <w:jc w:val="both"/>
        <w:rPr>
          <w:rFonts w:ascii="Sylfaen" w:hAnsi="Sylfaen"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w:t>
      </w:r>
      <w:r w:rsidRPr="003B7F34">
        <w:rPr>
          <w:rFonts w:ascii="Sylfaen" w:hAnsi="Sylfaen" w:cs="Sylfaen"/>
          <w:b/>
          <w:lang w:val="ka-GE"/>
        </w:rPr>
        <w:t>დება</w:t>
      </w:r>
      <w:r w:rsidRPr="003B7F34">
        <w:rPr>
          <w:rFonts w:asciiTheme="minorHAnsi" w:hAnsiTheme="minorHAnsi" w:cstheme="minorHAnsi"/>
          <w:b/>
          <w:lang w:val="ka-GE"/>
        </w:rPr>
        <w:t xml:space="preserve"> </w:t>
      </w:r>
      <w:r w:rsidR="001838C6">
        <w:rPr>
          <w:rFonts w:ascii="Sylfaen" w:hAnsi="Sylfaen" w:cstheme="minorHAnsi"/>
          <w:b/>
          <w:lang w:val="ka-GE"/>
        </w:rPr>
        <w:t>5</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4A2310FB" w14:textId="117FB5BF" w:rsidR="00233EB4" w:rsidRDefault="001838C6" w:rsidP="001838C6">
      <w:pPr>
        <w:pStyle w:val="ListParagraph"/>
        <w:numPr>
          <w:ilvl w:val="0"/>
          <w:numId w:val="49"/>
        </w:numPr>
        <w:spacing w:after="0" w:line="240" w:lineRule="auto"/>
        <w:jc w:val="both"/>
        <w:rPr>
          <w:rFonts w:ascii="Sylfaen" w:hAnsi="Sylfaen" w:cs="Sylfaen"/>
          <w:b/>
          <w:u w:val="single"/>
          <w:lang w:val="ka-GE"/>
        </w:rPr>
      </w:pPr>
      <w:r w:rsidRPr="001838C6">
        <w:rPr>
          <w:rFonts w:ascii="Sylfaen" w:hAnsi="Sylfaen" w:cs="Sylfaen"/>
          <w:b/>
          <w:u w:val="single"/>
          <w:lang w:val="ka-GE"/>
        </w:rPr>
        <w:t>კლდიაშვილის ქ.21-ის მიმდებარედ d=200 მმ  ურდულის კვანძის მოწყობა</w:t>
      </w:r>
      <w:r w:rsidR="00233EB4">
        <w:rPr>
          <w:rFonts w:ascii="Sylfaen" w:hAnsi="Sylfaen" w:cs="Sylfaen"/>
          <w:b/>
          <w:u w:val="single"/>
          <w:lang w:val="ka-GE"/>
        </w:rPr>
        <w:t>.</w:t>
      </w:r>
    </w:p>
    <w:p w14:paraId="6876EF92" w14:textId="4425DDCA" w:rsidR="00F2714E" w:rsidRPr="00F2714E" w:rsidRDefault="001838C6" w:rsidP="001838C6">
      <w:pPr>
        <w:pStyle w:val="ListParagraph"/>
        <w:numPr>
          <w:ilvl w:val="0"/>
          <w:numId w:val="49"/>
        </w:numPr>
        <w:spacing w:after="0" w:line="240" w:lineRule="auto"/>
        <w:jc w:val="both"/>
        <w:rPr>
          <w:rFonts w:ascii="Sylfaen" w:hAnsi="Sylfaen" w:cs="Sylfaen"/>
          <w:b/>
          <w:u w:val="single"/>
          <w:lang w:val="ka-GE"/>
        </w:rPr>
      </w:pPr>
      <w:r w:rsidRPr="001838C6">
        <w:rPr>
          <w:rFonts w:ascii="Sylfaen" w:hAnsi="Sylfaen" w:cs="Sylfaen"/>
          <w:b/>
          <w:u w:val="single"/>
          <w:lang w:val="ka-GE"/>
        </w:rPr>
        <w:t>ნიშნიანიძის კვეთაზე იალღუჯისკენ მიმავალზე დ300 მმ   ურდულის კვანძის მოწყობა</w:t>
      </w:r>
      <w:r w:rsidR="00F2714E" w:rsidRPr="00F2714E">
        <w:rPr>
          <w:rFonts w:ascii="Sylfaen" w:hAnsi="Sylfaen" w:cs="Sylfaen"/>
          <w:b/>
          <w:u w:val="single"/>
          <w:lang w:val="ka-GE"/>
        </w:rPr>
        <w:t>.</w:t>
      </w:r>
    </w:p>
    <w:p w14:paraId="35D1A734" w14:textId="5707231F" w:rsidR="00F2714E" w:rsidRPr="00F2714E" w:rsidRDefault="001838C6" w:rsidP="001838C6">
      <w:pPr>
        <w:pStyle w:val="ListParagraph"/>
        <w:numPr>
          <w:ilvl w:val="0"/>
          <w:numId w:val="49"/>
        </w:numPr>
        <w:spacing w:after="0" w:line="240" w:lineRule="auto"/>
        <w:jc w:val="both"/>
        <w:rPr>
          <w:rFonts w:ascii="Sylfaen" w:hAnsi="Sylfaen" w:cs="Sylfaen"/>
          <w:b/>
          <w:u w:val="single"/>
          <w:lang w:val="ka-GE"/>
        </w:rPr>
      </w:pPr>
      <w:r w:rsidRPr="001838C6">
        <w:rPr>
          <w:rFonts w:ascii="Sylfaen" w:hAnsi="Sylfaen" w:cs="Sylfaen"/>
          <w:b/>
          <w:u w:val="single"/>
          <w:lang w:val="ka-GE"/>
        </w:rPr>
        <w:t>იალღუჯის შემავსებლიდან მედიცინის ცენტრის კვების  ქსელზე d=100 მმ ურდულის კვანძის მოწყობა</w:t>
      </w:r>
      <w:r w:rsidR="00233EB4">
        <w:rPr>
          <w:rFonts w:ascii="Sylfaen" w:hAnsi="Sylfaen" w:cs="Sylfaen"/>
          <w:b/>
          <w:u w:val="single"/>
          <w:lang w:val="ka-GE"/>
        </w:rPr>
        <w:t>.</w:t>
      </w:r>
    </w:p>
    <w:p w14:paraId="5A5DD9FC" w14:textId="5916F785" w:rsidR="00BA7988" w:rsidRDefault="001838C6" w:rsidP="001838C6">
      <w:pPr>
        <w:pStyle w:val="ListParagraph"/>
        <w:numPr>
          <w:ilvl w:val="0"/>
          <w:numId w:val="49"/>
        </w:numPr>
        <w:spacing w:after="0" w:line="240" w:lineRule="auto"/>
        <w:jc w:val="both"/>
        <w:rPr>
          <w:rFonts w:ascii="Sylfaen" w:hAnsi="Sylfaen" w:cs="Sylfaen"/>
          <w:b/>
          <w:u w:val="single"/>
          <w:lang w:val="ka-GE"/>
        </w:rPr>
      </w:pPr>
      <w:r w:rsidRPr="001838C6">
        <w:rPr>
          <w:rFonts w:ascii="Sylfaen" w:hAnsi="Sylfaen" w:cs="Sylfaen"/>
          <w:b/>
          <w:u w:val="single"/>
          <w:lang w:val="ka-GE"/>
        </w:rPr>
        <w:t>პარკის განშტორბის და 500ანის არეალის გამოყოფა პარკის ტერიტორიაზე d=100 მმ ურდულის კვანძის მოწყობა</w:t>
      </w:r>
      <w:r w:rsidR="00233EB4">
        <w:rPr>
          <w:rFonts w:ascii="Sylfaen" w:hAnsi="Sylfaen" w:cs="Sylfaen"/>
          <w:b/>
          <w:u w:val="single"/>
          <w:lang w:val="ka-GE"/>
        </w:rPr>
        <w:t>.</w:t>
      </w:r>
    </w:p>
    <w:p w14:paraId="61228E18" w14:textId="21F8D3BC" w:rsidR="001838C6" w:rsidRDefault="001838C6" w:rsidP="001838C6">
      <w:pPr>
        <w:pStyle w:val="ListParagraph"/>
        <w:numPr>
          <w:ilvl w:val="0"/>
          <w:numId w:val="49"/>
        </w:numPr>
        <w:spacing w:after="0" w:line="240" w:lineRule="auto"/>
        <w:jc w:val="both"/>
        <w:rPr>
          <w:rFonts w:ascii="Sylfaen" w:hAnsi="Sylfaen" w:cs="Sylfaen"/>
          <w:b/>
          <w:u w:val="single"/>
          <w:lang w:val="ka-GE"/>
        </w:rPr>
      </w:pPr>
      <w:r w:rsidRPr="001838C6">
        <w:rPr>
          <w:rFonts w:ascii="Sylfaen" w:hAnsi="Sylfaen" w:cs="Sylfaen"/>
          <w:b/>
          <w:u w:val="single"/>
          <w:lang w:val="ka-GE"/>
        </w:rPr>
        <w:t>რესტორან რიყესთან დ200 მმ ურდულის კვანძის მოწყობა</w:t>
      </w:r>
      <w:r>
        <w:rPr>
          <w:rFonts w:ascii="Sylfaen" w:hAnsi="Sylfaen" w:cs="Sylfaen"/>
          <w:b/>
          <w:u w:val="single"/>
        </w:rPr>
        <w:t>.</w:t>
      </w:r>
    </w:p>
    <w:p w14:paraId="763D4BE3" w14:textId="77777777" w:rsidR="001838C6" w:rsidRPr="001838C6" w:rsidRDefault="001838C6" w:rsidP="001838C6">
      <w:pPr>
        <w:spacing w:after="0" w:line="240" w:lineRule="auto"/>
        <w:jc w:val="both"/>
        <w:rPr>
          <w:rFonts w:ascii="Sylfaen" w:hAnsi="Sylfaen" w:cs="Sylfaen"/>
          <w:b/>
          <w:u w:val="single"/>
          <w:lang w:val="ka-GE"/>
        </w:rPr>
      </w:pPr>
    </w:p>
    <w:p w14:paraId="581BD8C0" w14:textId="77777777" w:rsidR="00F2714E" w:rsidRPr="00BA7988" w:rsidRDefault="00F2714E" w:rsidP="00F2714E">
      <w:pPr>
        <w:pStyle w:val="ListParagraph"/>
        <w:spacing w:after="0" w:line="240" w:lineRule="auto"/>
        <w:ind w:left="1440"/>
        <w:jc w:val="both"/>
        <w:rPr>
          <w:rFonts w:ascii="Sylfaen" w:hAnsi="Sylfaen" w:cs="Sylfaen"/>
          <w:b/>
          <w:u w:val="single"/>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AFC9A3C" w:rsidR="00DB5C8D" w:rsidRPr="00A47110" w:rsidRDefault="0031635B" w:rsidP="00696A50">
      <w:pPr>
        <w:spacing w:after="0" w:line="240" w:lineRule="auto"/>
        <w:jc w:val="both"/>
        <w:rPr>
          <w:rFonts w:ascii="Sylfaen" w:hAnsi="Sylfaen" w:cs="Sylfaen"/>
          <w:lang w:val="ka-GE"/>
        </w:rPr>
      </w:pPr>
      <w:r w:rsidRPr="0031635B">
        <w:rPr>
          <w:rFonts w:ascii="Sylfaen" w:hAnsi="Sylfaen" w:cs="Sylfaen"/>
          <w:lang w:val="ka-GE"/>
        </w:rPr>
        <w:t xml:space="preserve">ქ. რუსთავში, რამოდენიმე ქუჩაზე ურდულების კვანძების მოწყობის </w:t>
      </w:r>
      <w:r w:rsidR="00602F30" w:rsidRPr="00602F30">
        <w:rPr>
          <w:rFonts w:ascii="Sylfaen" w:hAnsi="Sylfaen" w:cs="Sylfaen"/>
          <w:lang w:val="ka-GE"/>
        </w:rPr>
        <w:t>სამუშაოების შესყიდვა</w:t>
      </w:r>
      <w:r w:rsidR="00A47110">
        <w:rPr>
          <w:rFonts w:ascii="Sylfaen" w:hAnsi="Sylfaen" w:cs="Sylfaen"/>
          <w:lang w:val="ka-GE"/>
        </w:rPr>
        <w:t xml:space="preserve"> </w:t>
      </w:r>
      <w:r w:rsidR="00185431">
        <w:rPr>
          <w:rFonts w:ascii="Sylfaen" w:hAnsi="Sylfaen" w:cs="Sylfaen"/>
          <w:lang w:val="ka-GE"/>
        </w:rPr>
        <w:t>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bookmarkStart w:id="0" w:name="_GoBack"/>
      <w:bookmarkEnd w:id="0"/>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lastRenderedPageBreak/>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696A50" w:rsidRDefault="00185431" w:rsidP="0041197E">
      <w:pPr>
        <w:jc w:val="both"/>
        <w:rPr>
          <w:rFonts w:ascii="Sylfaen" w:hAnsi="Sylfaen"/>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61281BAB"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p w14:paraId="5ABA58FE" w14:textId="77777777" w:rsidR="00A47110" w:rsidRPr="0044376C" w:rsidRDefault="00A47110" w:rsidP="0044376C">
      <w:pPr>
        <w:spacing w:after="0" w:line="360" w:lineRule="auto"/>
        <w:jc w:val="both"/>
        <w:rPr>
          <w:rFonts w:ascii="Sylfaen" w:hAnsi="Sylfaen" w:cs="Sylfaen"/>
          <w:lang w:val="ka-GE"/>
        </w:rPr>
      </w:pPr>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137391"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9A269D">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Pr>
          <w:rFonts w:ascii="Sylfaen" w:hAnsi="Sylfaen"/>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9373C96"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lastRenderedPageBreak/>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A47110">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5A17D7">
        <w:rPr>
          <w:rFonts w:ascii="Sylfaen" w:hAnsi="Sylfaen" w:cs="Sylfaen"/>
          <w:b/>
          <w:sz w:val="20"/>
          <w:szCs w:val="20"/>
          <w:lang w:val="ka-GE"/>
        </w:rPr>
        <w:t>20</w:t>
      </w:r>
      <w:r w:rsidR="00A47110">
        <w:rPr>
          <w:rFonts w:ascii="Sylfaen" w:hAnsi="Sylfaen" w:cs="Sylfaen"/>
          <w:b/>
          <w:sz w:val="20"/>
          <w:szCs w:val="20"/>
          <w:lang w:val="ka-GE"/>
        </w:rPr>
        <w:t xml:space="preserve"> </w:t>
      </w:r>
      <w:r w:rsidR="004A5CF5">
        <w:rPr>
          <w:rFonts w:ascii="Sylfaen" w:hAnsi="Sylfaen" w:cs="Sylfaen"/>
          <w:b/>
          <w:sz w:val="20"/>
          <w:szCs w:val="20"/>
          <w:lang w:val="ka-GE"/>
        </w:rPr>
        <w:t>ივნისი</w:t>
      </w:r>
      <w:r w:rsidRPr="006E65AF">
        <w:rPr>
          <w:rFonts w:ascii="Sylfaen" w:hAnsi="Sylfaen" w:cs="Sylfaen"/>
          <w:b/>
          <w:sz w:val="20"/>
          <w:szCs w:val="20"/>
          <w:lang w:val="ka-GE"/>
        </w:rPr>
        <w:t>,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55A69523" w:rsidR="00696A50" w:rsidRPr="007C0AE6" w:rsidRDefault="007C0AE6" w:rsidP="00696A50">
      <w:pPr>
        <w:spacing w:after="0"/>
        <w:jc w:val="both"/>
        <w:rPr>
          <w:rFonts w:ascii="Sylfaen" w:hAnsi="Sylfaen"/>
          <w:sz w:val="18"/>
          <w:lang w:val="ka-GE"/>
        </w:rPr>
      </w:pPr>
      <w:r>
        <w:rPr>
          <w:rFonts w:ascii="Sylfaen" w:hAnsi="Sylfaen"/>
          <w:lang w:val="ka-GE"/>
        </w:rPr>
        <w:t>თეიმურაზ ჯანელიძე, მობ: +995 591 405 840</w:t>
      </w:r>
      <w:r w:rsidR="006E65AF" w:rsidRPr="006E65AF">
        <w:rPr>
          <w:rFonts w:ascii="Sylfaen" w:hAnsi="Sylfaen"/>
          <w:lang w:val="ka-GE"/>
        </w:rPr>
        <w:t xml:space="preserve">, E-mail: </w:t>
      </w:r>
      <w:hyperlink r:id="rId11" w:history="1">
        <w:r w:rsidRPr="007C0AE6">
          <w:rPr>
            <w:rStyle w:val="Hyperlink"/>
            <w:rFonts w:ascii="Sylfaen" w:hAnsi="Sylfaen"/>
            <w:lang w:val="ka-GE"/>
          </w:rPr>
          <w:t>tjanelidze@gwp.ge</w:t>
        </w:r>
      </w:hyperlink>
      <w:r>
        <w:rPr>
          <w:lang w:val="ka-GE"/>
        </w:rPr>
        <w:t xml:space="preserve"> </w:t>
      </w:r>
    </w:p>
    <w:p w14:paraId="62E2BBBD" w14:textId="642CC98B" w:rsidR="004526FA" w:rsidRDefault="004526FA" w:rsidP="00696A50">
      <w:pPr>
        <w:spacing w:after="0"/>
        <w:jc w:val="both"/>
        <w:rPr>
          <w:rFonts w:ascii="Sylfaen" w:hAnsi="Sylfaen"/>
          <w:b/>
          <w:lang w:val="ka-GE"/>
        </w:rPr>
      </w:pPr>
    </w:p>
    <w:p w14:paraId="253CC013" w14:textId="6EE54A0C" w:rsidR="006E65AF" w:rsidRDefault="006E65AF" w:rsidP="00696A50">
      <w:pPr>
        <w:spacing w:after="0"/>
        <w:jc w:val="both"/>
        <w:rPr>
          <w:rFonts w:ascii="Sylfaen" w:hAnsi="Sylfaen"/>
          <w:b/>
          <w:lang w:val="ka-GE"/>
        </w:rPr>
      </w:pPr>
    </w:p>
    <w:p w14:paraId="6D56910A" w14:textId="34CD56A0" w:rsidR="006E65AF" w:rsidRDefault="006E65AF" w:rsidP="00696A50">
      <w:pPr>
        <w:spacing w:after="0"/>
        <w:jc w:val="both"/>
        <w:rPr>
          <w:rFonts w:ascii="Sylfaen" w:hAnsi="Sylfaen"/>
          <w:b/>
          <w:lang w:val="ka-GE"/>
        </w:rPr>
      </w:pPr>
    </w:p>
    <w:p w14:paraId="44810B25" w14:textId="704146F8" w:rsidR="006E65AF" w:rsidRDefault="006E65AF" w:rsidP="00696A50">
      <w:pPr>
        <w:spacing w:after="0"/>
        <w:jc w:val="both"/>
        <w:rPr>
          <w:rFonts w:ascii="Sylfaen" w:hAnsi="Sylfaen"/>
          <w:b/>
          <w:lang w:val="ka-GE"/>
        </w:rPr>
      </w:pPr>
    </w:p>
    <w:p w14:paraId="134C875E" w14:textId="060F6CD0" w:rsidR="006E65AF" w:rsidRDefault="006E65AF" w:rsidP="00696A50">
      <w:pPr>
        <w:spacing w:after="0"/>
        <w:jc w:val="both"/>
        <w:rPr>
          <w:rFonts w:ascii="Sylfaen" w:hAnsi="Sylfaen"/>
          <w:b/>
          <w:lang w:val="ka-GE"/>
        </w:rPr>
      </w:pPr>
    </w:p>
    <w:p w14:paraId="18CE120D" w14:textId="4277DAC2" w:rsidR="006E65AF" w:rsidRDefault="006E65AF" w:rsidP="00696A50">
      <w:pPr>
        <w:spacing w:after="0"/>
        <w:jc w:val="both"/>
        <w:rPr>
          <w:rFonts w:ascii="Sylfaen" w:hAnsi="Sylfaen"/>
          <w:b/>
          <w:lang w:val="ka-GE"/>
        </w:rPr>
      </w:pPr>
    </w:p>
    <w:p w14:paraId="0B102224" w14:textId="0452E53F" w:rsidR="006E65AF" w:rsidRDefault="006E65AF" w:rsidP="00696A50">
      <w:pPr>
        <w:spacing w:after="0"/>
        <w:jc w:val="both"/>
        <w:rPr>
          <w:rFonts w:ascii="Sylfaen" w:hAnsi="Sylfaen"/>
          <w:b/>
          <w:lang w:val="ka-GE"/>
        </w:rPr>
      </w:pPr>
    </w:p>
    <w:p w14:paraId="7B316398" w14:textId="569BC2A8" w:rsidR="006E65AF" w:rsidRDefault="006E65AF" w:rsidP="00696A50">
      <w:pPr>
        <w:spacing w:after="0"/>
        <w:jc w:val="both"/>
        <w:rPr>
          <w:rFonts w:ascii="Sylfaen" w:hAnsi="Sylfaen"/>
          <w:b/>
          <w:lang w:val="ka-GE"/>
        </w:rPr>
      </w:pPr>
    </w:p>
    <w:p w14:paraId="308796E7" w14:textId="5760047C" w:rsidR="006E65AF" w:rsidRDefault="006E65AF" w:rsidP="00696A50">
      <w:pPr>
        <w:spacing w:after="0"/>
        <w:jc w:val="both"/>
        <w:rPr>
          <w:rFonts w:ascii="Sylfaen" w:hAnsi="Sylfaen"/>
          <w:b/>
          <w:lang w:val="ka-GE"/>
        </w:rPr>
      </w:pPr>
    </w:p>
    <w:p w14:paraId="1998E044" w14:textId="5A1AECC2" w:rsidR="006E65AF" w:rsidRDefault="006E65AF" w:rsidP="00696A50">
      <w:pPr>
        <w:spacing w:after="0"/>
        <w:jc w:val="both"/>
        <w:rPr>
          <w:rFonts w:ascii="Sylfaen" w:hAnsi="Sylfaen"/>
          <w:b/>
          <w:lang w:val="ka-GE"/>
        </w:rPr>
      </w:pPr>
    </w:p>
    <w:p w14:paraId="55F9A29F" w14:textId="77777777"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CC66E" w14:textId="77777777" w:rsidR="008D339E" w:rsidRDefault="008D339E" w:rsidP="007902EA">
      <w:pPr>
        <w:spacing w:after="0" w:line="240" w:lineRule="auto"/>
      </w:pPr>
      <w:r>
        <w:separator/>
      </w:r>
    </w:p>
  </w:endnote>
  <w:endnote w:type="continuationSeparator" w:id="0">
    <w:p w14:paraId="34E7AE65" w14:textId="77777777" w:rsidR="008D339E" w:rsidRDefault="008D339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A2B2220" w:rsidR="004A3BD8" w:rsidRDefault="004A3BD8">
        <w:pPr>
          <w:pStyle w:val="Footer"/>
          <w:jc w:val="right"/>
        </w:pPr>
        <w:r>
          <w:fldChar w:fldCharType="begin"/>
        </w:r>
        <w:r>
          <w:instrText xml:space="preserve"> PAGE   \* MERGEFORMAT </w:instrText>
        </w:r>
        <w:r>
          <w:fldChar w:fldCharType="separate"/>
        </w:r>
        <w:r w:rsidR="0031635B">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F482F" w14:textId="77777777" w:rsidR="008D339E" w:rsidRDefault="008D339E" w:rsidP="007902EA">
      <w:pPr>
        <w:spacing w:after="0" w:line="240" w:lineRule="auto"/>
      </w:pPr>
      <w:r>
        <w:separator/>
      </w:r>
    </w:p>
  </w:footnote>
  <w:footnote w:type="continuationSeparator" w:id="0">
    <w:p w14:paraId="3857E2AD" w14:textId="77777777" w:rsidR="008D339E" w:rsidRDefault="008D339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4EE27EE6"/>
    <w:multiLevelType w:val="hybridMultilevel"/>
    <w:tmpl w:val="4516E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7336EA4"/>
    <w:multiLevelType w:val="hybridMultilevel"/>
    <w:tmpl w:val="8FDC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BD812F8"/>
    <w:multiLevelType w:val="hybridMultilevel"/>
    <w:tmpl w:val="AD96F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6"/>
  </w:num>
  <w:num w:numId="5">
    <w:abstractNumId w:val="20"/>
  </w:num>
  <w:num w:numId="6">
    <w:abstractNumId w:val="5"/>
  </w:num>
  <w:num w:numId="7">
    <w:abstractNumId w:val="4"/>
  </w:num>
  <w:num w:numId="8">
    <w:abstractNumId w:val="35"/>
  </w:num>
  <w:num w:numId="9">
    <w:abstractNumId w:val="40"/>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6"/>
  </w:num>
  <w:num w:numId="19">
    <w:abstractNumId w:val="9"/>
  </w:num>
  <w:num w:numId="20">
    <w:abstractNumId w:val="2"/>
  </w:num>
  <w:num w:numId="21">
    <w:abstractNumId w:val="45"/>
  </w:num>
  <w:num w:numId="22">
    <w:abstractNumId w:val="47"/>
  </w:num>
  <w:num w:numId="23">
    <w:abstractNumId w:val="18"/>
  </w:num>
  <w:num w:numId="24">
    <w:abstractNumId w:val="39"/>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3"/>
  </w:num>
  <w:num w:numId="32">
    <w:abstractNumId w:val="33"/>
  </w:num>
  <w:num w:numId="33">
    <w:abstractNumId w:val="12"/>
  </w:num>
  <w:num w:numId="34">
    <w:abstractNumId w:val="6"/>
  </w:num>
  <w:num w:numId="35">
    <w:abstractNumId w:val="42"/>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4"/>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8"/>
  </w:num>
  <w:num w:numId="48">
    <w:abstractNumId w:val="25"/>
  </w:num>
  <w:num w:numId="49">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3FAF"/>
    <w:rsid w:val="00095224"/>
    <w:rsid w:val="000974B9"/>
    <w:rsid w:val="000A0D72"/>
    <w:rsid w:val="000A6D48"/>
    <w:rsid w:val="000B1C85"/>
    <w:rsid w:val="000B4C5E"/>
    <w:rsid w:val="000B5D0F"/>
    <w:rsid w:val="000C0C24"/>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38C6"/>
    <w:rsid w:val="00185431"/>
    <w:rsid w:val="00185C9D"/>
    <w:rsid w:val="00193E65"/>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3EB4"/>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35B"/>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4DAA"/>
    <w:rsid w:val="003A5D91"/>
    <w:rsid w:val="003B3E95"/>
    <w:rsid w:val="003B460D"/>
    <w:rsid w:val="003B5A5E"/>
    <w:rsid w:val="003C037E"/>
    <w:rsid w:val="003C568B"/>
    <w:rsid w:val="003C66BD"/>
    <w:rsid w:val="003C6F22"/>
    <w:rsid w:val="003D6473"/>
    <w:rsid w:val="003E15FA"/>
    <w:rsid w:val="003E3C89"/>
    <w:rsid w:val="003F370C"/>
    <w:rsid w:val="003F5521"/>
    <w:rsid w:val="003F699A"/>
    <w:rsid w:val="00410EC6"/>
    <w:rsid w:val="0041197E"/>
    <w:rsid w:val="0041258C"/>
    <w:rsid w:val="00413BDA"/>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5CF5"/>
    <w:rsid w:val="004A66FB"/>
    <w:rsid w:val="004A7C56"/>
    <w:rsid w:val="004B09C9"/>
    <w:rsid w:val="004B2C73"/>
    <w:rsid w:val="004B6BEC"/>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17D7"/>
    <w:rsid w:val="005A7247"/>
    <w:rsid w:val="005A798F"/>
    <w:rsid w:val="005B0D55"/>
    <w:rsid w:val="005C14A4"/>
    <w:rsid w:val="005D3B83"/>
    <w:rsid w:val="005E05B1"/>
    <w:rsid w:val="005E130F"/>
    <w:rsid w:val="005F3357"/>
    <w:rsid w:val="00602F30"/>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3CF"/>
    <w:rsid w:val="007C482E"/>
    <w:rsid w:val="007C4D48"/>
    <w:rsid w:val="007D0C6C"/>
    <w:rsid w:val="007D3F97"/>
    <w:rsid w:val="007D73CE"/>
    <w:rsid w:val="007E0304"/>
    <w:rsid w:val="007E1E28"/>
    <w:rsid w:val="007E2772"/>
    <w:rsid w:val="007F1D40"/>
    <w:rsid w:val="007F3AA0"/>
    <w:rsid w:val="007F4F2B"/>
    <w:rsid w:val="007F7ADB"/>
    <w:rsid w:val="008029E4"/>
    <w:rsid w:val="0081634F"/>
    <w:rsid w:val="00822939"/>
    <w:rsid w:val="008246F4"/>
    <w:rsid w:val="00824EDA"/>
    <w:rsid w:val="00833770"/>
    <w:rsid w:val="0083614B"/>
    <w:rsid w:val="008374C0"/>
    <w:rsid w:val="008401B6"/>
    <w:rsid w:val="008421EC"/>
    <w:rsid w:val="008473E6"/>
    <w:rsid w:val="00856ADB"/>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39E"/>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913"/>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184D"/>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110"/>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D6DC6"/>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5ADD"/>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C19"/>
    <w:rsid w:val="00B97F4F"/>
    <w:rsid w:val="00BA7988"/>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245F"/>
    <w:rsid w:val="00D86446"/>
    <w:rsid w:val="00D9334B"/>
    <w:rsid w:val="00D959AB"/>
    <w:rsid w:val="00D95A0F"/>
    <w:rsid w:val="00D96566"/>
    <w:rsid w:val="00DA4009"/>
    <w:rsid w:val="00DA5376"/>
    <w:rsid w:val="00DB3412"/>
    <w:rsid w:val="00DB4255"/>
    <w:rsid w:val="00DB4B6C"/>
    <w:rsid w:val="00DB4D6B"/>
    <w:rsid w:val="00DB5C8D"/>
    <w:rsid w:val="00DB77E8"/>
    <w:rsid w:val="00DC2AA1"/>
    <w:rsid w:val="00DC30DB"/>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14E"/>
    <w:rsid w:val="00F27A96"/>
    <w:rsid w:val="00F27D00"/>
    <w:rsid w:val="00F33E59"/>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anel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940E2-B698-457C-B60E-029E2872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7</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275</cp:revision>
  <cp:lastPrinted>2015-07-27T06:36:00Z</cp:lastPrinted>
  <dcterms:created xsi:type="dcterms:W3CDTF">2017-02-28T15:04:00Z</dcterms:created>
  <dcterms:modified xsi:type="dcterms:W3CDTF">2023-06-15T11:10:00Z</dcterms:modified>
</cp:coreProperties>
</file>