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DB46E4" w:rsidRDefault="007D73CE" w:rsidP="00A74B75">
      <w:pPr>
        <w:spacing w:after="0" w:line="360" w:lineRule="auto"/>
        <w:jc w:val="center"/>
        <w:rPr>
          <w:rFonts w:ascii="Sylfaen" w:hAnsi="Sylfaen"/>
          <w:b/>
        </w:rPr>
      </w:pPr>
    </w:p>
    <w:p w:rsidR="009815C7" w:rsidRPr="00DB46E4" w:rsidRDefault="009815C7" w:rsidP="00794191">
      <w:pPr>
        <w:spacing w:after="0" w:line="240" w:lineRule="auto"/>
        <w:jc w:val="center"/>
        <w:rPr>
          <w:rFonts w:ascii="Sylfaen" w:hAnsi="Sylfaen" w:cs="Sylfaen"/>
          <w:b/>
        </w:rPr>
      </w:pPr>
    </w:p>
    <w:p w:rsidR="009815C7" w:rsidRPr="00DB46E4" w:rsidRDefault="000A0D72" w:rsidP="000A0D72">
      <w:pPr>
        <w:spacing w:after="0" w:line="240" w:lineRule="auto"/>
        <w:jc w:val="center"/>
        <w:rPr>
          <w:rFonts w:ascii="Sylfaen" w:hAnsi="Sylfaen" w:cs="Sylfaen"/>
          <w:b/>
          <w:lang w:val="ka-GE"/>
        </w:rPr>
      </w:pPr>
      <w:r w:rsidRPr="00DB46E4">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DB46E4" w:rsidRDefault="00E648D1" w:rsidP="00575105">
      <w:pPr>
        <w:spacing w:after="0" w:line="240" w:lineRule="auto"/>
        <w:jc w:val="center"/>
        <w:rPr>
          <w:rFonts w:ascii="Sylfaen" w:hAnsi="Sylfaen" w:cs="Sylfaen"/>
          <w:b/>
          <w:bCs/>
          <w:color w:val="000000"/>
          <w:sz w:val="28"/>
          <w:lang w:val="ka-GE"/>
        </w:rPr>
      </w:pPr>
      <w:r w:rsidRPr="00DB46E4">
        <w:rPr>
          <w:rFonts w:ascii="Sylfaen" w:hAnsi="Sylfaen"/>
          <w:b/>
          <w:bCs/>
          <w:color w:val="000000"/>
          <w:sz w:val="28"/>
          <w:lang w:val="ka-GE"/>
        </w:rPr>
        <w:t>ავტომატური (ბუსტერული)</w:t>
      </w:r>
      <w:r w:rsidR="00BC5C11" w:rsidRPr="00DB46E4">
        <w:rPr>
          <w:rFonts w:ascii="Sylfaen" w:hAnsi="Sylfaen"/>
          <w:b/>
          <w:bCs/>
          <w:color w:val="000000"/>
          <w:sz w:val="28"/>
          <w:lang w:val="ka-GE"/>
        </w:rPr>
        <w:t xml:space="preserve"> ტიპის  ტუმბო </w:t>
      </w:r>
      <w:r w:rsidRPr="00DB46E4">
        <w:rPr>
          <w:rFonts w:ascii="Sylfaen" w:hAnsi="Sylfaen"/>
          <w:b/>
          <w:bCs/>
          <w:color w:val="000000"/>
          <w:sz w:val="28"/>
          <w:lang w:val="ka-GE"/>
        </w:rPr>
        <w:t>აგრეგატ</w:t>
      </w:r>
      <w:r w:rsidR="00213A66">
        <w:rPr>
          <w:rFonts w:ascii="Sylfaen" w:hAnsi="Sylfaen"/>
          <w:b/>
          <w:bCs/>
          <w:color w:val="000000"/>
          <w:sz w:val="28"/>
        </w:rPr>
        <w:t>(</w:t>
      </w:r>
      <w:r w:rsidR="00213A66">
        <w:rPr>
          <w:rFonts w:ascii="Sylfaen" w:hAnsi="Sylfaen"/>
          <w:b/>
          <w:bCs/>
          <w:color w:val="000000"/>
          <w:sz w:val="28"/>
          <w:lang w:val="ka-GE"/>
        </w:rPr>
        <w:t>ებ</w:t>
      </w:r>
      <w:r w:rsidR="00213A66">
        <w:rPr>
          <w:rFonts w:ascii="Sylfaen" w:hAnsi="Sylfaen"/>
          <w:b/>
          <w:bCs/>
          <w:color w:val="000000"/>
          <w:sz w:val="28"/>
        </w:rPr>
        <w:t>)</w:t>
      </w:r>
      <w:r w:rsidRPr="00DB46E4">
        <w:rPr>
          <w:rFonts w:ascii="Sylfaen" w:hAnsi="Sylfaen"/>
          <w:b/>
          <w:bCs/>
          <w:color w:val="000000"/>
          <w:sz w:val="28"/>
          <w:lang w:val="ka-GE"/>
        </w:rPr>
        <w:t>ის</w:t>
      </w:r>
      <w:r w:rsidR="00BC5C11" w:rsidRPr="00DB46E4">
        <w:rPr>
          <w:rFonts w:ascii="Sylfaen" w:hAnsi="Sylfaen"/>
          <w:b/>
          <w:bCs/>
          <w:color w:val="000000"/>
          <w:sz w:val="28"/>
          <w:lang w:val="ka-GE"/>
        </w:rPr>
        <w:t xml:space="preserve"> </w:t>
      </w:r>
      <w:r w:rsidR="00575105" w:rsidRPr="00DB46E4">
        <w:rPr>
          <w:rFonts w:ascii="Sylfaen" w:hAnsi="Sylfaen"/>
          <w:b/>
          <w:bCs/>
          <w:color w:val="000000"/>
          <w:sz w:val="28"/>
          <w:lang w:val="ka-GE"/>
        </w:rPr>
        <w:t>შესყიდვის ელექტრონული ტენდერის დოკუმენტაცია</w:t>
      </w:r>
    </w:p>
    <w:p w:rsidR="007D73CE" w:rsidRPr="00DB46E4" w:rsidRDefault="007D73CE" w:rsidP="007D73CE">
      <w:pPr>
        <w:rPr>
          <w:rFonts w:ascii="Sylfaen" w:hAnsi="Sylfaen"/>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9261B9" w:rsidRPr="00DB46E4" w:rsidRDefault="009261B9" w:rsidP="004A66FB">
      <w:pPr>
        <w:spacing w:after="0" w:line="360" w:lineRule="auto"/>
        <w:rPr>
          <w:rFonts w:ascii="Sylfaen" w:hAnsi="Sylfaen"/>
          <w:b/>
          <w:lang w:val="ka-GE"/>
        </w:rPr>
      </w:pPr>
    </w:p>
    <w:p w:rsidR="009261B9" w:rsidRPr="00DB46E4" w:rsidRDefault="009261B9"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277B37" w:rsidRPr="00DB46E4" w:rsidRDefault="00277B37" w:rsidP="00F827AD">
      <w:pPr>
        <w:spacing w:after="0" w:line="360" w:lineRule="auto"/>
        <w:jc w:val="center"/>
        <w:rPr>
          <w:rFonts w:ascii="Sylfaen" w:hAnsi="Sylfaen"/>
          <w:b/>
          <w:lang w:val="ka-GE"/>
        </w:rPr>
      </w:pPr>
    </w:p>
    <w:p w:rsidR="00665C42" w:rsidRPr="00DB46E4" w:rsidRDefault="00665C42" w:rsidP="009D07D1">
      <w:pPr>
        <w:spacing w:after="0" w:line="360" w:lineRule="auto"/>
        <w:jc w:val="center"/>
        <w:rPr>
          <w:rFonts w:ascii="Sylfaen" w:hAnsi="Sylfaen"/>
          <w:b/>
          <w:lang w:val="ka-GE"/>
        </w:rPr>
      </w:pPr>
    </w:p>
    <w:p w:rsidR="006A0306" w:rsidRPr="00DB46E4" w:rsidRDefault="006A0306" w:rsidP="009D07D1">
      <w:pPr>
        <w:spacing w:after="0" w:line="360" w:lineRule="auto"/>
        <w:jc w:val="center"/>
        <w:rPr>
          <w:rFonts w:ascii="Sylfaen" w:hAnsi="Sylfaen"/>
          <w:b/>
          <w:lang w:val="ka-GE"/>
        </w:rPr>
      </w:pPr>
    </w:p>
    <w:p w:rsidR="00A50438" w:rsidRPr="00DB46E4" w:rsidRDefault="000353F8" w:rsidP="005111AB">
      <w:pPr>
        <w:spacing w:line="240" w:lineRule="auto"/>
        <w:rPr>
          <w:rFonts w:ascii="Sylfaen" w:hAnsi="Sylfaen"/>
          <w:b/>
          <w:lang w:val="ka-GE"/>
        </w:rPr>
      </w:pPr>
      <w:r w:rsidRPr="00DB46E4">
        <w:rPr>
          <w:rFonts w:ascii="Sylfaen" w:hAnsi="Sylfaen"/>
          <w:b/>
          <w:lang w:val="ka-GE"/>
        </w:rPr>
        <w:t xml:space="preserve">1.1 </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დასახელება</w:t>
      </w:r>
    </w:p>
    <w:p w:rsidR="00575105" w:rsidRPr="00DB46E4" w:rsidRDefault="00D30223" w:rsidP="007F5EA8">
      <w:pPr>
        <w:spacing w:after="0" w:line="240" w:lineRule="auto"/>
        <w:rPr>
          <w:rFonts w:ascii="Sylfaen" w:hAnsi="Sylfaen" w:cs="Sylfaen"/>
          <w:lang w:val="ka-GE"/>
        </w:rPr>
      </w:pPr>
      <w:r w:rsidRPr="00DB46E4">
        <w:rPr>
          <w:rFonts w:ascii="Sylfaen" w:hAnsi="Sylfaen" w:cs="Sylfaen"/>
          <w:lang w:val="ka-GE"/>
        </w:rPr>
        <w:t>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00713EFC" w:rsidRPr="00DB46E4">
        <w:rPr>
          <w:rFonts w:ascii="Sylfaen" w:hAnsi="Sylfaen" w:cs="Arial"/>
          <w:lang w:val="ka-GE"/>
        </w:rPr>
        <w:t>(GWP</w:t>
      </w:r>
      <w:r w:rsidR="008F44A9" w:rsidRPr="00DB46E4">
        <w:rPr>
          <w:rFonts w:ascii="Sylfaen" w:hAnsi="Sylfaen" w:cs="Arial"/>
          <w:lang w:val="ka-GE"/>
        </w:rPr>
        <w:t>, ს/ნ 203826002</w:t>
      </w:r>
      <w:r w:rsidR="00713EFC" w:rsidRPr="00DB46E4">
        <w:rPr>
          <w:rFonts w:ascii="Sylfaen" w:hAnsi="Sylfaen" w:cs="Arial"/>
          <w:lang w:val="ka-GE"/>
        </w:rPr>
        <w:t>)</w:t>
      </w:r>
      <w:r w:rsidR="008A3D36" w:rsidRPr="00DB46E4">
        <w:rPr>
          <w:rFonts w:ascii="Sylfaen" w:hAnsi="Sylfaen" w:cs="Arial"/>
          <w:lang w:val="ka-GE"/>
        </w:rPr>
        <w:t xml:space="preserve">, </w:t>
      </w:r>
      <w:r w:rsidR="00457067" w:rsidRPr="00DB46E4">
        <w:rPr>
          <w:rFonts w:ascii="Sylfaen" w:hAnsi="Sylfaen" w:cs="Sylfaen"/>
          <w:lang w:val="ka-GE"/>
        </w:rPr>
        <w:t>აცხადებს</w:t>
      </w:r>
      <w:r w:rsidR="008647CD" w:rsidRPr="00DB46E4">
        <w:rPr>
          <w:rFonts w:ascii="Sylfaen" w:hAnsi="Sylfaen" w:cs="Sylfaen"/>
          <w:lang w:val="ka-GE"/>
        </w:rPr>
        <w:t xml:space="preserve"> </w:t>
      </w:r>
      <w:r w:rsidR="00457067" w:rsidRPr="00DB46E4">
        <w:rPr>
          <w:rFonts w:ascii="Sylfaen" w:hAnsi="Sylfaen" w:cs="Sylfaen"/>
          <w:lang w:val="ka-GE"/>
        </w:rPr>
        <w:t xml:space="preserve">ელექტრონულ </w:t>
      </w:r>
      <w:r w:rsidR="008647CD" w:rsidRPr="00DB46E4">
        <w:rPr>
          <w:rFonts w:ascii="Sylfaen" w:hAnsi="Sylfaen" w:cs="Sylfaen"/>
          <w:lang w:val="ka-GE"/>
        </w:rPr>
        <w:t>ტენდერს</w:t>
      </w:r>
      <w:r w:rsidR="00055E1E" w:rsidRPr="00DB46E4">
        <w:rPr>
          <w:rFonts w:ascii="Sylfaen" w:hAnsi="Sylfaen" w:cs="Sylfaen"/>
          <w:lang w:val="ka-GE"/>
        </w:rPr>
        <w:t xml:space="preserve"> </w:t>
      </w:r>
    </w:p>
    <w:p w:rsidR="001B055A" w:rsidRPr="00DB46E4" w:rsidRDefault="00E648D1" w:rsidP="007F5EA8">
      <w:pPr>
        <w:spacing w:after="0" w:line="240" w:lineRule="auto"/>
        <w:rPr>
          <w:rFonts w:ascii="Sylfaen" w:hAnsi="Sylfaen" w:cs="Sylfaen"/>
          <w:lang w:val="ka-GE"/>
        </w:rPr>
      </w:pPr>
      <w:r w:rsidRPr="00DB46E4">
        <w:rPr>
          <w:rFonts w:ascii="Sylfaen" w:hAnsi="Sylfaen" w:cs="Sylfaen"/>
          <w:lang w:val="ka-GE"/>
        </w:rPr>
        <w:t>ავტომატური (ბუსტერული) ტიპის  ტუმბო აგრეგატ</w:t>
      </w:r>
      <w:r w:rsidR="00213A66">
        <w:rPr>
          <w:rFonts w:ascii="Sylfaen" w:hAnsi="Sylfaen" w:cs="Sylfaen"/>
          <w:lang w:val="ka-GE"/>
        </w:rPr>
        <w:t>(ებ)</w:t>
      </w:r>
      <w:r w:rsidRPr="00DB46E4">
        <w:rPr>
          <w:rFonts w:ascii="Sylfaen" w:hAnsi="Sylfaen" w:cs="Sylfaen"/>
          <w:lang w:val="ka-GE"/>
        </w:rPr>
        <w:t>ის</w:t>
      </w:r>
      <w:r w:rsidR="0063779F" w:rsidRPr="00DB46E4">
        <w:rPr>
          <w:rFonts w:ascii="Sylfaen" w:hAnsi="Sylfaen" w:cs="Sylfaen"/>
          <w:lang w:val="ka-GE"/>
        </w:rPr>
        <w:t xml:space="preserve"> </w:t>
      </w:r>
      <w:r w:rsidR="00D50FFC" w:rsidRPr="00DB46E4">
        <w:rPr>
          <w:rFonts w:ascii="Sylfaen" w:hAnsi="Sylfaen" w:cs="Sylfaen"/>
          <w:lang w:val="ka-GE"/>
        </w:rPr>
        <w:t>შესყიდვაზე</w:t>
      </w:r>
    </w:p>
    <w:p w:rsidR="000E0BA5" w:rsidRPr="00DB46E4" w:rsidRDefault="000E0BA5" w:rsidP="001B055A">
      <w:pPr>
        <w:spacing w:after="0" w:line="240" w:lineRule="auto"/>
        <w:jc w:val="both"/>
        <w:rPr>
          <w:rFonts w:ascii="Sylfaen" w:hAnsi="Sylfaen"/>
          <w:b/>
          <w:lang w:val="ka-GE"/>
        </w:rPr>
      </w:pPr>
    </w:p>
    <w:p w:rsidR="001B055A" w:rsidRPr="00DB46E4" w:rsidRDefault="007E2772" w:rsidP="001B055A">
      <w:pPr>
        <w:spacing w:after="0" w:line="240" w:lineRule="auto"/>
        <w:jc w:val="both"/>
        <w:rPr>
          <w:rFonts w:ascii="Sylfaen" w:hAnsi="Sylfaen"/>
          <w:b/>
          <w:lang w:val="ka-GE"/>
        </w:rPr>
      </w:pPr>
      <w:r w:rsidRPr="00DB46E4">
        <w:rPr>
          <w:rFonts w:ascii="Sylfaen" w:hAnsi="Sylfaen"/>
          <w:b/>
          <w:lang w:val="ka-GE"/>
        </w:rPr>
        <w:t>1.2</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რაოდენობა/მოცულობა</w:t>
      </w:r>
    </w:p>
    <w:p w:rsidR="000353F8" w:rsidRPr="00DB46E4" w:rsidRDefault="000353F8" w:rsidP="000353F8">
      <w:pPr>
        <w:spacing w:after="0" w:line="240" w:lineRule="auto"/>
        <w:jc w:val="both"/>
        <w:rPr>
          <w:rFonts w:ascii="Sylfaen" w:hAnsi="Sylfaen" w:cs="Sylfaen"/>
          <w:lang w:val="ka-GE"/>
        </w:rPr>
      </w:pPr>
    </w:p>
    <w:p w:rsidR="00213A66" w:rsidRPr="00213A66" w:rsidRDefault="00213A66" w:rsidP="00703846">
      <w:pPr>
        <w:pStyle w:val="ListParagraph"/>
        <w:numPr>
          <w:ilvl w:val="0"/>
          <w:numId w:val="2"/>
        </w:numPr>
        <w:spacing w:after="0" w:line="240" w:lineRule="auto"/>
        <w:jc w:val="both"/>
        <w:rPr>
          <w:rFonts w:ascii="Sylfaen" w:hAnsi="Sylfaen" w:cs="Sylfaen"/>
          <w:lang w:val="ka-GE"/>
        </w:rPr>
      </w:pPr>
      <w:r w:rsidRPr="00213A66">
        <w:rPr>
          <w:rFonts w:ascii="Sylfaen" w:hAnsi="Sylfaen" w:cs="Sylfaen"/>
          <w:lang w:val="ka-GE"/>
        </w:rPr>
        <w:t>1 ერთეული ავტომატური (ბუსტერული) ტიპის  ტუმბო აგრეგატი (</w:t>
      </w:r>
      <w:r w:rsidR="009513C1">
        <w:rPr>
          <w:rFonts w:ascii="Sylfaen" w:hAnsi="Sylfaen" w:cs="Sylfaen"/>
        </w:rPr>
        <w:t>4</w:t>
      </w:r>
      <w:r w:rsidRPr="00213A66">
        <w:rPr>
          <w:rFonts w:ascii="Sylfaen" w:hAnsi="Sylfaen" w:cs="Sylfaen"/>
          <w:lang w:val="ka-GE"/>
        </w:rPr>
        <w:t>+1)</w:t>
      </w:r>
    </w:p>
    <w:p w:rsidR="00213A66" w:rsidRPr="00213A66" w:rsidRDefault="00213A66" w:rsidP="00213A66">
      <w:pPr>
        <w:spacing w:after="0" w:line="240" w:lineRule="auto"/>
        <w:ind w:left="720" w:firstLine="360"/>
        <w:jc w:val="both"/>
        <w:rPr>
          <w:rFonts w:ascii="Sylfaen" w:hAnsi="Sylfaen" w:cs="Sylfaen"/>
          <w:lang w:val="ka-GE"/>
        </w:rPr>
      </w:pPr>
      <w:r w:rsidRPr="00213A66">
        <w:rPr>
          <w:rFonts w:ascii="Sylfaen" w:hAnsi="Sylfaen" w:cs="Sylfaen"/>
          <w:u w:val="single"/>
          <w:lang w:val="ka-GE"/>
        </w:rPr>
        <w:t>წარმადობა</w:t>
      </w:r>
      <w:r w:rsidRPr="00213A66">
        <w:rPr>
          <w:rFonts w:ascii="Sylfaen" w:hAnsi="Sylfaen" w:cs="Sylfaen"/>
          <w:lang w:val="ka-GE"/>
        </w:rPr>
        <w:t xml:space="preserve"> Q=</w:t>
      </w:r>
      <w:r w:rsidR="009513C1">
        <w:rPr>
          <w:rFonts w:ascii="Sylfaen" w:hAnsi="Sylfaen" w:cs="Sylfaen"/>
        </w:rPr>
        <w:t>28</w:t>
      </w:r>
      <w:r w:rsidRPr="00213A66">
        <w:rPr>
          <w:rFonts w:ascii="Sylfaen" w:hAnsi="Sylfaen" w:cs="Sylfaen"/>
          <w:lang w:val="ka-GE"/>
        </w:rPr>
        <w:t xml:space="preserve"> მ3/სთ</w:t>
      </w:r>
    </w:p>
    <w:p w:rsidR="00E648D1" w:rsidRDefault="00213A66" w:rsidP="00213A66">
      <w:pPr>
        <w:spacing w:after="0" w:line="240" w:lineRule="auto"/>
        <w:ind w:left="720" w:firstLine="360"/>
        <w:jc w:val="both"/>
        <w:rPr>
          <w:rFonts w:ascii="Sylfaen" w:hAnsi="Sylfaen" w:cs="Sylfaen"/>
          <w:lang w:val="ka-GE"/>
        </w:rPr>
      </w:pPr>
      <w:r w:rsidRPr="00213A66">
        <w:rPr>
          <w:rFonts w:ascii="Sylfaen" w:hAnsi="Sylfaen" w:cs="Sylfaen"/>
          <w:u w:val="single"/>
          <w:lang w:val="ka-GE"/>
        </w:rPr>
        <w:t>აწევის სიმაღლე</w:t>
      </w:r>
      <w:r w:rsidRPr="00213A66">
        <w:rPr>
          <w:rFonts w:ascii="Sylfaen" w:hAnsi="Sylfaen" w:cs="Sylfaen"/>
          <w:lang w:val="ka-GE"/>
        </w:rPr>
        <w:t xml:space="preserve"> H=</w:t>
      </w:r>
      <w:r w:rsidR="009513C1">
        <w:rPr>
          <w:rFonts w:ascii="Sylfaen" w:hAnsi="Sylfaen" w:cs="Sylfaen"/>
        </w:rPr>
        <w:t>5</w:t>
      </w:r>
      <w:r w:rsidR="00174E92">
        <w:rPr>
          <w:rFonts w:ascii="Sylfaen" w:hAnsi="Sylfaen" w:cs="Sylfaen"/>
        </w:rPr>
        <w:t>0</w:t>
      </w:r>
      <w:r w:rsidRPr="00213A66">
        <w:rPr>
          <w:rFonts w:ascii="Sylfaen" w:hAnsi="Sylfaen" w:cs="Sylfaen"/>
          <w:lang w:val="ka-GE"/>
        </w:rPr>
        <w:t xml:space="preserve"> მ</w:t>
      </w:r>
    </w:p>
    <w:p w:rsidR="00213A66" w:rsidRPr="00213A66" w:rsidRDefault="00213A66" w:rsidP="00213A66">
      <w:pPr>
        <w:spacing w:after="0" w:line="240" w:lineRule="auto"/>
        <w:ind w:left="1080"/>
        <w:jc w:val="both"/>
        <w:rPr>
          <w:rFonts w:ascii="Sylfaen" w:hAnsi="Sylfaen" w:cs="Sylfaen"/>
          <w:lang w:val="ka-GE"/>
        </w:rPr>
      </w:pPr>
      <w:r w:rsidRPr="00213A66">
        <w:rPr>
          <w:rFonts w:ascii="Sylfaen" w:hAnsi="Sylfaen" w:cs="Sylfaen"/>
          <w:lang w:val="ka-GE"/>
        </w:rPr>
        <w:t>ყველა ტუმბო აღჭურვილი უნდა იყოს ინდივიდუალური სიხშირული გარდამქმნელით</w:t>
      </w:r>
    </w:p>
    <w:p w:rsidR="00CE56EA" w:rsidRPr="00DB46E4" w:rsidRDefault="00CE56EA" w:rsidP="007D0C6C">
      <w:pPr>
        <w:spacing w:after="0" w:line="240" w:lineRule="auto"/>
        <w:rPr>
          <w:rFonts w:ascii="Sylfaen" w:hAnsi="Sylfaen" w:cs="Sylfaen"/>
          <w:lang w:val="ka-GE"/>
        </w:rPr>
      </w:pPr>
    </w:p>
    <w:p w:rsidR="00CE56EA" w:rsidRPr="00DB46E4" w:rsidRDefault="00CE56EA" w:rsidP="007D0C6C">
      <w:pPr>
        <w:spacing w:after="0" w:line="240" w:lineRule="auto"/>
        <w:rPr>
          <w:rFonts w:ascii="Sylfaen" w:hAnsi="Sylfaen" w:cs="Sylfaen"/>
          <w:b/>
          <w:lang w:val="ka-GE"/>
        </w:rPr>
      </w:pPr>
      <w:r w:rsidRPr="00DB46E4">
        <w:rPr>
          <w:rFonts w:ascii="Sylfaen" w:hAnsi="Sylfaen" w:cs="Sylfaen"/>
          <w:b/>
          <w:lang w:val="ka-GE"/>
        </w:rPr>
        <w:t>განსაკუთრებული მოთხოვნა:</w:t>
      </w:r>
    </w:p>
    <w:p w:rsidR="00CC2BF7" w:rsidRPr="00DB46E4" w:rsidRDefault="00CC2BF7" w:rsidP="007D0C6C">
      <w:pPr>
        <w:spacing w:after="0" w:line="240" w:lineRule="auto"/>
        <w:rPr>
          <w:rFonts w:ascii="Sylfaen" w:hAnsi="Sylfaen" w:cs="Sylfaen"/>
          <w:b/>
          <w:lang w:val="ka-GE"/>
        </w:rPr>
      </w:pPr>
    </w:p>
    <w:p w:rsidR="00213A66" w:rsidRPr="009513C1" w:rsidRDefault="00213A66" w:rsidP="009513C1">
      <w:pPr>
        <w:pStyle w:val="ListParagraph"/>
        <w:numPr>
          <w:ilvl w:val="0"/>
          <w:numId w:val="8"/>
        </w:numPr>
        <w:spacing w:after="0" w:line="240" w:lineRule="auto"/>
        <w:jc w:val="both"/>
        <w:rPr>
          <w:rFonts w:ascii="Sylfaen" w:hAnsi="Sylfaen" w:cs="Sylfaen"/>
          <w:lang w:val="ka-GE"/>
        </w:rPr>
      </w:pPr>
      <w:r w:rsidRPr="009513C1">
        <w:rPr>
          <w:rFonts w:ascii="Sylfaen" w:hAnsi="Sylfaen" w:cs="Sylfaen"/>
          <w:lang w:val="ka-GE"/>
        </w:rPr>
        <w:t>ავტომატური მართვის კარადა</w:t>
      </w:r>
    </w:p>
    <w:p w:rsidR="00213A66" w:rsidRPr="009513C1" w:rsidRDefault="00213A66" w:rsidP="009513C1">
      <w:pPr>
        <w:pStyle w:val="ListParagraph"/>
        <w:numPr>
          <w:ilvl w:val="0"/>
          <w:numId w:val="11"/>
        </w:numPr>
        <w:spacing w:after="0" w:line="240" w:lineRule="auto"/>
        <w:jc w:val="both"/>
        <w:rPr>
          <w:rFonts w:ascii="Sylfaen" w:hAnsi="Sylfaen" w:cs="Sylfaen"/>
          <w:lang w:val="ka-GE"/>
        </w:rPr>
      </w:pPr>
      <w:r w:rsidRPr="009513C1">
        <w:rPr>
          <w:rFonts w:ascii="Sylfaen" w:hAnsi="Sylfaen" w:cs="Sylfaen"/>
          <w:lang w:val="ka-GE"/>
        </w:rPr>
        <w:t>სიხშირული რეგულატორი</w:t>
      </w:r>
    </w:p>
    <w:p w:rsidR="00213A66" w:rsidRPr="009513C1" w:rsidRDefault="00213A66" w:rsidP="009513C1">
      <w:pPr>
        <w:pStyle w:val="ListParagraph"/>
        <w:numPr>
          <w:ilvl w:val="0"/>
          <w:numId w:val="11"/>
        </w:numPr>
        <w:spacing w:after="0" w:line="240" w:lineRule="auto"/>
        <w:jc w:val="both"/>
        <w:rPr>
          <w:rFonts w:ascii="Sylfaen" w:hAnsi="Sylfaen" w:cs="Sylfaen"/>
          <w:lang w:val="ka-GE"/>
        </w:rPr>
      </w:pPr>
      <w:r w:rsidRPr="009513C1">
        <w:rPr>
          <w:rFonts w:ascii="Sylfaen" w:hAnsi="Sylfaen" w:cs="Sylfaen"/>
          <w:lang w:val="ka-GE"/>
        </w:rPr>
        <w:t>მშრალი სვლისგან დაცვის რელე</w:t>
      </w:r>
    </w:p>
    <w:p w:rsidR="00213A66" w:rsidRPr="009513C1" w:rsidRDefault="00213A66" w:rsidP="009513C1">
      <w:pPr>
        <w:pStyle w:val="ListParagraph"/>
        <w:numPr>
          <w:ilvl w:val="0"/>
          <w:numId w:val="11"/>
        </w:numPr>
        <w:spacing w:after="0" w:line="240" w:lineRule="auto"/>
        <w:jc w:val="both"/>
        <w:rPr>
          <w:rFonts w:ascii="Sylfaen" w:hAnsi="Sylfaen" w:cs="Sylfaen"/>
          <w:lang w:val="ka-GE"/>
        </w:rPr>
      </w:pPr>
      <w:r w:rsidRPr="009513C1">
        <w:rPr>
          <w:rFonts w:ascii="Sylfaen" w:hAnsi="Sylfaen" w:cs="Sylfaen"/>
          <w:lang w:val="ka-GE"/>
        </w:rPr>
        <w:t>მიწასთან მოკლე შერთვის დაცვის რელე</w:t>
      </w:r>
    </w:p>
    <w:p w:rsidR="00213A66" w:rsidRPr="009513C1" w:rsidRDefault="00213A66" w:rsidP="009513C1">
      <w:pPr>
        <w:pStyle w:val="ListParagraph"/>
        <w:numPr>
          <w:ilvl w:val="0"/>
          <w:numId w:val="11"/>
        </w:numPr>
        <w:spacing w:after="0" w:line="240" w:lineRule="auto"/>
        <w:jc w:val="both"/>
        <w:rPr>
          <w:rFonts w:ascii="Sylfaen" w:hAnsi="Sylfaen" w:cs="Sylfaen"/>
          <w:lang w:val="ka-GE"/>
        </w:rPr>
      </w:pPr>
      <w:r w:rsidRPr="009513C1">
        <w:rPr>
          <w:rFonts w:ascii="Sylfaen" w:hAnsi="Sylfaen" w:cs="Sylfaen"/>
          <w:lang w:val="ka-GE"/>
        </w:rPr>
        <w:t>ფაზის დაკარგვისგან დაცვის რელე</w:t>
      </w:r>
    </w:p>
    <w:p w:rsidR="00213A66" w:rsidRPr="009513C1" w:rsidRDefault="00213A66" w:rsidP="009513C1">
      <w:pPr>
        <w:pStyle w:val="ListParagraph"/>
        <w:numPr>
          <w:ilvl w:val="0"/>
          <w:numId w:val="10"/>
        </w:numPr>
        <w:spacing w:after="0" w:line="240" w:lineRule="auto"/>
        <w:jc w:val="both"/>
        <w:rPr>
          <w:rFonts w:ascii="Sylfaen" w:hAnsi="Sylfaen" w:cs="Sylfaen"/>
          <w:lang w:val="ka-GE"/>
        </w:rPr>
      </w:pPr>
      <w:r w:rsidRPr="009513C1">
        <w:rPr>
          <w:rFonts w:ascii="Sylfaen" w:hAnsi="Sylfaen" w:cs="Sylfaen"/>
          <w:lang w:val="ka-GE"/>
        </w:rPr>
        <w:t>Q=</w:t>
      </w:r>
      <w:r w:rsidR="009513C1" w:rsidRPr="009513C1">
        <w:rPr>
          <w:rFonts w:ascii="Sylfaen" w:hAnsi="Sylfaen" w:cs="Sylfaen"/>
        </w:rPr>
        <w:t>7</w:t>
      </w:r>
      <w:r w:rsidRPr="009513C1">
        <w:rPr>
          <w:rFonts w:ascii="Sylfaen" w:hAnsi="Sylfaen" w:cs="Sylfaen"/>
          <w:lang w:val="ka-GE"/>
        </w:rPr>
        <w:t xml:space="preserve"> მ³/სთ; H=</w:t>
      </w:r>
      <w:r w:rsidR="009513C1" w:rsidRPr="009513C1">
        <w:rPr>
          <w:rFonts w:ascii="Sylfaen" w:hAnsi="Sylfaen" w:cs="Sylfaen"/>
        </w:rPr>
        <w:t>5</w:t>
      </w:r>
      <w:r w:rsidR="00174E92" w:rsidRPr="009513C1">
        <w:rPr>
          <w:rFonts w:ascii="Sylfaen" w:hAnsi="Sylfaen" w:cs="Sylfaen"/>
        </w:rPr>
        <w:t>0</w:t>
      </w:r>
      <w:r w:rsidRPr="009513C1">
        <w:rPr>
          <w:rFonts w:ascii="Sylfaen" w:hAnsi="Sylfaen" w:cs="Sylfaen"/>
          <w:lang w:val="ka-GE"/>
        </w:rPr>
        <w:t xml:space="preserve"> მ</w:t>
      </w:r>
    </w:p>
    <w:p w:rsidR="00213A66" w:rsidRPr="009513C1" w:rsidRDefault="009513C1" w:rsidP="009513C1">
      <w:pPr>
        <w:pStyle w:val="ListParagraph"/>
        <w:numPr>
          <w:ilvl w:val="0"/>
          <w:numId w:val="10"/>
        </w:numPr>
        <w:spacing w:after="0" w:line="240" w:lineRule="auto"/>
        <w:jc w:val="both"/>
        <w:rPr>
          <w:rFonts w:ascii="Sylfaen" w:hAnsi="Sylfaen" w:cs="Sylfaen"/>
          <w:lang w:val="ka-GE"/>
        </w:rPr>
      </w:pPr>
      <w:r w:rsidRPr="009513C1">
        <w:rPr>
          <w:rFonts w:ascii="Sylfaen" w:hAnsi="Sylfaen" w:cs="Sylfaen"/>
          <w:lang w:val="ka-GE"/>
        </w:rPr>
        <w:t>Q=</w:t>
      </w:r>
      <w:r w:rsidRPr="009513C1">
        <w:rPr>
          <w:rFonts w:ascii="Sylfaen" w:hAnsi="Sylfaen" w:cs="Sylfaen"/>
        </w:rPr>
        <w:t>7</w:t>
      </w:r>
      <w:r w:rsidRPr="009513C1">
        <w:rPr>
          <w:rFonts w:ascii="Sylfaen" w:hAnsi="Sylfaen" w:cs="Sylfaen"/>
          <w:lang w:val="ka-GE"/>
        </w:rPr>
        <w:t xml:space="preserve"> მ³/სთ; H=</w:t>
      </w:r>
      <w:r w:rsidRPr="009513C1">
        <w:rPr>
          <w:rFonts w:ascii="Sylfaen" w:hAnsi="Sylfaen" w:cs="Sylfaen"/>
        </w:rPr>
        <w:t>50</w:t>
      </w:r>
      <w:r w:rsidRPr="009513C1">
        <w:rPr>
          <w:rFonts w:ascii="Sylfaen" w:hAnsi="Sylfaen" w:cs="Sylfaen"/>
          <w:lang w:val="ka-GE"/>
        </w:rPr>
        <w:t xml:space="preserve"> მ</w:t>
      </w:r>
    </w:p>
    <w:p w:rsidR="00213A66" w:rsidRPr="009513C1" w:rsidRDefault="009513C1" w:rsidP="009513C1">
      <w:pPr>
        <w:pStyle w:val="ListParagraph"/>
        <w:numPr>
          <w:ilvl w:val="0"/>
          <w:numId w:val="10"/>
        </w:numPr>
        <w:spacing w:after="0" w:line="240" w:lineRule="auto"/>
        <w:jc w:val="both"/>
        <w:rPr>
          <w:rFonts w:ascii="Sylfaen" w:hAnsi="Sylfaen" w:cs="Sylfaen"/>
          <w:lang w:val="ka-GE"/>
        </w:rPr>
      </w:pPr>
      <w:r w:rsidRPr="009513C1">
        <w:rPr>
          <w:rFonts w:ascii="Sylfaen" w:hAnsi="Sylfaen" w:cs="Sylfaen"/>
          <w:lang w:val="ka-GE"/>
        </w:rPr>
        <w:t>Q=</w:t>
      </w:r>
      <w:r w:rsidRPr="009513C1">
        <w:rPr>
          <w:rFonts w:ascii="Sylfaen" w:hAnsi="Sylfaen" w:cs="Sylfaen"/>
        </w:rPr>
        <w:t>7</w:t>
      </w:r>
      <w:r w:rsidRPr="009513C1">
        <w:rPr>
          <w:rFonts w:ascii="Sylfaen" w:hAnsi="Sylfaen" w:cs="Sylfaen"/>
          <w:lang w:val="ka-GE"/>
        </w:rPr>
        <w:t xml:space="preserve"> მ³/სთ; H=</w:t>
      </w:r>
      <w:r w:rsidRPr="009513C1">
        <w:rPr>
          <w:rFonts w:ascii="Sylfaen" w:hAnsi="Sylfaen" w:cs="Sylfaen"/>
        </w:rPr>
        <w:t>50</w:t>
      </w:r>
      <w:r w:rsidRPr="009513C1">
        <w:rPr>
          <w:rFonts w:ascii="Sylfaen" w:hAnsi="Sylfaen" w:cs="Sylfaen"/>
          <w:lang w:val="ka-GE"/>
        </w:rPr>
        <w:t xml:space="preserve"> მ</w:t>
      </w:r>
    </w:p>
    <w:p w:rsidR="00213A66" w:rsidRPr="009513C1" w:rsidRDefault="009513C1" w:rsidP="009513C1">
      <w:pPr>
        <w:pStyle w:val="ListParagraph"/>
        <w:numPr>
          <w:ilvl w:val="0"/>
          <w:numId w:val="7"/>
        </w:numPr>
        <w:spacing w:after="0" w:line="240" w:lineRule="auto"/>
        <w:jc w:val="both"/>
        <w:rPr>
          <w:rFonts w:ascii="Sylfaen" w:hAnsi="Sylfaen" w:cs="Sylfaen"/>
          <w:lang w:val="ka-GE"/>
        </w:rPr>
      </w:pPr>
      <w:r w:rsidRPr="009513C1">
        <w:rPr>
          <w:rFonts w:ascii="Sylfaen" w:hAnsi="Sylfaen" w:cs="Sylfaen"/>
          <w:lang w:val="ka-GE"/>
        </w:rPr>
        <w:t>Q=</w:t>
      </w:r>
      <w:r w:rsidRPr="009513C1">
        <w:rPr>
          <w:rFonts w:ascii="Sylfaen" w:hAnsi="Sylfaen" w:cs="Sylfaen"/>
        </w:rPr>
        <w:t>7</w:t>
      </w:r>
      <w:r w:rsidRPr="009513C1">
        <w:rPr>
          <w:rFonts w:ascii="Sylfaen" w:hAnsi="Sylfaen" w:cs="Sylfaen"/>
          <w:lang w:val="ka-GE"/>
        </w:rPr>
        <w:t xml:space="preserve"> მ³/სთ; H=</w:t>
      </w:r>
      <w:r w:rsidRPr="009513C1">
        <w:rPr>
          <w:rFonts w:ascii="Sylfaen" w:hAnsi="Sylfaen" w:cs="Sylfaen"/>
        </w:rPr>
        <w:t>50</w:t>
      </w:r>
      <w:r w:rsidRPr="009513C1">
        <w:rPr>
          <w:rFonts w:ascii="Sylfaen" w:hAnsi="Sylfaen" w:cs="Sylfaen"/>
          <w:lang w:val="ka-GE"/>
        </w:rPr>
        <w:t xml:space="preserve"> მ</w:t>
      </w:r>
    </w:p>
    <w:p w:rsidR="009513C1" w:rsidRPr="009513C1" w:rsidRDefault="009513C1" w:rsidP="009513C1">
      <w:pPr>
        <w:pStyle w:val="ListParagraph"/>
        <w:numPr>
          <w:ilvl w:val="0"/>
          <w:numId w:val="10"/>
        </w:numPr>
        <w:spacing w:after="0" w:line="240" w:lineRule="auto"/>
        <w:jc w:val="both"/>
        <w:rPr>
          <w:rFonts w:ascii="Sylfaen" w:hAnsi="Sylfaen" w:cs="Sylfaen"/>
          <w:lang w:val="ka-GE"/>
        </w:rPr>
      </w:pPr>
      <w:r w:rsidRPr="009513C1">
        <w:rPr>
          <w:rFonts w:ascii="Sylfaen" w:hAnsi="Sylfaen" w:cs="Sylfaen"/>
          <w:lang w:val="ka-GE"/>
        </w:rPr>
        <w:t>Q=</w:t>
      </w:r>
      <w:r w:rsidRPr="009513C1">
        <w:rPr>
          <w:rFonts w:ascii="Sylfaen" w:hAnsi="Sylfaen" w:cs="Sylfaen"/>
        </w:rPr>
        <w:t>7</w:t>
      </w:r>
      <w:r w:rsidRPr="009513C1">
        <w:rPr>
          <w:rFonts w:ascii="Sylfaen" w:hAnsi="Sylfaen" w:cs="Sylfaen"/>
          <w:lang w:val="ka-GE"/>
        </w:rPr>
        <w:t xml:space="preserve"> მ³/სთ; H=</w:t>
      </w:r>
      <w:r w:rsidRPr="009513C1">
        <w:rPr>
          <w:rFonts w:ascii="Sylfaen" w:hAnsi="Sylfaen" w:cs="Sylfaen"/>
        </w:rPr>
        <w:t>50</w:t>
      </w:r>
      <w:r w:rsidRPr="009513C1">
        <w:rPr>
          <w:rFonts w:ascii="Sylfaen" w:hAnsi="Sylfaen" w:cs="Sylfaen"/>
          <w:lang w:val="ka-GE"/>
        </w:rPr>
        <w:t xml:space="preserve"> მ</w:t>
      </w:r>
    </w:p>
    <w:p w:rsidR="00213A66" w:rsidRPr="009513C1" w:rsidRDefault="00213A66" w:rsidP="009513C1">
      <w:pPr>
        <w:pStyle w:val="ListParagraph"/>
        <w:numPr>
          <w:ilvl w:val="0"/>
          <w:numId w:val="10"/>
        </w:numPr>
        <w:spacing w:after="0" w:line="240" w:lineRule="auto"/>
        <w:jc w:val="both"/>
        <w:rPr>
          <w:rFonts w:ascii="Sylfaen" w:hAnsi="Sylfaen" w:cs="Sylfaen"/>
          <w:lang w:val="ka-GE"/>
        </w:rPr>
      </w:pPr>
      <w:r w:rsidRPr="009513C1">
        <w:rPr>
          <w:rFonts w:ascii="Sylfaen" w:hAnsi="Sylfaen" w:cs="Sylfaen"/>
          <w:lang w:val="ka-GE"/>
        </w:rPr>
        <w:t>დამწნეხი კოლექტორი</w:t>
      </w:r>
    </w:p>
    <w:p w:rsidR="00213A66" w:rsidRPr="009513C1" w:rsidRDefault="00213A66" w:rsidP="009513C1">
      <w:pPr>
        <w:pStyle w:val="ListParagraph"/>
        <w:numPr>
          <w:ilvl w:val="0"/>
          <w:numId w:val="10"/>
        </w:numPr>
        <w:spacing w:after="0" w:line="240" w:lineRule="auto"/>
        <w:jc w:val="both"/>
        <w:rPr>
          <w:rFonts w:ascii="Sylfaen" w:hAnsi="Sylfaen" w:cs="Sylfaen"/>
          <w:lang w:val="ka-GE"/>
        </w:rPr>
      </w:pPr>
      <w:r w:rsidRPr="009513C1">
        <w:rPr>
          <w:rFonts w:ascii="Sylfaen" w:hAnsi="Sylfaen" w:cs="Sylfaen"/>
          <w:lang w:val="ka-GE"/>
        </w:rPr>
        <w:t>შემწოვი კოლექტორი</w:t>
      </w:r>
    </w:p>
    <w:p w:rsidR="00213A66" w:rsidRPr="009513C1" w:rsidRDefault="00213A66" w:rsidP="009513C1">
      <w:pPr>
        <w:pStyle w:val="ListParagraph"/>
        <w:numPr>
          <w:ilvl w:val="0"/>
          <w:numId w:val="10"/>
        </w:numPr>
        <w:spacing w:after="0" w:line="240" w:lineRule="auto"/>
        <w:jc w:val="both"/>
        <w:rPr>
          <w:rFonts w:ascii="Sylfaen" w:hAnsi="Sylfaen" w:cs="Sylfaen"/>
          <w:lang w:val="ka-GE"/>
        </w:rPr>
      </w:pPr>
      <w:r w:rsidRPr="009513C1">
        <w:rPr>
          <w:rFonts w:ascii="Sylfaen" w:hAnsi="Sylfaen" w:cs="Sylfaen"/>
          <w:lang w:val="ka-GE"/>
        </w:rPr>
        <w:t>კოლექტორის დამხშობი</w:t>
      </w:r>
    </w:p>
    <w:p w:rsidR="00213A66" w:rsidRPr="009513C1" w:rsidRDefault="00213A66" w:rsidP="009513C1">
      <w:pPr>
        <w:pStyle w:val="ListParagraph"/>
        <w:numPr>
          <w:ilvl w:val="0"/>
          <w:numId w:val="10"/>
        </w:numPr>
        <w:spacing w:after="0" w:line="240" w:lineRule="auto"/>
        <w:jc w:val="both"/>
        <w:rPr>
          <w:rFonts w:ascii="Sylfaen" w:hAnsi="Sylfaen" w:cs="Sylfaen"/>
          <w:lang w:val="ka-GE"/>
        </w:rPr>
      </w:pPr>
      <w:r w:rsidRPr="009513C1">
        <w:rPr>
          <w:rFonts w:ascii="Sylfaen" w:hAnsi="Sylfaen" w:cs="Sylfaen"/>
          <w:lang w:val="ka-GE"/>
        </w:rPr>
        <w:t>მანომეტრი და წნევის სენსორი დამწნეხ კოლექტორზე</w:t>
      </w:r>
    </w:p>
    <w:p w:rsidR="00213A66" w:rsidRPr="009513C1" w:rsidRDefault="00213A66" w:rsidP="009513C1">
      <w:pPr>
        <w:pStyle w:val="ListParagraph"/>
        <w:numPr>
          <w:ilvl w:val="0"/>
          <w:numId w:val="10"/>
        </w:numPr>
        <w:spacing w:after="0" w:line="240" w:lineRule="auto"/>
        <w:jc w:val="both"/>
        <w:rPr>
          <w:rFonts w:ascii="Sylfaen" w:hAnsi="Sylfaen" w:cs="Sylfaen"/>
          <w:lang w:val="ka-GE"/>
        </w:rPr>
      </w:pPr>
      <w:r w:rsidRPr="009513C1">
        <w:rPr>
          <w:rFonts w:ascii="Sylfaen" w:hAnsi="Sylfaen" w:cs="Sylfaen"/>
          <w:lang w:val="ka-GE"/>
        </w:rPr>
        <w:t>მანომეტრი და წნევის სენსორი შემწოვ კოლექტორზე</w:t>
      </w:r>
    </w:p>
    <w:p w:rsidR="00213A66" w:rsidRPr="009513C1" w:rsidRDefault="00213A66" w:rsidP="009513C1">
      <w:pPr>
        <w:pStyle w:val="ListParagraph"/>
        <w:numPr>
          <w:ilvl w:val="0"/>
          <w:numId w:val="10"/>
        </w:numPr>
        <w:spacing w:after="0" w:line="240" w:lineRule="auto"/>
        <w:jc w:val="both"/>
        <w:rPr>
          <w:rFonts w:ascii="Sylfaen" w:hAnsi="Sylfaen" w:cs="Sylfaen"/>
          <w:lang w:val="ka-GE"/>
        </w:rPr>
      </w:pPr>
      <w:r w:rsidRPr="009513C1">
        <w:rPr>
          <w:rFonts w:ascii="Sylfaen" w:hAnsi="Sylfaen" w:cs="Sylfaen"/>
          <w:lang w:val="ka-GE"/>
        </w:rPr>
        <w:t>გამაფართოვებელი ავზი</w:t>
      </w:r>
    </w:p>
    <w:p w:rsidR="00213A66" w:rsidRPr="009513C1" w:rsidRDefault="00213A66" w:rsidP="009513C1">
      <w:pPr>
        <w:pStyle w:val="ListParagraph"/>
        <w:numPr>
          <w:ilvl w:val="0"/>
          <w:numId w:val="10"/>
        </w:numPr>
        <w:spacing w:after="0" w:line="240" w:lineRule="auto"/>
        <w:jc w:val="both"/>
        <w:rPr>
          <w:rFonts w:ascii="Sylfaen" w:hAnsi="Sylfaen" w:cs="Sylfaen"/>
          <w:lang w:val="ka-GE"/>
        </w:rPr>
      </w:pPr>
      <w:r w:rsidRPr="009513C1">
        <w:rPr>
          <w:rFonts w:ascii="Sylfaen" w:hAnsi="Sylfaen" w:cs="Sylfaen"/>
          <w:lang w:val="ka-GE"/>
        </w:rPr>
        <w:t>ურდული ტუმბოს დამწნეხზე</w:t>
      </w:r>
    </w:p>
    <w:p w:rsidR="00213A66" w:rsidRPr="009513C1" w:rsidRDefault="00213A66" w:rsidP="009513C1">
      <w:pPr>
        <w:pStyle w:val="ListParagraph"/>
        <w:numPr>
          <w:ilvl w:val="0"/>
          <w:numId w:val="10"/>
        </w:numPr>
        <w:spacing w:after="0" w:line="240" w:lineRule="auto"/>
        <w:jc w:val="both"/>
        <w:rPr>
          <w:rFonts w:ascii="Sylfaen" w:hAnsi="Sylfaen" w:cs="Sylfaen"/>
          <w:lang w:val="ka-GE"/>
        </w:rPr>
      </w:pPr>
      <w:r w:rsidRPr="009513C1">
        <w:rPr>
          <w:rFonts w:ascii="Sylfaen" w:hAnsi="Sylfaen" w:cs="Sylfaen"/>
          <w:lang w:val="ka-GE"/>
        </w:rPr>
        <w:t>უკუსარქველი ტუმბოს დამწნეხზე</w:t>
      </w:r>
    </w:p>
    <w:p w:rsidR="00213A66" w:rsidRPr="009513C1" w:rsidRDefault="00213A66" w:rsidP="009513C1">
      <w:pPr>
        <w:pStyle w:val="ListParagraph"/>
        <w:numPr>
          <w:ilvl w:val="0"/>
          <w:numId w:val="10"/>
        </w:numPr>
        <w:spacing w:after="0" w:line="240" w:lineRule="auto"/>
        <w:jc w:val="both"/>
        <w:rPr>
          <w:rFonts w:ascii="Sylfaen" w:hAnsi="Sylfaen" w:cs="Sylfaen"/>
          <w:lang w:val="ka-GE"/>
        </w:rPr>
      </w:pPr>
      <w:r w:rsidRPr="009513C1">
        <w:rPr>
          <w:rFonts w:ascii="Sylfaen" w:hAnsi="Sylfaen" w:cs="Sylfaen"/>
          <w:lang w:val="ka-GE"/>
        </w:rPr>
        <w:t>ტუმბო აგრეგატის დგარი</w:t>
      </w:r>
    </w:p>
    <w:p w:rsidR="00E648D1" w:rsidRPr="009513C1" w:rsidRDefault="00213A66" w:rsidP="009513C1">
      <w:pPr>
        <w:pStyle w:val="ListParagraph"/>
        <w:numPr>
          <w:ilvl w:val="0"/>
          <w:numId w:val="10"/>
        </w:numPr>
        <w:spacing w:after="0" w:line="240" w:lineRule="auto"/>
        <w:jc w:val="both"/>
        <w:rPr>
          <w:rFonts w:ascii="Sylfaen" w:hAnsi="Sylfaen" w:cs="AcadMtavr"/>
          <w:color w:val="000000"/>
        </w:rPr>
      </w:pPr>
      <w:r w:rsidRPr="009513C1">
        <w:rPr>
          <w:rFonts w:ascii="Sylfaen" w:hAnsi="Sylfaen" w:cs="Sylfaen"/>
          <w:lang w:val="ka-GE"/>
        </w:rPr>
        <w:t>ფილტრი შემწოვზე</w:t>
      </w:r>
    </w:p>
    <w:p w:rsidR="00696A50" w:rsidRDefault="00696A50" w:rsidP="007D0C6C">
      <w:pPr>
        <w:spacing w:after="0" w:line="240" w:lineRule="auto"/>
        <w:rPr>
          <w:rFonts w:ascii="Sylfaen" w:hAnsi="Sylfaen" w:cs="AcadMtavr"/>
          <w:i/>
          <w:color w:val="000000"/>
          <w:u w:val="single"/>
          <w:lang w:val="ka-GE"/>
        </w:rPr>
      </w:pPr>
    </w:p>
    <w:p w:rsidR="008253FE" w:rsidRPr="00DB46E4" w:rsidRDefault="008253FE" w:rsidP="007D0C6C">
      <w:pPr>
        <w:spacing w:after="0" w:line="240" w:lineRule="auto"/>
        <w:rPr>
          <w:rFonts w:ascii="Sylfaen" w:hAnsi="Sylfaen" w:cs="Sylfaen"/>
          <w:b/>
          <w:lang w:val="ka-GE"/>
        </w:rPr>
      </w:pPr>
    </w:p>
    <w:p w:rsidR="00E6136A" w:rsidRDefault="00E6136A" w:rsidP="00260FED">
      <w:pPr>
        <w:spacing w:after="0" w:line="240" w:lineRule="auto"/>
        <w:jc w:val="both"/>
        <w:rPr>
          <w:rFonts w:ascii="Sylfaen" w:hAnsi="Sylfaen" w:cs="Sylfaen"/>
          <w:lang w:val="ka-GE"/>
        </w:rPr>
      </w:pPr>
    </w:p>
    <w:p w:rsidR="00213A66" w:rsidRDefault="00213A66" w:rsidP="00260FED">
      <w:pPr>
        <w:spacing w:after="0" w:line="240" w:lineRule="auto"/>
        <w:jc w:val="both"/>
        <w:rPr>
          <w:rFonts w:ascii="Sylfaen" w:hAnsi="Sylfaen" w:cs="Sylfaen"/>
          <w:lang w:val="ka-GE"/>
        </w:rPr>
      </w:pPr>
    </w:p>
    <w:p w:rsidR="00213A66" w:rsidRDefault="00213A66" w:rsidP="00260FED">
      <w:pPr>
        <w:spacing w:after="0" w:line="240" w:lineRule="auto"/>
        <w:jc w:val="both"/>
        <w:rPr>
          <w:rFonts w:ascii="Sylfaen" w:hAnsi="Sylfaen" w:cs="Sylfaen"/>
          <w:lang w:val="ka-GE"/>
        </w:rPr>
      </w:pPr>
    </w:p>
    <w:p w:rsidR="00213A66" w:rsidRDefault="00213A66" w:rsidP="00260FED">
      <w:pPr>
        <w:spacing w:after="0" w:line="240" w:lineRule="auto"/>
        <w:jc w:val="both"/>
        <w:rPr>
          <w:rFonts w:ascii="Sylfaen" w:hAnsi="Sylfaen" w:cs="Sylfaen"/>
          <w:lang w:val="ka-GE"/>
        </w:rPr>
      </w:pPr>
    </w:p>
    <w:p w:rsidR="00213A66" w:rsidRDefault="00213A66" w:rsidP="00260FED">
      <w:pPr>
        <w:spacing w:after="0" w:line="240" w:lineRule="auto"/>
        <w:jc w:val="both"/>
        <w:rPr>
          <w:rFonts w:ascii="Sylfaen" w:hAnsi="Sylfaen" w:cs="Sylfaen"/>
          <w:lang w:val="ka-GE"/>
        </w:rPr>
      </w:pPr>
    </w:p>
    <w:p w:rsidR="00174E92" w:rsidRDefault="00174E92" w:rsidP="00260FED">
      <w:pPr>
        <w:spacing w:after="0" w:line="240" w:lineRule="auto"/>
        <w:jc w:val="both"/>
        <w:rPr>
          <w:rFonts w:ascii="Sylfaen" w:hAnsi="Sylfaen" w:cs="Sylfaen"/>
          <w:lang w:val="ka-GE"/>
        </w:rPr>
      </w:pPr>
    </w:p>
    <w:p w:rsidR="00174E92" w:rsidRDefault="00174E92" w:rsidP="00260FED">
      <w:pPr>
        <w:spacing w:after="0" w:line="240" w:lineRule="auto"/>
        <w:jc w:val="both"/>
        <w:rPr>
          <w:rFonts w:ascii="Sylfaen" w:hAnsi="Sylfaen" w:cs="Sylfaen"/>
          <w:lang w:val="ka-GE"/>
        </w:rPr>
      </w:pPr>
    </w:p>
    <w:p w:rsidR="00213A66" w:rsidRPr="00213A66" w:rsidRDefault="00213A66" w:rsidP="00703846">
      <w:pPr>
        <w:pStyle w:val="ListParagraph"/>
        <w:numPr>
          <w:ilvl w:val="0"/>
          <w:numId w:val="2"/>
        </w:numPr>
        <w:spacing w:after="0" w:line="240" w:lineRule="auto"/>
        <w:jc w:val="both"/>
        <w:rPr>
          <w:rFonts w:ascii="Sylfaen" w:hAnsi="Sylfaen"/>
          <w:lang w:val="ka-GE"/>
        </w:rPr>
      </w:pPr>
      <w:r w:rsidRPr="00213A66">
        <w:rPr>
          <w:rFonts w:ascii="Sylfaen" w:hAnsi="Sylfaen"/>
          <w:lang w:val="ka-GE"/>
        </w:rPr>
        <w:t>1 ერთეული ავტომატური (ბუსტერული) ტიპის  ტუმბო აგრეგატი (</w:t>
      </w:r>
      <w:r w:rsidR="009513C1">
        <w:rPr>
          <w:rFonts w:ascii="Sylfaen" w:hAnsi="Sylfaen"/>
        </w:rPr>
        <w:t>4</w:t>
      </w:r>
      <w:r w:rsidRPr="00213A66">
        <w:rPr>
          <w:rFonts w:ascii="Sylfaen" w:hAnsi="Sylfaen"/>
          <w:lang w:val="ka-GE"/>
        </w:rPr>
        <w:t>+1)</w:t>
      </w:r>
    </w:p>
    <w:p w:rsidR="00213A66" w:rsidRPr="00213A66" w:rsidRDefault="00213A66" w:rsidP="00213A66">
      <w:pPr>
        <w:pStyle w:val="ListParagraph"/>
        <w:spacing w:after="0" w:line="240" w:lineRule="auto"/>
        <w:ind w:firstLine="360"/>
        <w:jc w:val="both"/>
        <w:rPr>
          <w:rFonts w:ascii="Sylfaen" w:hAnsi="Sylfaen"/>
          <w:sz w:val="20"/>
          <w:szCs w:val="20"/>
          <w:lang w:val="ka-GE"/>
        </w:rPr>
      </w:pPr>
      <w:r w:rsidRPr="00213A66">
        <w:rPr>
          <w:rFonts w:ascii="Sylfaen" w:hAnsi="Sylfaen"/>
          <w:u w:val="single"/>
          <w:lang w:val="ka-GE"/>
        </w:rPr>
        <w:t>წარმადობა</w:t>
      </w:r>
      <w:r w:rsidRPr="00213A66">
        <w:rPr>
          <w:rFonts w:ascii="Sylfaen" w:hAnsi="Sylfaen"/>
          <w:lang w:val="ka-GE"/>
        </w:rPr>
        <w:t xml:space="preserve"> </w:t>
      </w:r>
      <w:r w:rsidRPr="00213A66">
        <w:rPr>
          <w:rFonts w:ascii="Sylfaen" w:hAnsi="Sylfaen"/>
        </w:rPr>
        <w:t>Q=</w:t>
      </w:r>
      <w:r w:rsidR="009513C1">
        <w:rPr>
          <w:rFonts w:ascii="Sylfaen" w:hAnsi="Sylfaen"/>
        </w:rPr>
        <w:t>144</w:t>
      </w:r>
      <w:r w:rsidRPr="00213A66">
        <w:rPr>
          <w:rFonts w:ascii="Sylfaen" w:hAnsi="Sylfaen"/>
          <w:lang w:val="ka-GE"/>
        </w:rPr>
        <w:t xml:space="preserve"> მ3/სთ</w:t>
      </w:r>
    </w:p>
    <w:p w:rsidR="00213A66" w:rsidRDefault="00213A66" w:rsidP="00213A66">
      <w:pPr>
        <w:pStyle w:val="ListParagraph"/>
        <w:spacing w:after="0" w:line="240" w:lineRule="auto"/>
        <w:ind w:firstLine="360"/>
        <w:jc w:val="both"/>
        <w:rPr>
          <w:rFonts w:ascii="Sylfaen" w:hAnsi="Sylfaen"/>
          <w:lang w:val="ka-GE"/>
        </w:rPr>
      </w:pPr>
      <w:r w:rsidRPr="00213A66">
        <w:rPr>
          <w:rFonts w:ascii="Sylfaen" w:hAnsi="Sylfaen"/>
          <w:u w:val="single"/>
          <w:lang w:val="ka-GE"/>
        </w:rPr>
        <w:t>აწევის სიმაღლე</w:t>
      </w:r>
      <w:r w:rsidRPr="00213A66">
        <w:rPr>
          <w:rFonts w:ascii="Sylfaen" w:hAnsi="Sylfaen"/>
          <w:lang w:val="ka-GE"/>
        </w:rPr>
        <w:t xml:space="preserve"> </w:t>
      </w:r>
      <w:r w:rsidRPr="00213A66">
        <w:rPr>
          <w:rFonts w:ascii="Sylfaen" w:hAnsi="Sylfaen"/>
        </w:rPr>
        <w:t>H=</w:t>
      </w:r>
      <w:r w:rsidR="009513C1">
        <w:rPr>
          <w:rFonts w:ascii="Sylfaen" w:hAnsi="Sylfaen"/>
        </w:rPr>
        <w:t>7</w:t>
      </w:r>
      <w:r w:rsidRPr="00213A66">
        <w:rPr>
          <w:rFonts w:ascii="Sylfaen" w:hAnsi="Sylfaen"/>
          <w:lang w:val="ka-GE"/>
        </w:rPr>
        <w:t>0 მ</w:t>
      </w:r>
    </w:p>
    <w:p w:rsidR="00213A66" w:rsidRPr="00213A66" w:rsidRDefault="00213A66" w:rsidP="00213A66">
      <w:pPr>
        <w:spacing w:after="0" w:line="240" w:lineRule="auto"/>
        <w:ind w:left="1080"/>
        <w:jc w:val="both"/>
        <w:rPr>
          <w:rFonts w:ascii="Sylfaen" w:hAnsi="Sylfaen" w:cs="Sylfaen"/>
          <w:lang w:val="ka-GE"/>
        </w:rPr>
      </w:pPr>
      <w:r w:rsidRPr="00213A66">
        <w:rPr>
          <w:rFonts w:ascii="Sylfaen" w:hAnsi="Sylfaen" w:cs="Sylfaen"/>
          <w:lang w:val="ka-GE"/>
        </w:rPr>
        <w:t>ყველა ტუმბო აღჭურვილი უნდა იყოს ინდივიდუალური სიხშირული გარდამქმნელით</w:t>
      </w:r>
    </w:p>
    <w:p w:rsidR="00213A66" w:rsidRDefault="00213A66" w:rsidP="00213A66">
      <w:pPr>
        <w:rPr>
          <w:color w:val="1F497D"/>
          <w:lang w:val="ka-GE"/>
        </w:rPr>
      </w:pP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ავტომატური მართვის კარადა</w:t>
      </w:r>
    </w:p>
    <w:p w:rsidR="00213A66" w:rsidRDefault="00213A66" w:rsidP="00703846">
      <w:pPr>
        <w:pStyle w:val="ListParagraph"/>
        <w:numPr>
          <w:ilvl w:val="0"/>
          <w:numId w:val="4"/>
        </w:numPr>
        <w:spacing w:after="0" w:line="240" w:lineRule="auto"/>
        <w:jc w:val="both"/>
        <w:rPr>
          <w:rFonts w:ascii="Sylfaen" w:hAnsi="Sylfaen"/>
          <w:sz w:val="20"/>
          <w:szCs w:val="20"/>
          <w:lang w:val="ka-GE"/>
        </w:rPr>
      </w:pPr>
      <w:r>
        <w:rPr>
          <w:rFonts w:ascii="Sylfaen" w:hAnsi="Sylfaen"/>
          <w:lang w:val="ka-GE"/>
        </w:rPr>
        <w:t>სიხშირული რეგულატორი</w:t>
      </w:r>
    </w:p>
    <w:p w:rsidR="00213A66" w:rsidRDefault="00213A66" w:rsidP="00703846">
      <w:pPr>
        <w:pStyle w:val="ListParagraph"/>
        <w:numPr>
          <w:ilvl w:val="0"/>
          <w:numId w:val="4"/>
        </w:numPr>
        <w:spacing w:after="0" w:line="240" w:lineRule="auto"/>
        <w:jc w:val="both"/>
        <w:rPr>
          <w:rFonts w:ascii="Sylfaen" w:hAnsi="Sylfaen"/>
          <w:lang w:val="ka-GE"/>
        </w:rPr>
      </w:pPr>
      <w:r>
        <w:rPr>
          <w:rFonts w:ascii="Sylfaen" w:hAnsi="Sylfaen"/>
          <w:lang w:val="ka-GE"/>
        </w:rPr>
        <w:t>მშრალი სვლისგან დაცვის რელე</w:t>
      </w:r>
    </w:p>
    <w:p w:rsidR="00213A66" w:rsidRDefault="00213A66" w:rsidP="00703846">
      <w:pPr>
        <w:pStyle w:val="ListParagraph"/>
        <w:numPr>
          <w:ilvl w:val="0"/>
          <w:numId w:val="4"/>
        </w:numPr>
        <w:spacing w:after="0" w:line="240" w:lineRule="auto"/>
        <w:jc w:val="both"/>
        <w:rPr>
          <w:rFonts w:ascii="Sylfaen" w:hAnsi="Sylfaen"/>
          <w:lang w:val="ka-GE"/>
        </w:rPr>
      </w:pPr>
      <w:r>
        <w:rPr>
          <w:rFonts w:ascii="Sylfaen" w:hAnsi="Sylfaen"/>
          <w:lang w:val="ka-GE"/>
        </w:rPr>
        <w:t>მიწასთან მოკლე შერთვის დაცვის რელე</w:t>
      </w:r>
    </w:p>
    <w:p w:rsidR="00213A66" w:rsidRDefault="00213A66" w:rsidP="00703846">
      <w:pPr>
        <w:pStyle w:val="ListParagraph"/>
        <w:numPr>
          <w:ilvl w:val="0"/>
          <w:numId w:val="4"/>
        </w:numPr>
        <w:spacing w:after="0" w:line="240" w:lineRule="auto"/>
        <w:jc w:val="both"/>
        <w:rPr>
          <w:rFonts w:ascii="Sylfaen" w:hAnsi="Sylfaen"/>
          <w:lang w:val="ka-GE"/>
        </w:rPr>
      </w:pPr>
      <w:r>
        <w:rPr>
          <w:rFonts w:ascii="Sylfaen" w:hAnsi="Sylfaen"/>
          <w:lang w:val="ka-GE"/>
        </w:rPr>
        <w:t>ფაზის დაკარგვისგან დაცვის რელე</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Q=</w:t>
      </w:r>
      <w:r w:rsidR="00075B51">
        <w:rPr>
          <w:rFonts w:ascii="Sylfaen" w:hAnsi="Sylfaen"/>
        </w:rPr>
        <w:t>3</w:t>
      </w:r>
      <w:r w:rsidR="009513C1">
        <w:rPr>
          <w:rFonts w:ascii="Sylfaen" w:hAnsi="Sylfaen"/>
        </w:rPr>
        <w:t>6</w:t>
      </w:r>
      <w:r w:rsidR="009513C1">
        <w:rPr>
          <w:rFonts w:ascii="Sylfaen" w:hAnsi="Sylfaen"/>
          <w:lang w:val="ka-GE"/>
        </w:rPr>
        <w:t xml:space="preserve"> მ³/სთ; H=</w:t>
      </w:r>
      <w:r w:rsidR="009513C1">
        <w:rPr>
          <w:rFonts w:ascii="Sylfaen" w:hAnsi="Sylfaen"/>
        </w:rPr>
        <w:t>7</w:t>
      </w:r>
      <w:r>
        <w:rPr>
          <w:rFonts w:ascii="Sylfaen" w:hAnsi="Sylfaen"/>
          <w:lang w:val="ka-GE"/>
        </w:rPr>
        <w:t>0 მ</w:t>
      </w:r>
    </w:p>
    <w:p w:rsidR="009513C1" w:rsidRDefault="009513C1" w:rsidP="009513C1">
      <w:pPr>
        <w:pStyle w:val="ListParagraph"/>
        <w:numPr>
          <w:ilvl w:val="0"/>
          <w:numId w:val="3"/>
        </w:numPr>
        <w:spacing w:after="0" w:line="240" w:lineRule="auto"/>
        <w:jc w:val="both"/>
        <w:rPr>
          <w:rFonts w:ascii="Sylfaen" w:hAnsi="Sylfaen"/>
          <w:lang w:val="ka-GE"/>
        </w:rPr>
      </w:pPr>
      <w:r>
        <w:rPr>
          <w:rFonts w:ascii="Sylfaen" w:hAnsi="Sylfaen"/>
          <w:lang w:val="ka-GE"/>
        </w:rPr>
        <w:t>Q=</w:t>
      </w:r>
      <w:r w:rsidR="00075B51">
        <w:rPr>
          <w:rFonts w:ascii="Sylfaen" w:hAnsi="Sylfaen"/>
        </w:rPr>
        <w:t>3</w:t>
      </w:r>
      <w:r>
        <w:rPr>
          <w:rFonts w:ascii="Sylfaen" w:hAnsi="Sylfaen"/>
        </w:rPr>
        <w:t>6</w:t>
      </w:r>
      <w:r>
        <w:rPr>
          <w:rFonts w:ascii="Sylfaen" w:hAnsi="Sylfaen"/>
          <w:lang w:val="ka-GE"/>
        </w:rPr>
        <w:t xml:space="preserve"> მ³/სთ; H=</w:t>
      </w:r>
      <w:r>
        <w:rPr>
          <w:rFonts w:ascii="Sylfaen" w:hAnsi="Sylfaen"/>
        </w:rPr>
        <w:t>7</w:t>
      </w:r>
      <w:r>
        <w:rPr>
          <w:rFonts w:ascii="Sylfaen" w:hAnsi="Sylfaen"/>
          <w:lang w:val="ka-GE"/>
        </w:rPr>
        <w:t>0 მ</w:t>
      </w:r>
    </w:p>
    <w:p w:rsidR="009513C1" w:rsidRDefault="009513C1" w:rsidP="009513C1">
      <w:pPr>
        <w:pStyle w:val="ListParagraph"/>
        <w:numPr>
          <w:ilvl w:val="0"/>
          <w:numId w:val="3"/>
        </w:numPr>
        <w:spacing w:after="0" w:line="240" w:lineRule="auto"/>
        <w:jc w:val="both"/>
        <w:rPr>
          <w:rFonts w:ascii="Sylfaen" w:hAnsi="Sylfaen"/>
          <w:lang w:val="ka-GE"/>
        </w:rPr>
      </w:pPr>
      <w:r>
        <w:rPr>
          <w:rFonts w:ascii="Sylfaen" w:hAnsi="Sylfaen"/>
          <w:lang w:val="ka-GE"/>
        </w:rPr>
        <w:t>Q=</w:t>
      </w:r>
      <w:r w:rsidR="00075B51">
        <w:rPr>
          <w:rFonts w:ascii="Sylfaen" w:hAnsi="Sylfaen"/>
        </w:rPr>
        <w:t>3</w:t>
      </w:r>
      <w:r>
        <w:rPr>
          <w:rFonts w:ascii="Sylfaen" w:hAnsi="Sylfaen"/>
        </w:rPr>
        <w:t>6</w:t>
      </w:r>
      <w:r>
        <w:rPr>
          <w:rFonts w:ascii="Sylfaen" w:hAnsi="Sylfaen"/>
          <w:lang w:val="ka-GE"/>
        </w:rPr>
        <w:t xml:space="preserve"> მ³/სთ; H=</w:t>
      </w:r>
      <w:r>
        <w:rPr>
          <w:rFonts w:ascii="Sylfaen" w:hAnsi="Sylfaen"/>
        </w:rPr>
        <w:t>7</w:t>
      </w:r>
      <w:r>
        <w:rPr>
          <w:rFonts w:ascii="Sylfaen" w:hAnsi="Sylfaen"/>
          <w:lang w:val="ka-GE"/>
        </w:rPr>
        <w:t>0 მ</w:t>
      </w:r>
    </w:p>
    <w:p w:rsidR="009513C1" w:rsidRDefault="009513C1" w:rsidP="009513C1">
      <w:pPr>
        <w:pStyle w:val="ListParagraph"/>
        <w:numPr>
          <w:ilvl w:val="0"/>
          <w:numId w:val="3"/>
        </w:numPr>
        <w:spacing w:after="0" w:line="240" w:lineRule="auto"/>
        <w:jc w:val="both"/>
        <w:rPr>
          <w:rFonts w:ascii="Sylfaen" w:hAnsi="Sylfaen"/>
          <w:lang w:val="ka-GE"/>
        </w:rPr>
      </w:pPr>
      <w:r>
        <w:rPr>
          <w:rFonts w:ascii="Sylfaen" w:hAnsi="Sylfaen"/>
          <w:lang w:val="ka-GE"/>
        </w:rPr>
        <w:t>Q=</w:t>
      </w:r>
      <w:r w:rsidR="00075B51">
        <w:rPr>
          <w:rFonts w:ascii="Sylfaen" w:hAnsi="Sylfaen"/>
        </w:rPr>
        <w:t>3</w:t>
      </w:r>
      <w:r>
        <w:rPr>
          <w:rFonts w:ascii="Sylfaen" w:hAnsi="Sylfaen"/>
        </w:rPr>
        <w:t>6</w:t>
      </w:r>
      <w:r>
        <w:rPr>
          <w:rFonts w:ascii="Sylfaen" w:hAnsi="Sylfaen"/>
          <w:lang w:val="ka-GE"/>
        </w:rPr>
        <w:t xml:space="preserve"> მ³/სთ; H=</w:t>
      </w:r>
      <w:r>
        <w:rPr>
          <w:rFonts w:ascii="Sylfaen" w:hAnsi="Sylfaen"/>
        </w:rPr>
        <w:t>7</w:t>
      </w:r>
      <w:r>
        <w:rPr>
          <w:rFonts w:ascii="Sylfaen" w:hAnsi="Sylfaen"/>
          <w:lang w:val="ka-GE"/>
        </w:rPr>
        <w:t>0 მ</w:t>
      </w:r>
    </w:p>
    <w:p w:rsidR="009513C1" w:rsidRPr="00075B51" w:rsidRDefault="009513C1" w:rsidP="00075B51">
      <w:pPr>
        <w:pStyle w:val="ListParagraph"/>
        <w:numPr>
          <w:ilvl w:val="0"/>
          <w:numId w:val="3"/>
        </w:numPr>
        <w:spacing w:after="0" w:line="240" w:lineRule="auto"/>
        <w:jc w:val="both"/>
        <w:rPr>
          <w:rFonts w:ascii="Sylfaen" w:hAnsi="Sylfaen"/>
          <w:lang w:val="ka-GE"/>
        </w:rPr>
      </w:pPr>
      <w:r>
        <w:rPr>
          <w:rFonts w:ascii="Sylfaen" w:hAnsi="Sylfaen"/>
          <w:lang w:val="ka-GE"/>
        </w:rPr>
        <w:t>Q=</w:t>
      </w:r>
      <w:r w:rsidR="00075B51">
        <w:rPr>
          <w:rFonts w:ascii="Sylfaen" w:hAnsi="Sylfaen"/>
        </w:rPr>
        <w:t>3</w:t>
      </w:r>
      <w:r>
        <w:rPr>
          <w:rFonts w:ascii="Sylfaen" w:hAnsi="Sylfaen"/>
        </w:rPr>
        <w:t>6</w:t>
      </w:r>
      <w:r>
        <w:rPr>
          <w:rFonts w:ascii="Sylfaen" w:hAnsi="Sylfaen"/>
          <w:lang w:val="ka-GE"/>
        </w:rPr>
        <w:t xml:space="preserve"> მ³/სთ; H=</w:t>
      </w:r>
      <w:r>
        <w:rPr>
          <w:rFonts w:ascii="Sylfaen" w:hAnsi="Sylfaen"/>
        </w:rPr>
        <w:t>7</w:t>
      </w:r>
      <w:r>
        <w:rPr>
          <w:rFonts w:ascii="Sylfaen" w:hAnsi="Sylfaen"/>
          <w:lang w:val="ka-GE"/>
        </w:rPr>
        <w:t>0 მ</w:t>
      </w:r>
      <w:bookmarkStart w:id="0" w:name="_GoBack"/>
      <w:bookmarkEnd w:id="0"/>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დამწნეხი კოლექტორი</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შემწოვი კოლექტორი</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კოლექტორის დამხშობი</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მანომეტრი და წნევის სენსორი დამწნეხ კოლექტორზე</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მანომეტრი და წნევის სენსორი შემწოვ კოლექტორზე</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გამაფართოვებელი ავზი</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ურდული ტუმბოს დამწნეხზე</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უკუსარქველი ტუმბოს დამწნეხზე</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ტუმბო აგრეგატის დგარი</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ფილტრი შემწოვზე</w:t>
      </w:r>
    </w:p>
    <w:p w:rsidR="00213A66" w:rsidRPr="00DB46E4" w:rsidRDefault="00213A66" w:rsidP="00260FED">
      <w:pPr>
        <w:spacing w:after="0" w:line="240" w:lineRule="auto"/>
        <w:jc w:val="both"/>
        <w:rPr>
          <w:rFonts w:ascii="Sylfaen" w:hAnsi="Sylfaen" w:cs="Sylfaen"/>
          <w:lang w:val="ka-GE"/>
        </w:rPr>
      </w:pPr>
    </w:p>
    <w:p w:rsidR="00DB46E4" w:rsidRDefault="00DB46E4" w:rsidP="002D6C66">
      <w:pPr>
        <w:jc w:val="both"/>
        <w:rPr>
          <w:rFonts w:ascii="Sylfaen" w:hAnsi="Sylfaen" w:cs="Sylfaen"/>
          <w:b/>
          <w:lang w:val="ka-GE"/>
        </w:rPr>
      </w:pPr>
    </w:p>
    <w:p w:rsidR="008253FE" w:rsidRPr="00DB46E4" w:rsidRDefault="008253FE" w:rsidP="002D6C66">
      <w:pPr>
        <w:jc w:val="both"/>
        <w:rPr>
          <w:rFonts w:ascii="Sylfaen" w:hAnsi="Sylfaen" w:cs="Sylfaen"/>
          <w:b/>
          <w:lang w:val="ka-GE"/>
        </w:rPr>
      </w:pPr>
    </w:p>
    <w:p w:rsidR="002D6C66" w:rsidRPr="00DB46E4" w:rsidRDefault="002D6C66" w:rsidP="002D6C66">
      <w:pPr>
        <w:jc w:val="both"/>
        <w:rPr>
          <w:rFonts w:ascii="Sylfaen" w:hAnsi="Sylfaen" w:cs="Sylfaen"/>
          <w:b/>
          <w:lang w:val="ka-GE"/>
        </w:rPr>
      </w:pPr>
      <w:r w:rsidRPr="00DB46E4">
        <w:rPr>
          <w:rFonts w:ascii="Sylfaen" w:hAnsi="Sylfaen" w:cs="Sylfaen"/>
          <w:b/>
          <w:lang w:val="ka-GE"/>
        </w:rPr>
        <w:t xml:space="preserve">1.3 განფასება </w:t>
      </w:r>
    </w:p>
    <w:p w:rsidR="002D6C66" w:rsidRPr="00DB46E4" w:rsidRDefault="002D6C66" w:rsidP="002D6C66">
      <w:pPr>
        <w:jc w:val="both"/>
        <w:rPr>
          <w:rFonts w:ascii="Sylfaen" w:hAnsi="Sylfaen" w:cs="Sylfaen"/>
          <w:b/>
          <w:color w:val="222222"/>
          <w:u w:val="single"/>
          <w:shd w:val="clear" w:color="auto" w:fill="FFFFFF"/>
          <w:lang w:val="ka-GE"/>
        </w:rPr>
      </w:pPr>
      <w:proofErr w:type="spellStart"/>
      <w:r w:rsidRPr="00DB46E4">
        <w:rPr>
          <w:rFonts w:ascii="Sylfaen" w:hAnsi="Sylfaen" w:cs="Sylfaen"/>
          <w:color w:val="222222"/>
          <w:shd w:val="clear" w:color="auto" w:fill="FFFFFF"/>
        </w:rPr>
        <w:t>პრეტენდენტმა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უნდა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წარმოადგინოს</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განფასება</w:t>
      </w:r>
      <w:proofErr w:type="spellEnd"/>
      <w:r w:rsidRPr="00DB46E4">
        <w:rPr>
          <w:rFonts w:ascii="Sylfaen" w:hAnsi="Sylfaen" w:cs="Sylfaen"/>
          <w:color w:val="222222"/>
          <w:shd w:val="clear" w:color="auto" w:fill="FFFFFF"/>
          <w:lang w:val="ka-GE"/>
        </w:rPr>
        <w:t xml:space="preserve"> დანართი N1-ის მიხედვით </w:t>
      </w:r>
      <w:r w:rsidRPr="00DB46E4">
        <w:rPr>
          <w:rFonts w:ascii="Sylfaen" w:hAnsi="Sylfaen" w:cs="Sylfaen"/>
          <w:b/>
          <w:color w:val="222222"/>
          <w:u w:val="single"/>
          <w:shd w:val="clear" w:color="auto" w:fill="FFFFFF"/>
          <w:lang w:val="ka-GE"/>
        </w:rPr>
        <w:t>ექსელის ფორმატში.</w:t>
      </w:r>
    </w:p>
    <w:p w:rsidR="00B755FE" w:rsidRPr="00DB46E4" w:rsidRDefault="00B755FE" w:rsidP="002D6C66">
      <w:pPr>
        <w:jc w:val="both"/>
        <w:rPr>
          <w:rFonts w:ascii="Sylfaen" w:hAnsi="Sylfaen" w:cs="Sylfaen"/>
          <w:color w:val="222222"/>
          <w:shd w:val="clear" w:color="auto" w:fill="FFFFFF"/>
          <w:lang w:val="ka-GE"/>
        </w:rPr>
      </w:pPr>
    </w:p>
    <w:p w:rsidR="002D6C66" w:rsidRPr="00DB46E4" w:rsidRDefault="002D6C66" w:rsidP="002D6C66">
      <w:pPr>
        <w:jc w:val="both"/>
        <w:rPr>
          <w:rFonts w:ascii="Sylfaen" w:hAnsi="Sylfaen"/>
          <w:b/>
          <w:lang w:val="ka-GE"/>
        </w:rPr>
      </w:pPr>
      <w:r w:rsidRPr="00DB46E4">
        <w:rPr>
          <w:rFonts w:ascii="Sylfaen" w:hAnsi="Sylfaen" w:cs="Sylfaen"/>
          <w:b/>
        </w:rPr>
        <w:t>1.</w:t>
      </w:r>
      <w:r w:rsidR="00B755FE" w:rsidRPr="00DB46E4">
        <w:rPr>
          <w:rFonts w:ascii="Sylfaen" w:hAnsi="Sylfaen" w:cs="Sylfaen"/>
          <w:b/>
          <w:lang w:val="ka-GE"/>
        </w:rPr>
        <w:t>4</w:t>
      </w:r>
      <w:r w:rsidRPr="00DB46E4">
        <w:rPr>
          <w:rFonts w:ascii="Sylfaen" w:hAnsi="Sylfaen" w:cs="Sylfaen"/>
          <w:b/>
          <w:lang w:val="ka-GE"/>
        </w:rPr>
        <w:t xml:space="preserve"> </w:t>
      </w:r>
      <w:r w:rsidRPr="00DB46E4">
        <w:rPr>
          <w:rFonts w:ascii="Sylfaen" w:hAnsi="Sylfaen"/>
          <w:b/>
          <w:lang w:val="ka-GE"/>
        </w:rPr>
        <w:t xml:space="preserve">საქონლის მიწოდების </w:t>
      </w:r>
      <w:r w:rsidR="007F5EA8" w:rsidRPr="00DB46E4">
        <w:rPr>
          <w:rFonts w:ascii="Sylfaen" w:hAnsi="Sylfaen"/>
          <w:b/>
          <w:lang w:val="ka-GE"/>
        </w:rPr>
        <w:t>დრო</w:t>
      </w:r>
      <w:r w:rsidRPr="00DB46E4">
        <w:rPr>
          <w:rFonts w:ascii="Sylfaen" w:hAnsi="Sylfaen"/>
          <w:b/>
          <w:lang w:val="ka-GE"/>
        </w:rPr>
        <w:t xml:space="preserve"> და ადგილი</w:t>
      </w:r>
    </w:p>
    <w:p w:rsidR="00A12B2B" w:rsidRPr="00DB46E4" w:rsidRDefault="00A12B2B" w:rsidP="002D6C66">
      <w:pPr>
        <w:jc w:val="both"/>
        <w:rPr>
          <w:rFonts w:ascii="Sylfaen" w:hAnsi="Sylfaen"/>
          <w:lang w:val="ka-GE"/>
        </w:rPr>
      </w:pPr>
      <w:r w:rsidRPr="00DB46E4">
        <w:rPr>
          <w:rFonts w:ascii="Sylfaen" w:hAnsi="Sylfaen"/>
          <w:lang w:val="ka-GE"/>
        </w:rPr>
        <w:t xml:space="preserve">მიწოდების დრო: ავანსის ჩარიცხვიდან </w:t>
      </w:r>
      <w:r w:rsidR="00DB46E4" w:rsidRPr="00DB46E4">
        <w:rPr>
          <w:rFonts w:ascii="Sylfaen" w:hAnsi="Sylfaen"/>
          <w:lang w:val="ka-GE"/>
        </w:rPr>
        <w:t>90</w:t>
      </w:r>
      <w:r w:rsidRPr="00DB46E4">
        <w:rPr>
          <w:rFonts w:ascii="Sylfaen" w:hAnsi="Sylfaen"/>
          <w:lang w:val="ka-GE"/>
        </w:rPr>
        <w:t xml:space="preserve"> დღე</w:t>
      </w:r>
    </w:p>
    <w:p w:rsidR="002D6C66" w:rsidRPr="00DB46E4" w:rsidRDefault="002D6C66" w:rsidP="002D6C66">
      <w:pPr>
        <w:jc w:val="both"/>
        <w:rPr>
          <w:rFonts w:ascii="Sylfaen" w:hAnsi="Sylfaen" w:cs="Arial"/>
          <w:lang w:val="ka-GE"/>
        </w:rPr>
      </w:pPr>
      <w:r w:rsidRPr="00DB46E4">
        <w:rPr>
          <w:rFonts w:ascii="Sylfaen" w:hAnsi="Sylfaen" w:cs="Arial"/>
          <w:lang w:val="ka-GE"/>
        </w:rPr>
        <w:t>მიწოდების ადგილი: თბილისი, წყალსადენის ქ. N7</w:t>
      </w:r>
    </w:p>
    <w:p w:rsidR="007F5EA8" w:rsidRPr="00DB46E4" w:rsidRDefault="007F5EA8" w:rsidP="00FD35B5">
      <w:pPr>
        <w:rPr>
          <w:rFonts w:ascii="Sylfaen" w:hAnsi="Sylfaen"/>
          <w:b/>
        </w:rPr>
      </w:pPr>
    </w:p>
    <w:p w:rsidR="0044376C" w:rsidRPr="00DB46E4" w:rsidRDefault="001466B2" w:rsidP="00FD35B5">
      <w:pPr>
        <w:rPr>
          <w:rFonts w:ascii="Sylfaen" w:hAnsi="Sylfaen"/>
          <w:b/>
          <w:lang w:val="ka-GE"/>
        </w:rPr>
      </w:pPr>
      <w:r w:rsidRPr="00DB46E4">
        <w:rPr>
          <w:rFonts w:ascii="Sylfaen" w:hAnsi="Sylfaen"/>
          <w:b/>
        </w:rPr>
        <w:t>1.</w:t>
      </w:r>
      <w:r w:rsidR="00B755FE" w:rsidRPr="00DB46E4">
        <w:rPr>
          <w:rFonts w:ascii="Sylfaen" w:hAnsi="Sylfaen"/>
          <w:b/>
          <w:lang w:val="ka-GE"/>
        </w:rPr>
        <w:t xml:space="preserve">5 </w:t>
      </w:r>
      <w:r w:rsidR="0044376C" w:rsidRPr="00DB46E4">
        <w:rPr>
          <w:rFonts w:ascii="Sylfaen" w:hAnsi="Sylfaen"/>
          <w:b/>
          <w:lang w:val="ka-GE"/>
        </w:rPr>
        <w:t>მოთხოვნა საგარანტიო ვადის შესახებ</w:t>
      </w:r>
    </w:p>
    <w:p w:rsidR="00051EEB" w:rsidRPr="00DB46E4" w:rsidRDefault="00051EEB" w:rsidP="00051EEB">
      <w:pPr>
        <w:pStyle w:val="Default"/>
        <w:rPr>
          <w:sz w:val="22"/>
          <w:szCs w:val="22"/>
          <w:lang w:val="ka-GE"/>
        </w:rPr>
      </w:pPr>
      <w:proofErr w:type="spellStart"/>
      <w:r w:rsidRPr="00DB46E4">
        <w:rPr>
          <w:sz w:val="22"/>
          <w:szCs w:val="22"/>
        </w:rPr>
        <w:lastRenderedPageBreak/>
        <w:t>საგარანტიო</w:t>
      </w:r>
      <w:proofErr w:type="spellEnd"/>
      <w:r w:rsidRPr="00DB46E4">
        <w:rPr>
          <w:sz w:val="22"/>
          <w:szCs w:val="22"/>
        </w:rPr>
        <w:t xml:space="preserve"> </w:t>
      </w:r>
      <w:proofErr w:type="spellStart"/>
      <w:r w:rsidRPr="00DB46E4">
        <w:rPr>
          <w:sz w:val="22"/>
          <w:szCs w:val="22"/>
        </w:rPr>
        <w:t>ვალდებულება</w:t>
      </w:r>
      <w:proofErr w:type="spellEnd"/>
      <w:r w:rsidRPr="00DB46E4">
        <w:rPr>
          <w:rFonts w:cs="Times New Roman"/>
          <w:b/>
          <w:bCs/>
          <w:sz w:val="22"/>
          <w:szCs w:val="22"/>
        </w:rPr>
        <w:t xml:space="preserve">: </w:t>
      </w:r>
      <w:proofErr w:type="spellStart"/>
      <w:r w:rsidRPr="00DB46E4">
        <w:rPr>
          <w:sz w:val="22"/>
          <w:szCs w:val="22"/>
        </w:rPr>
        <w:t>მხარეების</w:t>
      </w:r>
      <w:proofErr w:type="spellEnd"/>
      <w:r w:rsidRPr="00DB46E4">
        <w:rPr>
          <w:sz w:val="22"/>
          <w:szCs w:val="22"/>
        </w:rPr>
        <w:t xml:space="preserve"> </w:t>
      </w:r>
      <w:proofErr w:type="spellStart"/>
      <w:r w:rsidRPr="00DB46E4">
        <w:rPr>
          <w:sz w:val="22"/>
          <w:szCs w:val="22"/>
        </w:rPr>
        <w:t>მიერ</w:t>
      </w:r>
      <w:proofErr w:type="spellEnd"/>
      <w:r w:rsidRPr="00DB46E4">
        <w:rPr>
          <w:sz w:val="22"/>
          <w:szCs w:val="22"/>
        </w:rPr>
        <w:t xml:space="preserve"> </w:t>
      </w:r>
      <w:proofErr w:type="spellStart"/>
      <w:r w:rsidRPr="00DB46E4">
        <w:rPr>
          <w:sz w:val="22"/>
          <w:szCs w:val="22"/>
        </w:rPr>
        <w:t>მიწოდებულ</w:t>
      </w:r>
      <w:proofErr w:type="spellEnd"/>
      <w:r w:rsidRPr="00DB46E4">
        <w:rPr>
          <w:sz w:val="22"/>
          <w:szCs w:val="22"/>
        </w:rPr>
        <w:t xml:space="preserve"> </w:t>
      </w:r>
      <w:proofErr w:type="spellStart"/>
      <w:r w:rsidRPr="00DB46E4">
        <w:rPr>
          <w:sz w:val="22"/>
          <w:szCs w:val="22"/>
        </w:rPr>
        <w:t>საქონელზე</w:t>
      </w:r>
      <w:proofErr w:type="spellEnd"/>
      <w:r w:rsidRPr="00DB46E4">
        <w:rPr>
          <w:sz w:val="22"/>
          <w:szCs w:val="22"/>
        </w:rPr>
        <w:t xml:space="preserve"> </w:t>
      </w:r>
      <w:proofErr w:type="spellStart"/>
      <w:r w:rsidRPr="00DB46E4">
        <w:rPr>
          <w:sz w:val="22"/>
          <w:szCs w:val="22"/>
        </w:rPr>
        <w:t>მიღება</w:t>
      </w:r>
      <w:r w:rsidRPr="00DB46E4">
        <w:rPr>
          <w:rFonts w:cs="Times New Roman"/>
          <w:b/>
          <w:bCs/>
          <w:sz w:val="22"/>
          <w:szCs w:val="22"/>
        </w:rPr>
        <w:t>-</w:t>
      </w:r>
      <w:r w:rsidRPr="00DB46E4">
        <w:rPr>
          <w:sz w:val="22"/>
          <w:szCs w:val="22"/>
        </w:rPr>
        <w:t>ჩაბარების</w:t>
      </w:r>
      <w:proofErr w:type="spellEnd"/>
      <w:r w:rsidRPr="00DB46E4">
        <w:rPr>
          <w:sz w:val="22"/>
          <w:szCs w:val="22"/>
        </w:rPr>
        <w:t xml:space="preserve"> </w:t>
      </w:r>
      <w:proofErr w:type="spellStart"/>
      <w:r w:rsidRPr="00DB46E4">
        <w:rPr>
          <w:sz w:val="22"/>
          <w:szCs w:val="22"/>
        </w:rPr>
        <w:t>აქტის</w:t>
      </w:r>
      <w:proofErr w:type="spellEnd"/>
      <w:r w:rsidRPr="00DB46E4">
        <w:rPr>
          <w:sz w:val="22"/>
          <w:szCs w:val="22"/>
        </w:rPr>
        <w:t xml:space="preserve"> </w:t>
      </w:r>
      <w:proofErr w:type="spellStart"/>
      <w:r w:rsidRPr="00DB46E4">
        <w:rPr>
          <w:sz w:val="22"/>
          <w:szCs w:val="22"/>
        </w:rPr>
        <w:t>ხელმოწერიდან</w:t>
      </w:r>
      <w:proofErr w:type="spellEnd"/>
      <w:r w:rsidRPr="00DB46E4">
        <w:rPr>
          <w:sz w:val="22"/>
          <w:szCs w:val="22"/>
        </w:rPr>
        <w:t xml:space="preserve"> </w:t>
      </w:r>
      <w:r w:rsidR="007F5EA8" w:rsidRPr="00DB46E4">
        <w:rPr>
          <w:sz w:val="22"/>
          <w:szCs w:val="22"/>
          <w:lang w:val="ka-GE"/>
        </w:rPr>
        <w:t>24</w:t>
      </w:r>
      <w:r w:rsidRPr="00DB46E4">
        <w:rPr>
          <w:sz w:val="22"/>
          <w:szCs w:val="22"/>
        </w:rPr>
        <w:t xml:space="preserve"> (</w:t>
      </w:r>
      <w:r w:rsidR="0076501E" w:rsidRPr="00DB46E4">
        <w:rPr>
          <w:sz w:val="22"/>
          <w:szCs w:val="22"/>
          <w:lang w:val="ka-GE"/>
        </w:rPr>
        <w:t>ოცდა</w:t>
      </w:r>
      <w:r w:rsidR="007F5EA8" w:rsidRPr="00DB46E4">
        <w:rPr>
          <w:sz w:val="22"/>
          <w:szCs w:val="22"/>
          <w:lang w:val="ka-GE"/>
        </w:rPr>
        <w:t>ოთხი</w:t>
      </w:r>
      <w:r w:rsidRPr="00DB46E4">
        <w:rPr>
          <w:sz w:val="22"/>
          <w:szCs w:val="22"/>
        </w:rPr>
        <w:t>)</w:t>
      </w:r>
      <w:r w:rsidRPr="00DB46E4">
        <w:rPr>
          <w:sz w:val="22"/>
          <w:szCs w:val="22"/>
          <w:lang w:val="ka-GE"/>
        </w:rPr>
        <w:t xml:space="preserve"> თვე</w:t>
      </w:r>
    </w:p>
    <w:p w:rsidR="007F5EA8" w:rsidRPr="00DB46E4" w:rsidRDefault="007F5EA8" w:rsidP="00051EEB">
      <w:pPr>
        <w:pStyle w:val="Default"/>
        <w:rPr>
          <w:sz w:val="22"/>
          <w:szCs w:val="22"/>
          <w:lang w:val="ka-GE"/>
        </w:rPr>
      </w:pPr>
    </w:p>
    <w:p w:rsidR="00051EEB" w:rsidRPr="00DB46E4" w:rsidRDefault="00051EEB" w:rsidP="00051EEB">
      <w:pPr>
        <w:pStyle w:val="Default"/>
        <w:rPr>
          <w:rFonts w:cs="Times New Roman"/>
          <w:sz w:val="22"/>
          <w:szCs w:val="22"/>
          <w:lang w:val="ka-GE"/>
        </w:rPr>
      </w:pPr>
    </w:p>
    <w:p w:rsidR="00CF7A57" w:rsidRPr="00DB46E4" w:rsidRDefault="001466B2" w:rsidP="001B055A">
      <w:pPr>
        <w:spacing w:after="0" w:line="240" w:lineRule="auto"/>
        <w:jc w:val="both"/>
        <w:rPr>
          <w:rFonts w:ascii="Sylfaen" w:hAnsi="Sylfaen"/>
          <w:b/>
          <w:lang w:val="ka-GE"/>
        </w:rPr>
      </w:pPr>
      <w:r w:rsidRPr="00DB46E4">
        <w:rPr>
          <w:rFonts w:ascii="Sylfaen" w:hAnsi="Sylfaen"/>
          <w:b/>
          <w:lang w:val="ka-GE"/>
        </w:rPr>
        <w:t>1.</w:t>
      </w:r>
      <w:r w:rsidR="00B755FE" w:rsidRPr="00DB46E4">
        <w:rPr>
          <w:rFonts w:ascii="Sylfaen" w:hAnsi="Sylfaen"/>
          <w:b/>
          <w:lang w:val="ka-GE"/>
        </w:rPr>
        <w:t>6</w:t>
      </w:r>
      <w:r w:rsidR="00CF7A57" w:rsidRPr="00DB46E4">
        <w:rPr>
          <w:rFonts w:ascii="Sylfaen" w:hAnsi="Sylfaen"/>
          <w:b/>
        </w:rPr>
        <w:t xml:space="preserve"> </w:t>
      </w:r>
      <w:r w:rsidR="00CF7A57" w:rsidRPr="00DB46E4">
        <w:rPr>
          <w:rFonts w:ascii="Sylfaen" w:hAnsi="Sylfaen"/>
          <w:b/>
          <w:lang w:val="ka-GE"/>
        </w:rPr>
        <w:t>მოთხოვნა პრეტენდენტის გამოცდილების შესახებ</w:t>
      </w:r>
    </w:p>
    <w:p w:rsidR="00696A50" w:rsidRPr="00DB46E4" w:rsidRDefault="00696A50" w:rsidP="001B055A">
      <w:pPr>
        <w:spacing w:after="0" w:line="240" w:lineRule="auto"/>
        <w:jc w:val="both"/>
        <w:rPr>
          <w:rFonts w:ascii="Sylfaen" w:hAnsi="Sylfaen"/>
        </w:rPr>
      </w:pPr>
    </w:p>
    <w:p w:rsidR="000353F8" w:rsidRPr="00DB46E4" w:rsidRDefault="00875254" w:rsidP="001B055A">
      <w:pPr>
        <w:spacing w:after="0" w:line="240" w:lineRule="auto"/>
        <w:jc w:val="both"/>
        <w:rPr>
          <w:rFonts w:ascii="Sylfaen" w:hAnsi="Sylfaen"/>
          <w:lang w:val="ka-GE"/>
        </w:rPr>
      </w:pPr>
      <w:r w:rsidRPr="00DB46E4">
        <w:rPr>
          <w:rFonts w:ascii="Sylfaen" w:hAnsi="Sylfaen"/>
          <w:lang w:val="ka-GE"/>
        </w:rPr>
        <w:t>პრეტენდენტს უნდა გააჩნდეს</w:t>
      </w:r>
      <w:r w:rsidR="009D5E96" w:rsidRPr="00DB46E4">
        <w:rPr>
          <w:rFonts w:ascii="Sylfaen" w:hAnsi="Sylfaen"/>
        </w:rPr>
        <w:t xml:space="preserve"> </w:t>
      </w:r>
      <w:r w:rsidR="009D5E96" w:rsidRPr="00DB46E4">
        <w:rPr>
          <w:rFonts w:ascii="Sylfaen" w:hAnsi="Sylfaen"/>
          <w:lang w:val="ka-GE"/>
        </w:rPr>
        <w:t xml:space="preserve">შესყიდვის ობიექტით განსაზღვრული ანალოგიური </w:t>
      </w:r>
      <w:r w:rsidR="009F1B03" w:rsidRPr="00DB46E4">
        <w:rPr>
          <w:rFonts w:ascii="Sylfaen" w:hAnsi="Sylfaen"/>
          <w:lang w:val="ka-GE"/>
        </w:rPr>
        <w:t>პროდუქციის იმპორტის გამოცდილება,</w:t>
      </w:r>
      <w:r w:rsidR="009D5E96" w:rsidRPr="00DB46E4">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DB46E4">
        <w:rPr>
          <w:rFonts w:ascii="Sylfaen" w:hAnsi="Sylfaen"/>
          <w:lang w:val="ka-GE"/>
        </w:rPr>
        <w:t xml:space="preserve"> </w:t>
      </w:r>
      <w:r w:rsidR="009D5E96" w:rsidRPr="00DB46E4">
        <w:rPr>
          <w:rFonts w:ascii="Sylfaen" w:hAnsi="Sylfaen"/>
          <w:lang w:val="ka-GE"/>
        </w:rPr>
        <w:t xml:space="preserve">ხელშეკრულებ(ებ)ა და ამავე ხელშეკრულებ(ებ)ის </w:t>
      </w:r>
      <w:r w:rsidR="00024394" w:rsidRPr="00DB46E4">
        <w:rPr>
          <w:rFonts w:ascii="Sylfaen" w:hAnsi="Sylfaen"/>
          <w:lang w:val="ka-GE"/>
        </w:rPr>
        <w:t xml:space="preserve">შესრულების </w:t>
      </w:r>
      <w:r w:rsidR="009D5E96" w:rsidRPr="00DB46E4">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DB46E4" w:rsidRDefault="009F1B03" w:rsidP="001B055A">
      <w:pPr>
        <w:spacing w:after="0" w:line="240" w:lineRule="auto"/>
        <w:jc w:val="both"/>
        <w:rPr>
          <w:rFonts w:ascii="Sylfaen" w:hAnsi="Sylfaen"/>
          <w:lang w:val="ka-GE"/>
        </w:rPr>
      </w:pPr>
    </w:p>
    <w:p w:rsidR="009F1B03" w:rsidRPr="00DB46E4" w:rsidRDefault="009F1B03" w:rsidP="001B055A">
      <w:pPr>
        <w:spacing w:after="0" w:line="240" w:lineRule="auto"/>
        <w:jc w:val="both"/>
        <w:rPr>
          <w:rFonts w:ascii="Sylfaen" w:hAnsi="Sylfaen"/>
          <w:lang w:val="ka-GE"/>
        </w:rPr>
      </w:pPr>
      <w:r w:rsidRPr="00DB46E4">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DB46E4">
        <w:rPr>
          <w:rFonts w:ascii="Sylfaen" w:hAnsi="Sylfaen"/>
          <w:lang w:val="ka-GE"/>
        </w:rPr>
        <w:t>10</w:t>
      </w:r>
      <w:r w:rsidRPr="00DB46E4">
        <w:rPr>
          <w:rFonts w:ascii="Sylfaen" w:hAnsi="Sylfaen"/>
          <w:lang w:val="ka-GE"/>
        </w:rPr>
        <w:t xml:space="preserve"> წლიანი უწყვეტი გამოცდილება და</w:t>
      </w:r>
      <w:r w:rsidR="00B755FE" w:rsidRPr="00DB46E4">
        <w:rPr>
          <w:rFonts w:ascii="Sylfaen" w:hAnsi="Sylfaen"/>
          <w:lang w:val="ka-GE"/>
        </w:rPr>
        <w:t xml:space="preserve"> სტანდარტთან შესაბამისობის</w:t>
      </w:r>
      <w:r w:rsidRPr="00DB46E4">
        <w:rPr>
          <w:rFonts w:ascii="Sylfaen" w:hAnsi="Sylfaen"/>
          <w:lang w:val="ka-GE"/>
        </w:rPr>
        <w:t xml:space="preserve"> სერტიფიკატები.</w:t>
      </w:r>
    </w:p>
    <w:p w:rsidR="00B755FE" w:rsidRPr="00DB46E4" w:rsidRDefault="00B755FE" w:rsidP="001B055A">
      <w:pPr>
        <w:spacing w:after="0" w:line="240" w:lineRule="auto"/>
        <w:jc w:val="both"/>
        <w:rPr>
          <w:rFonts w:ascii="Sylfaen" w:hAnsi="Sylfaen"/>
          <w:lang w:val="ka-GE"/>
        </w:rPr>
      </w:pPr>
    </w:p>
    <w:p w:rsidR="00EA22AE" w:rsidRPr="00DB46E4" w:rsidRDefault="00EA22AE" w:rsidP="001B055A">
      <w:pPr>
        <w:spacing w:after="0" w:line="240" w:lineRule="auto"/>
        <w:jc w:val="both"/>
        <w:rPr>
          <w:rFonts w:ascii="Sylfaen" w:hAnsi="Sylfaen"/>
          <w:b/>
          <w:lang w:val="ka-GE"/>
        </w:rPr>
      </w:pPr>
    </w:p>
    <w:p w:rsidR="00000015" w:rsidRPr="00DB46E4" w:rsidRDefault="001466B2" w:rsidP="001B055A">
      <w:pPr>
        <w:spacing w:after="0" w:line="240" w:lineRule="auto"/>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7</w:t>
      </w:r>
      <w:r w:rsidR="00B35065" w:rsidRPr="00DB46E4">
        <w:rPr>
          <w:rFonts w:ascii="Sylfaen" w:hAnsi="Sylfaen" w:cs="Sylfaen"/>
          <w:lang w:val="ka-GE"/>
        </w:rPr>
        <w:t xml:space="preserve"> </w:t>
      </w:r>
      <w:r w:rsidR="00000015" w:rsidRPr="00DB46E4">
        <w:rPr>
          <w:rFonts w:ascii="Sylfaen" w:hAnsi="Sylfaen"/>
          <w:b/>
          <w:lang w:val="ka-GE"/>
        </w:rPr>
        <w:t>ანგარიშსწორების პირობები</w:t>
      </w:r>
    </w:p>
    <w:p w:rsidR="00696A50" w:rsidRPr="00DB46E4" w:rsidRDefault="00696A50" w:rsidP="001B055A">
      <w:pPr>
        <w:spacing w:after="0" w:line="240" w:lineRule="auto"/>
        <w:jc w:val="both"/>
        <w:rPr>
          <w:rFonts w:ascii="Sylfaen" w:hAnsi="Sylfaen"/>
          <w:b/>
          <w:lang w:val="ka-GE"/>
        </w:rPr>
      </w:pPr>
    </w:p>
    <w:p w:rsidR="00000015" w:rsidRPr="00DB46E4" w:rsidRDefault="00EA4C30" w:rsidP="001B055A">
      <w:pPr>
        <w:spacing w:after="0" w:line="240" w:lineRule="auto"/>
        <w:jc w:val="both"/>
        <w:rPr>
          <w:rFonts w:ascii="Sylfaen" w:hAnsi="Sylfaen"/>
          <w:lang w:val="ka-GE"/>
        </w:rPr>
      </w:pPr>
      <w:r w:rsidRPr="00DB46E4">
        <w:rPr>
          <w:rFonts w:ascii="Sylfaen" w:hAnsi="Sylfaen"/>
          <w:lang w:val="ka-GE"/>
        </w:rPr>
        <w:t>ანგარიშსწორება კ</w:t>
      </w:r>
      <w:r w:rsidR="00000015" w:rsidRPr="00DB46E4">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DB46E4">
        <w:rPr>
          <w:rFonts w:ascii="Sylfaen" w:hAnsi="Sylfaen"/>
          <w:lang w:val="ka-GE"/>
        </w:rPr>
        <w:t>.</w:t>
      </w:r>
      <w:r w:rsidRPr="00DB46E4">
        <w:rPr>
          <w:rFonts w:ascii="Sylfaen" w:hAnsi="Sylfaen"/>
          <w:lang w:val="ka-GE"/>
        </w:rPr>
        <w:t xml:space="preserve"> </w:t>
      </w:r>
    </w:p>
    <w:p w:rsidR="0071455F" w:rsidRPr="00DB46E4" w:rsidRDefault="00EA4C30" w:rsidP="001B055A">
      <w:pPr>
        <w:spacing w:after="0" w:line="240" w:lineRule="auto"/>
        <w:jc w:val="both"/>
        <w:rPr>
          <w:rFonts w:ascii="Sylfaen" w:hAnsi="Sylfaen"/>
          <w:lang w:val="ka-GE"/>
        </w:rPr>
      </w:pPr>
      <w:r w:rsidRPr="00DB46E4">
        <w:rPr>
          <w:rFonts w:ascii="Sylfaen" w:hAnsi="Sylfaen"/>
          <w:lang w:val="ka-GE"/>
        </w:rPr>
        <w:t xml:space="preserve">მომწოდებელი უფლებამოსილია მოითხოვოს ავანსი არა უმეტეს </w:t>
      </w:r>
      <w:r w:rsidR="009513C1">
        <w:rPr>
          <w:rFonts w:ascii="Sylfaen" w:hAnsi="Sylfaen"/>
        </w:rPr>
        <w:t>5</w:t>
      </w:r>
      <w:r w:rsidRPr="00DB46E4">
        <w:rPr>
          <w:rFonts w:ascii="Sylfaen" w:hAnsi="Sylfaen"/>
          <w:lang w:val="ka-GE"/>
        </w:rPr>
        <w:t>0%-სა, მხოლოდ საბანკო გარანტიის წარდგენის საფუძველზე</w:t>
      </w:r>
    </w:p>
    <w:p w:rsidR="0071455F" w:rsidRPr="00DB46E4" w:rsidRDefault="0071455F" w:rsidP="0071455F">
      <w:pPr>
        <w:spacing w:before="240" w:after="160"/>
        <w:jc w:val="both"/>
        <w:rPr>
          <w:rFonts w:ascii="Sylfaen" w:hAnsi="Sylfaen"/>
          <w:b/>
          <w:lang w:val="ka-GE"/>
        </w:rPr>
      </w:pPr>
      <w:r w:rsidRPr="00DB46E4">
        <w:rPr>
          <w:rFonts w:ascii="Sylfaen" w:hAnsi="Sylfaen"/>
          <w:b/>
          <w:lang w:val="ka-GE"/>
        </w:rPr>
        <w:t>1.</w:t>
      </w:r>
      <w:r w:rsidR="00B755FE" w:rsidRPr="00DB46E4">
        <w:rPr>
          <w:rFonts w:ascii="Sylfaen" w:hAnsi="Sylfaen"/>
          <w:b/>
          <w:lang w:val="ka-GE"/>
        </w:rPr>
        <w:t>8</w:t>
      </w:r>
      <w:r w:rsidRPr="00DB46E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DB46E4" w:rsidRDefault="0071455F" w:rsidP="0071455F">
      <w:pPr>
        <w:spacing w:before="240" w:after="160"/>
        <w:jc w:val="both"/>
        <w:rPr>
          <w:rFonts w:ascii="Sylfaen" w:hAnsi="Sylfaen"/>
          <w:lang w:val="ka-GE"/>
        </w:rPr>
      </w:pPr>
      <w:r w:rsidRPr="00DB46E4">
        <w:rPr>
          <w:rFonts w:ascii="Sylfaen" w:hAnsi="Sylfaen"/>
          <w:lang w:val="ka-GE"/>
        </w:rPr>
        <w:t>1. ფასების ცხრილი (დანართი N1</w:t>
      </w:r>
      <w:r w:rsidRPr="00DB46E4">
        <w:rPr>
          <w:rFonts w:ascii="Sylfaen" w:hAnsi="Sylfaen"/>
        </w:rPr>
        <w:t>-</w:t>
      </w:r>
      <w:r w:rsidRPr="00DB46E4">
        <w:rPr>
          <w:rFonts w:ascii="Sylfaen" w:hAnsi="Sylfaen"/>
          <w:lang w:val="ka-GE"/>
        </w:rPr>
        <w:t>ის შესაბამისად) განსაკუთრებული მოთხოვნების გათვალისწინებით;</w:t>
      </w:r>
    </w:p>
    <w:p w:rsidR="0071455F" w:rsidRPr="00DB46E4" w:rsidRDefault="0071455F" w:rsidP="0071455F">
      <w:pPr>
        <w:spacing w:after="0"/>
        <w:jc w:val="both"/>
        <w:rPr>
          <w:rFonts w:ascii="Sylfaen" w:hAnsi="Sylfaen" w:cs="Sylfaen"/>
          <w:bCs/>
          <w:lang w:val="ka-GE"/>
        </w:rPr>
      </w:pPr>
      <w:r w:rsidRPr="00DB46E4">
        <w:rPr>
          <w:rFonts w:ascii="Sylfaen" w:hAnsi="Sylfaen"/>
          <w:lang w:val="ka-GE"/>
        </w:rPr>
        <w:t xml:space="preserve">2. </w:t>
      </w:r>
      <w:r w:rsidRPr="00DB46E4">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DB46E4" w:rsidRDefault="0071455F" w:rsidP="0071455F">
      <w:pPr>
        <w:spacing w:before="240" w:after="160"/>
        <w:jc w:val="both"/>
        <w:rPr>
          <w:rFonts w:ascii="Sylfaen" w:hAnsi="Sylfaen"/>
          <w:lang w:val="ka-GE"/>
        </w:rPr>
      </w:pPr>
      <w:r w:rsidRPr="00DB46E4">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DB46E4" w:rsidRDefault="0071455F" w:rsidP="0071455F">
      <w:pPr>
        <w:spacing w:before="240" w:after="0"/>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9</w:t>
      </w:r>
      <w:r w:rsidRPr="00DB46E4">
        <w:rPr>
          <w:rFonts w:ascii="Sylfaen" w:hAnsi="Sylfaen" w:cs="Sylfaen"/>
          <w:b/>
          <w:lang w:val="ka-GE"/>
        </w:rPr>
        <w:t xml:space="preserve"> ხელშეკრულების</w:t>
      </w:r>
      <w:r w:rsidRPr="00DB46E4">
        <w:rPr>
          <w:rFonts w:ascii="Sylfaen" w:hAnsi="Sylfaen"/>
          <w:b/>
          <w:lang w:val="ka-GE"/>
        </w:rPr>
        <w:t xml:space="preserve"> გაფორმება</w:t>
      </w:r>
    </w:p>
    <w:p w:rsidR="0071455F" w:rsidRPr="00DB46E4" w:rsidRDefault="0071455F" w:rsidP="0071455F">
      <w:pPr>
        <w:spacing w:before="240" w:after="0"/>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B755FE" w:rsidRPr="00DB46E4" w:rsidRDefault="00B755FE" w:rsidP="0071455F">
      <w:pPr>
        <w:jc w:val="both"/>
        <w:rPr>
          <w:rFonts w:ascii="Sylfaen" w:hAnsi="Sylfaen"/>
          <w:b/>
          <w:lang w:val="ka-GE"/>
        </w:rPr>
      </w:pPr>
    </w:p>
    <w:p w:rsidR="0071455F" w:rsidRPr="00DB46E4" w:rsidRDefault="0071455F" w:rsidP="0071455F">
      <w:pPr>
        <w:jc w:val="both"/>
        <w:rPr>
          <w:rFonts w:ascii="Sylfaen" w:hAnsi="Sylfaen"/>
          <w:b/>
          <w:lang w:val="ka-GE"/>
        </w:rPr>
      </w:pPr>
      <w:r w:rsidRPr="00DB46E4">
        <w:rPr>
          <w:rFonts w:ascii="Sylfaen" w:hAnsi="Sylfaen"/>
          <w:b/>
          <w:lang w:val="ka-GE"/>
        </w:rPr>
        <w:t>1.1</w:t>
      </w:r>
      <w:r w:rsidR="00B755FE" w:rsidRPr="00DB46E4">
        <w:rPr>
          <w:rFonts w:ascii="Sylfaen" w:hAnsi="Sylfaen"/>
          <w:b/>
          <w:lang w:val="ka-GE"/>
        </w:rPr>
        <w:t>0</w:t>
      </w:r>
      <w:r w:rsidRPr="00DB46E4">
        <w:rPr>
          <w:rFonts w:ascii="Sylfaen" w:hAnsi="Sylfaen"/>
          <w:b/>
          <w:lang w:val="ka-GE"/>
        </w:rPr>
        <w:t xml:space="preserve"> სხვა მოთხოვნა</w:t>
      </w:r>
    </w:p>
    <w:p w:rsidR="0071455F" w:rsidRPr="00DB46E4" w:rsidRDefault="0071455F" w:rsidP="0071455F">
      <w:pPr>
        <w:jc w:val="both"/>
        <w:rPr>
          <w:rFonts w:ascii="Sylfaen" w:hAnsi="Sylfaen"/>
          <w:lang w:val="ka-GE"/>
        </w:rPr>
      </w:pPr>
      <w:r w:rsidRPr="00DB46E4">
        <w:rPr>
          <w:rFonts w:ascii="Sylfaen" w:hAnsi="Sylfaen"/>
          <w:lang w:val="ka-GE"/>
        </w:rPr>
        <w:t>1.1</w:t>
      </w:r>
      <w:r w:rsidR="00B755FE" w:rsidRPr="00DB46E4">
        <w:rPr>
          <w:rFonts w:ascii="Sylfaen" w:hAnsi="Sylfaen"/>
          <w:lang w:val="ka-GE"/>
        </w:rPr>
        <w:t>0</w:t>
      </w:r>
      <w:r w:rsidRPr="00DB46E4">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DB46E4" w:rsidRDefault="0071455F" w:rsidP="00703846">
      <w:pPr>
        <w:pStyle w:val="ListParagraph"/>
        <w:numPr>
          <w:ilvl w:val="0"/>
          <w:numId w:val="1"/>
        </w:numPr>
        <w:tabs>
          <w:tab w:val="left" w:pos="426"/>
        </w:tabs>
        <w:spacing w:before="120" w:after="0"/>
        <w:jc w:val="both"/>
        <w:rPr>
          <w:rFonts w:ascii="Sylfaen" w:hAnsi="Sylfaen"/>
          <w:lang w:val="ka-GE"/>
        </w:rPr>
      </w:pPr>
      <w:r w:rsidRPr="00DB46E4">
        <w:rPr>
          <w:rFonts w:ascii="Sylfaen" w:hAnsi="Sylfaen"/>
          <w:lang w:val="ka-GE"/>
        </w:rPr>
        <w:lastRenderedPageBreak/>
        <w:t>გაკოტრების პროცესში;</w:t>
      </w:r>
    </w:p>
    <w:p w:rsidR="0071455F" w:rsidRPr="00DB46E4" w:rsidRDefault="0071455F" w:rsidP="00703846">
      <w:pPr>
        <w:pStyle w:val="ListParagraph"/>
        <w:numPr>
          <w:ilvl w:val="0"/>
          <w:numId w:val="1"/>
        </w:numPr>
        <w:tabs>
          <w:tab w:val="left" w:pos="426"/>
        </w:tabs>
        <w:spacing w:before="120" w:after="0"/>
        <w:jc w:val="both"/>
        <w:rPr>
          <w:rFonts w:ascii="Sylfaen" w:hAnsi="Sylfaen"/>
          <w:lang w:val="ka-GE"/>
        </w:rPr>
      </w:pPr>
      <w:r w:rsidRPr="00DB46E4">
        <w:rPr>
          <w:rFonts w:ascii="Sylfaen" w:hAnsi="Sylfaen"/>
          <w:lang w:val="ka-GE"/>
        </w:rPr>
        <w:t>ლიკვიდაციის პროცესში;</w:t>
      </w:r>
    </w:p>
    <w:p w:rsidR="0071455F" w:rsidRPr="00DB46E4" w:rsidRDefault="0071455F" w:rsidP="00703846">
      <w:pPr>
        <w:pStyle w:val="ListParagraph"/>
        <w:numPr>
          <w:ilvl w:val="0"/>
          <w:numId w:val="1"/>
        </w:numPr>
        <w:tabs>
          <w:tab w:val="left" w:pos="426"/>
        </w:tabs>
        <w:spacing w:before="120" w:after="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rsidR="0071455F" w:rsidRPr="00DB46E4" w:rsidRDefault="0071455F" w:rsidP="0071455F">
      <w:pPr>
        <w:spacing w:before="240" w:after="0"/>
        <w:jc w:val="both"/>
        <w:rPr>
          <w:rFonts w:ascii="Sylfaen" w:hAnsi="Sylfaen"/>
          <w:b/>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.2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DB46E4" w:rsidRDefault="0071455F" w:rsidP="0071455F">
      <w:pPr>
        <w:spacing w:before="240"/>
        <w:jc w:val="both"/>
        <w:rPr>
          <w:rFonts w:ascii="Sylfaen" w:hAnsi="Sylfaen"/>
          <w:lang w:val="es-MX"/>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.3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rsidR="0071455F" w:rsidRPr="00DB46E4" w:rsidRDefault="0071455F" w:rsidP="0071455F">
      <w:pPr>
        <w:spacing w:before="240"/>
        <w:jc w:val="both"/>
        <w:rPr>
          <w:rFonts w:ascii="Sylfaen" w:hAnsi="Sylfaen"/>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.4  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 (GWP, ს/ნ 203826002</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 203826002)</w:t>
      </w:r>
      <w:r w:rsidRPr="00DB46E4">
        <w:rPr>
          <w:rFonts w:ascii="Sylfaen" w:hAnsi="Sylfaen"/>
          <w:lang w:val="ka-GE"/>
        </w:rPr>
        <w:t xml:space="preserve"> გამარჯვებულ მიმწოდებელს გამოავლენს სატენდერო კომისიაზე. </w:t>
      </w: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w:t>
      </w:r>
      <w:r w:rsidRPr="00DB46E4">
        <w:rPr>
          <w:rFonts w:ascii="Sylfaen" w:hAnsi="Sylfaen" w:cs="Arial"/>
          <w:lang w:val="ka-GE"/>
        </w:rPr>
        <w:t xml:space="preserve"> </w:t>
      </w:r>
      <w:r w:rsidRPr="00DB46E4">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 „ჯორჯიან უოთერ ენდ ფაუერი“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DB46E4" w:rsidRDefault="0071455F" w:rsidP="0071455F">
      <w:pPr>
        <w:spacing w:before="240"/>
        <w:ind w:firstLine="720"/>
        <w:jc w:val="both"/>
        <w:rPr>
          <w:rFonts w:ascii="Sylfaen" w:hAnsi="Sylfaen" w:cs="Sylfaen"/>
        </w:rPr>
      </w:pPr>
      <w:r w:rsidRPr="00DB46E4">
        <w:rPr>
          <w:rFonts w:ascii="Sylfaen" w:hAnsi="Sylfaen" w:cs="Sylfaen"/>
          <w:lang w:val="ka-GE"/>
        </w:rPr>
        <w:t xml:space="preserve">გთხოვთ გაითვალისწინოთ, რომ შემსყიდველი (შპს „ჯორჯიან უოთერ ენდ ფაუერი“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DB46E4">
        <w:rPr>
          <w:rFonts w:ascii="Sylfaen" w:hAnsi="Sylfaen" w:cs="Sylfaen"/>
        </w:rPr>
        <w:t>vtsiklauri@gwp.ge</w:t>
      </w:r>
    </w:p>
    <w:p w:rsidR="0071455F" w:rsidRPr="00DB46E4" w:rsidRDefault="0071455F" w:rsidP="0071455F">
      <w:pPr>
        <w:spacing w:after="0"/>
        <w:ind w:firstLine="426"/>
        <w:jc w:val="both"/>
        <w:rPr>
          <w:rFonts w:ascii="Sylfaen" w:hAnsi="Sylfaen"/>
          <w:b/>
          <w:i/>
          <w:lang w:val="ka-GE"/>
        </w:rPr>
      </w:pPr>
    </w:p>
    <w:p w:rsidR="0071455F" w:rsidRPr="00DB46E4" w:rsidRDefault="0071455F" w:rsidP="0071455F">
      <w:pPr>
        <w:spacing w:after="0"/>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შემსყიდველის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 203826002))</w:t>
      </w:r>
      <w:r w:rsidRPr="00DB46E4">
        <w:rPr>
          <w:rFonts w:ascii="Sylfaen" w:hAnsi="Sylfaen" w:cs="Arial"/>
        </w:rPr>
        <w:t xml:space="preserve"> </w:t>
      </w:r>
      <w:r w:rsidRPr="00DB46E4">
        <w:rPr>
          <w:rFonts w:ascii="Sylfaen" w:hAnsi="Sylfaen"/>
          <w:lang w:val="ka-GE"/>
        </w:rPr>
        <w:t xml:space="preserve"> მხრიდან.</w:t>
      </w:r>
    </w:p>
    <w:p w:rsidR="00B755FE" w:rsidRPr="00DB46E4" w:rsidRDefault="00B755FE" w:rsidP="0071455F">
      <w:pPr>
        <w:spacing w:after="0"/>
        <w:jc w:val="both"/>
        <w:rPr>
          <w:rFonts w:ascii="Sylfaen" w:hAnsi="Sylfaen"/>
          <w:lang w:val="ka-GE"/>
        </w:rPr>
      </w:pPr>
    </w:p>
    <w:p w:rsidR="00B755FE" w:rsidRDefault="00B755FE" w:rsidP="0071455F">
      <w:pPr>
        <w:spacing w:after="0"/>
        <w:jc w:val="both"/>
        <w:rPr>
          <w:rFonts w:ascii="Sylfaen" w:hAnsi="Sylfaen"/>
          <w:lang w:val="ka-GE"/>
        </w:rPr>
      </w:pPr>
    </w:p>
    <w:p w:rsidR="009A14F4" w:rsidRDefault="009A14F4" w:rsidP="0071455F">
      <w:pPr>
        <w:spacing w:after="0"/>
        <w:jc w:val="both"/>
        <w:rPr>
          <w:rFonts w:ascii="Sylfaen" w:hAnsi="Sylfaen"/>
          <w:lang w:val="ka-GE"/>
        </w:rPr>
      </w:pPr>
    </w:p>
    <w:p w:rsidR="009A14F4" w:rsidRDefault="009A14F4" w:rsidP="0071455F">
      <w:pPr>
        <w:spacing w:after="0"/>
        <w:jc w:val="both"/>
        <w:rPr>
          <w:rFonts w:ascii="Sylfaen" w:hAnsi="Sylfaen"/>
          <w:lang w:val="ka-GE"/>
        </w:rPr>
      </w:pPr>
    </w:p>
    <w:p w:rsidR="009A14F4" w:rsidRPr="00DB46E4" w:rsidRDefault="009A14F4" w:rsidP="0071455F">
      <w:pPr>
        <w:spacing w:after="0"/>
        <w:jc w:val="both"/>
        <w:rPr>
          <w:rFonts w:ascii="Sylfaen" w:hAnsi="Sylfaen"/>
          <w:lang w:val="ka-GE"/>
        </w:rPr>
      </w:pPr>
    </w:p>
    <w:p w:rsidR="00B755FE" w:rsidRDefault="00B755FE" w:rsidP="0071455F">
      <w:pPr>
        <w:spacing w:after="0"/>
        <w:jc w:val="both"/>
        <w:rPr>
          <w:rFonts w:ascii="Sylfaen" w:hAnsi="Sylfaen"/>
          <w:lang w:val="ka-GE"/>
        </w:rPr>
      </w:pPr>
    </w:p>
    <w:p w:rsidR="006623A4" w:rsidRDefault="006623A4" w:rsidP="0071455F">
      <w:pPr>
        <w:spacing w:after="0"/>
        <w:jc w:val="both"/>
        <w:rPr>
          <w:rFonts w:ascii="Sylfaen" w:hAnsi="Sylfaen"/>
          <w:lang w:val="ka-GE"/>
        </w:rPr>
      </w:pPr>
    </w:p>
    <w:p w:rsidR="006623A4" w:rsidRPr="00DB46E4" w:rsidRDefault="006623A4" w:rsidP="0071455F">
      <w:pPr>
        <w:spacing w:after="0"/>
        <w:jc w:val="both"/>
        <w:rPr>
          <w:rFonts w:ascii="Sylfaen" w:hAnsi="Sylfaen"/>
          <w:lang w:val="ka-GE"/>
        </w:rPr>
      </w:pPr>
    </w:p>
    <w:p w:rsidR="005B3F1A" w:rsidRPr="00DB46E4" w:rsidRDefault="005B3F1A" w:rsidP="005B3F1A">
      <w:pPr>
        <w:spacing w:before="240" w:after="0"/>
        <w:jc w:val="both"/>
        <w:rPr>
          <w:rFonts w:ascii="Sylfaen" w:hAnsi="Sylfaen"/>
          <w:b/>
          <w:lang w:val="ka-GE"/>
        </w:rPr>
      </w:pPr>
      <w:r w:rsidRPr="00DB46E4">
        <w:rPr>
          <w:rFonts w:ascii="Sylfaen" w:hAnsi="Sylfaen"/>
          <w:b/>
          <w:lang w:val="ka-GE"/>
        </w:rPr>
        <w:t>1.1</w:t>
      </w:r>
      <w:r w:rsidR="006951B5" w:rsidRPr="00DB46E4">
        <w:rPr>
          <w:rFonts w:ascii="Sylfaen" w:hAnsi="Sylfaen"/>
          <w:b/>
          <w:lang w:val="ka-GE"/>
        </w:rPr>
        <w:t>1</w:t>
      </w:r>
      <w:r w:rsidR="002D6C66" w:rsidRPr="00DB46E4">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rsidR="005B3F1A" w:rsidRPr="00DB46E4" w:rsidRDefault="005B3F1A" w:rsidP="005B3F1A">
      <w:pPr>
        <w:spacing w:before="240"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B46E4">
        <w:rPr>
          <w:rFonts w:ascii="Sylfaen" w:hAnsi="Sylfaen"/>
        </w:rPr>
        <w:t>tenders.ge-</w:t>
      </w:r>
      <w:r w:rsidRPr="00DB46E4">
        <w:rPr>
          <w:rFonts w:ascii="Sylfaen" w:hAnsi="Sylfaen"/>
          <w:lang w:val="ka-GE"/>
        </w:rPr>
        <w:t>ს პორტალის ონლაინ კითხვა-პასუხის რეჟიმი;</w:t>
      </w:r>
    </w:p>
    <w:p w:rsidR="005B3F1A" w:rsidRPr="00DB46E4" w:rsidRDefault="005B3F1A" w:rsidP="005B3F1A">
      <w:pPr>
        <w:spacing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3213C0">
        <w:fldChar w:fldCharType="begin"/>
      </w:r>
      <w:r w:rsidR="003213C0">
        <w:instrText xml:space="preserve"> HYPERLINK "http://www.tenders.ge" </w:instrText>
      </w:r>
      <w:r w:rsidR="003213C0">
        <w:fldChar w:fldCharType="separate"/>
      </w:r>
      <w:r w:rsidRPr="00DB46E4">
        <w:rPr>
          <w:rStyle w:val="Hyperlink"/>
          <w:rFonts w:ascii="Sylfaen" w:hAnsi="Sylfaen"/>
          <w:lang w:val="ka-GE"/>
        </w:rPr>
        <w:t>www.tenders.ge</w:t>
      </w:r>
      <w:r w:rsidR="003213C0">
        <w:rPr>
          <w:rStyle w:val="Hyperlink"/>
          <w:rFonts w:ascii="Sylfaen" w:hAnsi="Sylfaen"/>
          <w:lang w:val="ka-GE"/>
        </w:rPr>
        <w:fldChar w:fldCharType="end"/>
      </w:r>
    </w:p>
    <w:p w:rsidR="005B3F1A" w:rsidRPr="00DB46E4" w:rsidRDefault="005B3F1A" w:rsidP="005B3F1A">
      <w:pPr>
        <w:spacing w:after="0"/>
        <w:jc w:val="both"/>
        <w:rPr>
          <w:rFonts w:ascii="Sylfaen" w:hAnsi="Sylfaen"/>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.3 </w:t>
      </w:r>
      <w:r w:rsidRPr="00DB46E4">
        <w:rPr>
          <w:rFonts w:ascii="Sylfaen" w:hAnsi="Sylfaen"/>
        </w:rPr>
        <w:t>tenders.ge-</w:t>
      </w:r>
      <w:r w:rsidRPr="00DB46E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DB46E4" w:rsidRDefault="005B3F1A" w:rsidP="005B3F1A">
      <w:pPr>
        <w:spacing w:after="0"/>
        <w:ind w:left="360"/>
        <w:jc w:val="both"/>
        <w:rPr>
          <w:rFonts w:ascii="Sylfaen" w:hAnsi="Sylfaen"/>
          <w:lang w:val="ka-GE"/>
        </w:rPr>
      </w:pPr>
    </w:p>
    <w:p w:rsidR="005B3F1A" w:rsidRPr="00DB46E4" w:rsidRDefault="005B3F1A" w:rsidP="005B3F1A">
      <w:pPr>
        <w:spacing w:after="0"/>
        <w:jc w:val="both"/>
        <w:rPr>
          <w:rFonts w:ascii="Sylfaen" w:hAnsi="Sylfaen"/>
        </w:rPr>
      </w:pPr>
    </w:p>
    <w:p w:rsidR="002D6C66" w:rsidRPr="00DB46E4" w:rsidRDefault="002D6C66" w:rsidP="005B3F1A">
      <w:pPr>
        <w:spacing w:after="0"/>
        <w:jc w:val="both"/>
        <w:rPr>
          <w:rFonts w:ascii="Sylfaen" w:hAnsi="Sylfaen" w:cs="Sylfaen"/>
          <w:b/>
          <w:u w:val="single"/>
          <w:lang w:val="ka-GE"/>
        </w:rPr>
      </w:pPr>
    </w:p>
    <w:p w:rsidR="005B3F1A" w:rsidRPr="00DB46E4" w:rsidRDefault="005B3F1A" w:rsidP="005B3F1A">
      <w:pPr>
        <w:spacing w:after="0"/>
        <w:jc w:val="both"/>
        <w:rPr>
          <w:rFonts w:ascii="Sylfaen" w:hAnsi="Sylfaen"/>
          <w:b/>
          <w:u w:val="singl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DB46E4">
        <w:rPr>
          <w:rFonts w:ascii="Sylfaen" w:hAnsi="Sylfaen"/>
          <w:b/>
          <w:u w:val="single"/>
        </w:rPr>
        <w:t>:</w:t>
      </w:r>
    </w:p>
    <w:p w:rsidR="005B3F1A" w:rsidRPr="00DB46E4" w:rsidRDefault="005B3F1A" w:rsidP="005B3F1A">
      <w:pPr>
        <w:spacing w:after="0"/>
        <w:jc w:val="both"/>
        <w:rPr>
          <w:rFonts w:ascii="Sylfaen" w:hAnsi="Sylfaen"/>
          <w:b/>
          <w:lang w:val="ka-GE"/>
        </w:rPr>
      </w:pPr>
      <w:r w:rsidRPr="00DB46E4">
        <w:rPr>
          <w:rFonts w:ascii="Sylfaen" w:hAnsi="Sylfaen"/>
          <w:b/>
          <w:lang w:val="ka-GE"/>
        </w:rPr>
        <w:t>შესყიდვების წარმომადგენელი</w:t>
      </w:r>
    </w:p>
    <w:p w:rsidR="005B3F1A" w:rsidRPr="00DB46E4" w:rsidRDefault="005B3F1A" w:rsidP="005B3F1A">
      <w:pPr>
        <w:spacing w:after="0"/>
        <w:jc w:val="both"/>
        <w:rPr>
          <w:rFonts w:ascii="Sylfaen" w:hAnsi="Sylfaen"/>
          <w:lang w:val="ka-GE"/>
        </w:rPr>
      </w:pPr>
      <w:r w:rsidRPr="00DB46E4">
        <w:rPr>
          <w:rFonts w:ascii="Sylfaen" w:hAnsi="Sylfaen"/>
          <w:lang w:val="ka-GE"/>
        </w:rPr>
        <w:t>საკონტაქტო პირი: ვანო წიკლაური</w:t>
      </w:r>
    </w:p>
    <w:p w:rsidR="005B3F1A" w:rsidRPr="00DB46E4" w:rsidRDefault="005B3F1A" w:rsidP="005B3F1A">
      <w:pPr>
        <w:spacing w:after="0"/>
        <w:jc w:val="both"/>
        <w:rPr>
          <w:rFonts w:ascii="Sylfaen" w:hAnsi="Sylfaen"/>
          <w:lang w:val="ka-GE"/>
        </w:rPr>
      </w:pPr>
      <w:r w:rsidRPr="00DB46E4">
        <w:rPr>
          <w:rFonts w:ascii="Sylfaen" w:hAnsi="Sylfaen"/>
          <w:lang w:val="ka-GE"/>
        </w:rPr>
        <w:t xml:space="preserve">მის.: </w:t>
      </w:r>
      <w:proofErr w:type="spellStart"/>
      <w:r w:rsidRPr="00DB46E4">
        <w:rPr>
          <w:rFonts w:ascii="Sylfaen" w:hAnsi="Sylfaen" w:cs="Sylfaen"/>
        </w:rPr>
        <w:t>საქართველო</w:t>
      </w:r>
      <w:proofErr w:type="spellEnd"/>
      <w:r w:rsidRPr="00DB46E4">
        <w:rPr>
          <w:rFonts w:ascii="Sylfaen" w:hAnsi="Sylfaen"/>
        </w:rPr>
        <w:t xml:space="preserve">, </w:t>
      </w:r>
      <w:proofErr w:type="spellStart"/>
      <w:r w:rsidRPr="00DB46E4">
        <w:rPr>
          <w:rFonts w:ascii="Sylfaen" w:hAnsi="Sylfaen" w:cs="Sylfaen"/>
        </w:rPr>
        <w:t>თბილისი</w:t>
      </w:r>
      <w:proofErr w:type="spellEnd"/>
      <w:r w:rsidRPr="00DB46E4">
        <w:rPr>
          <w:rFonts w:ascii="Sylfaen" w:hAnsi="Sylfaen"/>
        </w:rPr>
        <w:t xml:space="preserve">, </w:t>
      </w:r>
      <w:proofErr w:type="spellStart"/>
      <w:r w:rsidRPr="00DB46E4">
        <w:rPr>
          <w:rFonts w:ascii="Sylfaen" w:hAnsi="Sylfaen" w:cs="Sylfaen"/>
        </w:rPr>
        <w:t>მთაწმინდის</w:t>
      </w:r>
      <w:proofErr w:type="spellEnd"/>
      <w:r w:rsidRPr="00DB46E4">
        <w:rPr>
          <w:rFonts w:ascii="Sylfaen" w:hAnsi="Sylfaen"/>
        </w:rPr>
        <w:t xml:space="preserve"> </w:t>
      </w:r>
      <w:proofErr w:type="spellStart"/>
      <w:r w:rsidRPr="00DB46E4">
        <w:rPr>
          <w:rFonts w:ascii="Sylfaen" w:hAnsi="Sylfaen" w:cs="Sylfaen"/>
        </w:rPr>
        <w:t>რაიონი</w:t>
      </w:r>
      <w:proofErr w:type="spellEnd"/>
      <w:r w:rsidRPr="00DB46E4">
        <w:rPr>
          <w:rFonts w:ascii="Sylfaen" w:hAnsi="Sylfaen"/>
        </w:rPr>
        <w:t xml:space="preserve">, </w:t>
      </w:r>
      <w:proofErr w:type="spellStart"/>
      <w:r w:rsidRPr="00DB46E4">
        <w:rPr>
          <w:rFonts w:ascii="Sylfaen" w:hAnsi="Sylfaen" w:cs="Sylfaen"/>
        </w:rPr>
        <w:t>მედეა</w:t>
      </w:r>
      <w:proofErr w:type="spellEnd"/>
      <w:r w:rsidRPr="00DB46E4">
        <w:rPr>
          <w:rFonts w:ascii="Sylfaen" w:hAnsi="Sylfaen"/>
        </w:rPr>
        <w:t xml:space="preserve"> (</w:t>
      </w:r>
      <w:proofErr w:type="spellStart"/>
      <w:r w:rsidRPr="00DB46E4">
        <w:rPr>
          <w:rFonts w:ascii="Sylfaen" w:hAnsi="Sylfaen" w:cs="Sylfaen"/>
        </w:rPr>
        <w:t>მზია</w:t>
      </w:r>
      <w:proofErr w:type="spellEnd"/>
      <w:r w:rsidRPr="00DB46E4">
        <w:rPr>
          <w:rFonts w:ascii="Sylfaen" w:hAnsi="Sylfaen"/>
        </w:rPr>
        <w:t xml:space="preserve">) </w:t>
      </w:r>
      <w:proofErr w:type="spellStart"/>
      <w:r w:rsidRPr="00DB46E4">
        <w:rPr>
          <w:rFonts w:ascii="Sylfaen" w:hAnsi="Sylfaen" w:cs="Sylfaen"/>
        </w:rPr>
        <w:t>ჯუღელის</w:t>
      </w:r>
      <w:proofErr w:type="spellEnd"/>
      <w:r w:rsidRPr="00DB46E4">
        <w:rPr>
          <w:rFonts w:ascii="Sylfaen" w:hAnsi="Sylfaen"/>
        </w:rPr>
        <w:t xml:space="preserve"> </w:t>
      </w:r>
      <w:proofErr w:type="spellStart"/>
      <w:r w:rsidRPr="00DB46E4">
        <w:rPr>
          <w:rFonts w:ascii="Sylfaen" w:hAnsi="Sylfaen" w:cs="Sylfaen"/>
        </w:rPr>
        <w:t>ქუჩა</w:t>
      </w:r>
      <w:proofErr w:type="spellEnd"/>
      <w:r w:rsidRPr="00DB46E4">
        <w:rPr>
          <w:rFonts w:ascii="Sylfaen" w:hAnsi="Sylfaen"/>
        </w:rPr>
        <w:t xml:space="preserve">, </w:t>
      </w:r>
      <w:r w:rsidRPr="00DB46E4">
        <w:rPr>
          <w:rFonts w:ascii="Sylfaen" w:hAnsi="Sylfaen" w:cs="Calibri"/>
        </w:rPr>
        <w:t>№</w:t>
      </w:r>
      <w:r w:rsidRPr="00DB46E4">
        <w:rPr>
          <w:rFonts w:ascii="Sylfaen" w:hAnsi="Sylfaen"/>
        </w:rPr>
        <w:t>10</w:t>
      </w:r>
      <w:r w:rsidRPr="00DB46E4">
        <w:rPr>
          <w:rFonts w:ascii="Sylfaen" w:hAnsi="Sylfaen" w:cs="Calibri"/>
        </w:rPr>
        <w:t> </w:t>
      </w:r>
    </w:p>
    <w:p w:rsidR="005B3F1A" w:rsidRPr="00DB46E4" w:rsidRDefault="005B3F1A" w:rsidP="005B3F1A">
      <w:pPr>
        <w:spacing w:after="0"/>
        <w:jc w:val="both"/>
        <w:rPr>
          <w:rFonts w:ascii="Sylfaen" w:hAnsi="Sylfaen"/>
        </w:rPr>
      </w:pPr>
      <w:r w:rsidRPr="00DB46E4">
        <w:rPr>
          <w:rFonts w:ascii="Sylfaen" w:hAnsi="Sylfaen"/>
          <w:lang w:val="ka-GE"/>
        </w:rPr>
        <w:t xml:space="preserve">ელ. ფოსტა: </w:t>
      </w:r>
      <w:r w:rsidRPr="00DB46E4">
        <w:rPr>
          <w:rFonts w:ascii="Sylfaen" w:hAnsi="Sylfaen"/>
        </w:rPr>
        <w:t>vtsiklauri@gwp.ge</w:t>
      </w:r>
    </w:p>
    <w:p w:rsidR="005B3F1A" w:rsidRPr="00DB46E4" w:rsidRDefault="005B3F1A" w:rsidP="005B3F1A">
      <w:pPr>
        <w:spacing w:after="0"/>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+995 322 931111 (1148); </w:t>
      </w:r>
      <w:r w:rsidR="00F41A39" w:rsidRPr="00DB46E4">
        <w:rPr>
          <w:rFonts w:ascii="Sylfaen" w:hAnsi="Sylfaen" w:cs="Arial"/>
        </w:rPr>
        <w:t>577 73 66 44</w:t>
      </w:r>
    </w:p>
    <w:p w:rsidR="002D6C66" w:rsidRPr="00DB46E4" w:rsidRDefault="002D6C66" w:rsidP="005B3F1A">
      <w:pPr>
        <w:spacing w:after="0"/>
        <w:jc w:val="both"/>
        <w:rPr>
          <w:rFonts w:ascii="Sylfaen" w:hAnsi="Sylfaen" w:cs="Arial"/>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საკონტაქტო პირი: ირაკლი ხვადაგაძე</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მის.: ქ. თბილისი, მედეა (მზია) ჯუღელის ქუჩა N10</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 xml:space="preserve">ელ. ფოსტა: ikhvadagadze@gwp.ge </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ტელ.: +995 322 931111 (1145);</w:t>
      </w:r>
    </w:p>
    <w:p w:rsidR="002D6C66" w:rsidRPr="00DB46E4" w:rsidRDefault="002D6C66" w:rsidP="002D6C66">
      <w:pPr>
        <w:spacing w:after="0" w:line="360" w:lineRule="auto"/>
        <w:jc w:val="both"/>
        <w:rPr>
          <w:rFonts w:ascii="Sylfaen" w:hAnsi="Sylfaen"/>
          <w:b/>
          <w:lang w:val="ka-GE"/>
        </w:rPr>
      </w:pPr>
    </w:p>
    <w:p w:rsidR="002D6C66" w:rsidRPr="00DB46E4" w:rsidRDefault="002D6C66" w:rsidP="002D6C66">
      <w:pPr>
        <w:spacing w:after="0" w:line="360" w:lineRule="auto"/>
        <w:jc w:val="both"/>
        <w:rPr>
          <w:rFonts w:ascii="Sylfaen" w:hAnsi="Sylfaen"/>
          <w:b/>
          <w:lang w:val="ka-GE"/>
        </w:rPr>
      </w:pPr>
      <w:r w:rsidRPr="00DB46E4">
        <w:rPr>
          <w:rFonts w:ascii="Sylfaen" w:hAnsi="Sylfaen"/>
          <w:b/>
          <w:lang w:val="ka-GE"/>
        </w:rPr>
        <w:t xml:space="preserve">გავეცანი </w:t>
      </w:r>
    </w:p>
    <w:p w:rsidR="002D6C66" w:rsidRPr="00DB46E4" w:rsidRDefault="002D6C66" w:rsidP="002D6C66">
      <w:pPr>
        <w:spacing w:after="0" w:line="360" w:lineRule="auto"/>
        <w:jc w:val="both"/>
        <w:rPr>
          <w:rFonts w:ascii="Sylfaen" w:hAnsi="Sylfaen"/>
          <w:lang w:val="ka-GE"/>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/მონაწილე კომპანიის უფლებამოსილი პირის ხელმოწერა/</w:t>
      </w:r>
    </w:p>
    <w:p w:rsidR="00024394" w:rsidRPr="00DB46E4" w:rsidRDefault="002D6C66" w:rsidP="009E3DB8">
      <w:pPr>
        <w:spacing w:after="0" w:line="360" w:lineRule="auto"/>
        <w:jc w:val="both"/>
        <w:rPr>
          <w:rFonts w:ascii="Sylfaen" w:hAnsi="Sylfaen" w:cstheme="minorHAnsi"/>
          <w:lang w:val="ka-GE"/>
        </w:rPr>
      </w:pPr>
      <w:r w:rsidRPr="00DB46E4">
        <w:rPr>
          <w:rFonts w:ascii="Sylfaen" w:hAnsi="Sylfaen"/>
          <w:b/>
          <w:lang w:val="ka-GE"/>
        </w:rPr>
        <w:t>შენიშვნა:</w:t>
      </w:r>
      <w:r w:rsidRPr="00DB46E4">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DB46E4"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629B" w:rsidRDefault="0029629B" w:rsidP="007902EA">
      <w:pPr>
        <w:spacing w:after="0" w:line="240" w:lineRule="auto"/>
      </w:pPr>
      <w:r>
        <w:separator/>
      </w:r>
    </w:p>
  </w:endnote>
  <w:endnote w:type="continuationSeparator" w:id="0">
    <w:p w:rsidR="0029629B" w:rsidRDefault="0029629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cadMtavr">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075B51">
          <w:rPr>
            <w:noProof/>
          </w:rPr>
          <w:t>6</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629B" w:rsidRDefault="0029629B" w:rsidP="007902EA">
      <w:pPr>
        <w:spacing w:after="0" w:line="240" w:lineRule="auto"/>
      </w:pPr>
      <w:r>
        <w:separator/>
      </w:r>
    </w:p>
  </w:footnote>
  <w:footnote w:type="continuationSeparator" w:id="0">
    <w:p w:rsidR="0029629B" w:rsidRDefault="0029629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E50B23"/>
    <w:multiLevelType w:val="hybridMultilevel"/>
    <w:tmpl w:val="704C80C6"/>
    <w:lvl w:ilvl="0" w:tplc="A43C0920">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650E61"/>
    <w:multiLevelType w:val="hybridMultilevel"/>
    <w:tmpl w:val="1B9C87D8"/>
    <w:lvl w:ilvl="0" w:tplc="0409000F">
      <w:start w:val="1"/>
      <w:numFmt w:val="decimal"/>
      <w:lvlText w:val="%1."/>
      <w:lvlJc w:val="left"/>
      <w:pPr>
        <w:ind w:left="8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9507A8C"/>
    <w:multiLevelType w:val="hybridMultilevel"/>
    <w:tmpl w:val="1EE8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CD61F54"/>
    <w:multiLevelType w:val="hybridMultilevel"/>
    <w:tmpl w:val="A690565A"/>
    <w:lvl w:ilvl="0" w:tplc="D86C21B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006E39"/>
    <w:multiLevelType w:val="hybridMultilevel"/>
    <w:tmpl w:val="138AE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09578AB"/>
    <w:multiLevelType w:val="hybridMultilevel"/>
    <w:tmpl w:val="FBB889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EE5E14"/>
    <w:multiLevelType w:val="hybridMultilevel"/>
    <w:tmpl w:val="E0F496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D75C38"/>
    <w:multiLevelType w:val="hybridMultilevel"/>
    <w:tmpl w:val="1F5C8BD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9E3222"/>
    <w:multiLevelType w:val="hybridMultilevel"/>
    <w:tmpl w:val="B350A10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9"/>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5"/>
  </w:num>
  <w:num w:numId="7">
    <w:abstractNumId w:val="8"/>
  </w:num>
  <w:num w:numId="8">
    <w:abstractNumId w:val="6"/>
  </w:num>
  <w:num w:numId="9">
    <w:abstractNumId w:val="3"/>
  </w:num>
  <w:num w:numId="10">
    <w:abstractNumId w:val="0"/>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75B51"/>
    <w:rsid w:val="000811D6"/>
    <w:rsid w:val="00081D42"/>
    <w:rsid w:val="00086C9E"/>
    <w:rsid w:val="00092A77"/>
    <w:rsid w:val="00092E77"/>
    <w:rsid w:val="00095224"/>
    <w:rsid w:val="000974B9"/>
    <w:rsid w:val="000A0D72"/>
    <w:rsid w:val="000A217D"/>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4E92"/>
    <w:rsid w:val="0017792E"/>
    <w:rsid w:val="00180F22"/>
    <w:rsid w:val="00185431"/>
    <w:rsid w:val="00185C9D"/>
    <w:rsid w:val="00187923"/>
    <w:rsid w:val="00194044"/>
    <w:rsid w:val="001A1115"/>
    <w:rsid w:val="001A47AF"/>
    <w:rsid w:val="001B055A"/>
    <w:rsid w:val="001B0D00"/>
    <w:rsid w:val="001B362C"/>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3A66"/>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9629B"/>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43A1"/>
    <w:rsid w:val="00300E22"/>
    <w:rsid w:val="003011B3"/>
    <w:rsid w:val="00302948"/>
    <w:rsid w:val="00303697"/>
    <w:rsid w:val="00316C88"/>
    <w:rsid w:val="00320435"/>
    <w:rsid w:val="00320878"/>
    <w:rsid w:val="003213C0"/>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21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31F8"/>
    <w:rsid w:val="0054449C"/>
    <w:rsid w:val="00544856"/>
    <w:rsid w:val="005553C3"/>
    <w:rsid w:val="005679EB"/>
    <w:rsid w:val="00567ACA"/>
    <w:rsid w:val="00570483"/>
    <w:rsid w:val="0057474B"/>
    <w:rsid w:val="00575105"/>
    <w:rsid w:val="00575D3E"/>
    <w:rsid w:val="00580531"/>
    <w:rsid w:val="005832A4"/>
    <w:rsid w:val="00583B48"/>
    <w:rsid w:val="00586056"/>
    <w:rsid w:val="00586401"/>
    <w:rsid w:val="00586C84"/>
    <w:rsid w:val="00591AFD"/>
    <w:rsid w:val="0059416A"/>
    <w:rsid w:val="00595E4B"/>
    <w:rsid w:val="005A0827"/>
    <w:rsid w:val="005A798F"/>
    <w:rsid w:val="005B0A00"/>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3779F"/>
    <w:rsid w:val="0064425B"/>
    <w:rsid w:val="006447A4"/>
    <w:rsid w:val="00650990"/>
    <w:rsid w:val="006564F1"/>
    <w:rsid w:val="00661B3E"/>
    <w:rsid w:val="006623A4"/>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03846"/>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634F"/>
    <w:rsid w:val="00822939"/>
    <w:rsid w:val="008246F4"/>
    <w:rsid w:val="00824EDA"/>
    <w:rsid w:val="008253FE"/>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13C1"/>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14F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071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6E4"/>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70EAC1"/>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69530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5183E-0AFE-4A61-AE0F-697138A4B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1000</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10</cp:revision>
  <cp:lastPrinted>2015-07-27T06:36:00Z</cp:lastPrinted>
  <dcterms:created xsi:type="dcterms:W3CDTF">2022-11-16T11:18:00Z</dcterms:created>
  <dcterms:modified xsi:type="dcterms:W3CDTF">2023-06-30T04:05:00Z</dcterms:modified>
</cp:coreProperties>
</file>