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E37C5C" w:rsidRDefault="007D73CE" w:rsidP="00E1705B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2192C57C" w14:textId="6E0C1B62" w:rsidR="009815C7" w:rsidRPr="00E37C5C" w:rsidRDefault="009815C7" w:rsidP="00E1705B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701FB870" w14:textId="3581803D" w:rsidR="009815C7" w:rsidRPr="00E37C5C" w:rsidRDefault="00A65FC7" w:rsidP="00E1705B">
      <w:pPr>
        <w:spacing w:after="0" w:line="240" w:lineRule="auto"/>
        <w:jc w:val="both"/>
        <w:rPr>
          <w:rFonts w:ascii="Sylfaen" w:hAnsi="Sylfaen" w:cs="Sylfaen"/>
          <w:b/>
        </w:rPr>
      </w:pPr>
      <w:r w:rsidRPr="00E37C5C">
        <w:rPr>
          <w:rFonts w:ascii="Sylfaen" w:hAnsi="Sylfaen" w:cs="Sylfaen"/>
          <w:b/>
          <w:noProof/>
        </w:rPr>
        <w:drawing>
          <wp:inline distT="0" distB="0" distL="0" distR="0" wp14:anchorId="442170D0" wp14:editId="51F1AE6F">
            <wp:extent cx="2038350" cy="1441029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4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36CBBCDC" w:rsidR="009815C7" w:rsidRDefault="009815C7" w:rsidP="00E1705B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41190CFA" w14:textId="016C8168" w:rsidR="005F64B1" w:rsidRDefault="005F64B1" w:rsidP="00E1705B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3AAD2043" w14:textId="77777777" w:rsidR="005F64B1" w:rsidRPr="00E37C5C" w:rsidRDefault="005F64B1" w:rsidP="00E1705B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518993DF" w14:textId="21D0A4A4" w:rsidR="008B31FD" w:rsidRPr="008B31FD" w:rsidRDefault="00A65FC7" w:rsidP="00E1705B">
      <w:pPr>
        <w:spacing w:after="0" w:line="240" w:lineRule="auto"/>
        <w:jc w:val="both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ელექტრონული ტენდერი</w:t>
      </w:r>
      <w:r w:rsidR="006066BE">
        <w:rPr>
          <w:rFonts w:ascii="Sylfaen" w:hAnsi="Sylfaen"/>
          <w:b/>
          <w:bCs/>
          <w:sz w:val="28"/>
          <w:szCs w:val="28"/>
          <w:lang w:val="ka-GE"/>
        </w:rPr>
        <w:t>ს დოკუმენტაცია</w:t>
      </w:r>
      <w:r w:rsidR="008B31FD" w:rsidRPr="008B31FD">
        <w:t xml:space="preserve"> </w:t>
      </w:r>
      <w:r w:rsidR="00063C94">
        <w:rPr>
          <w:rFonts w:ascii="Sylfaen" w:hAnsi="Sylfaen" w:cs="Sylfaen"/>
          <w:b/>
          <w:sz w:val="28"/>
          <w:szCs w:val="28"/>
          <w:lang w:val="ka-GE"/>
        </w:rPr>
        <w:t>ქვიშა-ხრეშოვანი ნარევი</w:t>
      </w:r>
      <w:r>
        <w:rPr>
          <w:rFonts w:ascii="Sylfaen" w:hAnsi="Sylfaen" w:cs="Sylfaen"/>
          <w:b/>
          <w:sz w:val="28"/>
          <w:szCs w:val="28"/>
          <w:lang w:val="ka-GE"/>
        </w:rPr>
        <w:t>ს</w:t>
      </w:r>
      <w:r w:rsidR="008B31FD" w:rsidRPr="008B31FD">
        <w:rPr>
          <w:rFonts w:ascii="Sylfaen" w:hAnsi="Sylfaen" w:cs="Sylfaen"/>
          <w:b/>
          <w:sz w:val="28"/>
          <w:szCs w:val="28"/>
          <w:lang w:val="ka-GE"/>
        </w:rPr>
        <w:t xml:space="preserve"> 0-</w:t>
      </w:r>
      <w:r w:rsidR="007D28E1">
        <w:rPr>
          <w:rFonts w:ascii="Sylfaen" w:hAnsi="Sylfaen" w:cs="Sylfaen"/>
          <w:b/>
          <w:sz w:val="28"/>
          <w:szCs w:val="28"/>
          <w:lang w:val="ka-GE"/>
        </w:rPr>
        <w:t>4</w:t>
      </w:r>
      <w:r w:rsidR="008B31FD" w:rsidRPr="008B31FD">
        <w:rPr>
          <w:rFonts w:ascii="Sylfaen" w:hAnsi="Sylfaen" w:cs="Sylfaen"/>
          <w:b/>
          <w:sz w:val="28"/>
          <w:szCs w:val="28"/>
          <w:lang w:val="ka-GE"/>
        </w:rPr>
        <w:t>0 მმ</w:t>
      </w:r>
    </w:p>
    <w:p w14:paraId="59A4622C" w14:textId="2A91F762" w:rsidR="00794191" w:rsidRPr="008B31FD" w:rsidRDefault="00356613" w:rsidP="00E1705B">
      <w:pPr>
        <w:spacing w:after="0" w:line="240" w:lineRule="auto"/>
        <w:jc w:val="both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შესყიდვაზე</w:t>
      </w:r>
    </w:p>
    <w:p w14:paraId="5C5114A8" w14:textId="5778AEF3" w:rsidR="009815C7" w:rsidRPr="00E37C5C" w:rsidRDefault="009815C7" w:rsidP="00E1705B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093F24C3" w14:textId="77777777" w:rsidR="007D73CE" w:rsidRPr="00E37C5C" w:rsidRDefault="007D73CE" w:rsidP="00E1705B">
      <w:pPr>
        <w:jc w:val="both"/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48A0C09F" w14:textId="77777777" w:rsidR="00FD0DCD" w:rsidRPr="00E37C5C" w:rsidRDefault="00FD0DCD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5A0A6715" w14:textId="77777777" w:rsidR="00FD0DCD" w:rsidRPr="00E37C5C" w:rsidRDefault="00FD0DCD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5C217841" w14:textId="77777777" w:rsidR="00FD0DCD" w:rsidRPr="00E37C5C" w:rsidRDefault="00FD0DCD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0B0F3779" w14:textId="77777777" w:rsidR="00FD0DCD" w:rsidRPr="00E37C5C" w:rsidRDefault="00FD0DCD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61CFD8F9" w14:textId="6A4EEDB0" w:rsidR="00FD0DCD" w:rsidRPr="00E37C5C" w:rsidRDefault="00FD0DCD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71017BAF" w14:textId="3101DF35" w:rsidR="00D30223" w:rsidRPr="00E37C5C" w:rsidRDefault="00D30223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2FDCBC90" w14:textId="2CE5CFA7" w:rsidR="00D30223" w:rsidRDefault="00D30223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075C1502" w14:textId="555D3EE6" w:rsidR="00356613" w:rsidRDefault="00356613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7542F00B" w14:textId="7CACFD0F" w:rsidR="00356613" w:rsidRDefault="00356613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1375262F" w14:textId="2593628B" w:rsidR="00356613" w:rsidRDefault="00356613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223826B2" w14:textId="77777777" w:rsidR="00356613" w:rsidRPr="00E37C5C" w:rsidRDefault="00356613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248DF051" w14:textId="53AB9CAF" w:rsidR="00277B37" w:rsidRDefault="00277B37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79A6C508" w14:textId="3EB342FB" w:rsidR="0070063C" w:rsidRDefault="0070063C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7E1D7CDC" w14:textId="53E4963C" w:rsidR="0070063C" w:rsidRDefault="0070063C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03645BEF" w14:textId="29EC5D09" w:rsidR="0070063C" w:rsidRDefault="0070063C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6BB9ED58" w14:textId="66CBC417" w:rsidR="0070063C" w:rsidRDefault="0070063C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322EA6DC" w14:textId="4A51DA7D" w:rsidR="00A65FC7" w:rsidRDefault="00A65FC7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4137D244" w14:textId="77777777" w:rsidR="00A65FC7" w:rsidRDefault="00A65FC7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48553491" w14:textId="77777777" w:rsidR="0070063C" w:rsidRDefault="0070063C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7FDE1363" w14:textId="77777777" w:rsidR="00C12ABD" w:rsidRPr="00E37C5C" w:rsidRDefault="00C12ABD" w:rsidP="00E1705B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580D4E90" w14:textId="08B70B62" w:rsidR="00665C42" w:rsidRPr="00E37C5C" w:rsidRDefault="00665C42" w:rsidP="00E1705B">
      <w:pPr>
        <w:spacing w:after="0" w:line="360" w:lineRule="auto"/>
        <w:jc w:val="both"/>
        <w:rPr>
          <w:rFonts w:ascii="AcadNusx" w:hAnsi="AcadNusx"/>
          <w:b/>
        </w:rPr>
      </w:pPr>
    </w:p>
    <w:p w14:paraId="0C5A5BAC" w14:textId="52C02D8A" w:rsidR="00C27890" w:rsidRPr="00C27890" w:rsidRDefault="001B055A" w:rsidP="00E1705B">
      <w:pPr>
        <w:pStyle w:val="ListParagraph"/>
        <w:numPr>
          <w:ilvl w:val="1"/>
          <w:numId w:val="33"/>
        </w:numPr>
        <w:spacing w:line="240" w:lineRule="auto"/>
        <w:jc w:val="both"/>
        <w:rPr>
          <w:rFonts w:ascii="Sylfaen" w:hAnsi="Sylfaen"/>
          <w:b/>
          <w:lang w:val="ka-GE"/>
        </w:rPr>
      </w:pPr>
      <w:r w:rsidRPr="00C27890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22D4CDF1" w14:textId="74F586C0" w:rsidR="008647CD" w:rsidRPr="00191803" w:rsidRDefault="00D30223" w:rsidP="00E1705B">
      <w:pPr>
        <w:spacing w:line="240" w:lineRule="auto"/>
        <w:jc w:val="both"/>
        <w:rPr>
          <w:rFonts w:ascii="Sylfaen" w:hAnsi="Sylfaen"/>
          <w:b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="00A65FC7">
        <w:rPr>
          <w:rFonts w:ascii="Sylfaen" w:hAnsi="Sylfaen" w:cs="Sylfaen"/>
          <w:lang w:val="ka-GE"/>
        </w:rPr>
        <w:t>ჯორჯიან უოთერ ენდ ფაუერი“</w:t>
      </w:r>
      <w:r w:rsidRPr="00C27890">
        <w:rPr>
          <w:rFonts w:ascii="Sylfaen" w:hAnsi="Sylfaen"/>
          <w:lang w:val="ka-GE"/>
        </w:rPr>
        <w:t xml:space="preserve"> </w:t>
      </w:r>
      <w:r w:rsidR="00713EFC" w:rsidRPr="00C27890">
        <w:rPr>
          <w:rFonts w:ascii="Arial" w:hAnsi="Arial" w:cs="Arial"/>
        </w:rPr>
        <w:t>(</w:t>
      </w:r>
      <w:r w:rsidR="00A65FC7">
        <w:rPr>
          <w:rFonts w:ascii="Arial" w:hAnsi="Arial" w:cs="Arial"/>
        </w:rPr>
        <w:t>G</w:t>
      </w:r>
      <w:r w:rsidR="0070063C">
        <w:rPr>
          <w:rFonts w:ascii="Arial" w:hAnsi="Arial" w:cs="Arial"/>
        </w:rPr>
        <w:t>W</w:t>
      </w:r>
      <w:r w:rsidR="00A65FC7">
        <w:rPr>
          <w:rFonts w:ascii="Arial" w:hAnsi="Arial" w:cs="Arial"/>
        </w:rPr>
        <w:t>P</w:t>
      </w:r>
      <w:r w:rsidR="00713EFC" w:rsidRPr="00C27890">
        <w:rPr>
          <w:rFonts w:ascii="Arial" w:hAnsi="Arial" w:cs="Arial"/>
        </w:rPr>
        <w:t xml:space="preserve">) </w:t>
      </w:r>
      <w:r w:rsidR="00457067" w:rsidRPr="00C27890">
        <w:rPr>
          <w:rFonts w:ascii="Sylfaen" w:hAnsi="Sylfaen" w:cs="Sylfaen"/>
          <w:lang w:val="ka-GE"/>
        </w:rPr>
        <w:t>აცხადებს</w:t>
      </w:r>
      <w:r w:rsidR="008647CD" w:rsidRPr="00C27890">
        <w:rPr>
          <w:rFonts w:ascii="Sylfaen" w:hAnsi="Sylfaen" w:cs="Sylfaen"/>
          <w:lang w:val="ka-GE"/>
        </w:rPr>
        <w:t xml:space="preserve"> </w:t>
      </w:r>
      <w:r w:rsidR="00457067" w:rsidRPr="00C27890">
        <w:rPr>
          <w:rFonts w:ascii="Sylfaen" w:hAnsi="Sylfaen" w:cs="Sylfaen"/>
          <w:lang w:val="ka-GE"/>
        </w:rPr>
        <w:t xml:space="preserve">ელექტრონულ </w:t>
      </w:r>
      <w:r w:rsidR="008647CD" w:rsidRPr="00C27890">
        <w:rPr>
          <w:rFonts w:ascii="Sylfaen" w:hAnsi="Sylfaen" w:cs="Sylfaen"/>
          <w:lang w:val="ka-GE"/>
        </w:rPr>
        <w:t>ტენდერს</w:t>
      </w:r>
      <w:r w:rsidR="00055E1E" w:rsidRPr="00C27890">
        <w:rPr>
          <w:rFonts w:ascii="Sylfaen" w:hAnsi="Sylfaen" w:cs="Sylfaen"/>
          <w:lang w:val="ka-GE"/>
        </w:rPr>
        <w:t xml:space="preserve"> </w:t>
      </w:r>
      <w:r w:rsidR="00063C94" w:rsidRPr="00D02E9A">
        <w:rPr>
          <w:rFonts w:ascii="Sylfaen" w:hAnsi="Sylfaen" w:cs="Calibri"/>
          <w:b/>
          <w:lang w:val="ka-GE"/>
        </w:rPr>
        <w:t>ქვიშა-ხრეშოვანი ნარევი</w:t>
      </w:r>
      <w:r w:rsidR="00A65FC7" w:rsidRPr="00D02E9A">
        <w:rPr>
          <w:rFonts w:ascii="Sylfaen" w:hAnsi="Sylfaen" w:cs="Calibri"/>
          <w:b/>
          <w:lang w:val="ka-GE"/>
        </w:rPr>
        <w:t xml:space="preserve">ს </w:t>
      </w:r>
      <w:r w:rsidR="007D28E1">
        <w:rPr>
          <w:rFonts w:ascii="Sylfaen" w:hAnsi="Sylfaen" w:cs="Calibri"/>
          <w:b/>
          <w:lang w:val="ka-GE"/>
        </w:rPr>
        <w:t>0-4</w:t>
      </w:r>
      <w:r w:rsidR="00063C94" w:rsidRPr="00D02E9A">
        <w:rPr>
          <w:rFonts w:ascii="Sylfaen" w:hAnsi="Sylfaen" w:cs="Calibri"/>
          <w:b/>
          <w:lang w:val="ka-GE"/>
        </w:rPr>
        <w:t>0 მმ</w:t>
      </w:r>
      <w:r w:rsidR="00191803" w:rsidRPr="00D02E9A">
        <w:rPr>
          <w:rFonts w:ascii="Sylfaen" w:hAnsi="Sylfaen" w:cs="Calibri"/>
          <w:b/>
          <w:lang w:val="ka-GE"/>
        </w:rPr>
        <w:t xml:space="preserve"> </w:t>
      </w:r>
      <w:r w:rsidR="006D51FE" w:rsidRPr="00D02E9A">
        <w:rPr>
          <w:rFonts w:ascii="Sylfaen" w:hAnsi="Sylfaen" w:cs="Calibri"/>
          <w:b/>
          <w:lang w:val="ka-GE"/>
        </w:rPr>
        <w:t xml:space="preserve"> </w:t>
      </w:r>
      <w:r w:rsidR="00C27890" w:rsidRPr="00C27890">
        <w:rPr>
          <w:rFonts w:ascii="Sylfaen" w:hAnsi="Sylfaen" w:cs="Calibri"/>
          <w:lang w:val="ka-GE"/>
        </w:rPr>
        <w:t>შესყიდვაზე</w:t>
      </w:r>
      <w:r w:rsidR="00A65FC7">
        <w:rPr>
          <w:rFonts w:ascii="Sylfaen" w:hAnsi="Sylfaen" w:cs="Calibri"/>
          <w:lang w:val="ka-GE"/>
        </w:rPr>
        <w:t xml:space="preserve"> დანართ N1-ში მოცემული მოცულობებისა და </w:t>
      </w:r>
      <w:r w:rsidR="00616DE3">
        <w:rPr>
          <w:rFonts w:ascii="Sylfaen" w:hAnsi="Sylfaen" w:cs="Sylfaen"/>
          <w:lang w:val="ka-GE"/>
        </w:rPr>
        <w:t xml:space="preserve">დანართ </w:t>
      </w:r>
      <w:r w:rsidR="00A65FC7">
        <w:rPr>
          <w:rFonts w:ascii="Sylfaen" w:hAnsi="Sylfaen" w:cs="Sylfaen"/>
        </w:rPr>
        <w:t>N2</w:t>
      </w:r>
      <w:r w:rsidR="00616DE3">
        <w:rPr>
          <w:rFonts w:ascii="Sylfaen" w:hAnsi="Sylfaen" w:cs="Sylfaen"/>
        </w:rPr>
        <w:t>-</w:t>
      </w:r>
      <w:r w:rsidR="00616DE3">
        <w:rPr>
          <w:rFonts w:ascii="Sylfaen" w:hAnsi="Sylfaen" w:cs="Sylfaen"/>
          <w:lang w:val="ka-GE"/>
        </w:rPr>
        <w:t>ში მოცემული სპეციფიკაციის შესაბამისად</w:t>
      </w:r>
      <w:r w:rsidR="00A65FC7">
        <w:rPr>
          <w:rFonts w:ascii="Sylfaen" w:hAnsi="Sylfaen" w:cs="Sylfaen"/>
          <w:lang w:val="ka-GE"/>
        </w:rPr>
        <w:t>.</w:t>
      </w:r>
    </w:p>
    <w:p w14:paraId="7053E482" w14:textId="2BD4F1C5" w:rsidR="006D51FE" w:rsidRDefault="006D51FE" w:rsidP="00E1705B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BD7B4CB" w14:textId="3F123838" w:rsidR="00440A96" w:rsidRPr="00440A96" w:rsidRDefault="00616DE3" w:rsidP="00E1705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440A96">
        <w:rPr>
          <w:rFonts w:ascii="Sylfaen" w:hAnsi="Sylfaen" w:cs="Sylfaen"/>
          <w:b/>
          <w:u w:val="single"/>
          <w:lang w:val="ka-GE"/>
        </w:rPr>
        <w:t>შენიშვნა:</w:t>
      </w:r>
      <w:r w:rsidRPr="00440A96">
        <w:rPr>
          <w:rFonts w:ascii="Sylfaen" w:hAnsi="Sylfaen" w:cs="Sylfaen"/>
          <w:u w:val="single"/>
          <w:lang w:val="ka-GE"/>
        </w:rPr>
        <w:t xml:space="preserve"> </w:t>
      </w:r>
      <w:r w:rsidR="00440A96" w:rsidRPr="00440A96">
        <w:rPr>
          <w:rFonts w:ascii="Sylfaen" w:hAnsi="Sylfaen" w:cs="Sylfaen"/>
          <w:b/>
          <w:u w:val="single"/>
          <w:lang w:val="ka-GE"/>
        </w:rPr>
        <w:t xml:space="preserve">სისტემაში დაფიქსირებული ფასი უნდა იყოს </w:t>
      </w:r>
      <w:r w:rsidR="00A65FC7">
        <w:rPr>
          <w:rFonts w:ascii="Sylfaen" w:hAnsi="Sylfaen" w:cs="Sylfaen"/>
          <w:b/>
          <w:u w:val="single"/>
        </w:rPr>
        <w:t>GWP</w:t>
      </w:r>
      <w:r w:rsidR="00440A96" w:rsidRPr="00440A96">
        <w:rPr>
          <w:rFonts w:ascii="Sylfaen" w:hAnsi="Sylfaen" w:cs="Sylfaen"/>
          <w:b/>
          <w:u w:val="single"/>
        </w:rPr>
        <w:t>-</w:t>
      </w:r>
      <w:r w:rsidR="00440A96" w:rsidRPr="00440A96">
        <w:rPr>
          <w:rFonts w:ascii="Sylfaen" w:hAnsi="Sylfaen" w:cs="Sylfaen"/>
          <w:b/>
          <w:u w:val="single"/>
          <w:lang w:val="ka-GE"/>
        </w:rPr>
        <w:t>ის საწყობამდე</w:t>
      </w:r>
      <w:r w:rsidR="0070063C">
        <w:rPr>
          <w:rFonts w:ascii="Sylfaen" w:hAnsi="Sylfaen" w:cs="Sylfaen"/>
          <w:b/>
          <w:u w:val="single"/>
        </w:rPr>
        <w:t xml:space="preserve"> (</w:t>
      </w:r>
      <w:r w:rsidR="00A65FC7">
        <w:rPr>
          <w:rFonts w:ascii="Sylfaen" w:hAnsi="Sylfaen" w:cs="Sylfaen"/>
          <w:b/>
          <w:u w:val="single"/>
          <w:lang w:val="ka-GE"/>
        </w:rPr>
        <w:t>თბილისი, ფეიქართა #14)</w:t>
      </w:r>
      <w:r w:rsidR="00440A96" w:rsidRPr="00440A96">
        <w:rPr>
          <w:rFonts w:ascii="Sylfaen" w:hAnsi="Sylfaen" w:cs="Sylfaen"/>
          <w:b/>
          <w:u w:val="single"/>
          <w:lang w:val="ka-GE"/>
        </w:rPr>
        <w:t xml:space="preserve"> ტრანსპორტირების გათვალისწინებით</w:t>
      </w:r>
      <w:r w:rsidR="000551B0">
        <w:rPr>
          <w:rFonts w:ascii="Sylfaen" w:hAnsi="Sylfaen" w:cs="Sylfaen"/>
          <w:b/>
          <w:u w:val="single"/>
        </w:rPr>
        <w:t>.</w:t>
      </w:r>
    </w:p>
    <w:p w14:paraId="0353AF42" w14:textId="3AAE10D2" w:rsidR="001B055A" w:rsidRPr="00E37C5C" w:rsidRDefault="001B055A" w:rsidP="00E1705B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302B96E8" w:rsidR="001B055A" w:rsidRPr="00E37C5C" w:rsidRDefault="000353F8" w:rsidP="00E1705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974E5B">
        <w:rPr>
          <w:rFonts w:ascii="Sylfaen" w:hAnsi="Sylfaen"/>
          <w:b/>
          <w:lang w:val="ka-GE"/>
        </w:rPr>
        <w:t>საქონლის/</w:t>
      </w:r>
      <w:r w:rsidR="001B055A" w:rsidRPr="00E37C5C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77777777" w:rsidR="000353F8" w:rsidRPr="00E37C5C" w:rsidRDefault="000353F8" w:rsidP="00E1705B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36008C2" w14:textId="5E578573" w:rsidR="000353F8" w:rsidRDefault="007D28E1" w:rsidP="00E1705B">
      <w:pPr>
        <w:spacing w:after="0" w:line="240" w:lineRule="auto"/>
        <w:jc w:val="both"/>
        <w:rPr>
          <w:rFonts w:ascii="Sylfaen" w:hAnsi="Sylfaen" w:cs="Sylfaen"/>
          <w:b/>
          <w:bCs/>
        </w:rPr>
      </w:pPr>
      <w:r>
        <w:rPr>
          <w:rFonts w:ascii="Sylfaen" w:hAnsi="Sylfaen" w:cs="Sylfaen"/>
          <w:lang w:val="ka-GE"/>
        </w:rPr>
        <w:t>მასალ</w:t>
      </w:r>
      <w:r w:rsidR="000F2607">
        <w:rPr>
          <w:rFonts w:ascii="Sylfaen" w:hAnsi="Sylfaen" w:cs="Sylfaen"/>
          <w:lang w:val="ka-GE"/>
        </w:rPr>
        <w:t>ი</w:t>
      </w:r>
      <w:r w:rsidR="00C12ABD" w:rsidRPr="00C12ABD">
        <w:rPr>
          <w:rFonts w:ascii="Sylfaen" w:hAnsi="Sylfaen" w:cs="Sylfaen"/>
          <w:lang w:val="ka-GE"/>
        </w:rPr>
        <w:t xml:space="preserve"> </w:t>
      </w:r>
      <w:r w:rsidR="000353F8" w:rsidRPr="00E37C5C">
        <w:rPr>
          <w:rFonts w:ascii="Sylfaen" w:hAnsi="Sylfaen" w:cs="Sylfaen"/>
          <w:lang w:val="ka-GE"/>
        </w:rPr>
        <w:t>შესყიდვა</w:t>
      </w:r>
      <w:r w:rsidR="00A11F8F" w:rsidRPr="00E37C5C">
        <w:rPr>
          <w:rFonts w:ascii="Sylfaen" w:hAnsi="Sylfaen" w:cs="Sylfaen"/>
          <w:lang w:val="ka-GE"/>
        </w:rPr>
        <w:t xml:space="preserve"> </w:t>
      </w:r>
      <w:r w:rsidR="00C12ABD">
        <w:rPr>
          <w:rFonts w:ascii="Sylfaen" w:hAnsi="Sylfaen" w:cs="Sylfaen"/>
          <w:lang w:val="ka-GE"/>
        </w:rPr>
        <w:t>დანართი N1-ში</w:t>
      </w:r>
      <w:r w:rsidR="00A11F8F" w:rsidRPr="00E37C5C">
        <w:rPr>
          <w:rFonts w:ascii="Sylfaen" w:hAnsi="Sylfaen" w:cs="Sylfaen"/>
          <w:lang w:val="ka-GE"/>
        </w:rPr>
        <w:t xml:space="preserve"> მოცემული სავარაუდო წლიური მოცულობების შესაბამისად</w:t>
      </w:r>
      <w:r w:rsidR="000353F8" w:rsidRPr="00E37C5C">
        <w:rPr>
          <w:rFonts w:ascii="Sylfaen" w:hAnsi="Sylfaen" w:cs="Sylfaen"/>
          <w:b/>
          <w:bCs/>
        </w:rPr>
        <w:t>.</w:t>
      </w:r>
    </w:p>
    <w:p w14:paraId="259E8C89" w14:textId="07B97F12" w:rsidR="006D51FE" w:rsidRDefault="006D51FE" w:rsidP="00E1705B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770C26CC" w14:textId="29946DA9" w:rsidR="000B1F3B" w:rsidRDefault="000B1F3B" w:rsidP="00E1705B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3E3FBEF7" w14:textId="0ECC2CA9" w:rsidR="000B1F3B" w:rsidRPr="001C6888" w:rsidRDefault="000B1F3B" w:rsidP="00E1705B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 w:rsidRPr="001C6888">
        <w:rPr>
          <w:rFonts w:ascii="Sylfaen" w:hAnsi="Sylfaen" w:cs="Sylfaen"/>
          <w:b/>
          <w:bCs/>
          <w:lang w:val="ka-GE"/>
        </w:rPr>
        <w:t>შენიშვნა: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 ელექტრონულ ტენდერში განსაზღვრული რაოდენობები.</w:t>
      </w:r>
    </w:p>
    <w:p w14:paraId="73EADDF9" w14:textId="77777777" w:rsidR="00440A96" w:rsidRDefault="00440A96" w:rsidP="00E1705B">
      <w:pPr>
        <w:jc w:val="both"/>
        <w:rPr>
          <w:rFonts w:ascii="Sylfaen" w:hAnsi="Sylfaen"/>
          <w:b/>
          <w:lang w:val="ka-GE"/>
        </w:rPr>
      </w:pPr>
    </w:p>
    <w:p w14:paraId="24311423" w14:textId="7C4B683D" w:rsidR="00387591" w:rsidRPr="00E37C5C" w:rsidRDefault="00950D10" w:rsidP="00E1705B">
      <w:pPr>
        <w:jc w:val="both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CE96EBA" w14:textId="5C839C04" w:rsidR="00D527CB" w:rsidRPr="00E37C5C" w:rsidRDefault="00D527CB" w:rsidP="00E1705B">
      <w:pPr>
        <w:jc w:val="both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r w:rsidRPr="00E37C5C">
        <w:rPr>
          <w:rFonts w:ascii="Sylfaen" w:hAnsi="Sylfaen" w:cs="Sylfaen"/>
          <w:color w:val="222222"/>
          <w:shd w:val="clear" w:color="auto" w:fill="FFFFFF"/>
        </w:rPr>
        <w:t>უნდა</w:t>
      </w:r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r w:rsidRPr="00E37C5C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განფ</w:t>
      </w:r>
      <w:bookmarkStart w:id="0" w:name="_GoBack"/>
      <w:bookmarkEnd w:id="0"/>
      <w:r w:rsidRPr="00E37C5C">
        <w:rPr>
          <w:rFonts w:ascii="Sylfaen" w:hAnsi="Sylfaen" w:cs="Sylfaen"/>
          <w:color w:val="222222"/>
          <w:shd w:val="clear" w:color="auto" w:fill="FFFFFF"/>
        </w:rPr>
        <w:t>ასება</w:t>
      </w:r>
      <w:proofErr w:type="spellEnd"/>
      <w:r w:rsidR="00CD295B" w:rsidRPr="00E37C5C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Pr="00E37C5C">
        <w:rPr>
          <w:rFonts w:ascii="Sylfaen" w:hAnsi="Sylfaen" w:cs="Sylfaen"/>
          <w:color w:val="222222"/>
          <w:shd w:val="clear" w:color="auto" w:fill="FFFFFF"/>
          <w:lang w:val="ka-GE"/>
        </w:rPr>
        <w:t>.</w:t>
      </w:r>
    </w:p>
    <w:p w14:paraId="5FEF6B21" w14:textId="60B4F6B5" w:rsidR="008C04FA" w:rsidRPr="00E37C5C" w:rsidRDefault="00387591" w:rsidP="00E1705B">
      <w:pPr>
        <w:jc w:val="both"/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  <w:lang w:val="ka-GE"/>
        </w:rPr>
        <w:t>1.4</w:t>
      </w:r>
      <w:r w:rsidR="00D5623D">
        <w:rPr>
          <w:rFonts w:ascii="Sylfaen" w:hAnsi="Sylfaen" w:cs="Sylfaen"/>
          <w:lang w:val="ka-GE"/>
        </w:rPr>
        <w:t xml:space="preserve"> </w:t>
      </w:r>
      <w:r w:rsidR="00E91201">
        <w:rPr>
          <w:rFonts w:ascii="Sylfaen" w:hAnsi="Sylfaen"/>
          <w:b/>
          <w:lang w:val="ka-GE"/>
        </w:rPr>
        <w:t>საქონლის მიწოდების</w:t>
      </w:r>
      <w:r w:rsidR="00D5623D">
        <w:rPr>
          <w:rFonts w:ascii="Sylfaen" w:hAnsi="Sylfaen"/>
          <w:b/>
          <w:lang w:val="ka-GE"/>
        </w:rPr>
        <w:t xml:space="preserve"> </w:t>
      </w:r>
      <w:r w:rsidR="003657A5" w:rsidRPr="00E37C5C">
        <w:rPr>
          <w:rFonts w:ascii="Sylfaen" w:hAnsi="Sylfaen"/>
          <w:b/>
          <w:lang w:val="ka-GE"/>
        </w:rPr>
        <w:t>(ხელშეკრულების) ვადა</w:t>
      </w:r>
    </w:p>
    <w:p w14:paraId="04F868F3" w14:textId="6BE58675" w:rsidR="001C6888" w:rsidRPr="00685BD0" w:rsidRDefault="003657A5" w:rsidP="00E1705B">
      <w:pPr>
        <w:jc w:val="both"/>
        <w:rPr>
          <w:rFonts w:ascii="Sylfaen" w:hAnsi="Sylfaen" w:cs="Sylfaen"/>
          <w:lang w:val="ka-GE"/>
        </w:rPr>
      </w:pPr>
      <w:r w:rsidRPr="00E37C5C">
        <w:rPr>
          <w:rFonts w:ascii="Sylfaen" w:hAnsi="Sylfaen" w:cs="Sylfaen"/>
          <w:lang w:val="ka-GE"/>
        </w:rPr>
        <w:t>ხელშეკრულების გაფორმებიდან 1</w:t>
      </w:r>
      <w:r w:rsidR="00E91201">
        <w:rPr>
          <w:rFonts w:ascii="Sylfaen" w:hAnsi="Sylfaen" w:cs="Sylfaen"/>
          <w:lang w:val="ka-GE"/>
        </w:rPr>
        <w:t>2 კალენდარული თვის განმავლობაში შემ</w:t>
      </w:r>
      <w:r w:rsidR="00685BD0">
        <w:rPr>
          <w:rFonts w:ascii="Sylfaen" w:hAnsi="Sylfaen" w:cs="Sylfaen"/>
          <w:lang w:val="ka-GE"/>
        </w:rPr>
        <w:t xml:space="preserve">სყიდველის მოთხოვნის შესაბამისად ყოველდღიურ რეჟიმში, ამასთან </w:t>
      </w:r>
      <w:r w:rsidR="00A65FC7">
        <w:rPr>
          <w:rFonts w:ascii="Sylfaen" w:hAnsi="Sylfaen" w:cs="Sylfaen"/>
        </w:rPr>
        <w:t>GWP</w:t>
      </w:r>
      <w:r w:rsidR="00685BD0">
        <w:rPr>
          <w:rFonts w:ascii="Sylfaen" w:hAnsi="Sylfaen" w:cs="Sylfaen"/>
        </w:rPr>
        <w:t>-</w:t>
      </w:r>
      <w:r w:rsidR="00685BD0">
        <w:rPr>
          <w:rFonts w:ascii="Sylfaen" w:hAnsi="Sylfaen" w:cs="Sylfaen"/>
          <w:lang w:val="ka-GE"/>
        </w:rPr>
        <w:t>ის საწყობი მუშაობს 24 საათიან რეჟ</w:t>
      </w:r>
      <w:r w:rsidR="004B771B">
        <w:rPr>
          <w:rFonts w:ascii="Sylfaen" w:hAnsi="Sylfaen" w:cs="Sylfaen"/>
          <w:lang w:val="ka-GE"/>
        </w:rPr>
        <w:t>ი</w:t>
      </w:r>
      <w:r w:rsidR="00685BD0">
        <w:rPr>
          <w:rFonts w:ascii="Sylfaen" w:hAnsi="Sylfaen" w:cs="Sylfaen"/>
          <w:lang w:val="ka-GE"/>
        </w:rPr>
        <w:t>მში, შესაბამისად მასალის მიწოდება შესაძლებელია განხორციელდეს დღე-ღამის ნებისმიერ მონაკვეთში.</w:t>
      </w:r>
    </w:p>
    <w:p w14:paraId="4CC44419" w14:textId="4566831D" w:rsidR="001C6888" w:rsidRPr="00D32AB0" w:rsidRDefault="001C6888" w:rsidP="00E1705B">
      <w:pPr>
        <w:jc w:val="both"/>
        <w:rPr>
          <w:rFonts w:ascii="Sylfaen" w:hAnsi="Sylfaen" w:cs="Sylfaen"/>
          <w:b/>
          <w:lang w:val="ka-GE"/>
        </w:rPr>
      </w:pPr>
      <w:r w:rsidRPr="00D32AB0">
        <w:rPr>
          <w:rFonts w:ascii="Sylfaen" w:hAnsi="Sylfaen" w:cs="Sylfaen"/>
          <w:b/>
          <w:lang w:val="ka-GE"/>
        </w:rPr>
        <w:t>შენიშვნა: აღნიშნული ხელშეკრულების ვადა შესაძლოა გაგრძელდეს შემსყიდველის და გამყიდველის ურთიერთშეთანხმებით.</w:t>
      </w:r>
    </w:p>
    <w:p w14:paraId="5AAAF0F3" w14:textId="07C6C804" w:rsidR="00FD0815" w:rsidRDefault="00056A31" w:rsidP="00E1705B">
      <w:pPr>
        <w:jc w:val="both"/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</w:rPr>
        <w:t>1</w:t>
      </w:r>
      <w:r w:rsidR="00CF7A57" w:rsidRPr="00E90A78">
        <w:rPr>
          <w:rFonts w:ascii="Sylfaen" w:hAnsi="Sylfaen" w:cs="Sylfaen"/>
          <w:b/>
        </w:rPr>
        <w:t>.5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485700">
        <w:rPr>
          <w:rFonts w:ascii="Sylfaen" w:hAnsi="Sylfaen"/>
          <w:b/>
          <w:lang w:val="ka-GE"/>
        </w:rPr>
        <w:t>საქონლის მიწოდების</w:t>
      </w:r>
      <w:r w:rsidRPr="00E37C5C">
        <w:rPr>
          <w:rFonts w:ascii="Sylfaen" w:hAnsi="Sylfaen"/>
          <w:b/>
          <w:lang w:val="ka-GE"/>
        </w:rPr>
        <w:t xml:space="preserve"> ფორმა და ადგილი</w:t>
      </w:r>
    </w:p>
    <w:p w14:paraId="1EC6097D" w14:textId="15B7CDD1" w:rsidR="00E91201" w:rsidRPr="00485700" w:rsidRDefault="00485700" w:rsidP="00E1705B">
      <w:pPr>
        <w:jc w:val="both"/>
        <w:rPr>
          <w:rFonts w:ascii="Sylfaen" w:hAnsi="Sylfaen"/>
          <w:lang w:val="ka-GE"/>
        </w:rPr>
      </w:pPr>
      <w:r w:rsidRPr="00485700">
        <w:rPr>
          <w:rFonts w:ascii="Sylfaen" w:hAnsi="Sylfaen"/>
          <w:lang w:val="ka-GE"/>
        </w:rPr>
        <w:t>ს</w:t>
      </w:r>
      <w:r w:rsidR="000F2607">
        <w:rPr>
          <w:rFonts w:ascii="Sylfaen" w:hAnsi="Sylfaen"/>
          <w:lang w:val="ka-GE"/>
        </w:rPr>
        <w:t>აქონლის</w:t>
      </w:r>
      <w:r w:rsidR="009869EF">
        <w:rPr>
          <w:rFonts w:ascii="Sylfaen" w:hAnsi="Sylfaen"/>
          <w:lang w:val="ka-GE"/>
        </w:rPr>
        <w:t xml:space="preserve"> </w:t>
      </w:r>
      <w:r w:rsidR="000F2607">
        <w:rPr>
          <w:rFonts w:ascii="Sylfaen" w:hAnsi="Sylfaen"/>
          <w:lang w:val="ka-GE"/>
        </w:rPr>
        <w:t>მიწოდება უნდა მოხდეს მისამართზე:</w:t>
      </w:r>
      <w:r w:rsidR="009869EF">
        <w:rPr>
          <w:rFonts w:ascii="Sylfaen" w:hAnsi="Sylfaen"/>
          <w:lang w:val="ka-GE"/>
        </w:rPr>
        <w:t xml:space="preserve"> ქ. </w:t>
      </w:r>
      <w:r w:rsidR="00A65FC7">
        <w:rPr>
          <w:rFonts w:ascii="Sylfaen" w:hAnsi="Sylfaen"/>
          <w:lang w:val="ka-GE"/>
        </w:rPr>
        <w:t>თბილის</w:t>
      </w:r>
      <w:r w:rsidR="009869EF">
        <w:rPr>
          <w:rFonts w:ascii="Sylfaen" w:hAnsi="Sylfaen"/>
          <w:lang w:val="ka-GE"/>
        </w:rPr>
        <w:t xml:space="preserve">ი, </w:t>
      </w:r>
      <w:r w:rsidR="00A65FC7">
        <w:rPr>
          <w:rFonts w:ascii="Sylfaen" w:hAnsi="Sylfaen"/>
          <w:lang w:val="ka-GE"/>
        </w:rPr>
        <w:t>ფეიქართა ქ.#14</w:t>
      </w:r>
      <w:r w:rsidR="009869EF">
        <w:rPr>
          <w:rFonts w:ascii="Sylfaen" w:hAnsi="Sylfaen"/>
          <w:lang w:val="ka-GE"/>
        </w:rPr>
        <w:t>.</w:t>
      </w:r>
    </w:p>
    <w:p w14:paraId="267D4EF8" w14:textId="2950B12A" w:rsidR="00CF7A57" w:rsidRPr="00E37C5C" w:rsidRDefault="00E90A78" w:rsidP="00E1705B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>1.6</w:t>
      </w:r>
      <w:r w:rsidR="00CF7A57" w:rsidRPr="00E37C5C">
        <w:rPr>
          <w:rFonts w:ascii="Sylfaen" w:hAnsi="Sylfaen"/>
          <w:b/>
        </w:rPr>
        <w:t xml:space="preserve"> </w:t>
      </w:r>
      <w:r w:rsidR="00CF7A57" w:rsidRPr="00E37C5C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F43857" w14:textId="3450180E" w:rsidR="000353F8" w:rsidRDefault="00875254" w:rsidP="00E1705B">
      <w:pPr>
        <w:spacing w:after="0" w:line="24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პრეტენდენტს უნდა გააჩნდეს</w:t>
      </w:r>
      <w:r w:rsidR="009D5E96" w:rsidRPr="00E37C5C">
        <w:rPr>
          <w:rFonts w:ascii="Sylfaen" w:hAnsi="Sylfaen"/>
        </w:rPr>
        <w:t xml:space="preserve"> </w:t>
      </w:r>
      <w:r w:rsidR="009D5E96" w:rsidRPr="00E37C5C">
        <w:rPr>
          <w:rFonts w:ascii="Sylfaen" w:hAnsi="Sylfaen"/>
          <w:lang w:val="ka-GE"/>
        </w:rPr>
        <w:t>შესყიდვის ობი</w:t>
      </w:r>
      <w:r w:rsidR="00D5623D">
        <w:rPr>
          <w:rFonts w:ascii="Sylfaen" w:hAnsi="Sylfaen"/>
          <w:lang w:val="ka-GE"/>
        </w:rPr>
        <w:t>ექტით განსაზღვრული ანალოგიური მასალის მიწოდების</w:t>
      </w:r>
      <w:r w:rsidR="009D5E96" w:rsidRPr="00E37C5C">
        <w:rPr>
          <w:rFonts w:ascii="Sylfaen" w:hAnsi="Sylfaen"/>
        </w:rPr>
        <w:t xml:space="preserve"> </w:t>
      </w:r>
      <w:r w:rsidR="009D5E96" w:rsidRPr="00E37C5C">
        <w:rPr>
          <w:rFonts w:ascii="Sylfaen" w:hAnsi="Sylfaen"/>
          <w:lang w:val="ka-GE"/>
        </w:rPr>
        <w:t>გამოცდილება, რაზედაც უნდა წარმოადგინოს შესაბამისი დამადასტურებელი დოკუმენტები:</w:t>
      </w:r>
      <w:r w:rsidR="00D5623D">
        <w:rPr>
          <w:rFonts w:ascii="Sylfaen" w:hAnsi="Sylfaen"/>
          <w:lang w:val="ka-GE"/>
        </w:rPr>
        <w:t xml:space="preserve"> ხელშეკრულებ(ებ)ი</w:t>
      </w:r>
      <w:r w:rsidR="009D5E96" w:rsidRPr="00E37C5C">
        <w:rPr>
          <w:rFonts w:ascii="Sylfaen" w:hAnsi="Sylfaen"/>
          <w:lang w:val="ka-GE"/>
        </w:rPr>
        <w:t xml:space="preserve"> და ამავე ხელშეკრულებ(ებ)ის </w:t>
      </w:r>
      <w:r w:rsidR="00880143">
        <w:rPr>
          <w:rFonts w:ascii="Sylfaen" w:hAnsi="Sylfaen"/>
          <w:lang w:val="ka-GE"/>
        </w:rPr>
        <w:t xml:space="preserve">შესრულების დამადასტურებელი  </w:t>
      </w:r>
      <w:r w:rsidR="00CC5692" w:rsidRPr="00E37C5C">
        <w:rPr>
          <w:rFonts w:ascii="Sylfaen" w:hAnsi="Sylfaen"/>
          <w:lang w:val="ka-GE"/>
        </w:rPr>
        <w:t xml:space="preserve">დოკუმენტ(ებ)ი </w:t>
      </w:r>
      <w:r w:rsidR="00880143">
        <w:rPr>
          <w:rFonts w:ascii="Sylfaen" w:hAnsi="Sylfaen"/>
          <w:lang w:val="ka-GE"/>
        </w:rPr>
        <w:t>(სასაქონლო ზედდებული/მიღება-ჩაბარება)</w:t>
      </w:r>
      <w:r w:rsidR="009D5E96" w:rsidRPr="00E37C5C">
        <w:rPr>
          <w:rFonts w:ascii="Sylfaen" w:hAnsi="Sylfaen"/>
          <w:lang w:val="ka-GE"/>
        </w:rPr>
        <w:t>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1A72D1CE" w14:textId="27DC6B84" w:rsidR="003D3C66" w:rsidRPr="00586866" w:rsidRDefault="003D3C66" w:rsidP="00E1705B">
      <w:pPr>
        <w:spacing w:after="0" w:line="240" w:lineRule="auto"/>
        <w:jc w:val="both"/>
        <w:rPr>
          <w:rFonts w:ascii="Sylfaen" w:hAnsi="Sylfaen"/>
        </w:rPr>
      </w:pPr>
    </w:p>
    <w:p w14:paraId="4E155F4C" w14:textId="241A173C" w:rsidR="003D3C66" w:rsidRDefault="003D3C66" w:rsidP="00E1705B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/>
          <w:lang w:val="ka-GE"/>
        </w:rPr>
        <w:t>1</w:t>
      </w:r>
      <w:r w:rsidRPr="0039549D">
        <w:rPr>
          <w:rFonts w:ascii="Sylfaen" w:hAnsi="Sylfaen" w:cs="Sylfaen"/>
          <w:b/>
          <w:bCs/>
          <w:lang w:val="ka-GE"/>
        </w:rPr>
        <w:t>.7 მოთხოვნა ლიცენზიასთან, აკრედიტაციასთან, სტანდარტებთან, ხარისხის შესაბამისობასთან და სხვა</w:t>
      </w:r>
      <w:r w:rsidR="00352052">
        <w:rPr>
          <w:rFonts w:ascii="Sylfaen" w:hAnsi="Sylfaen" w:cs="Sylfaen"/>
          <w:b/>
          <w:bCs/>
          <w:lang w:val="ka-GE"/>
        </w:rPr>
        <w:t xml:space="preserve"> </w:t>
      </w:r>
      <w:r w:rsidRPr="0039549D">
        <w:rPr>
          <w:rFonts w:ascii="Sylfaen" w:hAnsi="Sylfaen" w:cs="Sylfaen"/>
          <w:b/>
          <w:bCs/>
          <w:lang w:val="ka-GE"/>
        </w:rPr>
        <w:t>დოკუმენტების შესახებ</w:t>
      </w:r>
      <w:r w:rsidR="000C359F">
        <w:rPr>
          <w:rFonts w:ascii="Sylfaen" w:hAnsi="Sylfaen" w:cs="Sylfaen"/>
          <w:b/>
          <w:bCs/>
          <w:lang w:val="ka-GE"/>
        </w:rPr>
        <w:tab/>
      </w:r>
    </w:p>
    <w:p w14:paraId="5F361881" w14:textId="433DFA04" w:rsidR="00A40CA1" w:rsidRDefault="00A40CA1" w:rsidP="00E1705B">
      <w:pPr>
        <w:spacing w:after="0" w:line="240" w:lineRule="auto"/>
        <w:jc w:val="both"/>
        <w:rPr>
          <w:rFonts w:ascii="Sylfaen" w:hAnsi="Sylfaen"/>
          <w:lang w:val="ka-GE"/>
        </w:rPr>
      </w:pPr>
      <w:r w:rsidRPr="003654B7">
        <w:rPr>
          <w:rFonts w:ascii="Sylfaen" w:hAnsi="Sylfaen"/>
          <w:lang w:val="ka-GE"/>
        </w:rPr>
        <w:t xml:space="preserve">პრეტენდენტმა უნდა წარმოადგინოს </w:t>
      </w:r>
      <w:r w:rsidR="007D28E1">
        <w:rPr>
          <w:rFonts w:ascii="Sylfaen" w:hAnsi="Sylfaen"/>
          <w:lang w:val="ka-GE"/>
        </w:rPr>
        <w:t>მასალის</w:t>
      </w:r>
      <w:r w:rsidRPr="003654B7">
        <w:rPr>
          <w:rFonts w:ascii="Sylfaen" w:hAnsi="Sylfaen"/>
          <w:lang w:val="ka-GE"/>
        </w:rPr>
        <w:t xml:space="preserve"> მოპოვების</w:t>
      </w:r>
      <w:r w:rsidR="00F34020" w:rsidRPr="003654B7">
        <w:rPr>
          <w:rFonts w:ascii="Sylfaen" w:hAnsi="Sylfaen"/>
          <w:lang w:val="ka-GE"/>
        </w:rPr>
        <w:t xml:space="preserve"> მოქმედი</w:t>
      </w:r>
      <w:r w:rsidRPr="003654B7">
        <w:rPr>
          <w:rFonts w:ascii="Sylfaen" w:hAnsi="Sylfaen"/>
          <w:lang w:val="ka-GE"/>
        </w:rPr>
        <w:t xml:space="preserve"> ლიცენზია (არ არის აუცილებელი თავად იყოს ლიცენზიანტი) ან მასსა და ლიცენზიანტს შორის გაფორმებული </w:t>
      </w:r>
      <w:r w:rsidR="00624C27" w:rsidRPr="003654B7">
        <w:rPr>
          <w:rFonts w:ascii="Sylfaen" w:hAnsi="Sylfaen"/>
          <w:lang w:val="ka-GE"/>
        </w:rPr>
        <w:t xml:space="preserve">სამართლებრივი </w:t>
      </w:r>
      <w:r w:rsidRPr="003654B7">
        <w:rPr>
          <w:rFonts w:ascii="Sylfaen" w:hAnsi="Sylfaen"/>
          <w:lang w:val="ka-GE"/>
        </w:rPr>
        <w:t>ურთიერთობის დამადასტურებელი დოკუმენტი.</w:t>
      </w:r>
    </w:p>
    <w:p w14:paraId="58BB8785" w14:textId="4F52B148" w:rsidR="00AC394F" w:rsidRPr="0039549D" w:rsidRDefault="00AC394F" w:rsidP="00E1705B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68B65A09" w14:textId="6288410B" w:rsidR="00066130" w:rsidRPr="00345BB9" w:rsidRDefault="008C760D" w:rsidP="00E1705B">
      <w:pPr>
        <w:spacing w:after="0" w:line="240" w:lineRule="auto"/>
        <w:jc w:val="both"/>
        <w:rPr>
          <w:rFonts w:ascii="Sylfaen" w:hAnsi="Sylfaen" w:cs="Sylfaen"/>
          <w:b/>
          <w:bCs/>
        </w:rPr>
      </w:pPr>
      <w:r>
        <w:rPr>
          <w:rFonts w:ascii="Sylfaen" w:hAnsi="Sylfaen"/>
          <w:b/>
          <w:lang w:val="ka-GE"/>
        </w:rPr>
        <w:t>1.8</w:t>
      </w:r>
      <w:r w:rsidR="00AC394F" w:rsidRPr="00AC394F">
        <w:rPr>
          <w:rFonts w:ascii="Sylfaen" w:hAnsi="Sylfaen"/>
          <w:b/>
          <w:lang w:val="ka-GE"/>
        </w:rPr>
        <w:t xml:space="preserve"> </w:t>
      </w:r>
      <w:r w:rsidR="00AC394F" w:rsidRPr="00AC394F">
        <w:rPr>
          <w:rFonts w:ascii="Verdana" w:hAnsi="Verdana"/>
          <w:b/>
          <w:color w:val="FF0084"/>
          <w:sz w:val="20"/>
          <w:szCs w:val="20"/>
          <w:shd w:val="clear" w:color="auto" w:fill="FFFFFF"/>
        </w:rPr>
        <w:t> </w:t>
      </w:r>
      <w:r w:rsidR="00AC394F" w:rsidRPr="00AC394F">
        <w:rPr>
          <w:rFonts w:ascii="Sylfaen" w:hAnsi="Sylfaen" w:cs="Sylfaen"/>
          <w:b/>
          <w:bCs/>
          <w:lang w:val="ka-GE"/>
        </w:rPr>
        <w:t>შესყიდვის</w:t>
      </w:r>
      <w:r w:rsidR="00AC394F" w:rsidRPr="00AC394F">
        <w:rPr>
          <w:rFonts w:ascii="Sylfaen" w:hAnsi="Sylfaen"/>
          <w:b/>
          <w:bCs/>
          <w:lang w:val="ka-GE"/>
        </w:rPr>
        <w:t xml:space="preserve"> </w:t>
      </w:r>
      <w:r w:rsidR="00AC394F" w:rsidRPr="00AC394F">
        <w:rPr>
          <w:rFonts w:ascii="Sylfaen" w:hAnsi="Sylfaen" w:cs="Sylfaen"/>
          <w:b/>
          <w:bCs/>
          <w:lang w:val="ka-GE"/>
        </w:rPr>
        <w:t>ობიექტის</w:t>
      </w:r>
      <w:r w:rsidR="00AC394F" w:rsidRPr="00AC394F">
        <w:rPr>
          <w:rFonts w:ascii="Sylfaen" w:hAnsi="Sylfaen"/>
          <w:b/>
          <w:bCs/>
          <w:lang w:val="ka-GE"/>
        </w:rPr>
        <w:t xml:space="preserve"> </w:t>
      </w:r>
      <w:r w:rsidR="00AC394F" w:rsidRPr="00AC394F">
        <w:rPr>
          <w:rFonts w:ascii="Sylfaen" w:hAnsi="Sylfaen" w:cs="Sylfaen"/>
          <w:b/>
          <w:bCs/>
          <w:lang w:val="ka-GE"/>
        </w:rPr>
        <w:t>ნიმუში</w:t>
      </w:r>
      <w:r w:rsidR="00AC394F" w:rsidRPr="00AC394F">
        <w:rPr>
          <w:rFonts w:ascii="Sylfaen" w:hAnsi="Sylfaen"/>
          <w:b/>
          <w:bCs/>
          <w:lang w:val="ka-GE"/>
        </w:rPr>
        <w:t xml:space="preserve"> </w:t>
      </w:r>
      <w:r w:rsidR="00AC394F" w:rsidRPr="00AC394F">
        <w:rPr>
          <w:rFonts w:ascii="Sylfaen" w:hAnsi="Sylfaen" w:cs="Sylfaen"/>
          <w:b/>
          <w:bCs/>
          <w:lang w:val="ka-GE"/>
        </w:rPr>
        <w:t>ან</w:t>
      </w:r>
      <w:r w:rsidR="00AC394F" w:rsidRPr="00AC394F">
        <w:rPr>
          <w:rFonts w:ascii="Sylfaen" w:hAnsi="Sylfaen"/>
          <w:b/>
          <w:bCs/>
          <w:lang w:val="ka-GE"/>
        </w:rPr>
        <w:t>/</w:t>
      </w:r>
      <w:r w:rsidR="00AC394F" w:rsidRPr="00AC394F">
        <w:rPr>
          <w:rFonts w:ascii="Sylfaen" w:hAnsi="Sylfaen" w:cs="Sylfaen"/>
          <w:b/>
          <w:bCs/>
          <w:lang w:val="ka-GE"/>
        </w:rPr>
        <w:t>და</w:t>
      </w:r>
      <w:r w:rsidR="00AC394F" w:rsidRPr="00AC394F">
        <w:rPr>
          <w:rFonts w:ascii="Sylfaen" w:hAnsi="Sylfaen"/>
          <w:b/>
          <w:bCs/>
          <w:lang w:val="ka-GE"/>
        </w:rPr>
        <w:t xml:space="preserve"> </w:t>
      </w:r>
      <w:r w:rsidR="00AC394F" w:rsidRPr="00AC394F">
        <w:rPr>
          <w:rFonts w:ascii="Sylfaen" w:hAnsi="Sylfaen" w:cs="Sylfaen"/>
          <w:b/>
          <w:bCs/>
          <w:lang w:val="ka-GE"/>
        </w:rPr>
        <w:t>ექსპერტიზის</w:t>
      </w:r>
      <w:r w:rsidR="00AC394F" w:rsidRPr="00AC394F">
        <w:rPr>
          <w:rFonts w:ascii="Sylfaen" w:hAnsi="Sylfaen"/>
          <w:b/>
          <w:bCs/>
          <w:lang w:val="ka-GE"/>
        </w:rPr>
        <w:t xml:space="preserve"> </w:t>
      </w:r>
      <w:r w:rsidR="00AC394F" w:rsidRPr="00AC394F">
        <w:rPr>
          <w:rFonts w:ascii="Sylfaen" w:hAnsi="Sylfaen" w:cs="Sylfaen"/>
          <w:b/>
          <w:bCs/>
          <w:lang w:val="ka-GE"/>
        </w:rPr>
        <w:t>დასკვნა</w:t>
      </w:r>
    </w:p>
    <w:p w14:paraId="5D11F50F" w14:textId="41B44BDB" w:rsidR="00066130" w:rsidRDefault="008924E6" w:rsidP="00E1705B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3654B7">
        <w:rPr>
          <w:rFonts w:ascii="Sylfaen" w:hAnsi="Sylfaen" w:cs="Sylfaen"/>
          <w:bCs/>
          <w:lang w:val="ka-GE"/>
        </w:rPr>
        <w:t>პრეტენდენტი ვალდებულია</w:t>
      </w:r>
      <w:r w:rsidR="00833FE1" w:rsidRPr="003654B7">
        <w:rPr>
          <w:rFonts w:ascii="Sylfaen" w:hAnsi="Sylfaen" w:cs="Sylfaen"/>
          <w:bCs/>
          <w:lang w:val="ka-GE"/>
        </w:rPr>
        <w:t xml:space="preserve"> </w:t>
      </w:r>
      <w:r w:rsidRPr="003654B7">
        <w:rPr>
          <w:rFonts w:ascii="Sylfaen" w:hAnsi="Sylfaen" w:cs="Sylfaen"/>
          <w:bCs/>
          <w:lang w:val="ka-GE"/>
        </w:rPr>
        <w:t xml:space="preserve">განახორციელოს </w:t>
      </w:r>
      <w:r w:rsidR="005208A8" w:rsidRPr="003654B7">
        <w:rPr>
          <w:rFonts w:ascii="Sylfaen" w:hAnsi="Sylfaen" w:cs="Sylfaen"/>
          <w:bCs/>
          <w:lang w:val="ka-GE"/>
        </w:rPr>
        <w:t>მის მიერ ტენდერში განსაზ</w:t>
      </w:r>
      <w:r w:rsidR="003654B7">
        <w:rPr>
          <w:rFonts w:ascii="Sylfaen" w:hAnsi="Sylfaen" w:cs="Sylfaen"/>
          <w:bCs/>
          <w:lang w:val="ka-GE"/>
        </w:rPr>
        <w:t>ღვრული კარიერიდან ნიმუშის აღება</w:t>
      </w:r>
      <w:r w:rsidR="005208A8" w:rsidRPr="003654B7">
        <w:rPr>
          <w:rFonts w:ascii="Sylfaen" w:hAnsi="Sylfaen" w:cs="Sylfaen"/>
          <w:bCs/>
          <w:lang w:val="ka-GE"/>
        </w:rPr>
        <w:t xml:space="preserve"> და </w:t>
      </w:r>
      <w:r w:rsidR="00D62EF8">
        <w:rPr>
          <w:rFonts w:ascii="Sylfaen" w:hAnsi="Sylfaen" w:cs="Sylfaen"/>
          <w:bCs/>
          <w:lang w:val="ka-GE"/>
        </w:rPr>
        <w:t xml:space="preserve">უზრუნველყოს </w:t>
      </w:r>
      <w:r w:rsidR="005208A8" w:rsidRPr="003654B7">
        <w:rPr>
          <w:rFonts w:ascii="Sylfaen" w:hAnsi="Sylfaen" w:cs="Sylfaen"/>
          <w:bCs/>
          <w:lang w:val="ka-GE"/>
        </w:rPr>
        <w:t xml:space="preserve">მისი შემოწმება </w:t>
      </w:r>
      <w:r w:rsidR="00D62EF8">
        <w:rPr>
          <w:rFonts w:ascii="Sylfaen" w:hAnsi="Sylfaen" w:cs="Sylfaen"/>
          <w:bCs/>
          <w:lang w:val="ka-GE"/>
        </w:rPr>
        <w:t xml:space="preserve">აკრედიტირებულ საგამოცდო ლაბორატორია შპს „კავკასიური ინფრასტრუქტურის ტექნოლოგია“ </w:t>
      </w:r>
      <w:r w:rsidR="003654B7" w:rsidRPr="003654B7">
        <w:rPr>
          <w:rFonts w:ascii="Sylfaen" w:hAnsi="Sylfaen" w:cs="Sylfaen"/>
          <w:bCs/>
          <w:lang w:val="ka-GE"/>
        </w:rPr>
        <w:t xml:space="preserve">საკუთარი ხარჯით </w:t>
      </w:r>
      <w:r w:rsidR="005208A8" w:rsidRPr="003654B7">
        <w:rPr>
          <w:rFonts w:ascii="Sylfaen" w:hAnsi="Sylfaen" w:cs="Sylfaen"/>
          <w:bCs/>
          <w:lang w:val="ka-GE"/>
        </w:rPr>
        <w:t xml:space="preserve">და </w:t>
      </w:r>
      <w:r w:rsidR="00066130" w:rsidRPr="003654B7">
        <w:rPr>
          <w:rFonts w:ascii="Sylfaen" w:hAnsi="Sylfaen" w:cs="Sylfaen"/>
          <w:bCs/>
          <w:lang w:val="ka-GE"/>
        </w:rPr>
        <w:t xml:space="preserve">წარმოადგინოს </w:t>
      </w:r>
      <w:r w:rsidR="007D28E1">
        <w:rPr>
          <w:rFonts w:ascii="Sylfaen" w:hAnsi="Sylfaen" w:cs="Sylfaen"/>
          <w:bCs/>
          <w:lang w:val="ka-GE"/>
        </w:rPr>
        <w:t>მასალ</w:t>
      </w:r>
      <w:r w:rsidR="00066130" w:rsidRPr="003654B7">
        <w:rPr>
          <w:rFonts w:ascii="Sylfaen" w:hAnsi="Sylfaen" w:cs="Sylfaen"/>
          <w:bCs/>
          <w:lang w:val="ka-GE"/>
        </w:rPr>
        <w:t>ის ლაბორ</w:t>
      </w:r>
      <w:r w:rsidR="006157FC">
        <w:rPr>
          <w:rFonts w:ascii="Sylfaen" w:hAnsi="Sylfaen" w:cs="Sylfaen"/>
          <w:bCs/>
          <w:lang w:val="ka-GE"/>
        </w:rPr>
        <w:t xml:space="preserve">ატორიულად შემოწმების დასკვნა, </w:t>
      </w:r>
      <w:r w:rsidR="000B782D" w:rsidRPr="000B782D">
        <w:rPr>
          <w:rFonts w:ascii="Sylfaen" w:hAnsi="Sylfaen" w:cs="Sylfaen"/>
          <w:bCs/>
          <w:lang w:val="ka-GE"/>
        </w:rPr>
        <w:t xml:space="preserve">რომელიც უნდა მოიცავდეს </w:t>
      </w:r>
      <w:r w:rsidR="000B782D" w:rsidRPr="000B782D">
        <w:rPr>
          <w:rFonts w:ascii="Sylfaen" w:hAnsi="Sylfaen" w:cs="Sylfaen"/>
          <w:bCs/>
        </w:rPr>
        <w:t xml:space="preserve">CBR </w:t>
      </w:r>
      <w:r w:rsidR="000B782D" w:rsidRPr="000B782D">
        <w:rPr>
          <w:rFonts w:ascii="Sylfaen" w:hAnsi="Sylfaen" w:cs="Sylfaen"/>
          <w:bCs/>
          <w:lang w:val="ka-GE"/>
        </w:rPr>
        <w:t>და პროქტორის ტესტს, ასევე წარმოდგენილ დასკვნაში ნაჩვენები უნდა იყოს გაჭუჭყიანების პროცენტულობა და შესაბამისობაში უ</w:t>
      </w:r>
      <w:r w:rsidR="00484A0A">
        <w:rPr>
          <w:rFonts w:ascii="Sylfaen" w:hAnsi="Sylfaen" w:cs="Sylfaen"/>
          <w:bCs/>
          <w:lang w:val="ka-GE"/>
        </w:rPr>
        <w:t>ნდა იყოს დანართ N2-ით განსაზღვრ</w:t>
      </w:r>
      <w:r w:rsidR="000B782D" w:rsidRPr="000B782D">
        <w:rPr>
          <w:rFonts w:ascii="Sylfaen" w:hAnsi="Sylfaen" w:cs="Sylfaen"/>
          <w:bCs/>
          <w:lang w:val="ka-GE"/>
        </w:rPr>
        <w:t xml:space="preserve">ულ მახასიათებლებთან. </w:t>
      </w:r>
    </w:p>
    <w:p w14:paraId="3CCED591" w14:textId="6CF0CDD8" w:rsidR="00E1705B" w:rsidRDefault="00E1705B" w:rsidP="00E1705B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6D15D8B8" w14:textId="77777777" w:rsidR="00E1705B" w:rsidRPr="000B782D" w:rsidRDefault="00E1705B" w:rsidP="00E1705B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1D05A769" w14:textId="67A5C5D6" w:rsidR="00D62EF8" w:rsidRPr="000B782D" w:rsidRDefault="00D62EF8" w:rsidP="00E1705B">
      <w:pPr>
        <w:spacing w:after="0" w:line="240" w:lineRule="auto"/>
        <w:jc w:val="both"/>
        <w:rPr>
          <w:rFonts w:ascii="Sylfaen" w:hAnsi="Sylfaen" w:cs="Sylfaen"/>
          <w:b/>
          <w:bCs/>
          <w:u w:val="single"/>
          <w:lang w:val="ka-GE"/>
        </w:rPr>
      </w:pPr>
      <w:r w:rsidRPr="00484A0A">
        <w:rPr>
          <w:rFonts w:ascii="Sylfaen" w:hAnsi="Sylfaen" w:cs="Sylfaen"/>
          <w:b/>
          <w:bCs/>
          <w:u w:val="single"/>
          <w:lang w:val="ka-GE"/>
        </w:rPr>
        <w:t>შენიშვნა: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</w:t>
      </w:r>
      <w:r w:rsidR="008A126C" w:rsidRPr="00484A0A">
        <w:rPr>
          <w:rFonts w:ascii="Sylfaen" w:hAnsi="Sylfaen" w:cs="Sylfaen"/>
          <w:b/>
          <w:bCs/>
          <w:u w:val="single"/>
          <w:lang w:val="ka-GE"/>
        </w:rPr>
        <w:t xml:space="preserve"> განმეორებით</w:t>
      </w:r>
      <w:r w:rsidRPr="00484A0A">
        <w:rPr>
          <w:rFonts w:ascii="Sylfaen" w:hAnsi="Sylfaen" w:cs="Sylfaen"/>
          <w:b/>
          <w:bCs/>
          <w:u w:val="single"/>
          <w:lang w:val="ka-GE"/>
        </w:rPr>
        <w:t xml:space="preserve">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</w:t>
      </w:r>
      <w:r w:rsidR="007D28E1">
        <w:rPr>
          <w:rFonts w:ascii="Sylfaen" w:hAnsi="Sylfaen" w:cs="Sylfaen"/>
          <w:b/>
          <w:bCs/>
          <w:u w:val="single"/>
          <w:lang w:val="ka-GE"/>
        </w:rPr>
        <w:t>მასალ</w:t>
      </w:r>
      <w:r w:rsidRPr="00484A0A">
        <w:rPr>
          <w:rFonts w:ascii="Sylfaen" w:hAnsi="Sylfaen" w:cs="Sylfaen"/>
          <w:b/>
          <w:bCs/>
          <w:u w:val="single"/>
          <w:lang w:val="ka-GE"/>
        </w:rPr>
        <w:t>ის ლაბორატორიულად შემოწმების დასკვნა,</w:t>
      </w:r>
      <w:r w:rsidR="00E1705B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6157FC" w:rsidRPr="00484A0A">
        <w:rPr>
          <w:rFonts w:ascii="Sylfaen" w:hAnsi="Sylfaen" w:cs="Sylfaen"/>
          <w:b/>
          <w:bCs/>
          <w:u w:val="single"/>
          <w:lang w:val="ka-GE"/>
        </w:rPr>
        <w:t xml:space="preserve">რომელიც უნდა მოიცავდეს </w:t>
      </w:r>
      <w:r w:rsidR="006157FC" w:rsidRPr="00484A0A">
        <w:rPr>
          <w:rFonts w:ascii="Sylfaen" w:hAnsi="Sylfaen" w:cs="Sylfaen"/>
          <w:b/>
          <w:bCs/>
          <w:u w:val="single"/>
        </w:rPr>
        <w:t xml:space="preserve">CBR </w:t>
      </w:r>
      <w:r w:rsidR="006157FC" w:rsidRPr="00484A0A">
        <w:rPr>
          <w:rFonts w:ascii="Sylfaen" w:hAnsi="Sylfaen" w:cs="Sylfaen"/>
          <w:b/>
          <w:bCs/>
          <w:u w:val="single"/>
          <w:lang w:val="ka-GE"/>
        </w:rPr>
        <w:t xml:space="preserve">და პროქტორის ტესტს, ასევე წარმოდგენილ დასკვნაში ნაჩვენები უნდა იყოს გაჭუჭყიანების პროცენტულობა და </w:t>
      </w:r>
      <w:r w:rsidRPr="00484A0A">
        <w:rPr>
          <w:rFonts w:ascii="Sylfaen" w:hAnsi="Sylfaen" w:cs="Sylfaen"/>
          <w:b/>
          <w:bCs/>
          <w:u w:val="single"/>
          <w:lang w:val="ka-GE"/>
        </w:rPr>
        <w:t>შესაბამისობაში უ</w:t>
      </w:r>
      <w:r w:rsidR="00D75CAC">
        <w:rPr>
          <w:rFonts w:ascii="Sylfaen" w:hAnsi="Sylfaen" w:cs="Sylfaen"/>
          <w:b/>
          <w:bCs/>
          <w:u w:val="single"/>
          <w:lang w:val="ka-GE"/>
        </w:rPr>
        <w:t>ნდა იყოს დანართ N2-ით განსაზღვრ</w:t>
      </w:r>
      <w:r w:rsidRPr="00484A0A">
        <w:rPr>
          <w:rFonts w:ascii="Sylfaen" w:hAnsi="Sylfaen" w:cs="Sylfaen"/>
          <w:b/>
          <w:bCs/>
          <w:u w:val="single"/>
          <w:lang w:val="ka-GE"/>
        </w:rPr>
        <w:t>ულ მახასიათებლებთან. იმ შემთხვევაში თუ ლაბორატორიული დასკვნა არ იქნება თანხვედრაში დანართი N2-ით განსაზღვრულ მახასიათებლებთან, შემსყიდველი იტოვებს უფლებას  არ გააფორმოს ხელშეკრულება ტენდერში გამარჯვებულ კომპანიასთან.</w:t>
      </w:r>
    </w:p>
    <w:p w14:paraId="3D0874C4" w14:textId="77777777" w:rsidR="00D62EF8" w:rsidRDefault="00D62EF8" w:rsidP="00E1705B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271DCFA2" w14:textId="3C450FD3" w:rsidR="00FE6EF5" w:rsidRDefault="00FE6EF5" w:rsidP="00E1705B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1304A5D" w14:textId="440754F9" w:rsidR="00FE6EF5" w:rsidRDefault="008C760D" w:rsidP="00E1705B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1.9</w:t>
      </w:r>
      <w:r w:rsidR="00FE6EF5" w:rsidRPr="00FE6EF5">
        <w:rPr>
          <w:rFonts w:ascii="Sylfaen" w:hAnsi="Sylfaen" w:cs="Sylfaen"/>
          <w:b/>
          <w:lang w:val="ka-GE"/>
        </w:rPr>
        <w:t>. განსაკუთრებული პირობები</w:t>
      </w:r>
    </w:p>
    <w:p w14:paraId="7DAAF12D" w14:textId="77777777" w:rsidR="00FE6EF5" w:rsidRPr="00FE6EF5" w:rsidRDefault="00FE6EF5" w:rsidP="00E1705B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62EAB53E" w14:textId="7CAF1140" w:rsidR="00542C6B" w:rsidRPr="00542C6B" w:rsidRDefault="00FE6EF5" w:rsidP="00542C6B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1E347E">
        <w:rPr>
          <w:rFonts w:ascii="Sylfaen" w:hAnsi="Sylfaen"/>
          <w:lang w:val="ka-GE"/>
        </w:rPr>
        <w:t>„შემ</w:t>
      </w:r>
      <w:r w:rsidR="001E347E">
        <w:rPr>
          <w:rFonts w:ascii="Sylfaen" w:hAnsi="Sylfaen"/>
          <w:lang w:val="ka-GE"/>
        </w:rPr>
        <w:t>ს</w:t>
      </w:r>
      <w:r w:rsidRPr="001E347E">
        <w:rPr>
          <w:rFonts w:ascii="Sylfaen" w:hAnsi="Sylfaen"/>
          <w:lang w:val="ka-GE"/>
        </w:rPr>
        <w:t xml:space="preserve">ყიდველის“ მხრიდან მოთხოვნის მიღების შემთხვევაში, ნებისმიერ დროს, მაგრამ არაუმეტეს </w:t>
      </w:r>
      <w:r w:rsidR="00893969">
        <w:rPr>
          <w:rFonts w:ascii="Sylfaen" w:hAnsi="Sylfaen"/>
          <w:lang w:val="ka-GE"/>
        </w:rPr>
        <w:t>1</w:t>
      </w:r>
      <w:r w:rsidRPr="001E347E">
        <w:rPr>
          <w:rFonts w:ascii="Sylfaen" w:hAnsi="Sylfaen"/>
          <w:lang w:val="ka-GE"/>
        </w:rPr>
        <w:t xml:space="preserve"> (</w:t>
      </w:r>
      <w:r w:rsidR="00893969">
        <w:rPr>
          <w:rFonts w:ascii="Sylfaen" w:hAnsi="Sylfaen"/>
          <w:lang w:val="ka-GE"/>
        </w:rPr>
        <w:t>ერთი</w:t>
      </w:r>
      <w:r w:rsidRPr="001E347E">
        <w:rPr>
          <w:rFonts w:ascii="Sylfaen" w:hAnsi="Sylfaen"/>
          <w:lang w:val="ka-GE"/>
        </w:rPr>
        <w:t xml:space="preserve">) შემოწმებისა ერთი კალენდარული თვის განმავლობაში, </w:t>
      </w:r>
      <w:r w:rsidR="000B084D">
        <w:rPr>
          <w:rFonts w:ascii="Sylfaen" w:hAnsi="Sylfaen"/>
          <w:lang w:val="ka-GE"/>
        </w:rPr>
        <w:t xml:space="preserve">გამყიდველმა </w:t>
      </w:r>
      <w:r w:rsidRPr="001E347E">
        <w:rPr>
          <w:rFonts w:ascii="Sylfaen" w:hAnsi="Sylfaen"/>
          <w:lang w:val="ka-GE"/>
        </w:rPr>
        <w:t xml:space="preserve"> საკუთარი ხარჯით უნდა განახორციელოს </w:t>
      </w:r>
      <w:r w:rsidR="007D28E1">
        <w:rPr>
          <w:rFonts w:ascii="Sylfaen" w:hAnsi="Sylfaen"/>
          <w:lang w:val="ka-GE"/>
        </w:rPr>
        <w:t>მასალის</w:t>
      </w:r>
      <w:r w:rsidRPr="001E347E">
        <w:rPr>
          <w:rFonts w:ascii="Sylfaen" w:hAnsi="Sylfaen"/>
          <w:lang w:val="ka-GE"/>
        </w:rPr>
        <w:t xml:space="preserve"> ლაბორატორიული შემოწმება,</w:t>
      </w:r>
      <w:r w:rsidR="000B782D">
        <w:rPr>
          <w:rFonts w:ascii="Sylfaen" w:hAnsi="Sylfaen"/>
          <w:lang w:val="ka-GE"/>
        </w:rPr>
        <w:t xml:space="preserve"> </w:t>
      </w:r>
      <w:r w:rsidR="000B782D" w:rsidRPr="000B782D">
        <w:rPr>
          <w:rFonts w:ascii="Sylfaen" w:hAnsi="Sylfaen" w:cs="Sylfaen"/>
          <w:b/>
          <w:bCs/>
          <w:highlight w:val="yellow"/>
          <w:u w:val="single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 xml:space="preserve"> შემსყიდველის მიერ განსაზღვრული ლაბორატორიის მეშვეობით, </w:t>
      </w:r>
      <w:r w:rsidR="007D28E1">
        <w:rPr>
          <w:rFonts w:ascii="Sylfaen" w:hAnsi="Sylfaen"/>
          <w:lang w:val="ka-GE"/>
        </w:rPr>
        <w:t>მასალ</w:t>
      </w:r>
      <w:r w:rsidRPr="001E347E">
        <w:rPr>
          <w:rFonts w:ascii="Sylfaen" w:hAnsi="Sylfaen"/>
          <w:lang w:val="ka-GE"/>
        </w:rPr>
        <w:t xml:space="preserve">ის დანართით N2 გათვალისწინებულ მოთხოვნებთან შესაბამისობის </w:t>
      </w:r>
      <w:r w:rsidRPr="000B782D">
        <w:rPr>
          <w:rFonts w:ascii="Sylfaen" w:hAnsi="Sylfaen"/>
          <w:lang w:val="ka-GE"/>
        </w:rPr>
        <w:t>დადგენის მიზნით და შესაბამისი დასკვნა</w:t>
      </w:r>
      <w:r w:rsidR="001E347E" w:rsidRPr="000B782D">
        <w:rPr>
          <w:rFonts w:ascii="Sylfaen" w:hAnsi="Sylfaen"/>
          <w:lang w:val="ka-GE"/>
        </w:rPr>
        <w:t xml:space="preserve"> გადასცეს „შემსყ</w:t>
      </w:r>
      <w:r w:rsidR="000B782D" w:rsidRPr="000B782D">
        <w:rPr>
          <w:rFonts w:ascii="Sylfaen" w:hAnsi="Sylfaen"/>
          <w:lang w:val="ka-GE"/>
        </w:rPr>
        <w:t xml:space="preserve">იდველს“. წარმოდგენილი დასკვნა </w:t>
      </w:r>
      <w:r w:rsidR="000B782D" w:rsidRPr="000B782D">
        <w:rPr>
          <w:rFonts w:ascii="Sylfaen" w:hAnsi="Sylfaen" w:cs="Sylfaen"/>
          <w:bCs/>
          <w:lang w:val="ka-GE"/>
        </w:rPr>
        <w:t xml:space="preserve">უნდა მოიცავდეს </w:t>
      </w:r>
      <w:r w:rsidR="000B782D" w:rsidRPr="00542C6B">
        <w:rPr>
          <w:rFonts w:ascii="Sylfaen" w:hAnsi="Sylfaen" w:cs="Sylfaen"/>
          <w:bCs/>
          <w:lang w:val="ka-GE"/>
        </w:rPr>
        <w:t xml:space="preserve">CBR </w:t>
      </w:r>
      <w:r w:rsidR="000B782D" w:rsidRPr="000B782D">
        <w:rPr>
          <w:rFonts w:ascii="Sylfaen" w:hAnsi="Sylfaen" w:cs="Sylfaen"/>
          <w:bCs/>
          <w:lang w:val="ka-GE"/>
        </w:rPr>
        <w:t>და პროქტორის ტესტს, ასევე წარმოდგენილ დასკვნაში ნაჩვენები უნდა იყოს გაჭუჭყიანების პროცენტულობა და შესაბამისობაში უ</w:t>
      </w:r>
      <w:r w:rsidR="00D75CAC">
        <w:rPr>
          <w:rFonts w:ascii="Sylfaen" w:hAnsi="Sylfaen" w:cs="Sylfaen"/>
          <w:bCs/>
          <w:lang w:val="ka-GE"/>
        </w:rPr>
        <w:t>ნდა იყოს დანართ N2-ით განსაზღვრ</w:t>
      </w:r>
      <w:r w:rsidR="000B782D" w:rsidRPr="000B782D">
        <w:rPr>
          <w:rFonts w:ascii="Sylfaen" w:hAnsi="Sylfaen" w:cs="Sylfaen"/>
          <w:bCs/>
          <w:lang w:val="ka-GE"/>
        </w:rPr>
        <w:t>ულ მახასიათებლებთან.</w:t>
      </w:r>
      <w:r w:rsidR="00542C6B">
        <w:rPr>
          <w:rFonts w:ascii="Sylfaen" w:hAnsi="Sylfaen" w:cs="Sylfaen"/>
          <w:bCs/>
          <w:lang w:val="ka-GE"/>
        </w:rPr>
        <w:t xml:space="preserve"> </w:t>
      </w:r>
      <w:r w:rsidRPr="000B782D">
        <w:rPr>
          <w:rFonts w:ascii="Sylfaen" w:hAnsi="Sylfaen"/>
          <w:lang w:val="ka-GE"/>
        </w:rPr>
        <w:t>შემოწმებისთვის საჭირო ნიმუშის აღებას აუცილებლად უნდა ესწრებოდეს „შემ</w:t>
      </w:r>
      <w:r w:rsidR="001E347E" w:rsidRPr="000B782D">
        <w:rPr>
          <w:rFonts w:ascii="Sylfaen" w:hAnsi="Sylfaen"/>
          <w:lang w:val="ka-GE"/>
        </w:rPr>
        <w:t>ს</w:t>
      </w:r>
      <w:r w:rsidRPr="000B782D">
        <w:rPr>
          <w:rFonts w:ascii="Sylfaen" w:hAnsi="Sylfaen"/>
          <w:lang w:val="ka-GE"/>
        </w:rPr>
        <w:t>ყიდველის“ წარმომადგენელი.</w:t>
      </w:r>
      <w:r w:rsidR="00542C6B">
        <w:rPr>
          <w:rFonts w:ascii="Sylfaen" w:hAnsi="Sylfaen"/>
          <w:lang w:val="ka-GE"/>
        </w:rPr>
        <w:t xml:space="preserve"> </w:t>
      </w:r>
    </w:p>
    <w:p w14:paraId="574284CE" w14:textId="72B1CC0B" w:rsidR="001E347E" w:rsidRPr="001E347E" w:rsidRDefault="00542C6B" w:rsidP="00E1705B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1E347E">
        <w:rPr>
          <w:rFonts w:ascii="Sylfaen" w:hAnsi="Sylfaen"/>
          <w:lang w:val="ka-GE"/>
        </w:rPr>
        <w:t xml:space="preserve"> </w:t>
      </w:r>
      <w:r w:rsidR="001E347E" w:rsidRPr="001E347E">
        <w:rPr>
          <w:rFonts w:ascii="Sylfaen" w:hAnsi="Sylfaen"/>
          <w:lang w:val="ka-GE"/>
        </w:rPr>
        <w:t>„</w:t>
      </w:r>
      <w:r w:rsidR="001E347E">
        <w:rPr>
          <w:rFonts w:ascii="Sylfaen" w:hAnsi="Sylfaen"/>
          <w:lang w:val="ka-GE"/>
        </w:rPr>
        <w:t>შე</w:t>
      </w:r>
      <w:r w:rsidR="001E347E" w:rsidRPr="001E347E">
        <w:rPr>
          <w:rFonts w:ascii="Sylfaen" w:hAnsi="Sylfaen"/>
          <w:lang w:val="ka-GE"/>
        </w:rPr>
        <w:t>მ</w:t>
      </w:r>
      <w:r w:rsidR="001E347E">
        <w:rPr>
          <w:rFonts w:ascii="Sylfaen" w:hAnsi="Sylfaen"/>
          <w:lang w:val="ka-GE"/>
        </w:rPr>
        <w:t>ს</w:t>
      </w:r>
      <w:r w:rsidR="001E347E" w:rsidRPr="001E347E">
        <w:rPr>
          <w:rFonts w:ascii="Sylfaen" w:hAnsi="Sylfaen"/>
          <w:lang w:val="ka-GE"/>
        </w:rPr>
        <w:t xml:space="preserve">ყიდველი“ უფლებამოსილია ნებისმიერ დროს ლაბორატორიულად შეამოწმოს </w:t>
      </w:r>
      <w:r w:rsidR="007D28E1">
        <w:rPr>
          <w:rFonts w:ascii="Sylfaen" w:hAnsi="Sylfaen"/>
          <w:lang w:val="ka-GE"/>
        </w:rPr>
        <w:t>მასალ</w:t>
      </w:r>
      <w:r w:rsidR="001E347E">
        <w:rPr>
          <w:rFonts w:ascii="Sylfaen" w:hAnsi="Sylfaen"/>
          <w:lang w:val="ka-GE"/>
        </w:rPr>
        <w:t xml:space="preserve">ის </w:t>
      </w:r>
      <w:r w:rsidR="001E347E" w:rsidRPr="001E347E">
        <w:rPr>
          <w:rFonts w:ascii="Sylfaen" w:hAnsi="Sylfaen"/>
          <w:lang w:val="ka-GE"/>
        </w:rPr>
        <w:t>ხარისხი. იმ შემთხვევაში, თუ ხარისხი ვერ დააკმაყოფილებს დანართი N2-ით განსაზღვრულ მახასიათებლებს, „</w:t>
      </w:r>
      <w:r w:rsidR="001E347E">
        <w:rPr>
          <w:rFonts w:ascii="Sylfaen" w:hAnsi="Sylfaen"/>
          <w:lang w:val="ka-GE"/>
        </w:rPr>
        <w:t>შე</w:t>
      </w:r>
      <w:r w:rsidR="001E347E" w:rsidRPr="001E347E">
        <w:rPr>
          <w:rFonts w:ascii="Sylfaen" w:hAnsi="Sylfaen"/>
          <w:lang w:val="ka-GE"/>
        </w:rPr>
        <w:t>მ</w:t>
      </w:r>
      <w:r w:rsidR="001E347E">
        <w:rPr>
          <w:rFonts w:ascii="Sylfaen" w:hAnsi="Sylfaen"/>
          <w:lang w:val="ka-GE"/>
        </w:rPr>
        <w:t>ს</w:t>
      </w:r>
      <w:r w:rsidR="001E347E" w:rsidRPr="001E347E">
        <w:rPr>
          <w:rFonts w:ascii="Sylfaen" w:hAnsi="Sylfaen"/>
          <w:lang w:val="ka-GE"/>
        </w:rPr>
        <w:t>ყიდველის“ მიერ გაღებულ ლაბორატორიულ ხარჯს, აანაზღაურებს „გამყიდევლი“.</w:t>
      </w:r>
    </w:p>
    <w:p w14:paraId="59EF7B88" w14:textId="54D1D7B0" w:rsidR="001E347E" w:rsidRPr="009821B7" w:rsidRDefault="001E347E" w:rsidP="00E1705B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 w:rsidRPr="001E347E">
        <w:rPr>
          <w:rFonts w:ascii="Sylfaen" w:hAnsi="Sylfaen"/>
          <w:lang w:val="ka-GE"/>
        </w:rPr>
        <w:lastRenderedPageBreak/>
        <w:t>იმ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შემთხვევაში</w:t>
      </w:r>
      <w:r w:rsidRPr="009821B7">
        <w:rPr>
          <w:rFonts w:ascii="Sylfaen" w:hAnsi="Sylfaen"/>
          <w:lang w:val="ka-GE"/>
        </w:rPr>
        <w:t xml:space="preserve">, </w:t>
      </w:r>
      <w:r w:rsidRPr="001E347E">
        <w:rPr>
          <w:rFonts w:ascii="Sylfaen" w:hAnsi="Sylfaen"/>
          <w:lang w:val="ka-GE"/>
        </w:rPr>
        <w:t>თუ</w:t>
      </w:r>
      <w:r w:rsidRPr="009821B7">
        <w:rPr>
          <w:rFonts w:ascii="Sylfaen" w:hAnsi="Sylfaen"/>
          <w:lang w:val="ka-GE"/>
        </w:rPr>
        <w:t xml:space="preserve"> </w:t>
      </w:r>
      <w:r w:rsidR="000B084D">
        <w:rPr>
          <w:rFonts w:ascii="Sylfaen" w:hAnsi="Sylfaen"/>
          <w:lang w:val="ka-GE"/>
        </w:rPr>
        <w:t xml:space="preserve">გამყიდველი 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ვერ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უზრუნველყოფს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შეთანხმებული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ხარისხის</w:t>
      </w:r>
      <w:r w:rsidRPr="009821B7">
        <w:rPr>
          <w:rFonts w:ascii="Sylfaen" w:hAnsi="Sylfaen"/>
          <w:lang w:val="ka-GE"/>
        </w:rPr>
        <w:t xml:space="preserve"> </w:t>
      </w:r>
      <w:r w:rsidR="007D28E1">
        <w:rPr>
          <w:rFonts w:ascii="Sylfaen" w:hAnsi="Sylfaen"/>
          <w:lang w:val="ka-GE"/>
        </w:rPr>
        <w:t>მასალ</w:t>
      </w:r>
      <w:r>
        <w:rPr>
          <w:rFonts w:ascii="Sylfaen" w:hAnsi="Sylfaen"/>
          <w:lang w:val="ka-GE"/>
        </w:rPr>
        <w:t>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მიწოდებას</w:t>
      </w:r>
      <w:r w:rsidRPr="009821B7">
        <w:rPr>
          <w:rFonts w:ascii="Sylfaen" w:hAnsi="Sylfaen"/>
          <w:lang w:val="ka-GE"/>
        </w:rPr>
        <w:t xml:space="preserve"> „</w:t>
      </w:r>
      <w:r>
        <w:rPr>
          <w:rFonts w:ascii="Sylfaen" w:hAnsi="Sylfaen"/>
          <w:lang w:val="ka-GE"/>
        </w:rPr>
        <w:t>შემს</w:t>
      </w:r>
      <w:r w:rsidRPr="001E347E">
        <w:rPr>
          <w:rFonts w:ascii="Sylfaen" w:hAnsi="Sylfaen"/>
          <w:lang w:val="ka-GE"/>
        </w:rPr>
        <w:t>ყიდველი</w:t>
      </w:r>
      <w:r w:rsidRPr="009821B7">
        <w:rPr>
          <w:rFonts w:ascii="Sylfaen" w:hAnsi="Sylfaen"/>
          <w:lang w:val="ka-GE"/>
        </w:rPr>
        <w:t xml:space="preserve">“ </w:t>
      </w:r>
      <w:r w:rsidRPr="001E347E">
        <w:rPr>
          <w:rFonts w:ascii="Sylfaen" w:hAnsi="Sylfaen"/>
          <w:lang w:val="ka-GE"/>
        </w:rPr>
        <w:t>უფლებამოსილია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დააკისროს</w:t>
      </w:r>
      <w:r w:rsidRPr="009821B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პირგასამტეხლო</w:t>
      </w:r>
      <w:r w:rsidRPr="009821B7">
        <w:rPr>
          <w:rFonts w:ascii="Sylfaen" w:hAnsi="Sylfaen"/>
          <w:lang w:val="ka-GE"/>
        </w:rPr>
        <w:t xml:space="preserve"> 500 </w:t>
      </w:r>
      <w:r w:rsidRPr="001E347E">
        <w:rPr>
          <w:rFonts w:ascii="Sylfaen" w:hAnsi="Sylfaen"/>
          <w:lang w:val="ka-GE"/>
        </w:rPr>
        <w:t>ლარი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ვალდებულების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თითოეული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დარღვევისათვის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და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მოსთხოვს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მას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ვალდებულების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შეუსრულ</w:t>
      </w:r>
      <w:r w:rsidR="007D28E1">
        <w:rPr>
          <w:rFonts w:ascii="Sylfaen" w:hAnsi="Sylfaen"/>
          <w:lang w:val="ka-GE"/>
        </w:rPr>
        <w:t>ე</w:t>
      </w:r>
      <w:r w:rsidRPr="001E347E">
        <w:rPr>
          <w:rFonts w:ascii="Sylfaen" w:hAnsi="Sylfaen"/>
          <w:lang w:val="ka-GE"/>
        </w:rPr>
        <w:t>ბლობის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ან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არაჯეროვანი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შესრულებით</w:t>
      </w:r>
      <w:r w:rsidRPr="009821B7">
        <w:rPr>
          <w:rFonts w:ascii="Sylfaen" w:hAnsi="Sylfaen"/>
          <w:lang w:val="ka-GE"/>
        </w:rPr>
        <w:t xml:space="preserve"> „</w:t>
      </w:r>
      <w:r w:rsidRPr="001E347E">
        <w:rPr>
          <w:rFonts w:ascii="Sylfaen" w:hAnsi="Sylfaen"/>
          <w:lang w:val="ka-GE"/>
        </w:rPr>
        <w:t>მყიდველისათვის</w:t>
      </w:r>
      <w:r w:rsidRPr="009821B7">
        <w:rPr>
          <w:rFonts w:ascii="Sylfaen" w:hAnsi="Sylfaen"/>
          <w:lang w:val="ka-GE"/>
        </w:rPr>
        <w:t xml:space="preserve">“ </w:t>
      </w:r>
      <w:r w:rsidRPr="001E347E">
        <w:rPr>
          <w:rFonts w:ascii="Sylfaen" w:hAnsi="Sylfaen"/>
          <w:lang w:val="ka-GE"/>
        </w:rPr>
        <w:t>ან</w:t>
      </w:r>
      <w:r w:rsidRPr="009821B7">
        <w:rPr>
          <w:rFonts w:ascii="Sylfaen" w:hAnsi="Sylfaen"/>
          <w:lang w:val="ka-GE"/>
        </w:rPr>
        <w:t>/</w:t>
      </w:r>
      <w:r w:rsidRPr="001E347E">
        <w:rPr>
          <w:rFonts w:ascii="Sylfaen" w:hAnsi="Sylfaen"/>
          <w:lang w:val="ka-GE"/>
        </w:rPr>
        <w:t>და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ნებისმიერი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მესამე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მხარისათვის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მიყენებული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ზიანის</w:t>
      </w:r>
      <w:r w:rsidRPr="009821B7">
        <w:rPr>
          <w:rFonts w:ascii="Sylfaen" w:hAnsi="Sylfaen"/>
          <w:lang w:val="ka-GE"/>
        </w:rPr>
        <w:t xml:space="preserve"> (</w:t>
      </w:r>
      <w:r w:rsidRPr="001E347E">
        <w:rPr>
          <w:rFonts w:ascii="Sylfaen" w:hAnsi="Sylfaen"/>
          <w:lang w:val="ka-GE"/>
        </w:rPr>
        <w:t>ზარალის</w:t>
      </w:r>
      <w:r w:rsidRPr="009821B7">
        <w:rPr>
          <w:rFonts w:ascii="Sylfaen" w:hAnsi="Sylfaen"/>
          <w:lang w:val="ka-GE"/>
        </w:rPr>
        <w:t xml:space="preserve">) </w:t>
      </w:r>
      <w:r w:rsidRPr="001E347E">
        <w:rPr>
          <w:rFonts w:ascii="Sylfaen" w:hAnsi="Sylfaen"/>
          <w:lang w:val="ka-GE"/>
        </w:rPr>
        <w:t>სრულად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ანაზღაურება</w:t>
      </w:r>
      <w:r w:rsidRPr="009821B7">
        <w:rPr>
          <w:rFonts w:ascii="Sylfaen" w:hAnsi="Sylfaen"/>
          <w:lang w:val="ka-GE"/>
        </w:rPr>
        <w:t xml:space="preserve">, </w:t>
      </w:r>
      <w:r w:rsidRPr="001E347E">
        <w:rPr>
          <w:rFonts w:ascii="Sylfaen" w:hAnsi="Sylfaen"/>
          <w:lang w:val="ka-GE"/>
        </w:rPr>
        <w:t>ხოლო</w:t>
      </w:r>
      <w:r w:rsidRPr="009821B7">
        <w:rPr>
          <w:rFonts w:ascii="Sylfaen" w:hAnsi="Sylfaen"/>
          <w:lang w:val="ka-GE"/>
        </w:rPr>
        <w:t xml:space="preserve"> „</w:t>
      </w:r>
      <w:r w:rsidRPr="001E347E">
        <w:rPr>
          <w:rFonts w:ascii="Sylfaen" w:hAnsi="Sylfaen"/>
          <w:lang w:val="ka-GE"/>
        </w:rPr>
        <w:t>გამყიდველი</w:t>
      </w:r>
      <w:r w:rsidRPr="009821B7">
        <w:rPr>
          <w:rFonts w:ascii="Sylfaen" w:hAnsi="Sylfaen"/>
          <w:lang w:val="ka-GE"/>
        </w:rPr>
        <w:t xml:space="preserve">“ </w:t>
      </w:r>
      <w:r w:rsidRPr="001E347E">
        <w:rPr>
          <w:rFonts w:ascii="Sylfaen" w:hAnsi="Sylfaen"/>
          <w:lang w:val="ka-GE"/>
        </w:rPr>
        <w:t>ვალდებულია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დააკმაყოფილოს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ამგვარი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მოთხოვნა</w:t>
      </w:r>
      <w:r w:rsidRPr="009821B7">
        <w:rPr>
          <w:rFonts w:ascii="Sylfaen" w:hAnsi="Sylfaen"/>
          <w:lang w:val="ka-GE"/>
        </w:rPr>
        <w:t xml:space="preserve">, </w:t>
      </w:r>
      <w:r w:rsidRPr="001E347E">
        <w:rPr>
          <w:rFonts w:ascii="Sylfaen" w:hAnsi="Sylfaen"/>
          <w:lang w:val="ka-GE"/>
        </w:rPr>
        <w:t>მისი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მიღებიდან</w:t>
      </w:r>
      <w:r w:rsidRPr="009821B7">
        <w:rPr>
          <w:rFonts w:ascii="Sylfaen" w:hAnsi="Sylfaen"/>
          <w:lang w:val="ka-GE"/>
        </w:rPr>
        <w:t xml:space="preserve"> 5 (</w:t>
      </w:r>
      <w:r w:rsidRPr="001E347E">
        <w:rPr>
          <w:rFonts w:ascii="Sylfaen" w:hAnsi="Sylfaen"/>
          <w:lang w:val="ka-GE"/>
        </w:rPr>
        <w:t>ხუთი</w:t>
      </w:r>
      <w:r w:rsidRPr="009821B7">
        <w:rPr>
          <w:rFonts w:ascii="Sylfaen" w:hAnsi="Sylfaen"/>
          <w:lang w:val="ka-GE"/>
        </w:rPr>
        <w:t xml:space="preserve">) </w:t>
      </w:r>
      <w:r w:rsidRPr="001E347E">
        <w:rPr>
          <w:rFonts w:ascii="Sylfaen" w:hAnsi="Sylfaen"/>
          <w:lang w:val="ka-GE"/>
        </w:rPr>
        <w:t>სამუშაო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დღის</w:t>
      </w:r>
      <w:r w:rsidRPr="009821B7">
        <w:rPr>
          <w:rFonts w:ascii="Sylfaen" w:hAnsi="Sylfaen"/>
          <w:lang w:val="ka-GE"/>
        </w:rPr>
        <w:t xml:space="preserve"> </w:t>
      </w:r>
      <w:r w:rsidRPr="001E347E">
        <w:rPr>
          <w:rFonts w:ascii="Sylfaen" w:hAnsi="Sylfaen"/>
          <w:lang w:val="ka-GE"/>
        </w:rPr>
        <w:t>ვადაში</w:t>
      </w:r>
    </w:p>
    <w:p w14:paraId="2F16A6B6" w14:textId="38A06FB5" w:rsidR="003654B7" w:rsidRPr="003654B7" w:rsidRDefault="000B084D" w:rsidP="00E1705B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გამყიდველმა</w:t>
      </w:r>
      <w:r w:rsidR="001E347E">
        <w:rPr>
          <w:rFonts w:ascii="Sylfaen" w:hAnsi="Sylfaen"/>
          <w:lang w:val="ka-GE"/>
        </w:rPr>
        <w:t xml:space="preserve"> მოწოდება უნდა განახორციელოს მხოლოდ იმ კარიერიდან, რომელზეც გაფორმდა ხელშეკრულება. კარიერის ცვლილების შემთხვევაში, წინასწარ უნდა გააფრთხილოს „შემსყიდველი“ და გაფორმდეს შესაბამისი შეთანხმება.</w:t>
      </w:r>
    </w:p>
    <w:p w14:paraId="1F617444" w14:textId="77777777" w:rsidR="005F64B1" w:rsidRPr="005F64B1" w:rsidRDefault="005F64B1" w:rsidP="00E1705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8541723" w14:textId="5F7D7A66" w:rsidR="00013DED" w:rsidRPr="00E37C5C" w:rsidRDefault="00013DED" w:rsidP="00E1705B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236C1BD1" w:rsidR="00000015" w:rsidRPr="00E37C5C" w:rsidRDefault="008C760D" w:rsidP="00E1705B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1.10</w:t>
      </w:r>
      <w:r w:rsidR="00B35065" w:rsidRPr="00E37C5C">
        <w:rPr>
          <w:rFonts w:ascii="Sylfaen" w:hAnsi="Sylfaen" w:cs="Sylfaen"/>
          <w:lang w:val="ka-GE"/>
        </w:rPr>
        <w:t xml:space="preserve"> </w:t>
      </w:r>
      <w:r w:rsidR="00000015" w:rsidRPr="00E37C5C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57484F93" w14:textId="59FC1AE2" w:rsidR="00000015" w:rsidRDefault="00000015" w:rsidP="00E1705B">
      <w:pPr>
        <w:spacing w:after="0" w:line="24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ანგარიშსწორება მოხდება კონსიგნაციის წესით, უნაღდო ანგარიშსწორებით</w:t>
      </w:r>
      <w:r w:rsidR="00345BB9">
        <w:rPr>
          <w:rFonts w:ascii="Sylfaen" w:hAnsi="Sylfaen"/>
        </w:rPr>
        <w:t xml:space="preserve"> </w:t>
      </w:r>
      <w:r w:rsidR="00345BB9">
        <w:rPr>
          <w:rFonts w:ascii="Sylfaen" w:hAnsi="Sylfaen"/>
          <w:lang w:val="ka-GE"/>
        </w:rPr>
        <w:t xml:space="preserve">საქონლის მიწოდებიდან </w:t>
      </w:r>
      <w:r w:rsidRPr="00E37C5C">
        <w:rPr>
          <w:rFonts w:ascii="Sylfaen" w:hAnsi="Sylfaen"/>
          <w:lang w:val="ka-GE"/>
        </w:rPr>
        <w:t>30 (ოცდაათი) კალენდარული დღის განმავლობაში</w:t>
      </w:r>
    </w:p>
    <w:p w14:paraId="2F0FD003" w14:textId="397D8A11" w:rsidR="00F827AD" w:rsidRPr="00E37C5C" w:rsidRDefault="00F827AD" w:rsidP="00E1705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97FB3DD" w14:textId="3FF64DAC" w:rsidR="008D04C5" w:rsidRPr="00E37C5C" w:rsidRDefault="008C760D" w:rsidP="00E1705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1.11</w:t>
      </w:r>
      <w:r w:rsidR="008D04C5" w:rsidRPr="00E37C5C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1B1CF438" w:rsidR="00B806AE" w:rsidRDefault="00387591" w:rsidP="00E1705B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013DED">
        <w:rPr>
          <w:rFonts w:ascii="Sylfaen" w:hAnsi="Sylfaen"/>
          <w:lang w:val="ka-GE"/>
        </w:rPr>
        <w:t>ფასების ცხრილი</w:t>
      </w:r>
      <w:r w:rsidR="00BD74F8">
        <w:rPr>
          <w:rFonts w:ascii="Sylfaen" w:hAnsi="Sylfaen"/>
          <w:lang w:val="ka-GE"/>
        </w:rPr>
        <w:t xml:space="preserve"> (დანართი N1)</w:t>
      </w:r>
      <w:r w:rsidR="002E0D1E">
        <w:rPr>
          <w:rFonts w:ascii="Sylfaen" w:hAnsi="Sylfaen"/>
          <w:lang w:val="ka-GE"/>
        </w:rPr>
        <w:t>, ასევე ი</w:t>
      </w:r>
      <w:r w:rsidR="00C565E7">
        <w:rPr>
          <w:rFonts w:ascii="Sylfaen" w:hAnsi="Sylfaen"/>
          <w:lang w:val="ka-GE"/>
        </w:rPr>
        <w:t>ნფორმაცია</w:t>
      </w:r>
      <w:r w:rsidR="002E0D1E">
        <w:rPr>
          <w:rFonts w:ascii="Sylfaen" w:hAnsi="Sylfaen"/>
          <w:lang w:val="ka-GE"/>
        </w:rPr>
        <w:t xml:space="preserve"> მაქსიმალური დღიური რაოდენობის მიწოდების შესაძლებლობაზე</w:t>
      </w:r>
      <w:r w:rsidR="00013DED">
        <w:rPr>
          <w:rFonts w:ascii="Sylfaen" w:hAnsi="Sylfaen"/>
          <w:lang w:val="ka-GE"/>
        </w:rPr>
        <w:t>;</w:t>
      </w:r>
    </w:p>
    <w:p w14:paraId="0B414E8B" w14:textId="43C39D17" w:rsidR="002C42C6" w:rsidRPr="00E37C5C" w:rsidRDefault="00B806AE" w:rsidP="00E1705B">
      <w:pPr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2</w:t>
      </w:r>
      <w:r w:rsidR="00CF7A57" w:rsidRPr="00E37C5C">
        <w:rPr>
          <w:rFonts w:ascii="Sylfaen" w:hAnsi="Sylfaen"/>
          <w:lang w:val="ka-GE"/>
        </w:rPr>
        <w:t xml:space="preserve">. </w:t>
      </w:r>
      <w:r w:rsidR="00EA22AE" w:rsidRPr="00E37C5C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8C760D">
        <w:rPr>
          <w:rFonts w:ascii="Sylfaen" w:hAnsi="Sylfaen"/>
        </w:rPr>
        <w:t xml:space="preserve"> 1.6</w:t>
      </w:r>
      <w:r w:rsidR="00EA22AE" w:rsidRPr="00E37C5C">
        <w:rPr>
          <w:rFonts w:ascii="Sylfaen" w:hAnsi="Sylfaen"/>
        </w:rPr>
        <w:t xml:space="preserve"> </w:t>
      </w:r>
      <w:r w:rsidR="00AE7884" w:rsidRPr="00E37C5C">
        <w:rPr>
          <w:rFonts w:ascii="Sylfaen" w:hAnsi="Sylfaen"/>
          <w:lang w:val="ka-GE"/>
        </w:rPr>
        <w:t>პუნქტის შესაბამისად;</w:t>
      </w:r>
    </w:p>
    <w:p w14:paraId="3E257033" w14:textId="4408E454" w:rsidR="00AE7884" w:rsidRPr="00D02E9A" w:rsidRDefault="002C42C6" w:rsidP="00E1705B">
      <w:pPr>
        <w:jc w:val="both"/>
        <w:rPr>
          <w:rFonts w:ascii="Sylfaen" w:hAnsi="Sylfaen"/>
        </w:rPr>
      </w:pPr>
      <w:r w:rsidRPr="003654B7">
        <w:rPr>
          <w:rFonts w:ascii="Sylfaen" w:hAnsi="Sylfaen"/>
          <w:lang w:val="ka-GE"/>
        </w:rPr>
        <w:t>3</w:t>
      </w:r>
      <w:r w:rsidR="00AE7884" w:rsidRPr="003654B7">
        <w:rPr>
          <w:rFonts w:ascii="Sylfaen" w:hAnsi="Sylfaen"/>
          <w:lang w:val="ka-GE"/>
        </w:rPr>
        <w:t>.</w:t>
      </w:r>
      <w:r w:rsidR="00452128" w:rsidRPr="003654B7">
        <w:rPr>
          <w:rFonts w:ascii="Sylfaen" w:hAnsi="Sylfaen" w:cs="Sylfaen"/>
          <w:color w:val="222222"/>
          <w:shd w:val="clear" w:color="auto" w:fill="FFFFFF"/>
        </w:rPr>
        <w:t xml:space="preserve"> </w:t>
      </w:r>
      <w:r w:rsidR="00BD74F8" w:rsidRPr="003654B7">
        <w:rPr>
          <w:rFonts w:ascii="Sylfaen" w:hAnsi="Sylfaen" w:cs="Sylfaen"/>
          <w:lang w:val="ka-GE"/>
        </w:rPr>
        <w:t>ქ</w:t>
      </w:r>
      <w:r w:rsidR="00BC4C63" w:rsidRPr="003654B7">
        <w:rPr>
          <w:rFonts w:ascii="Sylfaen" w:hAnsi="Sylfaen" w:cs="Sylfaen"/>
          <w:lang w:val="ka-GE"/>
        </w:rPr>
        <w:t xml:space="preserve">ვიშა ხრეშოვანი ნარევის </w:t>
      </w:r>
      <w:r w:rsidR="007D28E1">
        <w:rPr>
          <w:rFonts w:ascii="Sylfaen" w:hAnsi="Sylfaen" w:cs="Sylfaen"/>
          <w:lang w:val="ka-GE"/>
        </w:rPr>
        <w:t>0-40</w:t>
      </w:r>
      <w:r w:rsidR="00BC4C63" w:rsidRPr="003654B7">
        <w:rPr>
          <w:rFonts w:ascii="Sylfaen" w:hAnsi="Sylfaen" w:cs="Sylfaen"/>
          <w:lang w:val="ka-GE"/>
        </w:rPr>
        <w:t>მმ</w:t>
      </w:r>
      <w:r w:rsidR="00BD74F8" w:rsidRPr="003654B7">
        <w:rPr>
          <w:rFonts w:ascii="Sylfaen" w:hAnsi="Sylfaen" w:cs="Sylfaen"/>
          <w:lang w:val="ka-GE"/>
        </w:rPr>
        <w:t xml:space="preserve"> </w:t>
      </w:r>
      <w:r w:rsidR="00BC4C63" w:rsidRPr="003654B7">
        <w:rPr>
          <w:rFonts w:ascii="Sylfaen" w:hAnsi="Sylfaen" w:cs="Sylfaen"/>
          <w:lang w:val="ka-GE"/>
        </w:rPr>
        <w:t>რაოდენობის</w:t>
      </w:r>
      <w:r w:rsidR="00BD74F8" w:rsidRPr="003654B7">
        <w:rPr>
          <w:rFonts w:ascii="Sylfaen" w:hAnsi="Sylfaen" w:cs="Sylfaen"/>
          <w:lang w:val="ka-GE"/>
        </w:rPr>
        <w:t xml:space="preserve"> დამადასტურებელი ლიცენზია</w:t>
      </w:r>
      <w:r w:rsidR="008C760D" w:rsidRPr="003654B7">
        <w:rPr>
          <w:rFonts w:ascii="Sylfaen" w:hAnsi="Sylfaen" w:cs="Sylfaen"/>
          <w:lang w:val="ka-GE"/>
        </w:rPr>
        <w:t xml:space="preserve">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დოკუმენტი(ასეთის საჭიროების შემთხვევაში) 1.7 პუნქტის შესაბამისად </w:t>
      </w:r>
      <w:r w:rsidR="00BD74F8" w:rsidRPr="003654B7">
        <w:rPr>
          <w:rFonts w:ascii="Sylfaen" w:hAnsi="Sylfaen"/>
          <w:lang w:val="ka-GE"/>
        </w:rPr>
        <w:t>;</w:t>
      </w:r>
    </w:p>
    <w:p w14:paraId="29C94A65" w14:textId="4797FC0B" w:rsidR="00066130" w:rsidRDefault="00FE6EF5" w:rsidP="00E1705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ლაბორატორიული დასკვნა </w:t>
      </w:r>
      <w:r w:rsidR="007D28E1">
        <w:rPr>
          <w:rFonts w:ascii="Sylfaen" w:hAnsi="Sylfaen"/>
          <w:lang w:val="ka-GE"/>
        </w:rPr>
        <w:t>მასალ</w:t>
      </w:r>
      <w:r>
        <w:rPr>
          <w:rFonts w:ascii="Sylfaen" w:hAnsi="Sylfaen"/>
          <w:lang w:val="ka-GE"/>
        </w:rPr>
        <w:t>ის ხარისხთან დაკავშირებით</w:t>
      </w:r>
      <w:r w:rsidR="008C760D">
        <w:rPr>
          <w:rFonts w:ascii="Sylfaen" w:hAnsi="Sylfaen"/>
          <w:lang w:val="ka-GE"/>
        </w:rPr>
        <w:t xml:space="preserve"> 1.8 პუნქტის შესაბამისად</w:t>
      </w:r>
      <w:r>
        <w:rPr>
          <w:rFonts w:ascii="Sylfaen" w:hAnsi="Sylfaen"/>
          <w:lang w:val="ka-GE"/>
        </w:rPr>
        <w:t>;</w:t>
      </w:r>
    </w:p>
    <w:p w14:paraId="7F80A6DF" w14:textId="56D20DCD" w:rsidR="00BD74F8" w:rsidRDefault="00FE6EF5" w:rsidP="00E1705B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5</w:t>
      </w:r>
      <w:r w:rsidR="00BD74F8">
        <w:rPr>
          <w:rFonts w:ascii="Sylfaen" w:hAnsi="Sylfaen"/>
          <w:lang w:val="ka-GE"/>
        </w:rPr>
        <w:t xml:space="preserve">. </w:t>
      </w:r>
      <w:r w:rsidR="00BD74F8" w:rsidRPr="00C12ABD">
        <w:rPr>
          <w:rFonts w:ascii="Sylfaen" w:hAnsi="Sylfaen" w:cs="Sylfaen"/>
          <w:lang w:val="ka-GE"/>
        </w:rPr>
        <w:t>ინფორმაცია მატერი</w:t>
      </w:r>
      <w:r w:rsidR="009D1896">
        <w:rPr>
          <w:rFonts w:ascii="Sylfaen" w:hAnsi="Sylfaen" w:cs="Sylfaen"/>
          <w:lang w:val="ka-GE"/>
        </w:rPr>
        <w:t xml:space="preserve">ალურ-ტექნიკური ბაზის შესახებ (სამუშაოების შესრულებისათვის აუცილებელი ტექნიკის ჩამონათვალი </w:t>
      </w:r>
      <w:r w:rsidR="00BD74F8" w:rsidRPr="00C12ABD">
        <w:rPr>
          <w:rFonts w:ascii="Sylfaen" w:hAnsi="Sylfaen" w:cs="Sylfaen"/>
          <w:lang w:val="ka-GE"/>
        </w:rPr>
        <w:t>და მათი მოცულობები)</w:t>
      </w:r>
    </w:p>
    <w:p w14:paraId="5B4D4EC6" w14:textId="4FAD7B4B" w:rsidR="00BC4C63" w:rsidRDefault="00FE6EF5" w:rsidP="00E1705B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BD74F8">
        <w:rPr>
          <w:rFonts w:ascii="Sylfaen" w:hAnsi="Sylfaen" w:cs="Sylfaen"/>
          <w:lang w:val="ka-GE"/>
        </w:rPr>
        <w:t xml:space="preserve">. </w:t>
      </w:r>
      <w:r w:rsidR="00BD74F8" w:rsidRPr="00C12ABD">
        <w:rPr>
          <w:rFonts w:ascii="Sylfaen" w:hAnsi="Sylfaen" w:cs="Sylfaen"/>
          <w:lang w:val="ka-GE"/>
        </w:rPr>
        <w:t>ინფორმაცია</w:t>
      </w:r>
      <w:r w:rsidR="00BD74F8">
        <w:rPr>
          <w:rFonts w:ascii="Sylfaen" w:hAnsi="Sylfaen" w:cs="Sylfaen"/>
          <w:lang w:val="ka-GE"/>
        </w:rPr>
        <w:t xml:space="preserve"> </w:t>
      </w:r>
      <w:r w:rsidR="00BC4C63">
        <w:rPr>
          <w:rFonts w:ascii="Sylfaen" w:hAnsi="Sylfaen" w:cs="Sylfaen"/>
          <w:lang w:val="ka-GE"/>
        </w:rPr>
        <w:t xml:space="preserve">კარიერის ადგილმდებარეობიდან </w:t>
      </w:r>
      <w:r w:rsidR="00A65FC7">
        <w:rPr>
          <w:rFonts w:ascii="Sylfaen" w:hAnsi="Sylfaen" w:cs="Sylfaen"/>
          <w:lang w:val="ka-GE"/>
        </w:rPr>
        <w:t>თბილის</w:t>
      </w:r>
      <w:r w:rsidR="0070063C">
        <w:rPr>
          <w:rFonts w:ascii="Sylfaen" w:hAnsi="Sylfaen" w:cs="Sylfaen"/>
          <w:lang w:val="ka-GE"/>
        </w:rPr>
        <w:t xml:space="preserve">ი, </w:t>
      </w:r>
      <w:r w:rsidR="00A65FC7">
        <w:rPr>
          <w:rFonts w:ascii="Sylfaen" w:hAnsi="Sylfaen" w:cs="Sylfaen"/>
          <w:lang w:val="ka-GE"/>
        </w:rPr>
        <w:t>ფეიქართა ქ.#14</w:t>
      </w:r>
      <w:r w:rsidR="00BC4C63">
        <w:rPr>
          <w:rFonts w:ascii="Sylfaen" w:hAnsi="Sylfaen" w:cs="Sylfaen"/>
          <w:lang w:val="ka-GE"/>
        </w:rPr>
        <w:t xml:space="preserve">-მდე არსებული მანძილის შესახებ (კმ), ასევე ინფორმაცია კარიერის </w:t>
      </w:r>
      <w:r>
        <w:rPr>
          <w:rFonts w:ascii="Sylfaen" w:hAnsi="Sylfaen" w:cs="Sylfaen"/>
          <w:lang w:val="ka-GE"/>
        </w:rPr>
        <w:t xml:space="preserve">ზუსტი </w:t>
      </w:r>
      <w:r w:rsidR="00BC4C63">
        <w:rPr>
          <w:rFonts w:ascii="Sylfaen" w:hAnsi="Sylfaen" w:cs="Sylfaen"/>
          <w:lang w:val="ka-GE"/>
        </w:rPr>
        <w:t>ადგილმდებარეობის შესახებ;</w:t>
      </w:r>
    </w:p>
    <w:p w14:paraId="670C35BF" w14:textId="4729C56B" w:rsidR="009F003A" w:rsidRDefault="003A029B" w:rsidP="00E1705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</w:t>
      </w:r>
      <w:r w:rsidR="009F003A" w:rsidRPr="00E37C5C">
        <w:rPr>
          <w:rFonts w:ascii="Sylfaen" w:hAnsi="Sylfaen"/>
          <w:lang w:val="ka-GE"/>
        </w:rPr>
        <w:t>.</w:t>
      </w:r>
      <w:r w:rsidR="004717AB" w:rsidRPr="00E37C5C">
        <w:rPr>
          <w:rFonts w:ascii="Sylfaen" w:hAnsi="Sylfaen"/>
          <w:lang w:val="ka-GE"/>
        </w:rPr>
        <w:t xml:space="preserve"> 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288787A5" w14:textId="127EC27E" w:rsidR="00FE6EF5" w:rsidRPr="00BC4C63" w:rsidRDefault="00FE6EF5" w:rsidP="00E1705B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8. სატენდერო დოკუმენტაციის პირობებზე თანხმობის წერილი დადასტურებული უფლებამოსილი პირის ხელმოწერით.</w:t>
      </w:r>
    </w:p>
    <w:p w14:paraId="1596D9C4" w14:textId="39E97F70" w:rsidR="00FE6EF5" w:rsidRDefault="001B7903" w:rsidP="00E1705B">
      <w:pPr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</w:t>
      </w:r>
      <w:r w:rsidRPr="00E37C5C">
        <w:rPr>
          <w:rFonts w:ascii="Sylfaen" w:hAnsi="Sylfaen"/>
          <w:lang w:val="ka-GE"/>
        </w:rPr>
        <w:lastRenderedPageBreak/>
        <w:t>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4DCAC095" w14:textId="77777777" w:rsidR="005F64B1" w:rsidRPr="00E37C5C" w:rsidRDefault="005F64B1" w:rsidP="00E1705B">
      <w:pPr>
        <w:jc w:val="both"/>
        <w:rPr>
          <w:rFonts w:ascii="Sylfaen" w:hAnsi="Sylfaen"/>
          <w:lang w:val="ka-GE"/>
        </w:rPr>
      </w:pPr>
    </w:p>
    <w:p w14:paraId="7C1F5B97" w14:textId="117B28ED" w:rsidR="00431B3C" w:rsidRPr="00E37C5C" w:rsidRDefault="00431B3C" w:rsidP="00E1705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8192F9A" w14:textId="59745C87" w:rsidR="003011B3" w:rsidRPr="00E37C5C" w:rsidRDefault="00E2616C" w:rsidP="00E1705B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1.12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E592184" w14:textId="0C236B0D" w:rsidR="00BD74F8" w:rsidRDefault="00BD74F8" w:rsidP="00E1705B">
      <w:p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>
        <w:rPr>
          <w:rFonts w:ascii="Sylfaen" w:hAnsi="Sylfaen" w:cs="Sylfaen"/>
          <w:lang w:val="ka-GE"/>
        </w:rPr>
        <w:t>1)</w:t>
      </w:r>
      <w:r w:rsidRPr="00BD74F8">
        <w:rPr>
          <w:rFonts w:ascii="Sylfaen" w:hAnsi="Sylfaen" w:cs="Sylfaen"/>
          <w:lang w:val="ka-GE"/>
        </w:rPr>
        <w:t xml:space="preserve">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</w:t>
      </w:r>
      <w:r w:rsidR="00FE6EF5">
        <w:rPr>
          <w:rFonts w:ascii="Sylfaen" w:hAnsi="Sylfaen" w:cs="Sylfaen"/>
          <w:lang w:val="ka-GE"/>
        </w:rPr>
        <w:t xml:space="preserve">გათვალისწინებით, თანდართული ხელშეკრულების ნიმუშის </w:t>
      </w:r>
      <w:r w:rsidRPr="00BD74F8">
        <w:rPr>
          <w:rFonts w:ascii="Sylfaen" w:hAnsi="Sylfaen" w:cs="Sylfaen"/>
          <w:lang w:val="ka-GE"/>
        </w:rPr>
        <w:t>შესაბამისად.</w:t>
      </w: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</w:p>
    <w:p w14:paraId="519E5663" w14:textId="728F0C3F" w:rsidR="00BD74F8" w:rsidRPr="00BD74F8" w:rsidRDefault="00BD74F8" w:rsidP="00E1705B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r w:rsidRPr="00BD74F8">
        <w:rPr>
          <w:rFonts w:ascii="Sylfaen" w:eastAsiaTheme="minorHAnsi" w:hAnsi="Sylfaen"/>
          <w:lang w:val="ka-GE"/>
        </w:rPr>
        <w:t>2)</w:t>
      </w: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BD74F8">
        <w:rPr>
          <w:rFonts w:ascii="Sylfaen" w:hAnsi="Sylfaen" w:cs="Sylfaen"/>
          <w:lang w:val="ka-GE"/>
        </w:rPr>
        <w:t xml:space="preserve">შპს </w:t>
      </w:r>
      <w:r w:rsidR="00C36C70">
        <w:rPr>
          <w:rFonts w:ascii="Sylfaen" w:hAnsi="Sylfaen" w:cs="Sylfaen"/>
          <w:lang w:val="ka-GE"/>
        </w:rPr>
        <w:t>„</w:t>
      </w:r>
      <w:r w:rsidR="00A65FC7">
        <w:rPr>
          <w:rFonts w:ascii="Sylfaen" w:hAnsi="Sylfaen" w:cs="Sylfaen"/>
          <w:lang w:val="ka-GE"/>
        </w:rPr>
        <w:t>ჯორჯიან უოთერ ენდ ფაუერი</w:t>
      </w:r>
      <w:r w:rsidRPr="00BD74F8">
        <w:rPr>
          <w:rFonts w:ascii="Sylfaen" w:hAnsi="Sylfaen" w:cs="Sylfaen"/>
          <w:lang w:val="ka-GE"/>
        </w:rPr>
        <w:t>“ უფლებას იტოვებს გააფორმოს ხელშეკრულება ერთ ან რამოდენიმე კომპანიასთან.</w:t>
      </w:r>
    </w:p>
    <w:p w14:paraId="7089A739" w14:textId="72EB8463" w:rsidR="00CC4789" w:rsidRPr="00E90A78" w:rsidRDefault="00E90A78" w:rsidP="00E1705B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90A78">
        <w:rPr>
          <w:rFonts w:ascii="Sylfaen" w:hAnsi="Sylfaen"/>
          <w:b/>
          <w:lang w:val="ka-GE"/>
        </w:rPr>
        <w:t>1.1</w:t>
      </w:r>
      <w:r w:rsidR="00E2616C">
        <w:rPr>
          <w:rFonts w:ascii="Sylfaen" w:hAnsi="Sylfaen"/>
          <w:b/>
          <w:lang w:val="ka-GE"/>
        </w:rPr>
        <w:t xml:space="preserve">3 </w:t>
      </w:r>
      <w:r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5CD0DAAA" w:rsidR="00CC4789" w:rsidRPr="00E90A78" w:rsidRDefault="003654B7" w:rsidP="00E1705B">
      <w:pPr>
        <w:spacing w:after="0" w:line="360" w:lineRule="auto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1.13</w:t>
      </w:r>
      <w:r w:rsidR="00CC4789"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E1705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E1705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E1705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1CE017DA" w:rsidR="00CC4789" w:rsidRPr="00E90A78" w:rsidRDefault="003654B7" w:rsidP="00E1705B">
      <w:pPr>
        <w:spacing w:after="0" w:line="360" w:lineRule="auto"/>
        <w:jc w:val="both"/>
        <w:rPr>
          <w:b/>
          <w:lang w:val="ka-GE"/>
        </w:rPr>
      </w:pPr>
      <w:r>
        <w:rPr>
          <w:rFonts w:ascii="Sylfaen" w:hAnsi="Sylfaen" w:cs="Sylfaen"/>
          <w:lang w:val="ka-GE"/>
        </w:rPr>
        <w:t>1.13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034E4C44" w:rsidR="00CE7176" w:rsidRPr="00E90A78" w:rsidRDefault="003654B7" w:rsidP="00E1705B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1.13</w:t>
      </w:r>
      <w:r w:rsidR="00E90A78">
        <w:rPr>
          <w:rFonts w:ascii="Sylfaen" w:hAnsi="Sylfaen" w:cs="Sylfaen"/>
          <w:lang w:val="ka-GE"/>
        </w:rPr>
        <w:t xml:space="preserve">.3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1F824171" w:rsidR="00E90A78" w:rsidRPr="00BD74F8" w:rsidRDefault="003654B7" w:rsidP="00E1705B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1.13</w:t>
      </w:r>
      <w:r w:rsidR="00E90A78">
        <w:rPr>
          <w:rFonts w:ascii="Sylfaen" w:hAnsi="Sylfaen" w:cs="Sylfaen"/>
          <w:lang w:val="ka-GE"/>
        </w:rPr>
        <w:t xml:space="preserve">.4 </w:t>
      </w:r>
      <w:r w:rsidR="00CC4789" w:rsidRPr="00E90A78">
        <w:rPr>
          <w:rFonts w:ascii="Sylfaen" w:hAnsi="Sylfaen" w:cs="Sylfaen"/>
          <w:lang w:val="ka-GE"/>
        </w:rPr>
        <w:t>შპს</w:t>
      </w:r>
      <w:r w:rsidR="00CC4789" w:rsidRPr="00E90A78">
        <w:rPr>
          <w:rFonts w:ascii="Sylfaen" w:hAnsi="Sylfaen"/>
          <w:lang w:val="ka-GE"/>
        </w:rPr>
        <w:t xml:space="preserve"> </w:t>
      </w:r>
      <w:r w:rsidR="00C36C70">
        <w:rPr>
          <w:rFonts w:ascii="Sylfaen" w:hAnsi="Sylfaen" w:cs="Calibri"/>
        </w:rPr>
        <w:t>“</w:t>
      </w:r>
      <w:r w:rsidR="00A65FC7">
        <w:rPr>
          <w:rFonts w:ascii="Sylfaen" w:hAnsi="Sylfaen" w:cs="Calibri"/>
          <w:lang w:val="ka-GE"/>
        </w:rPr>
        <w:t>ჯორჯიან უოთერ ენდ ფაუერი</w:t>
      </w:r>
      <w:r w:rsidR="00C36C70">
        <w:rPr>
          <w:rFonts w:ascii="Sylfaen" w:hAnsi="Sylfaen" w:cs="Calibri"/>
          <w:lang w:val="ka-GE"/>
        </w:rPr>
        <w:t>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7A4FBF1E" w:rsidR="00CC4789" w:rsidRPr="00E37C5C" w:rsidRDefault="00CC4789" w:rsidP="00E1705B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შპს </w:t>
      </w:r>
      <w:r w:rsidR="00C36C70">
        <w:rPr>
          <w:rFonts w:ascii="Sylfaen" w:hAnsi="Sylfaen" w:cs="Calibri"/>
        </w:rPr>
        <w:t>“</w:t>
      </w:r>
      <w:r w:rsidR="00A65FC7">
        <w:rPr>
          <w:rFonts w:ascii="Sylfaen" w:hAnsi="Sylfaen" w:cs="Calibri"/>
          <w:lang w:val="ka-GE"/>
        </w:rPr>
        <w:t>ჯორჯიან უოთერ ენდ ფაუერი</w:t>
      </w:r>
      <w:r w:rsidR="00C36C70">
        <w:rPr>
          <w:rFonts w:ascii="Sylfaen" w:hAnsi="Sylfaen" w:cs="Calibri"/>
          <w:lang w:val="ka-GE"/>
        </w:rPr>
        <w:t>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შპს </w:t>
      </w:r>
      <w:r w:rsidR="00C36C70">
        <w:rPr>
          <w:rFonts w:ascii="Sylfaen" w:hAnsi="Sylfaen" w:cs="Calibri"/>
        </w:rPr>
        <w:t>“</w:t>
      </w:r>
      <w:r w:rsidR="00A65FC7">
        <w:rPr>
          <w:rFonts w:ascii="Sylfaen" w:hAnsi="Sylfaen" w:cs="Calibri"/>
          <w:lang w:val="ka-GE"/>
        </w:rPr>
        <w:t>ჯორჯიან უოთერ ენდ ფაუერი</w:t>
      </w:r>
      <w:r w:rsidR="00C36C70">
        <w:rPr>
          <w:rFonts w:ascii="Sylfaen" w:hAnsi="Sylfaen" w:cs="Calibri"/>
          <w:lang w:val="ka-GE"/>
        </w:rPr>
        <w:t>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6FC99516" w:rsidR="00CC4789" w:rsidRPr="00E37C5C" w:rsidRDefault="00CC4789" w:rsidP="00E1705B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 w:rsidRPr="00E37C5C">
        <w:rPr>
          <w:rFonts w:ascii="Sylfaen" w:hAnsi="Sylfaen"/>
          <w:lang w:val="ka-GE"/>
        </w:rPr>
        <w:t xml:space="preserve">შპს </w:t>
      </w:r>
      <w:r w:rsidR="00C36C70">
        <w:rPr>
          <w:rFonts w:ascii="Sylfaen" w:hAnsi="Sylfaen" w:cs="Calibri"/>
        </w:rPr>
        <w:t>“</w:t>
      </w:r>
      <w:r w:rsidR="00A65FC7">
        <w:rPr>
          <w:rFonts w:ascii="Sylfaen" w:hAnsi="Sylfaen" w:cs="Calibri"/>
          <w:lang w:val="ka-GE"/>
        </w:rPr>
        <w:t>ჯორჯიან უოთერ ენდ ფაუერი</w:t>
      </w:r>
      <w:r w:rsidR="00C36C70">
        <w:rPr>
          <w:rFonts w:ascii="Sylfaen" w:hAnsi="Sylfaen" w:cs="Calibri"/>
          <w:lang w:val="ka-GE"/>
        </w:rPr>
        <w:t>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 xml:space="preserve">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</w:t>
      </w:r>
      <w:r w:rsidRPr="00E37C5C">
        <w:rPr>
          <w:rFonts w:ascii="Sylfaen" w:hAnsi="Sylfaen"/>
          <w:lang w:val="ka-GE"/>
        </w:rPr>
        <w:lastRenderedPageBreak/>
        <w:t>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1F2D01E0" w:rsidR="00CC4789" w:rsidRPr="00E37C5C" w:rsidRDefault="00CC4789" w:rsidP="00E1705B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შპს </w:t>
      </w:r>
      <w:r w:rsidR="00C36C70">
        <w:rPr>
          <w:rFonts w:ascii="Sylfaen" w:hAnsi="Sylfaen" w:cs="Calibri"/>
        </w:rPr>
        <w:t>“</w:t>
      </w:r>
      <w:r w:rsidR="00A65FC7">
        <w:rPr>
          <w:rFonts w:ascii="Sylfaen" w:hAnsi="Sylfaen" w:cs="Calibri"/>
          <w:lang w:val="ka-GE"/>
        </w:rPr>
        <w:t>ჯორჯიან უოთერ ენდ ფაუერი</w:t>
      </w:r>
      <w:r w:rsidR="00C36C70">
        <w:rPr>
          <w:rFonts w:ascii="Sylfaen" w:hAnsi="Sylfaen" w:cs="Calibri"/>
          <w:lang w:val="ka-GE"/>
        </w:rPr>
        <w:t>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E1705B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4EB37C82" w:rsidR="00CC4789" w:rsidRDefault="00CC4789" w:rsidP="00E1705B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</w:t>
      </w:r>
      <w:r w:rsidR="00C36C70" w:rsidRPr="00C36C70">
        <w:rPr>
          <w:rFonts w:ascii="Sylfaen" w:hAnsi="Sylfaen"/>
          <w:b/>
          <w:i/>
          <w:lang w:val="ka-GE"/>
        </w:rPr>
        <w:t>“</w:t>
      </w:r>
      <w:r w:rsidR="00A65FC7">
        <w:rPr>
          <w:rFonts w:ascii="Sylfaen" w:hAnsi="Sylfaen"/>
          <w:b/>
          <w:i/>
          <w:lang w:val="ka-GE"/>
        </w:rPr>
        <w:t>ჯორჯიან უოთერ ენდ ფაუერი</w:t>
      </w:r>
      <w:r w:rsidR="00C36C70" w:rsidRPr="00C36C70">
        <w:rPr>
          <w:rFonts w:ascii="Sylfaen" w:hAnsi="Sylfaen"/>
          <w:b/>
          <w:i/>
          <w:lang w:val="ka-GE"/>
        </w:rPr>
        <w:t xml:space="preserve">“ </w:t>
      </w:r>
      <w:r w:rsidRPr="00E37C5C">
        <w:rPr>
          <w:rFonts w:ascii="Sylfaen" w:hAnsi="Sylfaen"/>
          <w:b/>
          <w:i/>
          <w:lang w:val="ka-GE"/>
        </w:rPr>
        <w:t>მხრიდან.</w:t>
      </w:r>
    </w:p>
    <w:p w14:paraId="236824B8" w14:textId="77777777" w:rsidR="00E90A78" w:rsidRPr="00E90A78" w:rsidRDefault="00E90A78" w:rsidP="00E1705B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2E35BD9D" w:rsidR="008246F4" w:rsidRPr="00E90A78" w:rsidRDefault="00E2616C" w:rsidP="00E1705B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1.14</w:t>
      </w:r>
      <w:r w:rsidR="00E90A78">
        <w:rPr>
          <w:rFonts w:ascii="Sylfaen" w:hAnsi="Sylfaen"/>
          <w:b/>
          <w:lang w:val="ka-GE"/>
        </w:rPr>
        <w:t xml:space="preserve">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79885149" w:rsidR="00A35A9C" w:rsidRPr="00E37C5C" w:rsidRDefault="008246F4" w:rsidP="00E1705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3654B7">
        <w:rPr>
          <w:rFonts w:ascii="Sylfaen" w:hAnsi="Sylfaen"/>
          <w:lang w:val="ka-GE"/>
        </w:rPr>
        <w:t>.14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4A0EEB34" w:rsidR="007E0304" w:rsidRPr="00E37C5C" w:rsidRDefault="003654B7" w:rsidP="00E1705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1.14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6CEEA876" w:rsidR="007E0304" w:rsidRPr="00E37C5C" w:rsidRDefault="003654B7" w:rsidP="00E1705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1.14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096C98B7" w14:textId="77777777" w:rsidR="00E94ED1" w:rsidRPr="00E37C5C" w:rsidRDefault="00E94ED1" w:rsidP="00E1705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</w:p>
    <w:p w14:paraId="232BD3CA" w14:textId="08473B4F" w:rsidR="00E90A78" w:rsidRPr="008367AE" w:rsidRDefault="00E90A78" w:rsidP="00E1705B">
      <w:pPr>
        <w:spacing w:after="0" w:line="360" w:lineRule="auto"/>
        <w:jc w:val="both"/>
        <w:rPr>
          <w:rFonts w:ascii="Sylfaen" w:hAnsi="Sylfaen"/>
        </w:rPr>
      </w:pPr>
    </w:p>
    <w:p w14:paraId="4B45BE62" w14:textId="2261DE08" w:rsidR="00C41C03" w:rsidRPr="00E37C5C" w:rsidRDefault="00F47570" w:rsidP="00E1705B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4DA59D87" w14:textId="38E8BBA1" w:rsidR="00C41C03" w:rsidRPr="00E37C5C" w:rsidRDefault="00C41C03" w:rsidP="00E1705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E1705B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4EFAD2AB" w14:textId="1376DB83" w:rsidR="00F827AD" w:rsidRPr="00E37C5C" w:rsidRDefault="00F827AD" w:rsidP="00E1705B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542C6B">
        <w:rPr>
          <w:rFonts w:ascii="Sylfaen" w:hAnsi="Sylfaen"/>
          <w:lang w:val="ka-GE"/>
        </w:rPr>
        <w:t>ნინო კობერიძე</w:t>
      </w:r>
    </w:p>
    <w:p w14:paraId="0770D665" w14:textId="2DECDA93" w:rsidR="00F827AD" w:rsidRPr="00E37C5C" w:rsidRDefault="00F827AD" w:rsidP="00E1705B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მის.: ქ. თბილისი, </w:t>
      </w:r>
      <w:r w:rsidR="00C36C70">
        <w:rPr>
          <w:rFonts w:ascii="Sylfaen" w:hAnsi="Sylfaen"/>
          <w:lang w:val="ka-GE"/>
        </w:rPr>
        <w:t>მედეა (მზია) ჯუღელის ქ. 10</w:t>
      </w:r>
    </w:p>
    <w:p w14:paraId="0EDDA63A" w14:textId="0CBAF090" w:rsidR="00F827AD" w:rsidRPr="00C36C70" w:rsidRDefault="00F827AD" w:rsidP="00E1705B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ელ. ფოსტა</w:t>
      </w:r>
      <w:r w:rsidR="001258A9" w:rsidRPr="00E37C5C">
        <w:rPr>
          <w:rFonts w:ascii="AcadNusx" w:hAnsi="AcadNusx"/>
          <w:lang w:val="ka-GE"/>
        </w:rPr>
        <w:t>:</w:t>
      </w:r>
      <w:r w:rsidR="00542C6B">
        <w:rPr>
          <w:rFonts w:ascii="AcadNusx" w:hAnsi="AcadNusx"/>
        </w:rPr>
        <w:t xml:space="preserve"> </w:t>
      </w:r>
      <w:hyperlink r:id="rId10" w:history="1">
        <w:r w:rsidR="00542C6B" w:rsidRPr="00F50575">
          <w:rPr>
            <w:rStyle w:val="Hyperlink"/>
            <w:rFonts w:asciiTheme="minorHAnsi" w:hAnsiTheme="minorHAnsi" w:cstheme="minorHAnsi"/>
          </w:rPr>
          <w:t>nkoberidzie@gwp.ge</w:t>
        </w:r>
      </w:hyperlink>
      <w:r w:rsidR="00542C6B">
        <w:rPr>
          <w:rFonts w:asciiTheme="minorHAnsi" w:hAnsiTheme="minorHAnsi" w:cstheme="minorHAnsi"/>
        </w:rPr>
        <w:t xml:space="preserve"> </w:t>
      </w:r>
    </w:p>
    <w:p w14:paraId="683EC820" w14:textId="5FA3D8CB" w:rsidR="00F827AD" w:rsidRPr="00542C6B" w:rsidRDefault="00F827AD" w:rsidP="00E1705B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5A0827" w:rsidRPr="00E37C5C">
        <w:rPr>
          <w:rFonts w:cs="Arial"/>
          <w:lang w:val="ka-GE"/>
        </w:rPr>
        <w:t>114</w:t>
      </w:r>
      <w:r w:rsidR="00542C6B">
        <w:rPr>
          <w:rFonts w:ascii="Sylfaen" w:hAnsi="Sylfaen" w:cs="Arial"/>
          <w:lang w:val="ka-GE"/>
        </w:rPr>
        <w:t>6</w:t>
      </w:r>
      <w:r w:rsidR="005A0827" w:rsidRPr="00E37C5C">
        <w:rPr>
          <w:rFonts w:cs="Arial"/>
          <w:lang w:val="ka-GE"/>
        </w:rPr>
        <w:t xml:space="preserve">); </w:t>
      </w:r>
      <w:r w:rsidR="00542C6B">
        <w:rPr>
          <w:rFonts w:ascii="Sylfaen" w:hAnsi="Sylfaen" w:cs="Arial"/>
          <w:lang w:val="ka-GE"/>
        </w:rPr>
        <w:t>555 68 93 98</w:t>
      </w:r>
    </w:p>
    <w:p w14:paraId="4B905149" w14:textId="77777777" w:rsidR="00F827AD" w:rsidRPr="00E37C5C" w:rsidRDefault="00F827AD" w:rsidP="00E1705B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71D3C33A" w:rsidR="005E130F" w:rsidRPr="00C36C70" w:rsidRDefault="005E130F" w:rsidP="00E1705B">
      <w:pPr>
        <w:spacing w:after="0"/>
        <w:jc w:val="both"/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 w:rsidRPr="00E37C5C">
        <w:rPr>
          <w:lang w:val="ka-GE"/>
        </w:rPr>
        <w:t xml:space="preserve">: </w:t>
      </w:r>
      <w:r w:rsidR="00542C6B">
        <w:rPr>
          <w:rFonts w:ascii="Sylfaen" w:hAnsi="Sylfaen" w:cs="Sylfaen"/>
          <w:lang w:val="ka-GE"/>
        </w:rPr>
        <w:t>ირაკლი ხვადაგაძე</w:t>
      </w:r>
    </w:p>
    <w:p w14:paraId="261FD56D" w14:textId="7FFD9C24" w:rsidR="005E130F" w:rsidRPr="00E37C5C" w:rsidRDefault="005E130F" w:rsidP="00E1705B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Pr="00E37C5C">
        <w:rPr>
          <w:rFonts w:ascii="Sylfaen" w:hAnsi="Sylfaen" w:cs="Sylfaen"/>
          <w:lang w:val="ka-GE"/>
        </w:rPr>
        <w:t>ქ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თბილისი</w:t>
      </w:r>
      <w:r w:rsidRPr="00E37C5C">
        <w:rPr>
          <w:lang w:val="ka-GE"/>
        </w:rPr>
        <w:t xml:space="preserve">, </w:t>
      </w:r>
      <w:r w:rsidR="00C36C70">
        <w:rPr>
          <w:rFonts w:ascii="Sylfaen" w:hAnsi="Sylfaen"/>
          <w:lang w:val="ka-GE"/>
        </w:rPr>
        <w:t>მედეა (მზია) ჯუღელის ქ. 10</w:t>
      </w:r>
    </w:p>
    <w:p w14:paraId="2E4B8AAB" w14:textId="576EF6B9" w:rsidR="005E130F" w:rsidRPr="00C36C70" w:rsidRDefault="005E130F" w:rsidP="00E1705B">
      <w:pPr>
        <w:spacing w:after="0"/>
        <w:jc w:val="both"/>
        <w:rPr>
          <w:rFonts w:asciiTheme="minorHAnsi" w:hAnsiTheme="minorHAnsi" w:cstheme="minorHAnsi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hyperlink r:id="rId11" w:history="1">
        <w:r w:rsidR="00542C6B" w:rsidRPr="00F50575">
          <w:rPr>
            <w:rStyle w:val="Hyperlink"/>
            <w:rFonts w:asciiTheme="minorHAnsi" w:hAnsiTheme="minorHAnsi" w:cstheme="minorHAnsi"/>
          </w:rPr>
          <w:t>ikhvadagadze@gwp.ge</w:t>
        </w:r>
      </w:hyperlink>
      <w:r w:rsidR="00542C6B">
        <w:rPr>
          <w:rFonts w:asciiTheme="minorHAnsi" w:hAnsiTheme="minorHAnsi" w:cstheme="minorHAnsi"/>
        </w:rPr>
        <w:t xml:space="preserve"> </w:t>
      </w:r>
    </w:p>
    <w:p w14:paraId="58D236C0" w14:textId="653342F4" w:rsidR="00237416" w:rsidRPr="00985D09" w:rsidRDefault="005E130F" w:rsidP="00E1705B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 w:rsidR="00165000">
        <w:rPr>
          <w:rFonts w:ascii="Sylfaen" w:hAnsi="Sylfaen" w:cs="Arial"/>
          <w:lang w:val="ka-GE"/>
        </w:rPr>
        <w:t xml:space="preserve"> (1145</w:t>
      </w:r>
      <w:r w:rsidR="00D2709F"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bookmarkStart w:id="1" w:name="_Toc454818556"/>
      <w:bookmarkEnd w:id="1"/>
      <w:r w:rsidR="00985D09">
        <w:rPr>
          <w:rFonts w:ascii="Sylfaen" w:hAnsi="Sylfaen" w:cs="Arial"/>
        </w:rPr>
        <w:t>599 505 067</w:t>
      </w:r>
    </w:p>
    <w:sectPr w:rsidR="00237416" w:rsidRPr="00985D09" w:rsidSect="005111AB">
      <w:headerReference w:type="default" r:id="rId12"/>
      <w:footerReference w:type="default" r:id="rId13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AF4F0" w14:textId="77777777" w:rsidR="00F6192E" w:rsidRDefault="00F6192E" w:rsidP="007902EA">
      <w:pPr>
        <w:spacing w:after="0" w:line="240" w:lineRule="auto"/>
      </w:pPr>
      <w:r>
        <w:separator/>
      </w:r>
    </w:p>
  </w:endnote>
  <w:endnote w:type="continuationSeparator" w:id="0">
    <w:p w14:paraId="408B4C98" w14:textId="77777777" w:rsidR="00F6192E" w:rsidRDefault="00F6192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4DB981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1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F4296" w14:textId="77777777" w:rsidR="00F6192E" w:rsidRDefault="00F6192E" w:rsidP="007902EA">
      <w:pPr>
        <w:spacing w:after="0" w:line="240" w:lineRule="auto"/>
      </w:pPr>
      <w:r>
        <w:separator/>
      </w:r>
    </w:p>
  </w:footnote>
  <w:footnote w:type="continuationSeparator" w:id="0">
    <w:p w14:paraId="016C9CFF" w14:textId="77777777" w:rsidR="00F6192E" w:rsidRDefault="00F6192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FEE9"/>
      </v:shape>
    </w:pict>
  </w:numPicBullet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4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96BAF"/>
    <w:multiLevelType w:val="hybridMultilevel"/>
    <w:tmpl w:val="D7FE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6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8" w15:restartNumberingAfterBreak="0">
    <w:nsid w:val="67433FF1"/>
    <w:multiLevelType w:val="hybridMultilevel"/>
    <w:tmpl w:val="EF52E69E"/>
    <w:lvl w:ilvl="0" w:tplc="987A07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33"/>
  </w:num>
  <w:num w:numId="5">
    <w:abstractNumId w:val="13"/>
  </w:num>
  <w:num w:numId="6">
    <w:abstractNumId w:val="5"/>
  </w:num>
  <w:num w:numId="7">
    <w:abstractNumId w:val="4"/>
  </w:num>
  <w:num w:numId="8">
    <w:abstractNumId w:val="25"/>
  </w:num>
  <w:num w:numId="9">
    <w:abstractNumId w:val="30"/>
  </w:num>
  <w:num w:numId="10">
    <w:abstractNumId w:val="15"/>
  </w:num>
  <w:num w:numId="11">
    <w:abstractNumId w:val="7"/>
  </w:num>
  <w:num w:numId="12">
    <w:abstractNumId w:val="11"/>
  </w:num>
  <w:num w:numId="13">
    <w:abstractNumId w:val="21"/>
  </w:num>
  <w:num w:numId="14">
    <w:abstractNumId w:val="16"/>
  </w:num>
  <w:num w:numId="15">
    <w:abstractNumId w:val="9"/>
  </w:num>
  <w:num w:numId="16">
    <w:abstractNumId w:val="27"/>
  </w:num>
  <w:num w:numId="17">
    <w:abstractNumId w:val="18"/>
  </w:num>
  <w:num w:numId="18">
    <w:abstractNumId w:val="17"/>
  </w:num>
  <w:num w:numId="19">
    <w:abstractNumId w:val="6"/>
  </w:num>
  <w:num w:numId="20">
    <w:abstractNumId w:val="2"/>
  </w:num>
  <w:num w:numId="21">
    <w:abstractNumId w:val="32"/>
  </w:num>
  <w:num w:numId="22">
    <w:abstractNumId w:val="34"/>
  </w:num>
  <w:num w:numId="23">
    <w:abstractNumId w:val="12"/>
  </w:num>
  <w:num w:numId="24">
    <w:abstractNumId w:val="29"/>
  </w:num>
  <w:num w:numId="25">
    <w:abstractNumId w:val="8"/>
  </w:num>
  <w:num w:numId="26">
    <w:abstractNumId w:val="24"/>
  </w:num>
  <w:num w:numId="27">
    <w:abstractNumId w:val="3"/>
  </w:num>
  <w:num w:numId="28">
    <w:abstractNumId w:val="22"/>
  </w:num>
  <w:num w:numId="29">
    <w:abstractNumId w:val="19"/>
  </w:num>
  <w:num w:numId="30">
    <w:abstractNumId w:val="26"/>
  </w:num>
  <w:num w:numId="31">
    <w:abstractNumId w:val="31"/>
  </w:num>
  <w:num w:numId="32">
    <w:abstractNumId w:val="23"/>
  </w:num>
  <w:num w:numId="33">
    <w:abstractNumId w:val="10"/>
  </w:num>
  <w:num w:numId="34">
    <w:abstractNumId w:val="20"/>
  </w:num>
  <w:num w:numId="35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wMDCzMDMwMjCzNDdT0lEKTi0uzszPAykwrwUARdFdIiwAAAA="/>
  </w:docVars>
  <w:rsids>
    <w:rsidRoot w:val="006E1729"/>
    <w:rsid w:val="00000015"/>
    <w:rsid w:val="00013DED"/>
    <w:rsid w:val="00014051"/>
    <w:rsid w:val="00015E1B"/>
    <w:rsid w:val="000202A5"/>
    <w:rsid w:val="00026B30"/>
    <w:rsid w:val="00027D70"/>
    <w:rsid w:val="00031452"/>
    <w:rsid w:val="000353F8"/>
    <w:rsid w:val="00046082"/>
    <w:rsid w:val="0004786C"/>
    <w:rsid w:val="00051E54"/>
    <w:rsid w:val="00053EAB"/>
    <w:rsid w:val="0005435C"/>
    <w:rsid w:val="000551B0"/>
    <w:rsid w:val="00055E1E"/>
    <w:rsid w:val="00056A31"/>
    <w:rsid w:val="00063C94"/>
    <w:rsid w:val="00064AB9"/>
    <w:rsid w:val="0006542B"/>
    <w:rsid w:val="00066130"/>
    <w:rsid w:val="00067230"/>
    <w:rsid w:val="00081D42"/>
    <w:rsid w:val="000839D9"/>
    <w:rsid w:val="000846AA"/>
    <w:rsid w:val="00092A77"/>
    <w:rsid w:val="00092E77"/>
    <w:rsid w:val="000974B9"/>
    <w:rsid w:val="000A0D72"/>
    <w:rsid w:val="000B084D"/>
    <w:rsid w:val="000B1C85"/>
    <w:rsid w:val="000B1F3B"/>
    <w:rsid w:val="000B4C5E"/>
    <w:rsid w:val="000B5D0F"/>
    <w:rsid w:val="000B782D"/>
    <w:rsid w:val="000C3223"/>
    <w:rsid w:val="000C359F"/>
    <w:rsid w:val="000D5BB4"/>
    <w:rsid w:val="000D68A2"/>
    <w:rsid w:val="000E5617"/>
    <w:rsid w:val="000F03A0"/>
    <w:rsid w:val="000F2607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5EE8"/>
    <w:rsid w:val="00136124"/>
    <w:rsid w:val="00137719"/>
    <w:rsid w:val="0014156D"/>
    <w:rsid w:val="001433C2"/>
    <w:rsid w:val="00144A27"/>
    <w:rsid w:val="001461E6"/>
    <w:rsid w:val="00156D6D"/>
    <w:rsid w:val="001575CA"/>
    <w:rsid w:val="00160DCD"/>
    <w:rsid w:val="00161677"/>
    <w:rsid w:val="00162053"/>
    <w:rsid w:val="00165000"/>
    <w:rsid w:val="00171C91"/>
    <w:rsid w:val="00172F99"/>
    <w:rsid w:val="0017792E"/>
    <w:rsid w:val="00185C9D"/>
    <w:rsid w:val="00191803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E347E"/>
    <w:rsid w:val="00202451"/>
    <w:rsid w:val="002056E8"/>
    <w:rsid w:val="00207B93"/>
    <w:rsid w:val="00207CEA"/>
    <w:rsid w:val="0021119E"/>
    <w:rsid w:val="0021503D"/>
    <w:rsid w:val="00216B88"/>
    <w:rsid w:val="002246DB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70BF2"/>
    <w:rsid w:val="00275958"/>
    <w:rsid w:val="00276F7A"/>
    <w:rsid w:val="002778A0"/>
    <w:rsid w:val="00277B37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3697"/>
    <w:rsid w:val="00316C88"/>
    <w:rsid w:val="00320435"/>
    <w:rsid w:val="00320878"/>
    <w:rsid w:val="00320882"/>
    <w:rsid w:val="00322C89"/>
    <w:rsid w:val="0033101C"/>
    <w:rsid w:val="00333692"/>
    <w:rsid w:val="0033397E"/>
    <w:rsid w:val="00340CC3"/>
    <w:rsid w:val="00345BB9"/>
    <w:rsid w:val="00352052"/>
    <w:rsid w:val="00356613"/>
    <w:rsid w:val="00357317"/>
    <w:rsid w:val="003573F4"/>
    <w:rsid w:val="003615AB"/>
    <w:rsid w:val="003654B7"/>
    <w:rsid w:val="003657A5"/>
    <w:rsid w:val="003712DF"/>
    <w:rsid w:val="00377D43"/>
    <w:rsid w:val="00385373"/>
    <w:rsid w:val="003859BA"/>
    <w:rsid w:val="00387591"/>
    <w:rsid w:val="00387AB5"/>
    <w:rsid w:val="00391AB5"/>
    <w:rsid w:val="0039549D"/>
    <w:rsid w:val="003A029B"/>
    <w:rsid w:val="003A4DAA"/>
    <w:rsid w:val="003A5D91"/>
    <w:rsid w:val="003B12CF"/>
    <w:rsid w:val="003B460D"/>
    <w:rsid w:val="003B5A5E"/>
    <w:rsid w:val="003C568B"/>
    <w:rsid w:val="003C6F22"/>
    <w:rsid w:val="003D3C66"/>
    <w:rsid w:val="003D6473"/>
    <w:rsid w:val="003D7C07"/>
    <w:rsid w:val="003E15FA"/>
    <w:rsid w:val="003F370C"/>
    <w:rsid w:val="003F5521"/>
    <w:rsid w:val="003F699A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CA0"/>
    <w:rsid w:val="0046501B"/>
    <w:rsid w:val="004717AB"/>
    <w:rsid w:val="00483B17"/>
    <w:rsid w:val="00484A0A"/>
    <w:rsid w:val="00485700"/>
    <w:rsid w:val="0048659C"/>
    <w:rsid w:val="00497393"/>
    <w:rsid w:val="004A3BD8"/>
    <w:rsid w:val="004A66FB"/>
    <w:rsid w:val="004A7C56"/>
    <w:rsid w:val="004B09C9"/>
    <w:rsid w:val="004B771B"/>
    <w:rsid w:val="004C1E0D"/>
    <w:rsid w:val="004D3679"/>
    <w:rsid w:val="004D3D1C"/>
    <w:rsid w:val="004D747F"/>
    <w:rsid w:val="005111AB"/>
    <w:rsid w:val="005131E8"/>
    <w:rsid w:val="005208A8"/>
    <w:rsid w:val="00523ADB"/>
    <w:rsid w:val="0052656B"/>
    <w:rsid w:val="00536345"/>
    <w:rsid w:val="00540038"/>
    <w:rsid w:val="00542C6B"/>
    <w:rsid w:val="00544856"/>
    <w:rsid w:val="005553C3"/>
    <w:rsid w:val="00567ACA"/>
    <w:rsid w:val="0057474B"/>
    <w:rsid w:val="00575D3E"/>
    <w:rsid w:val="00580531"/>
    <w:rsid w:val="005832A4"/>
    <w:rsid w:val="00583B48"/>
    <w:rsid w:val="00586056"/>
    <w:rsid w:val="00586866"/>
    <w:rsid w:val="00586C84"/>
    <w:rsid w:val="00595E4B"/>
    <w:rsid w:val="005A0827"/>
    <w:rsid w:val="005A7BA2"/>
    <w:rsid w:val="005B44A2"/>
    <w:rsid w:val="005C14A4"/>
    <w:rsid w:val="005D3B83"/>
    <w:rsid w:val="005E05B1"/>
    <w:rsid w:val="005E130F"/>
    <w:rsid w:val="005F3357"/>
    <w:rsid w:val="005F64B1"/>
    <w:rsid w:val="006066BE"/>
    <w:rsid w:val="00610FC8"/>
    <w:rsid w:val="006157FC"/>
    <w:rsid w:val="00615BD2"/>
    <w:rsid w:val="00616DE3"/>
    <w:rsid w:val="00624C27"/>
    <w:rsid w:val="00632910"/>
    <w:rsid w:val="00633210"/>
    <w:rsid w:val="00634B58"/>
    <w:rsid w:val="006447A4"/>
    <w:rsid w:val="00652E3F"/>
    <w:rsid w:val="00661B3E"/>
    <w:rsid w:val="00665219"/>
    <w:rsid w:val="00665C42"/>
    <w:rsid w:val="00667B1F"/>
    <w:rsid w:val="00670B37"/>
    <w:rsid w:val="00674470"/>
    <w:rsid w:val="0067481E"/>
    <w:rsid w:val="00674F71"/>
    <w:rsid w:val="00680844"/>
    <w:rsid w:val="00681B23"/>
    <w:rsid w:val="00685BD0"/>
    <w:rsid w:val="00692B13"/>
    <w:rsid w:val="0069500B"/>
    <w:rsid w:val="006A256D"/>
    <w:rsid w:val="006A3850"/>
    <w:rsid w:val="006A3D31"/>
    <w:rsid w:val="006A7B28"/>
    <w:rsid w:val="006B4D91"/>
    <w:rsid w:val="006C1436"/>
    <w:rsid w:val="006C56E0"/>
    <w:rsid w:val="006C7D3F"/>
    <w:rsid w:val="006C7E00"/>
    <w:rsid w:val="006D054A"/>
    <w:rsid w:val="006D51FE"/>
    <w:rsid w:val="006E119F"/>
    <w:rsid w:val="006E1729"/>
    <w:rsid w:val="006F056F"/>
    <w:rsid w:val="006F25BD"/>
    <w:rsid w:val="006F2EC3"/>
    <w:rsid w:val="006F3C44"/>
    <w:rsid w:val="006F7D8B"/>
    <w:rsid w:val="0070063C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482E"/>
    <w:rsid w:val="007C4D48"/>
    <w:rsid w:val="007D144F"/>
    <w:rsid w:val="007D28E1"/>
    <w:rsid w:val="007D3F97"/>
    <w:rsid w:val="007D73CE"/>
    <w:rsid w:val="007E0304"/>
    <w:rsid w:val="007E1E28"/>
    <w:rsid w:val="007F1D40"/>
    <w:rsid w:val="007F3AA0"/>
    <w:rsid w:val="007F4F2B"/>
    <w:rsid w:val="007F7ADB"/>
    <w:rsid w:val="0081634F"/>
    <w:rsid w:val="008246F4"/>
    <w:rsid w:val="00824EDA"/>
    <w:rsid w:val="00833770"/>
    <w:rsid w:val="00833FE1"/>
    <w:rsid w:val="0083614B"/>
    <w:rsid w:val="008367AE"/>
    <w:rsid w:val="008367B3"/>
    <w:rsid w:val="008374C0"/>
    <w:rsid w:val="008401B6"/>
    <w:rsid w:val="008421EC"/>
    <w:rsid w:val="00843972"/>
    <w:rsid w:val="008473E6"/>
    <w:rsid w:val="008647CD"/>
    <w:rsid w:val="00867825"/>
    <w:rsid w:val="00873CC4"/>
    <w:rsid w:val="008751D7"/>
    <w:rsid w:val="00875254"/>
    <w:rsid w:val="00876B2D"/>
    <w:rsid w:val="00876B9D"/>
    <w:rsid w:val="00880143"/>
    <w:rsid w:val="0088287D"/>
    <w:rsid w:val="00890026"/>
    <w:rsid w:val="008918CD"/>
    <w:rsid w:val="008924E6"/>
    <w:rsid w:val="00893969"/>
    <w:rsid w:val="00894C67"/>
    <w:rsid w:val="00896274"/>
    <w:rsid w:val="008978B9"/>
    <w:rsid w:val="008A126C"/>
    <w:rsid w:val="008A5094"/>
    <w:rsid w:val="008A673F"/>
    <w:rsid w:val="008B04EA"/>
    <w:rsid w:val="008B31FD"/>
    <w:rsid w:val="008B67F1"/>
    <w:rsid w:val="008C04FA"/>
    <w:rsid w:val="008C0A74"/>
    <w:rsid w:val="008C35CC"/>
    <w:rsid w:val="008C760D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2889"/>
    <w:rsid w:val="00924EB4"/>
    <w:rsid w:val="00925DC2"/>
    <w:rsid w:val="009261B9"/>
    <w:rsid w:val="00931A9A"/>
    <w:rsid w:val="00940D2A"/>
    <w:rsid w:val="00950D10"/>
    <w:rsid w:val="00954423"/>
    <w:rsid w:val="00954527"/>
    <w:rsid w:val="009567A7"/>
    <w:rsid w:val="00957E8C"/>
    <w:rsid w:val="009621F5"/>
    <w:rsid w:val="00974E5B"/>
    <w:rsid w:val="009804B1"/>
    <w:rsid w:val="009815C7"/>
    <w:rsid w:val="009821B7"/>
    <w:rsid w:val="009839E7"/>
    <w:rsid w:val="00985307"/>
    <w:rsid w:val="00985D09"/>
    <w:rsid w:val="009869EF"/>
    <w:rsid w:val="00987FB3"/>
    <w:rsid w:val="0099130F"/>
    <w:rsid w:val="00993CCC"/>
    <w:rsid w:val="00993D47"/>
    <w:rsid w:val="0099429F"/>
    <w:rsid w:val="00997CB4"/>
    <w:rsid w:val="009A2F37"/>
    <w:rsid w:val="009A7535"/>
    <w:rsid w:val="009B5C8A"/>
    <w:rsid w:val="009C5EE2"/>
    <w:rsid w:val="009C7B5B"/>
    <w:rsid w:val="009D07D1"/>
    <w:rsid w:val="009D1896"/>
    <w:rsid w:val="009D5E96"/>
    <w:rsid w:val="009D6EEF"/>
    <w:rsid w:val="009D733B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0CA1"/>
    <w:rsid w:val="00A46D11"/>
    <w:rsid w:val="00A478F8"/>
    <w:rsid w:val="00A50438"/>
    <w:rsid w:val="00A53CF0"/>
    <w:rsid w:val="00A54FAB"/>
    <w:rsid w:val="00A55463"/>
    <w:rsid w:val="00A5597B"/>
    <w:rsid w:val="00A5620B"/>
    <w:rsid w:val="00A61028"/>
    <w:rsid w:val="00A62AC7"/>
    <w:rsid w:val="00A63C87"/>
    <w:rsid w:val="00A65FC7"/>
    <w:rsid w:val="00A74B75"/>
    <w:rsid w:val="00A804C4"/>
    <w:rsid w:val="00A847D4"/>
    <w:rsid w:val="00A935AC"/>
    <w:rsid w:val="00A96330"/>
    <w:rsid w:val="00AA0965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03ED"/>
    <w:rsid w:val="00B049C5"/>
    <w:rsid w:val="00B04BAA"/>
    <w:rsid w:val="00B07BFB"/>
    <w:rsid w:val="00B110A0"/>
    <w:rsid w:val="00B11F93"/>
    <w:rsid w:val="00B137F3"/>
    <w:rsid w:val="00B156A3"/>
    <w:rsid w:val="00B23313"/>
    <w:rsid w:val="00B30838"/>
    <w:rsid w:val="00B35065"/>
    <w:rsid w:val="00B42689"/>
    <w:rsid w:val="00B47896"/>
    <w:rsid w:val="00B47D4C"/>
    <w:rsid w:val="00B5249E"/>
    <w:rsid w:val="00B5452A"/>
    <w:rsid w:val="00B616CF"/>
    <w:rsid w:val="00B62EB8"/>
    <w:rsid w:val="00B7763B"/>
    <w:rsid w:val="00B806AE"/>
    <w:rsid w:val="00B830F8"/>
    <w:rsid w:val="00B84106"/>
    <w:rsid w:val="00B92B05"/>
    <w:rsid w:val="00B942E0"/>
    <w:rsid w:val="00B97F4F"/>
    <w:rsid w:val="00BA2CD7"/>
    <w:rsid w:val="00BB0F01"/>
    <w:rsid w:val="00BC364F"/>
    <w:rsid w:val="00BC4C63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3FA6"/>
    <w:rsid w:val="00C27890"/>
    <w:rsid w:val="00C33D82"/>
    <w:rsid w:val="00C36C70"/>
    <w:rsid w:val="00C40C8C"/>
    <w:rsid w:val="00C41C03"/>
    <w:rsid w:val="00C55BCF"/>
    <w:rsid w:val="00C565E7"/>
    <w:rsid w:val="00C67999"/>
    <w:rsid w:val="00C73981"/>
    <w:rsid w:val="00C761CC"/>
    <w:rsid w:val="00C83494"/>
    <w:rsid w:val="00C86CD0"/>
    <w:rsid w:val="00C91AFC"/>
    <w:rsid w:val="00C9205D"/>
    <w:rsid w:val="00CA1443"/>
    <w:rsid w:val="00CA4A83"/>
    <w:rsid w:val="00CA4C41"/>
    <w:rsid w:val="00CA54EE"/>
    <w:rsid w:val="00CB2B75"/>
    <w:rsid w:val="00CB730B"/>
    <w:rsid w:val="00CB736E"/>
    <w:rsid w:val="00CC3C0A"/>
    <w:rsid w:val="00CC4789"/>
    <w:rsid w:val="00CC5692"/>
    <w:rsid w:val="00CC6605"/>
    <w:rsid w:val="00CD295B"/>
    <w:rsid w:val="00CD3EA4"/>
    <w:rsid w:val="00CD7F43"/>
    <w:rsid w:val="00CE1579"/>
    <w:rsid w:val="00CE1D05"/>
    <w:rsid w:val="00CE1D66"/>
    <w:rsid w:val="00CE2754"/>
    <w:rsid w:val="00CE69DB"/>
    <w:rsid w:val="00CE7176"/>
    <w:rsid w:val="00CE7900"/>
    <w:rsid w:val="00CF1EF9"/>
    <w:rsid w:val="00CF4119"/>
    <w:rsid w:val="00CF45D3"/>
    <w:rsid w:val="00CF4F77"/>
    <w:rsid w:val="00CF7A57"/>
    <w:rsid w:val="00D01EFB"/>
    <w:rsid w:val="00D02031"/>
    <w:rsid w:val="00D02E9A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3A2F"/>
    <w:rsid w:val="00D513C2"/>
    <w:rsid w:val="00D51D10"/>
    <w:rsid w:val="00D527CB"/>
    <w:rsid w:val="00D557E5"/>
    <w:rsid w:val="00D55C6F"/>
    <w:rsid w:val="00D5623D"/>
    <w:rsid w:val="00D57017"/>
    <w:rsid w:val="00D624C5"/>
    <w:rsid w:val="00D62EF8"/>
    <w:rsid w:val="00D663A7"/>
    <w:rsid w:val="00D75CAC"/>
    <w:rsid w:val="00D80CDB"/>
    <w:rsid w:val="00D8245F"/>
    <w:rsid w:val="00D959AB"/>
    <w:rsid w:val="00D95A0F"/>
    <w:rsid w:val="00D96566"/>
    <w:rsid w:val="00DA4009"/>
    <w:rsid w:val="00DA5376"/>
    <w:rsid w:val="00DB4255"/>
    <w:rsid w:val="00DB4D6B"/>
    <w:rsid w:val="00DB6A14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11BD"/>
    <w:rsid w:val="00E123C2"/>
    <w:rsid w:val="00E14853"/>
    <w:rsid w:val="00E1705B"/>
    <w:rsid w:val="00E2134C"/>
    <w:rsid w:val="00E25748"/>
    <w:rsid w:val="00E2616C"/>
    <w:rsid w:val="00E262FC"/>
    <w:rsid w:val="00E272FF"/>
    <w:rsid w:val="00E3022B"/>
    <w:rsid w:val="00E33A8F"/>
    <w:rsid w:val="00E37C5C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51A2"/>
    <w:rsid w:val="00E76057"/>
    <w:rsid w:val="00E8201E"/>
    <w:rsid w:val="00E90A78"/>
    <w:rsid w:val="00E91201"/>
    <w:rsid w:val="00E94223"/>
    <w:rsid w:val="00E94ED1"/>
    <w:rsid w:val="00E95292"/>
    <w:rsid w:val="00E97EB1"/>
    <w:rsid w:val="00EA22AE"/>
    <w:rsid w:val="00EA344B"/>
    <w:rsid w:val="00EB217E"/>
    <w:rsid w:val="00EB505F"/>
    <w:rsid w:val="00EC2046"/>
    <w:rsid w:val="00EF34FE"/>
    <w:rsid w:val="00EF7F05"/>
    <w:rsid w:val="00F0075A"/>
    <w:rsid w:val="00F0297E"/>
    <w:rsid w:val="00F0659D"/>
    <w:rsid w:val="00F069C7"/>
    <w:rsid w:val="00F115A1"/>
    <w:rsid w:val="00F1392D"/>
    <w:rsid w:val="00F14024"/>
    <w:rsid w:val="00F17B32"/>
    <w:rsid w:val="00F20E56"/>
    <w:rsid w:val="00F22E5C"/>
    <w:rsid w:val="00F26BE9"/>
    <w:rsid w:val="00F27A96"/>
    <w:rsid w:val="00F34020"/>
    <w:rsid w:val="00F34574"/>
    <w:rsid w:val="00F3662E"/>
    <w:rsid w:val="00F40803"/>
    <w:rsid w:val="00F46AB9"/>
    <w:rsid w:val="00F47570"/>
    <w:rsid w:val="00F612B0"/>
    <w:rsid w:val="00F6192E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6EF5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49D9A39-C2D1-4FC5-80B7-5C5804FB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koberidzi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01D1-AAA9-4388-BD8E-3E247AF15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Koberidze</cp:lastModifiedBy>
  <cp:revision>5</cp:revision>
  <cp:lastPrinted>2015-07-27T06:36:00Z</cp:lastPrinted>
  <dcterms:created xsi:type="dcterms:W3CDTF">2022-07-04T14:51:00Z</dcterms:created>
  <dcterms:modified xsi:type="dcterms:W3CDTF">2023-07-19T06:48:00Z</dcterms:modified>
</cp:coreProperties>
</file>