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09460A" w:rsidP="00794191">
      <w:pPr>
        <w:spacing w:after="0" w:line="240" w:lineRule="auto"/>
        <w:jc w:val="center"/>
        <w:rPr>
          <w:rFonts w:ascii="Sylfaen" w:hAnsi="Sylfaen" w:cs="Sylfaen"/>
          <w:b/>
        </w:rPr>
      </w:pPr>
      <w:r>
        <w:rPr>
          <w:rFonts w:ascii="Sylfaen" w:hAnsi="Sylfaen" w:cs="Sylfaen"/>
          <w:b/>
          <w:noProof/>
        </w:rPr>
        <w:drawing>
          <wp:inline distT="0" distB="0" distL="0" distR="0" wp14:anchorId="6ED4F5D9">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9815C7" w:rsidRPr="00DB46E4" w:rsidRDefault="009815C7" w:rsidP="000A0D72">
      <w:pPr>
        <w:spacing w:after="0" w:line="240" w:lineRule="auto"/>
        <w:jc w:val="center"/>
        <w:rPr>
          <w:rFonts w:ascii="Sylfaen" w:hAnsi="Sylfaen" w:cs="Sylfaen"/>
          <w:b/>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09460A" w:rsidRDefault="0009460A" w:rsidP="00575105">
      <w:pPr>
        <w:spacing w:after="0" w:line="240" w:lineRule="auto"/>
        <w:jc w:val="center"/>
        <w:rPr>
          <w:rFonts w:ascii="Sylfaen" w:hAnsi="Sylfaen"/>
          <w:b/>
          <w:bCs/>
          <w:color w:val="000000"/>
          <w:sz w:val="28"/>
          <w:lang w:val="ka-GE"/>
        </w:rPr>
      </w:pPr>
    </w:p>
    <w:p w:rsidR="00575105" w:rsidRPr="00DB46E4" w:rsidRDefault="00A23536"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ერთსაფეხურიანი ცენტრიდანული </w:t>
      </w:r>
      <w:r w:rsidR="00BC5C11" w:rsidRPr="00DB46E4">
        <w:rPr>
          <w:rFonts w:ascii="Sylfaen" w:hAnsi="Sylfaen"/>
          <w:b/>
          <w:bCs/>
          <w:color w:val="000000"/>
          <w:sz w:val="28"/>
          <w:lang w:val="ka-GE"/>
        </w:rPr>
        <w:t xml:space="preserve">ტიპის  ტუმბო </w:t>
      </w:r>
      <w:r w:rsidR="00E648D1" w:rsidRPr="00DB46E4">
        <w:rPr>
          <w:rFonts w:ascii="Sylfaen" w:hAnsi="Sylfaen"/>
          <w:b/>
          <w:bCs/>
          <w:color w:val="000000"/>
          <w:sz w:val="28"/>
          <w:lang w:val="ka-GE"/>
        </w:rPr>
        <w:t>აგრეგატის</w:t>
      </w:r>
      <w:r>
        <w:rPr>
          <w:rFonts w:ascii="Sylfaen" w:hAnsi="Sylfaen"/>
          <w:b/>
          <w:bCs/>
          <w:color w:val="000000"/>
          <w:sz w:val="28"/>
          <w:lang w:val="ka-GE"/>
        </w:rPr>
        <w:t xml:space="preserve">ა და  </w:t>
      </w:r>
      <w:r w:rsidR="0010778A">
        <w:rPr>
          <w:rFonts w:ascii="Sylfaen" w:hAnsi="Sylfaen"/>
          <w:b/>
          <w:bCs/>
          <w:color w:val="000000"/>
          <w:sz w:val="28"/>
          <w:lang w:val="ka-GE"/>
        </w:rPr>
        <w:t xml:space="preserve">ასინქრონული </w:t>
      </w:r>
      <w:r>
        <w:rPr>
          <w:rFonts w:ascii="Sylfaen" w:hAnsi="Sylfaen"/>
          <w:b/>
          <w:bCs/>
          <w:color w:val="000000"/>
          <w:sz w:val="28"/>
          <w:lang w:val="ka-GE"/>
        </w:rPr>
        <w:t>ელექტრო ძრავის</w:t>
      </w:r>
      <w:r w:rsidR="00BC5C11" w:rsidRPr="00DB46E4">
        <w:rPr>
          <w:rFonts w:ascii="Sylfaen" w:hAnsi="Sylfaen"/>
          <w:b/>
          <w:bCs/>
          <w:color w:val="000000"/>
          <w:sz w:val="28"/>
          <w:lang w:val="ka-GE"/>
        </w:rPr>
        <w:t xml:space="preserve"> </w:t>
      </w:r>
      <w:r w:rsidR="0010778A">
        <w:rPr>
          <w:rFonts w:ascii="Sylfaen" w:hAnsi="Sylfaen"/>
          <w:b/>
          <w:bCs/>
          <w:color w:val="000000"/>
          <w:sz w:val="28"/>
          <w:lang w:val="ka-GE"/>
        </w:rPr>
        <w:t>შესყიდვის</w:t>
      </w:r>
      <w:r w:rsidR="00501550">
        <w:rPr>
          <w:rFonts w:ascii="Sylfaen" w:hAnsi="Sylfaen"/>
          <w:b/>
          <w:bCs/>
          <w:color w:val="000000"/>
          <w:sz w:val="28"/>
          <w:lang w:val="ka-GE"/>
        </w:rPr>
        <w:t xml:space="preserve"> </w:t>
      </w:r>
      <w:r w:rsidR="00575105" w:rsidRPr="00DB46E4">
        <w:rPr>
          <w:rFonts w:ascii="Sylfaen" w:hAnsi="Sylfaen"/>
          <w:b/>
          <w:bCs/>
          <w:color w:val="000000"/>
          <w:sz w:val="28"/>
          <w:lang w:val="ka-GE"/>
        </w:rPr>
        <w:t xml:space="preserve">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Default="001F6753" w:rsidP="00665C42">
      <w:pPr>
        <w:spacing w:after="0" w:line="360" w:lineRule="auto"/>
        <w:jc w:val="center"/>
        <w:rPr>
          <w:rFonts w:ascii="Sylfaen" w:hAnsi="Sylfaen"/>
          <w:b/>
          <w:lang w:val="ka-GE"/>
        </w:rPr>
      </w:pPr>
    </w:p>
    <w:p w:rsidR="00304C97" w:rsidRDefault="00304C97" w:rsidP="00665C42">
      <w:pPr>
        <w:spacing w:after="0" w:line="360" w:lineRule="auto"/>
        <w:jc w:val="center"/>
        <w:rPr>
          <w:rFonts w:ascii="Sylfaen" w:hAnsi="Sylfaen"/>
          <w:b/>
          <w:lang w:val="ka-GE"/>
        </w:rPr>
      </w:pPr>
    </w:p>
    <w:p w:rsidR="0009460A" w:rsidRPr="00DB46E4" w:rsidRDefault="0009460A"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0778A" w:rsidRDefault="00D57395" w:rsidP="000946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501550" w:rsidRPr="00501550">
        <w:rPr>
          <w:rFonts w:ascii="Sylfaen" w:hAnsi="Sylfaen" w:cs="Sylfaen"/>
          <w:lang w:val="ka-GE"/>
        </w:rPr>
        <w:t xml:space="preserve">ერთსაფეხურიანი ცენტრიდანული ტიპის  ტუმბო აგრეგატისა და  </w:t>
      </w:r>
      <w:r w:rsidR="0010778A">
        <w:rPr>
          <w:rFonts w:ascii="Sylfaen" w:hAnsi="Sylfaen" w:cs="Sylfaen"/>
          <w:lang w:val="ka-GE"/>
        </w:rPr>
        <w:t xml:space="preserve">ასიქნრონული </w:t>
      </w:r>
      <w:r w:rsidR="00501550" w:rsidRPr="00501550">
        <w:rPr>
          <w:rFonts w:ascii="Sylfaen" w:hAnsi="Sylfaen" w:cs="Sylfaen"/>
          <w:lang w:val="ka-GE"/>
        </w:rPr>
        <w:t>ელექტრო ძრავის შესყიდვ</w:t>
      </w:r>
      <w:r w:rsidR="0010778A">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A23536" w:rsidP="00E648D1">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ერთსაფეხურიანი ცენტრიდანული ტიპის </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Pr="00D57395">
        <w:rPr>
          <w:rFonts w:ascii="Sylfaen" w:hAnsi="Sylfaen" w:cs="Sylfaen"/>
          <w:u w:val="single"/>
          <w:lang w:val="ka-GE"/>
        </w:rPr>
        <w:t xml:space="preserve">- </w:t>
      </w:r>
      <w:r w:rsidR="00A22BCD">
        <w:rPr>
          <w:rFonts w:ascii="Sylfaen" w:hAnsi="Sylfaen" w:cs="Sylfaen"/>
          <w:u w:val="single"/>
        </w:rPr>
        <w:t>1</w:t>
      </w:r>
      <w:r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A84678">
        <w:rPr>
          <w:rFonts w:ascii="Sylfaen" w:hAnsi="Sylfaen" w:cs="Sylfaen"/>
        </w:rPr>
        <w:t>360</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A84678">
        <w:rPr>
          <w:rFonts w:ascii="Sylfaen" w:hAnsi="Sylfaen" w:cs="Sylfaen"/>
        </w:rPr>
        <w:t>55</w:t>
      </w:r>
      <w:r w:rsidR="00E648D1" w:rsidRPr="00DB46E4">
        <w:rPr>
          <w:rFonts w:ascii="Sylfaen" w:hAnsi="Sylfaen" w:cs="Sylfaen"/>
        </w:rPr>
        <w:t xml:space="preserve"> </w:t>
      </w:r>
      <w:r w:rsidR="00E648D1" w:rsidRPr="00DB46E4">
        <w:rPr>
          <w:rFonts w:ascii="Sylfaen" w:hAnsi="Sylfaen" w:cs="Sylfaen"/>
          <w:lang w:val="ka-GE"/>
        </w:rPr>
        <w:t>მ</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812F65" w:rsidRPr="00A84678"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ტუმბო-აგრეგატი დამონტაჟებული უნდა იყოს დგარზე დაცენტრებულ მდგომარეობაში</w:t>
      </w:r>
      <w:r w:rsidR="00A84678">
        <w:rPr>
          <w:rFonts w:ascii="Sylfaen" w:hAnsi="Sylfaen" w:cs="Sylfaen"/>
        </w:rPr>
        <w:t xml:space="preserve"> </w:t>
      </w:r>
      <w:r w:rsidR="00A84678">
        <w:rPr>
          <w:rFonts w:ascii="Sylfaen" w:hAnsi="Sylfaen" w:cs="Sylfaen"/>
          <w:lang w:val="ka-GE"/>
        </w:rPr>
        <w:t>ელექტრო ძრავთან</w:t>
      </w:r>
    </w:p>
    <w:p w:rsidR="00840F4D" w:rsidRDefault="00840F4D" w:rsidP="00A23536">
      <w:pPr>
        <w:pStyle w:val="ListParagraph"/>
        <w:spacing w:after="0" w:line="240" w:lineRule="auto"/>
        <w:jc w:val="both"/>
        <w:rPr>
          <w:rFonts w:ascii="Sylfaen" w:hAnsi="Sylfaen" w:cs="Sylfaen"/>
          <w:lang w:val="ka-GE"/>
        </w:rPr>
      </w:pPr>
    </w:p>
    <w:p w:rsidR="00A23536" w:rsidRDefault="00A23536" w:rsidP="00A23536">
      <w:pPr>
        <w:spacing w:after="0" w:line="240" w:lineRule="auto"/>
        <w:jc w:val="both"/>
        <w:rPr>
          <w:rFonts w:ascii="Sylfaen" w:hAnsi="Sylfaen" w:cs="Sylfaen"/>
          <w:lang w:val="ka-GE"/>
        </w:rPr>
      </w:pPr>
    </w:p>
    <w:p w:rsidR="00A23536" w:rsidRPr="00D57395" w:rsidRDefault="00A23536" w:rsidP="00A23536">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ელექტრო ძრავი - </w:t>
      </w:r>
      <w:r w:rsidR="00A22BCD">
        <w:rPr>
          <w:rFonts w:ascii="Sylfaen" w:hAnsi="Sylfaen" w:cs="Sylfaen"/>
          <w:u w:val="single"/>
        </w:rPr>
        <w:t>1</w:t>
      </w:r>
      <w:r w:rsidRPr="00D57395">
        <w:rPr>
          <w:rFonts w:ascii="Sylfaen" w:hAnsi="Sylfaen" w:cs="Sylfaen"/>
          <w:u w:val="single"/>
          <w:lang w:val="ka-GE"/>
        </w:rPr>
        <w:t xml:space="preserve"> ერთეული</w:t>
      </w:r>
    </w:p>
    <w:p w:rsidR="00A23536" w:rsidRDefault="00A23536" w:rsidP="00A23536">
      <w:pPr>
        <w:pStyle w:val="ListParagraph"/>
        <w:spacing w:after="0" w:line="240" w:lineRule="auto"/>
        <w:jc w:val="both"/>
        <w:rPr>
          <w:rFonts w:ascii="Sylfaen" w:hAnsi="Sylfaen" w:cs="Sylfaen"/>
          <w:lang w:val="ka-GE"/>
        </w:rPr>
      </w:pPr>
      <w:r>
        <w:rPr>
          <w:rFonts w:ascii="Sylfaen" w:hAnsi="Sylfaen" w:cs="Sylfaen"/>
          <w:lang w:val="ka-GE"/>
        </w:rPr>
        <w:t xml:space="preserve">ძაბვის საფეხური - </w:t>
      </w:r>
      <w:r w:rsidR="00A84678">
        <w:rPr>
          <w:rFonts w:ascii="Sylfaen" w:hAnsi="Sylfaen" w:cs="Sylfaen"/>
          <w:lang w:val="ka-GE"/>
        </w:rPr>
        <w:t>600</w:t>
      </w:r>
      <w:r>
        <w:rPr>
          <w:rFonts w:ascii="Sylfaen" w:hAnsi="Sylfaen" w:cs="Sylfaen"/>
          <w:lang w:val="ka-GE"/>
        </w:rPr>
        <w:t>0 ვოლტი</w:t>
      </w:r>
    </w:p>
    <w:p w:rsidR="00A84678" w:rsidRDefault="00A84678" w:rsidP="00A23536">
      <w:pPr>
        <w:pStyle w:val="ListParagraph"/>
        <w:spacing w:after="0" w:line="240" w:lineRule="auto"/>
        <w:jc w:val="both"/>
        <w:rPr>
          <w:rFonts w:ascii="Sylfaen" w:hAnsi="Sylfaen" w:cs="Sylfaen"/>
          <w:lang w:val="ka-GE"/>
        </w:rPr>
      </w:pPr>
      <w:r>
        <w:rPr>
          <w:rFonts w:ascii="Sylfaen" w:hAnsi="Sylfaen" w:cs="Sylfaen"/>
          <w:lang w:val="ka-GE"/>
        </w:rPr>
        <w:t>სიმძლავრე - 630 კვტ</w:t>
      </w:r>
    </w:p>
    <w:p w:rsidR="00A84678" w:rsidRDefault="00A84678" w:rsidP="00A23536">
      <w:pPr>
        <w:pStyle w:val="ListParagraph"/>
        <w:spacing w:after="0" w:line="240" w:lineRule="auto"/>
        <w:jc w:val="both"/>
        <w:rPr>
          <w:rFonts w:ascii="Sylfaen" w:hAnsi="Sylfaen" w:cs="Sylfaen"/>
          <w:lang w:val="ka-GE"/>
        </w:rPr>
      </w:pPr>
      <w:r>
        <w:rPr>
          <w:rFonts w:ascii="Sylfaen" w:hAnsi="Sylfaen" w:cs="Sylfaen"/>
          <w:lang w:val="ka-GE"/>
        </w:rPr>
        <w:t>ბრუნთა რიცხვი - 750 ბრ/წთ-ში</w:t>
      </w:r>
    </w:p>
    <w:p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გაგრილების ტიპი - ჰაერი</w:t>
      </w:r>
    </w:p>
    <w:p w:rsidR="00A22BCD" w:rsidRPr="00262B1C" w:rsidRDefault="00262B1C" w:rsidP="00A23536">
      <w:pPr>
        <w:pStyle w:val="ListParagraph"/>
        <w:spacing w:after="0" w:line="240" w:lineRule="auto"/>
        <w:jc w:val="both"/>
        <w:rPr>
          <w:rFonts w:ascii="Sylfaen" w:hAnsi="Sylfaen" w:cs="Sylfaen"/>
          <w:lang w:val="ka-GE"/>
        </w:rPr>
      </w:pPr>
      <w:r>
        <w:rPr>
          <w:rFonts w:ascii="Sylfaen" w:hAnsi="Sylfaen" w:cs="Sylfaen"/>
          <w:lang w:val="ka-GE"/>
        </w:rPr>
        <w:t>ელექტრო ძრავს უნდა გააჩნდეს სიხშირულ გარდამქმნელთან თავსებადობის ფუნქცია</w:t>
      </w:r>
    </w:p>
    <w:p w:rsidR="00E648D1" w:rsidRDefault="00E648D1" w:rsidP="00E648D1">
      <w:pPr>
        <w:spacing w:after="0" w:line="240" w:lineRule="auto"/>
        <w:ind w:left="360"/>
        <w:jc w:val="both"/>
        <w:rPr>
          <w:rFonts w:ascii="Sylfaen" w:hAnsi="Sylfaen" w:cs="Sylfaen"/>
          <w:lang w:val="ka-GE"/>
        </w:rPr>
      </w:pPr>
    </w:p>
    <w:p w:rsidR="00CE56EA" w:rsidRPr="00CA123F" w:rsidRDefault="00CE56EA" w:rsidP="007D0C6C">
      <w:pPr>
        <w:spacing w:after="0" w:line="240" w:lineRule="auto"/>
        <w:rPr>
          <w:rFonts w:ascii="Sylfaen" w:hAnsi="Sylfaen" w:cs="Sylfaen"/>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095C01">
        <w:rPr>
          <w:rFonts w:ascii="Sylfaen" w:hAnsi="Sylfaen"/>
        </w:rPr>
        <w:t>12</w:t>
      </w:r>
      <w:r w:rsidR="00DB46E4" w:rsidRPr="00DB46E4">
        <w:rPr>
          <w:rFonts w:ascii="Sylfaen" w:hAnsi="Sylfaen"/>
          <w:lang w:val="ka-GE"/>
        </w:rPr>
        <w:t>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lastRenderedPageBreak/>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A933D3">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EA0F9B">
        <w:fldChar w:fldCharType="begin"/>
      </w:r>
      <w:r w:rsidR="00EA0F9B">
        <w:instrText xml:space="preserve"> HYPERLINK "http://www.tenders.ge" </w:instrText>
      </w:r>
      <w:r w:rsidR="00EA0F9B">
        <w:fldChar w:fldCharType="separate"/>
      </w:r>
      <w:r w:rsidRPr="00DB46E4">
        <w:rPr>
          <w:rStyle w:val="Hyperlink"/>
          <w:rFonts w:ascii="Sylfaen" w:hAnsi="Sylfaen"/>
          <w:lang w:val="ka-GE"/>
        </w:rPr>
        <w:t>www.tenders.ge</w:t>
      </w:r>
      <w:r w:rsidR="00EA0F9B">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lastRenderedPageBreak/>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6F3262" w:rsidP="004A2B93">
      <w:pPr>
        <w:tabs>
          <w:tab w:val="left" w:pos="1380"/>
        </w:tabs>
        <w:jc w:val="center"/>
        <w:rPr>
          <w:rFonts w:ascii="Sylfaen" w:hAnsi="Sylfaen" w:cs="Sylfaen"/>
          <w:b/>
          <w:sz w:val="24"/>
          <w:szCs w:val="24"/>
        </w:rPr>
      </w:pPr>
      <w:r>
        <w:rPr>
          <w:rFonts w:ascii="Sylfaen" w:hAnsi="Sylfaen" w:cs="Sylfaen"/>
          <w:b/>
          <w:noProof/>
        </w:rPr>
        <w:drawing>
          <wp:inline distT="0" distB="0" distL="0" distR="0" wp14:anchorId="3F01C370" wp14:editId="41B36ED0">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Default="004A2B93" w:rsidP="004A2B93">
      <w:pPr>
        <w:tabs>
          <w:tab w:val="left" w:pos="1380"/>
        </w:tabs>
        <w:jc w:val="center"/>
        <w:rPr>
          <w:rFonts w:ascii="Sylfaen" w:hAnsi="Sylfaen" w:cs="Sylfaen"/>
          <w:b/>
          <w:sz w:val="24"/>
          <w:szCs w:val="24"/>
        </w:rPr>
      </w:pPr>
    </w:p>
    <w:p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Single-Stage Centrifugal Pump</w:t>
      </w:r>
      <w:r>
        <w:rPr>
          <w:rFonts w:ascii="Sylfaen" w:hAnsi="Sylfaen" w:cs="Sylfaen"/>
          <w:b/>
          <w:sz w:val="24"/>
          <w:szCs w:val="24"/>
          <w:lang w:val="ka-GE"/>
        </w:rPr>
        <w:t xml:space="preserve"> </w:t>
      </w:r>
      <w:r w:rsidR="009431CA">
        <w:rPr>
          <w:rFonts w:ascii="Sylfaen" w:hAnsi="Sylfaen" w:cs="Sylfaen"/>
          <w:b/>
          <w:sz w:val="24"/>
          <w:szCs w:val="24"/>
        </w:rPr>
        <w:t>(including</w:t>
      </w:r>
      <w:r>
        <w:rPr>
          <w:rFonts w:ascii="Sylfaen" w:hAnsi="Sylfaen" w:cs="Sylfaen"/>
          <w:b/>
          <w:sz w:val="24"/>
          <w:szCs w:val="24"/>
        </w:rPr>
        <w:t xml:space="preserve"> power engine</w:t>
      </w:r>
      <w:r w:rsidR="009431CA">
        <w:rPr>
          <w:rFonts w:ascii="Sylfaen" w:hAnsi="Sylfaen" w:cs="Sylfaen"/>
          <w:b/>
          <w:sz w:val="24"/>
          <w:szCs w:val="24"/>
        </w:rPr>
        <w:t xml:space="preserve">) </w:t>
      </w:r>
    </w:p>
    <w:p w:rsidR="004A2B93" w:rsidRPr="005D785F" w:rsidRDefault="004A2B93" w:rsidP="004A2B93">
      <w:pPr>
        <w:tabs>
          <w:tab w:val="left" w:pos="1380"/>
        </w:tabs>
        <w:jc w:val="center"/>
        <w:rPr>
          <w:rFonts w:ascii="Sylfaen" w:hAnsi="Sylfaen" w:cs="Segoe UI"/>
          <w:b/>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6F3262" w:rsidRDefault="006F3262"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Default="004A2B93" w:rsidP="004A2B93">
      <w:pPr>
        <w:tabs>
          <w:tab w:val="left" w:pos="1380"/>
        </w:tabs>
        <w:jc w:val="center"/>
        <w:rPr>
          <w:rFonts w:ascii="Sylfaen" w:hAnsi="Sylfaen" w:cs="Segoe UI"/>
          <w:sz w:val="24"/>
          <w:szCs w:val="24"/>
        </w:rPr>
      </w:pPr>
    </w:p>
    <w:p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4A2B93" w:rsidRPr="000C2C93">
        <w:rPr>
          <w:rFonts w:ascii="Sylfaen" w:hAnsi="Sylfaen" w:cs="Sylfaen"/>
          <w:sz w:val="24"/>
          <w:szCs w:val="24"/>
        </w:rPr>
        <w:t xml:space="preserve">Single-Stage Centrifugal Pump (including power engine) </w:t>
      </w:r>
    </w:p>
    <w:p w:rsidR="004A2B93" w:rsidRPr="00C147B0" w:rsidRDefault="004A2B93" w:rsidP="004A2B93">
      <w:pPr>
        <w:spacing w:after="0" w:line="240" w:lineRule="auto"/>
        <w:jc w:val="both"/>
        <w:rPr>
          <w:rFonts w:ascii="Sylfaen" w:hAnsi="Sylfaen" w:cs="Sylfaen"/>
          <w:sz w:val="24"/>
          <w:szCs w:val="24"/>
        </w:rPr>
      </w:pPr>
    </w:p>
    <w:p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4A2B93" w:rsidRPr="00C70D59" w:rsidRDefault="004A2B93" w:rsidP="004A2B93">
      <w:pPr>
        <w:spacing w:after="0" w:line="240" w:lineRule="auto"/>
        <w:jc w:val="both"/>
        <w:rPr>
          <w:rFonts w:ascii="Sylfaen" w:hAnsi="Sylfaen" w:cs="Segoe UI"/>
          <w:sz w:val="24"/>
          <w:szCs w:val="24"/>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Single stage centrifugal pump</w:t>
      </w:r>
      <w:r w:rsidRPr="00D57395">
        <w:rPr>
          <w:rFonts w:ascii="Sylfaen" w:hAnsi="Sylfaen" w:cs="Sylfaen"/>
          <w:u w:val="single"/>
          <w:lang w:val="ka-GE"/>
        </w:rPr>
        <w:t xml:space="preserve"> - </w:t>
      </w:r>
      <w:r w:rsidR="00A772B9">
        <w:rPr>
          <w:rFonts w:ascii="Sylfaen" w:hAnsi="Sylfaen" w:cs="Sylfaen"/>
          <w:u w:val="single"/>
          <w:lang w:val="ka-GE"/>
        </w:rPr>
        <w:t>1</w:t>
      </w:r>
      <w:r w:rsidRPr="00D57395">
        <w:rPr>
          <w:rFonts w:ascii="Sylfaen" w:hAnsi="Sylfaen" w:cs="Sylfaen"/>
          <w:u w:val="single"/>
          <w:lang w:val="ka-GE"/>
        </w:rPr>
        <w:t xml:space="preserve"> </w:t>
      </w:r>
      <w:r w:rsidR="00095C01">
        <w:rPr>
          <w:rFonts w:ascii="Sylfaen" w:hAnsi="Sylfaen" w:cs="Sylfaen"/>
          <w:u w:val="single"/>
        </w:rPr>
        <w:t>Unit</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CA123F">
        <w:rPr>
          <w:rFonts w:ascii="Sylfaen" w:hAnsi="Sylfaen" w:cs="Sylfaen"/>
        </w:rPr>
        <w:t>360</w:t>
      </w:r>
      <w:r>
        <w:rPr>
          <w:rFonts w:ascii="Sylfaen" w:hAnsi="Sylfaen" w:cs="Sylfaen"/>
          <w:lang w:val="ka-GE"/>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CA123F">
        <w:rPr>
          <w:rFonts w:ascii="Sylfaen" w:hAnsi="Sylfaen" w:cs="Sylfaen"/>
        </w:rPr>
        <w:t>55</w:t>
      </w:r>
      <w:r w:rsidRPr="00DB46E4">
        <w:rPr>
          <w:rFonts w:ascii="Sylfaen" w:hAnsi="Sylfaen" w:cs="Sylfaen"/>
        </w:rPr>
        <w:t xml:space="preserve"> </w:t>
      </w:r>
      <w:r w:rsidR="00DA3B97">
        <w:rPr>
          <w:rFonts w:ascii="Sylfaen" w:hAnsi="Sylfaen" w:cs="Sylfaen"/>
        </w:rPr>
        <w:t>m</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rsidR="008F5847" w:rsidRPr="008F5847" w:rsidRDefault="008F5847" w:rsidP="008F5847">
      <w:pPr>
        <w:pStyle w:val="ListParagraph"/>
        <w:spacing w:after="0" w:line="240" w:lineRule="auto"/>
        <w:jc w:val="both"/>
        <w:rPr>
          <w:rFonts w:ascii="Sylfaen" w:hAnsi="Sylfaen" w:cs="Sylfaen"/>
        </w:rPr>
      </w:pPr>
      <w:r>
        <w:rPr>
          <w:rFonts w:ascii="Sylfaen" w:hAnsi="Sylfaen" w:cs="Sylfaen"/>
        </w:rPr>
        <w:t xml:space="preserve">Pump and power engine must be placed on frame and </w:t>
      </w:r>
      <w:r w:rsidR="00095C01">
        <w:rPr>
          <w:rFonts w:ascii="Sylfaen" w:hAnsi="Sylfaen" w:cs="Sylfaen"/>
        </w:rPr>
        <w:t>calibrated</w:t>
      </w:r>
    </w:p>
    <w:p w:rsidR="008F5847" w:rsidRDefault="008F5847" w:rsidP="008F5847">
      <w:pPr>
        <w:pStyle w:val="ListParagraph"/>
        <w:spacing w:after="0" w:line="240" w:lineRule="auto"/>
        <w:jc w:val="both"/>
        <w:rPr>
          <w:rFonts w:ascii="Sylfaen" w:hAnsi="Sylfaen" w:cs="Sylfaen"/>
          <w:lang w:val="ka-GE"/>
        </w:rPr>
      </w:pPr>
    </w:p>
    <w:p w:rsidR="008F5847" w:rsidRDefault="008F5847" w:rsidP="008F5847">
      <w:pPr>
        <w:spacing w:after="0" w:line="240" w:lineRule="auto"/>
        <w:jc w:val="both"/>
        <w:rPr>
          <w:rFonts w:ascii="Sylfaen" w:hAnsi="Sylfaen" w:cs="Sylfaen"/>
          <w:lang w:val="ka-GE"/>
        </w:rPr>
      </w:pPr>
    </w:p>
    <w:p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Power engine</w:t>
      </w:r>
      <w:r w:rsidRPr="00D57395">
        <w:rPr>
          <w:rFonts w:ascii="Sylfaen" w:hAnsi="Sylfaen" w:cs="Sylfaen"/>
          <w:u w:val="single"/>
          <w:lang w:val="ka-GE"/>
        </w:rPr>
        <w:t xml:space="preserve"> </w:t>
      </w:r>
      <w:r w:rsidR="00095C01">
        <w:rPr>
          <w:rFonts w:ascii="Sylfaen" w:hAnsi="Sylfaen" w:cs="Sylfaen"/>
          <w:u w:val="single"/>
          <w:lang w:val="ka-GE"/>
        </w:rPr>
        <w:t>–</w:t>
      </w:r>
      <w:r w:rsidRPr="00D57395">
        <w:rPr>
          <w:rFonts w:ascii="Sylfaen" w:hAnsi="Sylfaen" w:cs="Sylfaen"/>
          <w:u w:val="single"/>
          <w:lang w:val="ka-GE"/>
        </w:rPr>
        <w:t xml:space="preserve"> </w:t>
      </w:r>
      <w:r w:rsidR="00A772B9">
        <w:rPr>
          <w:rFonts w:ascii="Sylfaen" w:hAnsi="Sylfaen" w:cs="Sylfaen"/>
          <w:u w:val="single"/>
          <w:lang w:val="ka-GE"/>
        </w:rPr>
        <w:t>1</w:t>
      </w:r>
      <w:r w:rsidR="00095C01">
        <w:rPr>
          <w:rFonts w:ascii="Sylfaen" w:hAnsi="Sylfaen" w:cs="Sylfaen"/>
          <w:u w:val="single"/>
        </w:rPr>
        <w:t xml:space="preserve"> </w:t>
      </w:r>
      <w:r w:rsidR="00A249E4">
        <w:rPr>
          <w:rFonts w:ascii="Sylfaen" w:hAnsi="Sylfaen" w:cs="Sylfaen"/>
          <w:u w:val="single"/>
        </w:rPr>
        <w:t>Unit</w:t>
      </w:r>
      <w:r w:rsidR="00E82B84">
        <w:rPr>
          <w:rFonts w:ascii="Sylfaen" w:hAnsi="Sylfaen" w:cs="Sylfaen"/>
          <w:u w:val="single"/>
        </w:rPr>
        <w:t>s</w:t>
      </w:r>
    </w:p>
    <w:p w:rsidR="008F5847" w:rsidRDefault="00A249E4" w:rsidP="008F5847">
      <w:pPr>
        <w:pStyle w:val="ListParagraph"/>
        <w:spacing w:after="0" w:line="240" w:lineRule="auto"/>
        <w:jc w:val="both"/>
        <w:rPr>
          <w:rFonts w:ascii="Sylfaen" w:hAnsi="Sylfaen" w:cs="Sylfaen"/>
        </w:rPr>
      </w:pPr>
      <w:r>
        <w:rPr>
          <w:rFonts w:ascii="Sylfaen" w:hAnsi="Sylfaen" w:cs="Sylfaen"/>
        </w:rPr>
        <w:t>Voltage</w:t>
      </w:r>
      <w:r w:rsidR="008F5847">
        <w:rPr>
          <w:rFonts w:ascii="Sylfaen" w:hAnsi="Sylfaen" w:cs="Sylfaen"/>
          <w:lang w:val="ka-GE"/>
        </w:rPr>
        <w:t xml:space="preserve"> - </w:t>
      </w:r>
      <w:r w:rsidR="00CA123F">
        <w:rPr>
          <w:rFonts w:ascii="Sylfaen" w:hAnsi="Sylfaen" w:cs="Sylfaen"/>
        </w:rPr>
        <w:t>600</w:t>
      </w:r>
      <w:r w:rsidR="008F5847">
        <w:rPr>
          <w:rFonts w:ascii="Sylfaen" w:hAnsi="Sylfaen" w:cs="Sylfaen"/>
          <w:lang w:val="ka-GE"/>
        </w:rPr>
        <w:t xml:space="preserve">0 </w:t>
      </w:r>
      <w:r w:rsidR="006F3262">
        <w:rPr>
          <w:rFonts w:ascii="Sylfaen" w:hAnsi="Sylfaen" w:cs="Sylfaen"/>
        </w:rPr>
        <w:t>V</w:t>
      </w:r>
    </w:p>
    <w:p w:rsidR="00CA123F" w:rsidRDefault="00CA123F" w:rsidP="008F5847">
      <w:pPr>
        <w:pStyle w:val="ListParagraph"/>
        <w:spacing w:after="0" w:line="240" w:lineRule="auto"/>
        <w:jc w:val="both"/>
        <w:rPr>
          <w:rFonts w:ascii="Sylfaen" w:hAnsi="Sylfaen" w:cs="Sylfaen"/>
        </w:rPr>
      </w:pPr>
      <w:r>
        <w:rPr>
          <w:rFonts w:ascii="Sylfaen" w:hAnsi="Sylfaen" w:cs="Sylfaen"/>
        </w:rPr>
        <w:t>Power – 630 kW</w:t>
      </w:r>
    </w:p>
    <w:p w:rsidR="00CA123F" w:rsidRPr="00A249E4" w:rsidRDefault="00CA123F" w:rsidP="008F5847">
      <w:pPr>
        <w:pStyle w:val="ListParagraph"/>
        <w:spacing w:after="0" w:line="240" w:lineRule="auto"/>
        <w:jc w:val="both"/>
        <w:rPr>
          <w:rFonts w:ascii="Sylfaen" w:hAnsi="Sylfaen" w:cs="Sylfaen"/>
        </w:rPr>
      </w:pPr>
      <w:r>
        <w:rPr>
          <w:rFonts w:ascii="Sylfaen" w:hAnsi="Sylfaen" w:cs="Sylfaen"/>
        </w:rPr>
        <w:t>Speed – 750 rpm</w:t>
      </w:r>
    </w:p>
    <w:p w:rsidR="008F5847" w:rsidRDefault="00A249E4" w:rsidP="008F5847">
      <w:pPr>
        <w:pStyle w:val="ListParagraph"/>
        <w:spacing w:after="0" w:line="240" w:lineRule="auto"/>
        <w:jc w:val="both"/>
        <w:rPr>
          <w:rFonts w:ascii="Sylfaen" w:hAnsi="Sylfaen" w:cs="Sylfaen"/>
        </w:rPr>
      </w:pPr>
      <w:r>
        <w:rPr>
          <w:rFonts w:ascii="Sylfaen" w:hAnsi="Sylfaen" w:cs="Sylfaen"/>
        </w:rPr>
        <w:t>Cooling System</w:t>
      </w:r>
      <w:r w:rsidR="008F5847">
        <w:rPr>
          <w:rFonts w:ascii="Sylfaen" w:hAnsi="Sylfaen" w:cs="Sylfaen"/>
          <w:lang w:val="ka-GE"/>
        </w:rPr>
        <w:t xml:space="preserve"> </w:t>
      </w:r>
      <w:r w:rsidR="00095C01">
        <w:rPr>
          <w:rFonts w:ascii="Sylfaen" w:hAnsi="Sylfaen" w:cs="Sylfaen"/>
          <w:lang w:val="ka-GE"/>
        </w:rPr>
        <w:t>–</w:t>
      </w:r>
      <w:r w:rsidR="008F5847">
        <w:rPr>
          <w:rFonts w:ascii="Sylfaen" w:hAnsi="Sylfaen" w:cs="Sylfaen"/>
          <w:lang w:val="ka-GE"/>
        </w:rPr>
        <w:t xml:space="preserve"> </w:t>
      </w:r>
      <w:r>
        <w:rPr>
          <w:rFonts w:ascii="Sylfaen" w:hAnsi="Sylfaen" w:cs="Sylfaen"/>
        </w:rPr>
        <w:t>Air</w:t>
      </w:r>
    </w:p>
    <w:p w:rsidR="00A772B9" w:rsidRPr="00A772B9" w:rsidRDefault="00A772B9" w:rsidP="008F5847">
      <w:pPr>
        <w:pStyle w:val="ListParagraph"/>
        <w:spacing w:after="0" w:line="240" w:lineRule="auto"/>
        <w:jc w:val="both"/>
        <w:rPr>
          <w:rFonts w:ascii="Sylfaen" w:hAnsi="Sylfaen" w:cs="Sylfaen"/>
        </w:rPr>
      </w:pPr>
      <w:r>
        <w:rPr>
          <w:rFonts w:ascii="Sylfaen" w:hAnsi="Sylfaen" w:cs="Sylfaen"/>
        </w:rPr>
        <w:t>Power engine must have variable frequency drive support</w:t>
      </w:r>
    </w:p>
    <w:p w:rsidR="004A2B93" w:rsidRDefault="004A2B93" w:rsidP="004A2B93">
      <w:pPr>
        <w:spacing w:after="0" w:line="240" w:lineRule="auto"/>
        <w:jc w:val="both"/>
        <w:rPr>
          <w:rFonts w:ascii="Sylfaen" w:hAnsi="Sylfaen" w:cs="Segoe UI"/>
          <w:sz w:val="24"/>
          <w:szCs w:val="24"/>
        </w:rPr>
      </w:pPr>
    </w:p>
    <w:p w:rsidR="004A2B93" w:rsidRPr="00C873A7" w:rsidRDefault="004A2B93" w:rsidP="004A2B93">
      <w:pPr>
        <w:pStyle w:val="ListParagraph"/>
        <w:spacing w:after="0" w:line="240" w:lineRule="auto"/>
        <w:jc w:val="both"/>
        <w:rPr>
          <w:rFonts w:ascii="Sylfaen" w:hAnsi="Sylfaen" w:cs="Segoe UI"/>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rsidR="004A2B93" w:rsidRDefault="004A2B93" w:rsidP="004A2B93">
      <w:pPr>
        <w:jc w:val="both"/>
        <w:rPr>
          <w:rFonts w:ascii="Sylfaen" w:hAnsi="Sylfaen" w:cs="Sylfaen"/>
          <w:b/>
          <w:lang w:val="ka-GE"/>
        </w:rPr>
      </w:pPr>
    </w:p>
    <w:p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3105AB">
        <w:rPr>
          <w:rFonts w:ascii="Sylfaen" w:hAnsi="Sylfaen" w:cs="Segoe UI"/>
          <w:sz w:val="24"/>
          <w:szCs w:val="24"/>
        </w:rPr>
        <w:t>12</w:t>
      </w:r>
      <w:r>
        <w:rPr>
          <w:rFonts w:ascii="Sylfaen" w:hAnsi="Sylfaen" w:cs="Segoe UI"/>
          <w:sz w:val="24"/>
          <w:szCs w:val="24"/>
        </w:rPr>
        <w:t>0 (</w:t>
      </w:r>
      <w:r w:rsidR="003105AB">
        <w:rPr>
          <w:rFonts w:ascii="Sylfaen" w:hAnsi="Sylfaen" w:cs="Segoe UI"/>
          <w:sz w:val="24"/>
          <w:szCs w:val="24"/>
        </w:rPr>
        <w:t>One hundred twenty</w:t>
      </w:r>
      <w:r>
        <w:rPr>
          <w:rFonts w:ascii="Sylfaen" w:hAnsi="Sylfaen" w:cs="Segoe UI"/>
          <w:sz w:val="24"/>
          <w:szCs w:val="24"/>
        </w:rPr>
        <w:t>)</w:t>
      </w:r>
      <w:r w:rsidRPr="0046151F">
        <w:rPr>
          <w:rFonts w:ascii="Sylfaen" w:hAnsi="Sylfaen" w:cs="Segoe UI"/>
          <w:sz w:val="24"/>
          <w:szCs w:val="24"/>
        </w:rPr>
        <w:t xml:space="preserve"> from the date of contract signature </w:t>
      </w:r>
    </w:p>
    <w:p w:rsidR="004A2B93" w:rsidRDefault="004A2B93" w:rsidP="004A2B93">
      <w:pPr>
        <w:rPr>
          <w:rFonts w:ascii="Sylfaen" w:hAnsi="Sylfaen" w:cs="Segoe UI"/>
          <w:b/>
          <w:sz w:val="24"/>
          <w:szCs w:val="24"/>
        </w:rPr>
      </w:pPr>
    </w:p>
    <w:p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rsidR="00E82B84" w:rsidRDefault="00E82B84" w:rsidP="004A2B93">
      <w:pPr>
        <w:spacing w:after="0" w:line="240" w:lineRule="auto"/>
        <w:jc w:val="both"/>
        <w:rPr>
          <w:rFonts w:ascii="Sylfaen" w:hAnsi="Sylfaen" w:cs="Segoe UI"/>
          <w:b/>
          <w:sz w:val="24"/>
          <w:szCs w:val="24"/>
        </w:rPr>
      </w:pPr>
    </w:p>
    <w:p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4A2B93" w:rsidRDefault="004A2B93" w:rsidP="004A2B93">
      <w:pPr>
        <w:spacing w:after="0" w:line="240" w:lineRule="auto"/>
        <w:jc w:val="both"/>
        <w:rPr>
          <w:rFonts w:ascii="Sylfaen" w:hAnsi="Sylfaen" w:cs="Segoe UI"/>
          <w:b/>
          <w:sz w:val="24"/>
          <w:szCs w:val="24"/>
        </w:rPr>
      </w:pPr>
    </w:p>
    <w:p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lastRenderedPageBreak/>
        <w:t>1.7 Requirement of Experience</w:t>
      </w:r>
    </w:p>
    <w:p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4A2B93" w:rsidRDefault="004A2B93" w:rsidP="004A2B93">
      <w:pPr>
        <w:spacing w:after="0" w:line="240" w:lineRule="auto"/>
        <w:jc w:val="both"/>
        <w:rPr>
          <w:rFonts w:ascii="Sylfaen" w:hAnsi="Sylfaen" w:cs="Segoe UI"/>
          <w:b/>
          <w:sz w:val="24"/>
          <w:szCs w:val="24"/>
        </w:rPr>
      </w:pPr>
    </w:p>
    <w:p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bookmarkStart w:id="1" w:name="_GoBack"/>
      <w:bookmarkEnd w:id="1"/>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rsidR="004A2B93" w:rsidRDefault="004A2B93" w:rsidP="004A2B93">
      <w:pPr>
        <w:spacing w:after="0" w:line="240" w:lineRule="auto"/>
        <w:rPr>
          <w:rFonts w:ascii="Sylfaen" w:hAnsi="Sylfaen"/>
          <w:sz w:val="24"/>
          <w:szCs w:val="24"/>
        </w:rPr>
      </w:pPr>
    </w:p>
    <w:p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4A2B93" w:rsidRPr="00C70D59" w:rsidRDefault="004A2B93" w:rsidP="004A2B93">
      <w:pPr>
        <w:spacing w:after="0" w:line="240" w:lineRule="auto"/>
        <w:rPr>
          <w:rFonts w:ascii="Sylfaen" w:hAnsi="Sylfaen" w:cs="Segoe UI"/>
          <w:b/>
          <w:sz w:val="24"/>
          <w:szCs w:val="24"/>
        </w:rPr>
      </w:pPr>
    </w:p>
    <w:p w:rsidR="004A2B93" w:rsidRPr="002E66FD" w:rsidRDefault="004A2B93" w:rsidP="004A2B93">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rsidR="004A2B93" w:rsidRPr="00C70D59" w:rsidRDefault="004A2B93" w:rsidP="004A2B93">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rsidR="004A2B93" w:rsidRPr="00F623FD" w:rsidRDefault="004A2B93" w:rsidP="004A2B93">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4A2B93" w:rsidRPr="00C70D59" w:rsidRDefault="004A2B93" w:rsidP="004A2B93">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4A2B93" w:rsidRDefault="004A2B93" w:rsidP="004A2B93">
      <w:pPr>
        <w:spacing w:after="0" w:line="360" w:lineRule="auto"/>
        <w:jc w:val="both"/>
        <w:rPr>
          <w:rFonts w:ascii="Sylfaen" w:hAnsi="Sylfaen" w:cs="Sylfaen"/>
          <w:b/>
          <w:lang w:val="ka-GE"/>
        </w:rPr>
      </w:pPr>
    </w:p>
    <w:p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4A2B93" w:rsidRPr="007A6CB5" w:rsidRDefault="004A2B93" w:rsidP="004A2B93">
      <w:pPr>
        <w:spacing w:after="0" w:line="240" w:lineRule="auto"/>
        <w:rPr>
          <w:rFonts w:ascii="Sylfaen" w:hAnsi="Sylfaen"/>
          <w:sz w:val="24"/>
          <w:szCs w:val="24"/>
        </w:rPr>
      </w:pPr>
    </w:p>
    <w:p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rsidR="004A2B93" w:rsidRPr="007A6CB5" w:rsidRDefault="004A2B93" w:rsidP="004A2B93">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will be disqualified.  </w:t>
      </w:r>
    </w:p>
    <w:p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will not be considered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rsidR="004A2B93" w:rsidRDefault="004A2B93" w:rsidP="004A2B93">
      <w:pPr>
        <w:spacing w:after="0" w:line="360" w:lineRule="auto"/>
        <w:ind w:left="360"/>
        <w:jc w:val="both"/>
        <w:rPr>
          <w:rFonts w:ascii="Sylfaen" w:hAnsi="Sylfaen"/>
          <w:b/>
          <w:i/>
          <w:sz w:val="24"/>
          <w:szCs w:val="24"/>
        </w:rPr>
      </w:pPr>
    </w:p>
    <w:p w:rsidR="00156E4F" w:rsidRPr="00C70D59" w:rsidRDefault="00156E4F" w:rsidP="004A2B93">
      <w:pPr>
        <w:spacing w:after="0" w:line="360" w:lineRule="auto"/>
        <w:ind w:left="360"/>
        <w:jc w:val="both"/>
        <w:rPr>
          <w:rFonts w:ascii="Sylfaen" w:hAnsi="Sylfaen"/>
          <w:b/>
          <w:i/>
          <w:sz w:val="24"/>
          <w:szCs w:val="24"/>
        </w:rPr>
      </w:pPr>
    </w:p>
    <w:p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lastRenderedPageBreak/>
        <w:t xml:space="preserve">1.13 </w:t>
      </w:r>
      <w:r w:rsidRPr="007A6CB5">
        <w:rPr>
          <w:rFonts w:ascii="Sylfaen" w:hAnsi="Sylfaen" w:cs="Sylfaen"/>
          <w:b/>
          <w:sz w:val="24"/>
          <w:szCs w:val="24"/>
        </w:rPr>
        <w:t>Information for participation in electronic tender:</w:t>
      </w:r>
    </w:p>
    <w:p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 xml:space="preserve">To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.3 For instruction on participation in electronic tender through tenders.ge please refer to Annex 4. </w:t>
      </w: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pStyle w:val="ListParagraph"/>
        <w:spacing w:after="0" w:line="360" w:lineRule="auto"/>
        <w:ind w:left="1080"/>
        <w:jc w:val="both"/>
        <w:rPr>
          <w:rFonts w:ascii="Sylfaen" w:hAnsi="Sylfaen" w:cs="Segoe UI"/>
          <w:sz w:val="24"/>
          <w:szCs w:val="24"/>
        </w:rPr>
      </w:pPr>
    </w:p>
    <w:p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4A2B93" w:rsidRPr="007A6CB5" w:rsidRDefault="004A2B93" w:rsidP="004A2B93">
      <w:pPr>
        <w:spacing w:after="0"/>
        <w:jc w:val="both"/>
        <w:rPr>
          <w:rFonts w:ascii="Sylfaen" w:hAnsi="Sylfaen" w:cs="Segoe UI"/>
          <w:sz w:val="24"/>
          <w:szCs w:val="24"/>
        </w:rPr>
      </w:pPr>
    </w:p>
    <w:p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9AA" w:rsidRDefault="00BC29AA" w:rsidP="007902EA">
      <w:pPr>
        <w:spacing w:after="0" w:line="240" w:lineRule="auto"/>
      </w:pPr>
      <w:r>
        <w:separator/>
      </w:r>
    </w:p>
  </w:endnote>
  <w:endnote w:type="continuationSeparator" w:id="0">
    <w:p w:rsidR="00BC29AA" w:rsidRDefault="00BC29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6A72E2">
          <w:rPr>
            <w:noProof/>
          </w:rPr>
          <w:t>10</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9AA" w:rsidRDefault="00BC29AA" w:rsidP="007902EA">
      <w:pPr>
        <w:spacing w:after="0" w:line="240" w:lineRule="auto"/>
      </w:pPr>
      <w:r>
        <w:separator/>
      </w:r>
    </w:p>
  </w:footnote>
  <w:footnote w:type="continuationSeparator" w:id="0">
    <w:p w:rsidR="00BC29AA" w:rsidRDefault="00BC29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2E2"/>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5705C"/>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8B797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BA32-816A-482A-AFF5-0233598E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1755</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11</cp:revision>
  <cp:lastPrinted>2015-07-27T06:36:00Z</cp:lastPrinted>
  <dcterms:created xsi:type="dcterms:W3CDTF">2023-05-01T15:48:00Z</dcterms:created>
  <dcterms:modified xsi:type="dcterms:W3CDTF">2023-08-14T09:40:00Z</dcterms:modified>
</cp:coreProperties>
</file>