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73A5" w14:textId="77777777" w:rsidR="007D73CE" w:rsidRPr="00B501A3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2192C57C" w14:textId="6E0C1B62"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4A322F81" w:rsidR="009815C7" w:rsidRPr="00D86F8A" w:rsidRDefault="009815C7" w:rsidP="000A0D72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6D03F0BE" w14:textId="10652504" w:rsidR="00A93316" w:rsidRPr="00D86F8A" w:rsidRDefault="005B065E" w:rsidP="00A9331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D86F8A">
        <w:rPr>
          <w:rFonts w:ascii="Sylfaen" w:hAnsi="Sylfaen" w:cs="Sylfaen"/>
          <w:b/>
          <w:sz w:val="28"/>
          <w:szCs w:val="28"/>
          <w:lang w:val="ka-GE"/>
        </w:rPr>
        <w:t>საკანცელარიო და</w:t>
      </w:r>
      <w:r w:rsidR="00415686">
        <w:rPr>
          <w:rFonts w:ascii="Sylfaen" w:hAnsi="Sylfaen" w:cs="Sylfaen"/>
          <w:b/>
          <w:sz w:val="28"/>
          <w:szCs w:val="28"/>
        </w:rPr>
        <w:t xml:space="preserve"> </w:t>
      </w:r>
      <w:r w:rsidR="00415686">
        <w:rPr>
          <w:rFonts w:ascii="Sylfaen" w:hAnsi="Sylfaen" w:cs="Sylfaen"/>
          <w:b/>
          <w:sz w:val="28"/>
          <w:szCs w:val="28"/>
          <w:lang w:val="ka-GE"/>
        </w:rPr>
        <w:t>საოფისე</w:t>
      </w:r>
      <w:r w:rsidRPr="00D86F8A">
        <w:rPr>
          <w:rFonts w:ascii="Sylfaen" w:hAnsi="Sylfaen" w:cs="Sylfaen"/>
          <w:b/>
          <w:sz w:val="28"/>
          <w:szCs w:val="28"/>
          <w:lang w:val="ka-GE"/>
        </w:rPr>
        <w:t xml:space="preserve"> ჰიგიენური საქონლი</w:t>
      </w:r>
      <w:r w:rsidR="00D86F8A" w:rsidRPr="00D86F8A">
        <w:rPr>
          <w:rFonts w:ascii="Sylfaen" w:hAnsi="Sylfaen" w:cs="Sylfaen"/>
          <w:b/>
          <w:sz w:val="28"/>
          <w:szCs w:val="28"/>
          <w:lang w:val="ka-GE"/>
        </w:rPr>
        <w:t>ს შესყიდვის</w:t>
      </w:r>
    </w:p>
    <w:p w14:paraId="57E9D14B" w14:textId="77777777" w:rsidR="00175DBE" w:rsidRPr="00D86F8A" w:rsidRDefault="00175DBE" w:rsidP="00A9331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769D00A8" w14:textId="438954A2" w:rsidR="00CE454E" w:rsidRPr="00D86F8A" w:rsidRDefault="00D86F8A" w:rsidP="00A9331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D86F8A">
        <w:rPr>
          <w:rFonts w:ascii="Sylfaen" w:hAnsi="Sylfaen" w:cs="Sylfaen"/>
          <w:b/>
          <w:sz w:val="28"/>
          <w:szCs w:val="28"/>
          <w:lang w:val="ka-GE"/>
        </w:rPr>
        <w:t>სა</w:t>
      </w:r>
      <w:r w:rsidR="00CE454E" w:rsidRPr="00D86F8A">
        <w:rPr>
          <w:rFonts w:ascii="Sylfaen" w:hAnsi="Sylfaen" w:cs="Sylfaen"/>
          <w:b/>
          <w:sz w:val="28"/>
          <w:szCs w:val="28"/>
          <w:lang w:val="ka-GE"/>
        </w:rPr>
        <w:t>ტენდერ</w:t>
      </w:r>
      <w:r w:rsidRPr="00D86F8A">
        <w:rPr>
          <w:rFonts w:ascii="Sylfaen" w:hAnsi="Sylfaen" w:cs="Sylfaen"/>
          <w:b/>
          <w:sz w:val="28"/>
          <w:szCs w:val="28"/>
          <w:lang w:val="ka-GE"/>
        </w:rPr>
        <w:t>ო</w:t>
      </w:r>
      <w:r w:rsidR="00CE454E" w:rsidRPr="00D86F8A">
        <w:rPr>
          <w:rFonts w:ascii="Sylfaen" w:hAnsi="Sylfaen" w:cs="Sylfaen"/>
          <w:b/>
          <w:sz w:val="28"/>
          <w:szCs w:val="28"/>
          <w:lang w:val="ka-GE"/>
        </w:rPr>
        <w:t xml:space="preserve"> დოკუმენტაცია</w:t>
      </w:r>
    </w:p>
    <w:p w14:paraId="1CF7D01D" w14:textId="6D0566EF" w:rsidR="001F6753" w:rsidRDefault="001F6753" w:rsidP="00300AC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34AE387" w14:textId="6B075987" w:rsidR="00A93316" w:rsidRDefault="00A93316" w:rsidP="00300AC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140285B0" w14:textId="3FCF5BDF" w:rsidR="00A93316" w:rsidRDefault="00A93316" w:rsidP="00300AC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110456ED" w14:textId="6E877E90" w:rsidR="00A93316" w:rsidRDefault="00A93316" w:rsidP="00300AC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07A8ECD" w14:textId="77777777" w:rsidR="00A93316" w:rsidRDefault="00A93316" w:rsidP="00300AC7">
      <w:pPr>
        <w:spacing w:after="0" w:line="240" w:lineRule="auto"/>
        <w:jc w:val="center"/>
        <w:rPr>
          <w:rFonts w:ascii="Sylfaen" w:hAnsi="Sylfaen" w:cs="Sylfaen"/>
          <w:b/>
          <w:noProof/>
          <w:lang w:val="ka-GE"/>
        </w:rPr>
      </w:pPr>
    </w:p>
    <w:p w14:paraId="5F0F4A8E" w14:textId="7277E729" w:rsidR="00A93316" w:rsidRPr="00300AC7" w:rsidRDefault="00A93316" w:rsidP="00300AC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248DF051" w14:textId="23004040" w:rsidR="00277B37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BAD8DDF" w14:textId="2C288DD0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AD52A53" w14:textId="4EC569C0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676BC0D" w14:textId="1418F546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1C863AE6" w14:textId="708EDC9F" w:rsidR="002A33F8" w:rsidRDefault="00A93316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  <w:lang w:val="ka-GE"/>
        </w:rPr>
        <w:drawing>
          <wp:inline distT="0" distB="0" distL="0" distR="0" wp14:anchorId="33B2BB52" wp14:editId="6AC9007E">
            <wp:extent cx="1696605" cy="1358680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 rotWithShape="1">
                    <a:blip r:embed="rId8"/>
                    <a:srcRect l="3500" t="4150" r="1229" b="11347"/>
                    <a:stretch/>
                  </pic:blipFill>
                  <pic:spPr bwMode="auto">
                    <a:xfrm>
                      <a:off x="0" y="0"/>
                      <a:ext cx="1725220" cy="1381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23A6E9" w14:textId="49C70D77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745C5961" w14:textId="15DDE590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7CBC7A95" w14:textId="65B7ABF3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24C7300" w14:textId="59E4AC27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34AD3640" w14:textId="7407062B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4C84A66B" w14:textId="17F12805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199916CB" w14:textId="210C2E75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9843009" w14:textId="77777777" w:rsidR="00A93316" w:rsidRDefault="00A93316" w:rsidP="00F827AD">
      <w:pPr>
        <w:spacing w:after="0" w:line="360" w:lineRule="auto"/>
        <w:jc w:val="center"/>
        <w:rPr>
          <w:rFonts w:ascii="Sylfaen" w:hAnsi="Sylfaen" w:cs="Sylfaen"/>
          <w:b/>
          <w:noProof/>
          <w:lang w:val="ka-GE"/>
        </w:rPr>
      </w:pPr>
    </w:p>
    <w:p w14:paraId="6B5F07A2" w14:textId="67C85C8C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AC9646D" w14:textId="0B1E77FA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AED6526" w14:textId="704E268A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77598FDB" w14:textId="41F0B69A" w:rsidR="002A33F8" w:rsidRDefault="002A33F8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08B70B62" w:rsidR="00665C42" w:rsidRPr="00175DBE" w:rsidRDefault="00665C42" w:rsidP="009D07D1">
      <w:pPr>
        <w:spacing w:after="0" w:line="360" w:lineRule="auto"/>
        <w:jc w:val="center"/>
        <w:rPr>
          <w:rFonts w:asciiTheme="minorHAnsi" w:hAnsiTheme="minorHAnsi"/>
          <w:b/>
          <w:lang w:val="ka-GE"/>
        </w:rPr>
      </w:pPr>
    </w:p>
    <w:p w14:paraId="38DCEA41" w14:textId="3E34681D" w:rsidR="00A50438" w:rsidRPr="007B0071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lastRenderedPageBreak/>
        <w:t xml:space="preserve">1.1 </w:t>
      </w:r>
      <w:r w:rsidR="00696A50" w:rsidRPr="006005A1">
        <w:rPr>
          <w:rFonts w:ascii="Sylfaen" w:hAnsi="Sylfaen"/>
          <w:b/>
          <w:lang w:val="ka-GE"/>
        </w:rPr>
        <w:t xml:space="preserve">    </w:t>
      </w:r>
      <w:r w:rsidR="001B055A" w:rsidRPr="007F0FF4">
        <w:rPr>
          <w:rFonts w:ascii="Sylfaen" w:hAnsi="Sylfaen"/>
          <w:b/>
          <w:u w:val="single"/>
          <w:lang w:val="ka-GE"/>
        </w:rPr>
        <w:t>შესყიდვის ობიექტის დასახელება</w:t>
      </w:r>
    </w:p>
    <w:p w14:paraId="0353AF42" w14:textId="6C4E915E" w:rsidR="001B055A" w:rsidRDefault="00876698" w:rsidP="000F025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საკანცელარიო / </w:t>
      </w:r>
      <w:r w:rsidR="00A477B4">
        <w:rPr>
          <w:rFonts w:ascii="Sylfaen" w:hAnsi="Sylfaen" w:cs="Sylfaen"/>
          <w:lang w:val="ka-GE"/>
        </w:rPr>
        <w:t xml:space="preserve">საოფისე </w:t>
      </w:r>
      <w:r>
        <w:rPr>
          <w:rFonts w:ascii="Sylfaen" w:hAnsi="Sylfaen" w:cs="Sylfaen"/>
          <w:lang w:val="ka-GE"/>
        </w:rPr>
        <w:t>ჰიგიენური საქონლის შესყიდვა</w:t>
      </w:r>
      <w:r w:rsidR="00023A74">
        <w:rPr>
          <w:rFonts w:ascii="Sylfaen" w:hAnsi="Sylfaen" w:cs="Sylfaen"/>
          <w:lang w:val="ka-GE"/>
        </w:rPr>
        <w:t xml:space="preserve"> ცხრილის (დანართი #1) შესაბამისად</w:t>
      </w:r>
    </w:p>
    <w:p w14:paraId="3B761AED" w14:textId="77777777" w:rsidR="00023A74" w:rsidRPr="000F025A" w:rsidRDefault="00023A74" w:rsidP="00330641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CE4922D" w14:textId="77777777" w:rsidR="000513B7" w:rsidRPr="006005A1" w:rsidRDefault="000513B7" w:rsidP="001B055A">
      <w:pPr>
        <w:spacing w:after="0" w:line="240" w:lineRule="auto"/>
        <w:jc w:val="both"/>
        <w:rPr>
          <w:rFonts w:ascii="Sylfaen" w:hAnsi="Sylfaen" w:cs="Sylfaen"/>
          <w:b/>
          <w:bCs/>
          <w:sz w:val="14"/>
          <w:lang w:val="ka-GE"/>
        </w:rPr>
      </w:pPr>
    </w:p>
    <w:p w14:paraId="42C81158" w14:textId="2B42587F" w:rsidR="001B055A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1.2</w:t>
      </w:r>
      <w:r w:rsidR="00696A50" w:rsidRPr="006005A1">
        <w:rPr>
          <w:rFonts w:ascii="Sylfaen" w:hAnsi="Sylfaen"/>
          <w:b/>
          <w:lang w:val="ka-GE"/>
        </w:rPr>
        <w:t xml:space="preserve"> </w:t>
      </w:r>
      <w:r w:rsidR="005C4F1B" w:rsidRPr="00A4101A">
        <w:rPr>
          <w:rFonts w:ascii="Sylfaen" w:hAnsi="Sylfaen"/>
          <w:b/>
          <w:u w:val="single"/>
          <w:lang w:val="ka-GE"/>
        </w:rPr>
        <w:t>პრეტენდენტის მიერ ელექტრონულ ტენდერში ასატვირთი/წარმოსადგენი მონაცემები:</w:t>
      </w:r>
    </w:p>
    <w:p w14:paraId="5AC16878" w14:textId="48D1A36D" w:rsidR="00A413C3" w:rsidRDefault="00A413C3" w:rsidP="007D0C6C">
      <w:pPr>
        <w:spacing w:after="0" w:line="240" w:lineRule="auto"/>
        <w:rPr>
          <w:rFonts w:ascii="Sylfaen" w:hAnsi="Sylfaen"/>
          <w:b/>
          <w:lang w:val="ka-GE"/>
        </w:rPr>
      </w:pPr>
    </w:p>
    <w:p w14:paraId="42BFE850" w14:textId="66DF912E" w:rsidR="00AA1B7B" w:rsidRDefault="0064065D" w:rsidP="00AA1B7B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კომპანიის მიმოხილვა</w:t>
      </w:r>
      <w:r w:rsidR="00073AF2">
        <w:rPr>
          <w:rFonts w:ascii="Sylfaen" w:hAnsi="Sylfaen" w:cs="Sylfaen"/>
          <w:lang w:val="ka-GE"/>
        </w:rPr>
        <w:t>;</w:t>
      </w:r>
    </w:p>
    <w:p w14:paraId="6296B4FD" w14:textId="29D1803B" w:rsidR="0064065D" w:rsidRDefault="004926AD" w:rsidP="00AA1B7B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საქმიანობის მოკლე </w:t>
      </w:r>
      <w:r w:rsidR="00214747">
        <w:rPr>
          <w:rFonts w:ascii="Sylfaen" w:hAnsi="Sylfaen" w:cs="Sylfaen"/>
          <w:lang w:val="ka-GE"/>
        </w:rPr>
        <w:t xml:space="preserve">აღწერილობა, </w:t>
      </w:r>
      <w:r w:rsidR="004139FF">
        <w:rPr>
          <w:rFonts w:ascii="Sylfaen" w:hAnsi="Sylfaen" w:cs="Sylfaen"/>
          <w:lang w:val="ka-GE"/>
        </w:rPr>
        <w:t>კლიენტების სია, რეკომენდაციები</w:t>
      </w:r>
      <w:r w:rsidR="00073AF2">
        <w:rPr>
          <w:rFonts w:ascii="Sylfaen" w:hAnsi="Sylfaen" w:cs="Sylfaen"/>
          <w:lang w:val="ka-GE"/>
        </w:rPr>
        <w:t>;</w:t>
      </w:r>
    </w:p>
    <w:p w14:paraId="06C3CBED" w14:textId="412E1C57" w:rsidR="00351ABA" w:rsidRDefault="005F7E2F" w:rsidP="00AA1B7B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ფასების </w:t>
      </w:r>
      <w:r w:rsidR="00A5677C">
        <w:rPr>
          <w:rFonts w:ascii="Sylfaen" w:hAnsi="Sylfaen" w:cs="Sylfaen"/>
          <w:lang w:val="ka-GE"/>
        </w:rPr>
        <w:t>სია</w:t>
      </w:r>
      <w:r>
        <w:rPr>
          <w:rFonts w:ascii="Sylfaen" w:hAnsi="Sylfaen" w:cs="Sylfaen"/>
          <w:lang w:val="ka-GE"/>
        </w:rPr>
        <w:t xml:space="preserve"> </w:t>
      </w:r>
      <w:r w:rsidR="00E80A3A">
        <w:rPr>
          <w:rFonts w:ascii="Sylfaen" w:hAnsi="Sylfaen" w:cs="Sylfaen"/>
          <w:lang w:val="ka-GE"/>
        </w:rPr>
        <w:t>ტენდერზე თანდართული ცხრილის (დანართი #1) მიხედვით</w:t>
      </w:r>
      <w:r w:rsidR="00073AF2">
        <w:rPr>
          <w:rFonts w:ascii="Sylfaen" w:hAnsi="Sylfaen" w:cs="Sylfaen"/>
          <w:lang w:val="ka-GE"/>
        </w:rPr>
        <w:t>;</w:t>
      </w:r>
    </w:p>
    <w:p w14:paraId="22DD4239" w14:textId="7D010A03" w:rsidR="003E3A7C" w:rsidRDefault="00DB546B" w:rsidP="00AA1B7B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დასტური 1.3 პუნქტში განსაზღვრულ მოწოდების ვადებთან დაკავშირებით;</w:t>
      </w:r>
    </w:p>
    <w:p w14:paraId="2F4D1822" w14:textId="77777777" w:rsidR="00073AF2" w:rsidRPr="00073AF2" w:rsidRDefault="00073AF2" w:rsidP="00073AF2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lang w:val="ka-GE"/>
        </w:rPr>
      </w:pPr>
      <w:r w:rsidRPr="00073AF2">
        <w:rPr>
          <w:rFonts w:ascii="Sylfaen" w:hAnsi="Sylfaen" w:cs="Sylfaen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თარიღის შემდეგ;</w:t>
      </w:r>
    </w:p>
    <w:p w14:paraId="3B874B47" w14:textId="77777777" w:rsidR="005C4F1B" w:rsidRPr="005C4F1B" w:rsidRDefault="005C4F1B" w:rsidP="005C4F1B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lang w:val="ka-GE"/>
        </w:rPr>
      </w:pPr>
      <w:r w:rsidRPr="005C4F1B">
        <w:rPr>
          <w:rFonts w:ascii="Sylfaen" w:hAnsi="Sylfaen" w:cs="Sylfaen"/>
          <w:lang w:val="ka-GE"/>
        </w:rPr>
        <w:t>თანხმობა წინამდებარე სატენდერო პირობებზე, რომლის დასადასტურებლად წარმოდგენილ უნდა იქნას ხელმოწერილი სატენდერო განაცხადი.</w:t>
      </w:r>
    </w:p>
    <w:p w14:paraId="5038D4EB" w14:textId="77777777" w:rsidR="00073AF2" w:rsidRPr="00AA1B7B" w:rsidRDefault="00073AF2" w:rsidP="005C4F1B">
      <w:pPr>
        <w:pStyle w:val="ListParagraph"/>
        <w:spacing w:after="0" w:line="240" w:lineRule="auto"/>
        <w:rPr>
          <w:rFonts w:ascii="Sylfaen" w:hAnsi="Sylfaen" w:cs="Sylfaen"/>
          <w:lang w:val="ka-GE"/>
        </w:rPr>
      </w:pPr>
    </w:p>
    <w:p w14:paraId="692447BC" w14:textId="77777777" w:rsidR="000513B7" w:rsidRDefault="000513B7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4311423" w14:textId="5CAFE3CD" w:rsidR="0038759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შესყიდვის</w:t>
      </w:r>
      <w:r w:rsidR="00C54A30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ობიექტის</w:t>
      </w:r>
      <w:r w:rsidR="00C54A30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მიწოდების</w:t>
      </w:r>
      <w:r w:rsidR="00C54A30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ვადა</w:t>
      </w:r>
      <w:r w:rsidR="00C54A30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,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ადგილი</w:t>
      </w:r>
      <w:r w:rsidR="00C54A30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და</w:t>
      </w:r>
      <w:r w:rsidR="00C54A30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მიწოდების</w:t>
      </w:r>
      <w:r w:rsidR="00C54A30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C54A30" w:rsidRPr="003831DC">
        <w:rPr>
          <w:rFonts w:ascii="Sylfaen" w:hAnsi="Sylfaen" w:cs="Sylfaen"/>
          <w:b/>
          <w:bCs/>
          <w:noProof/>
          <w:u w:val="single"/>
          <w:lang w:val="ka-GE"/>
        </w:rPr>
        <w:t>პირობა</w:t>
      </w:r>
      <w:r w:rsidR="00841C2A">
        <w:rPr>
          <w:rFonts w:ascii="Sylfaen" w:hAnsi="Sylfaen" w:cs="Sylfaen"/>
          <w:b/>
          <w:bCs/>
          <w:noProof/>
          <w:u w:val="single"/>
          <w:lang w:val="ka-GE"/>
        </w:rPr>
        <w:t>, გადახდის პირობა</w:t>
      </w:r>
    </w:p>
    <w:p w14:paraId="15AF05FC" w14:textId="3CCE9F08" w:rsidR="00142116" w:rsidRPr="00CC6D76" w:rsidRDefault="0099337D" w:rsidP="001E3E3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2476D5">
        <w:rPr>
          <w:rFonts w:ascii="Sylfaen" w:hAnsi="Sylfaen" w:cs="Sylfaen"/>
          <w:lang w:val="ka-GE"/>
        </w:rPr>
        <w:t>საქონლის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მოწოდება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უნდა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განხორციელდეს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შემსყიდველის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მოთხოვნის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შესაბამისად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შემდეგ</w:t>
      </w:r>
      <w:r w:rsidR="00275B97" w:rsidRPr="002476D5">
        <w:rPr>
          <w:rFonts w:ascii="Sylfaen" w:hAnsi="Sylfaen" w:cs="Sylfaen"/>
          <w:lang w:val="ka-GE"/>
        </w:rPr>
        <w:t xml:space="preserve"> ძირითად</w:t>
      </w:r>
      <w:r w:rsidRPr="002476D5">
        <w:rPr>
          <w:rFonts w:ascii="Sylfaen" w:hAnsi="Sylfaen" w:cstheme="minorHAnsi"/>
          <w:lang w:val="ka-GE"/>
        </w:rPr>
        <w:t xml:space="preserve"> </w:t>
      </w:r>
      <w:r w:rsidRPr="002476D5">
        <w:rPr>
          <w:rFonts w:ascii="Sylfaen" w:hAnsi="Sylfaen" w:cs="Sylfaen"/>
          <w:lang w:val="ka-GE"/>
        </w:rPr>
        <w:t>მისამართზე</w:t>
      </w:r>
      <w:r w:rsidRPr="002476D5">
        <w:rPr>
          <w:rFonts w:ascii="Sylfaen" w:hAnsi="Sylfaen" w:cstheme="minorHAnsi"/>
          <w:lang w:val="ka-GE"/>
        </w:rPr>
        <w:t xml:space="preserve">: </w:t>
      </w:r>
      <w:r w:rsidRPr="002476D5">
        <w:rPr>
          <w:rFonts w:ascii="Sylfaen" w:hAnsi="Sylfaen" w:cs="Sylfaen"/>
          <w:lang w:val="ka-GE"/>
        </w:rPr>
        <w:t>ქ</w:t>
      </w:r>
      <w:r w:rsidRPr="002476D5">
        <w:rPr>
          <w:rFonts w:ascii="Sylfaen" w:hAnsi="Sylfaen" w:cstheme="minorHAnsi"/>
          <w:lang w:val="ka-GE"/>
        </w:rPr>
        <w:t>.</w:t>
      </w:r>
      <w:r w:rsidRPr="002476D5">
        <w:rPr>
          <w:rFonts w:ascii="Sylfaen" w:hAnsi="Sylfaen" w:cs="Sylfaen"/>
          <w:lang w:val="ka-GE"/>
        </w:rPr>
        <w:t>თბილისი</w:t>
      </w:r>
      <w:r w:rsidRPr="002476D5">
        <w:rPr>
          <w:rFonts w:ascii="Sylfaen" w:hAnsi="Sylfaen" w:cstheme="minorHAnsi"/>
          <w:lang w:val="ka-GE"/>
        </w:rPr>
        <w:t xml:space="preserve">, </w:t>
      </w:r>
      <w:r w:rsidR="002476D5" w:rsidRPr="002476D5">
        <w:rPr>
          <w:rFonts w:ascii="Sylfaen" w:hAnsi="Sylfaen" w:cs="Sylfaen"/>
          <w:lang w:val="ka-GE"/>
        </w:rPr>
        <w:t>საბურთალოს რაიონი, გივი კარტოზიას ქუჩა, N10</w:t>
      </w:r>
      <w:r w:rsidR="00CF4A83">
        <w:rPr>
          <w:rFonts w:ascii="Sylfaen" w:hAnsi="Sylfaen" w:cs="Sylfaen"/>
          <w:lang w:val="ka-GE"/>
        </w:rPr>
        <w:t xml:space="preserve"> </w:t>
      </w:r>
      <w:r w:rsidR="002476D5">
        <w:rPr>
          <w:rFonts w:ascii="Sylfaen" w:hAnsi="Sylfaen" w:cs="Sylfaen"/>
          <w:lang w:val="ka-GE"/>
        </w:rPr>
        <w:t>(</w:t>
      </w:r>
      <w:r w:rsidR="00CF4A83">
        <w:rPr>
          <w:rFonts w:ascii="Sylfaen" w:hAnsi="Sylfaen" w:cs="Sylfaen"/>
          <w:lang w:val="ka-GE"/>
        </w:rPr>
        <w:t xml:space="preserve">სათავო ოფისის </w:t>
      </w:r>
      <w:r w:rsidR="002476D5">
        <w:rPr>
          <w:rFonts w:ascii="Sylfaen" w:hAnsi="Sylfaen" w:cs="Sylfaen"/>
          <w:lang w:val="ka-GE"/>
        </w:rPr>
        <w:t>სა</w:t>
      </w:r>
      <w:r w:rsidR="00CF4A83">
        <w:rPr>
          <w:rFonts w:ascii="Sylfaen" w:hAnsi="Sylfaen" w:cs="Sylfaen"/>
          <w:lang w:val="ka-GE"/>
        </w:rPr>
        <w:t>წყ</w:t>
      </w:r>
      <w:r w:rsidR="002476D5">
        <w:rPr>
          <w:rFonts w:ascii="Sylfaen" w:hAnsi="Sylfaen" w:cs="Sylfaen"/>
          <w:lang w:val="ka-GE"/>
        </w:rPr>
        <w:t xml:space="preserve">ობი). </w:t>
      </w:r>
      <w:r w:rsidR="00CC6D76">
        <w:rPr>
          <w:rFonts w:ascii="Sylfaen" w:hAnsi="Sylfaen" w:cs="Sylfaen"/>
          <w:lang w:val="ka-GE"/>
        </w:rPr>
        <w:t>ასევე, მოთხოვნის შემთ</w:t>
      </w:r>
      <w:r w:rsidR="00CF4A83">
        <w:rPr>
          <w:rFonts w:ascii="Sylfaen" w:hAnsi="Sylfaen" w:cs="Sylfaen"/>
          <w:lang w:val="ka-GE"/>
        </w:rPr>
        <w:t>ხ</w:t>
      </w:r>
      <w:r w:rsidR="00CC6D76">
        <w:rPr>
          <w:rFonts w:ascii="Sylfaen" w:hAnsi="Sylfaen" w:cs="Sylfaen"/>
          <w:lang w:val="ka-GE"/>
        </w:rPr>
        <w:t>ვევაში, სხვა მისამართებზეც.</w:t>
      </w:r>
    </w:p>
    <w:p w14:paraId="46533376" w14:textId="77777777" w:rsidR="00CC6D76" w:rsidRPr="00CC6D76" w:rsidRDefault="00CC6D76" w:rsidP="00CC6D76">
      <w:pPr>
        <w:pStyle w:val="ListParagraph"/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724262B0" w14:textId="2857919F" w:rsidR="00CC6D76" w:rsidRPr="00841C2A" w:rsidRDefault="00CC6D76" w:rsidP="001E3E3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მოწოდება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განხორციელდეს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შემსყიდველის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სიტყვიერი</w:t>
      </w:r>
      <w:r w:rsidRPr="003831DC">
        <w:rPr>
          <w:rFonts w:ascii="Sylfaen" w:hAnsi="Sylfaen" w:cstheme="minorHAnsi"/>
          <w:lang w:val="ka-GE"/>
        </w:rPr>
        <w:t>/</w:t>
      </w:r>
      <w:r w:rsidRPr="003831DC">
        <w:rPr>
          <w:rFonts w:ascii="Sylfaen" w:hAnsi="Sylfaen" w:cs="Sylfaen"/>
          <w:lang w:val="ka-GE"/>
        </w:rPr>
        <w:t>ელექტრონული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საფუძველზე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ყოველთვიური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საერთო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შეკვეთის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მიღების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="007C4A22">
        <w:rPr>
          <w:rFonts w:ascii="Sylfaen" w:hAnsi="Sylfaen" w:cstheme="minorHAnsi"/>
          <w:lang w:val="ka-GE"/>
        </w:rPr>
        <w:t>3</w:t>
      </w:r>
      <w:r w:rsidRPr="003831DC">
        <w:rPr>
          <w:rFonts w:ascii="Sylfaen" w:hAnsi="Sylfaen" w:cstheme="minorHAnsi"/>
          <w:lang w:val="ka-GE"/>
        </w:rPr>
        <w:t xml:space="preserve"> </w:t>
      </w:r>
      <w:r w:rsidR="007C4A22">
        <w:rPr>
          <w:rFonts w:ascii="Sylfaen" w:hAnsi="Sylfaen" w:cstheme="minorHAnsi"/>
          <w:lang w:val="ka-GE"/>
        </w:rPr>
        <w:t>(სამ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 xml:space="preserve">)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ვადაში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ხოლო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ყოველდღიური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შეკვეთების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მიღების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>
        <w:rPr>
          <w:rFonts w:ascii="Sylfaen" w:hAnsi="Sylfaen" w:cs="Sylfaen"/>
          <w:lang w:val="ka-GE"/>
        </w:rPr>
        <w:t>,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მიღებიდან</w:t>
      </w:r>
      <w:r w:rsidRPr="003831DC">
        <w:rPr>
          <w:rFonts w:ascii="Sylfaen" w:hAnsi="Sylfaen" w:cstheme="minorHAnsi"/>
          <w:lang w:val="ka-GE"/>
        </w:rPr>
        <w:t xml:space="preserve"> 24</w:t>
      </w:r>
      <w:r>
        <w:rPr>
          <w:rFonts w:ascii="Sylfaen" w:hAnsi="Sylfaen" w:cstheme="minorHAnsi"/>
          <w:lang w:val="ka-GE"/>
        </w:rPr>
        <w:t xml:space="preserve"> (ოცდაოთხი)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საათის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განმავლობაში</w:t>
      </w:r>
    </w:p>
    <w:p w14:paraId="7EA9DB2D" w14:textId="77777777" w:rsidR="00841C2A" w:rsidRPr="00841C2A" w:rsidRDefault="00841C2A" w:rsidP="00841C2A">
      <w:pPr>
        <w:pStyle w:val="ListParagraph"/>
        <w:rPr>
          <w:rFonts w:ascii="Sylfaen" w:hAnsi="Sylfaen" w:cs="Sylfaen"/>
          <w:bCs/>
          <w:lang w:val="ka-GE"/>
        </w:rPr>
      </w:pPr>
    </w:p>
    <w:p w14:paraId="71B317ED" w14:textId="2C69674D" w:rsidR="00841C2A" w:rsidRDefault="00841C2A" w:rsidP="001E3E3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ანგარიშ</w:t>
      </w:r>
      <w:r w:rsidR="008D1DDE">
        <w:rPr>
          <w:rFonts w:ascii="Sylfaen" w:hAnsi="Sylfaen" w:cs="Sylfaen"/>
          <w:bCs/>
          <w:lang w:val="ka-GE"/>
        </w:rPr>
        <w:t xml:space="preserve">სწორება განხორციელდება კონსიგნაციის წესით, კონკრეტული საქონლის მოწოდებაზე შესაბამისი მიღება-ჩაბარების აქტის გაფორმებიდან </w:t>
      </w:r>
      <w:r w:rsidR="00FA211D">
        <w:rPr>
          <w:rFonts w:ascii="Sylfaen" w:hAnsi="Sylfaen" w:cs="Sylfaen"/>
          <w:bCs/>
          <w:lang w:val="ka-GE"/>
        </w:rPr>
        <w:t>10</w:t>
      </w:r>
      <w:r w:rsidR="008D1DDE">
        <w:rPr>
          <w:rFonts w:ascii="Sylfaen" w:hAnsi="Sylfaen" w:cs="Sylfaen"/>
          <w:bCs/>
          <w:lang w:val="ka-GE"/>
        </w:rPr>
        <w:t xml:space="preserve"> სამუშაო დღის ვადაში. </w:t>
      </w:r>
    </w:p>
    <w:p w14:paraId="4819B9FE" w14:textId="77777777" w:rsidR="008D1DDE" w:rsidRPr="008D1DDE" w:rsidRDefault="008D1DDE" w:rsidP="008D1DDE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53936FB9" w14:textId="77777777" w:rsidR="001B2295" w:rsidRPr="001B2295" w:rsidRDefault="001B2295" w:rsidP="001B2295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103095ED" w14:textId="77777777" w:rsidR="001B2295" w:rsidRPr="003831DC" w:rsidRDefault="001B2295" w:rsidP="001B2295">
      <w:pPr>
        <w:spacing w:after="0" w:line="240" w:lineRule="auto"/>
        <w:jc w:val="both"/>
        <w:rPr>
          <w:rFonts w:ascii="Sylfaen" w:hAnsi="Sylfaen" w:cstheme="minorHAnsi"/>
          <w:b/>
          <w:i/>
          <w:lang w:val="ka-GE"/>
        </w:rPr>
      </w:pPr>
      <w:r w:rsidRPr="003831DC">
        <w:rPr>
          <w:rFonts w:ascii="Sylfaen" w:hAnsi="Sylfaen" w:cs="Sylfaen"/>
          <w:b/>
          <w:i/>
          <w:lang w:val="ka-GE"/>
        </w:rPr>
        <w:t>შენიშვნა</w:t>
      </w:r>
      <w:r w:rsidRPr="003831DC">
        <w:rPr>
          <w:rFonts w:ascii="Sylfaen" w:hAnsi="Sylfaen" w:cstheme="minorHAnsi"/>
          <w:b/>
          <w:i/>
          <w:lang w:val="ka-GE"/>
        </w:rPr>
        <w:t>:</w:t>
      </w:r>
    </w:p>
    <w:p w14:paraId="32F45D85" w14:textId="77777777" w:rsidR="001B2295" w:rsidRPr="003831DC" w:rsidRDefault="001B2295" w:rsidP="001B229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Sylfaen" w:hAnsi="Sylfaen" w:cstheme="minorHAnsi"/>
          <w:i/>
        </w:rPr>
      </w:pPr>
      <w:r w:rsidRPr="003831DC">
        <w:rPr>
          <w:rFonts w:ascii="Sylfaen" w:hAnsi="Sylfaen" w:cs="Sylfaen"/>
          <w:i/>
          <w:lang w:val="ka-GE"/>
        </w:rPr>
        <w:t>საქონლის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მიწოდება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უნდა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განხორციელდეს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სამუშაო</w:t>
      </w:r>
      <w:r w:rsidRPr="003831DC">
        <w:rPr>
          <w:rFonts w:ascii="Sylfaen" w:hAnsi="Sylfaen" w:cstheme="minorHAnsi"/>
          <w:i/>
          <w:lang w:val="ka-GE"/>
        </w:rPr>
        <w:t xml:space="preserve"> </w:t>
      </w:r>
      <w:r w:rsidRPr="003831DC">
        <w:rPr>
          <w:rFonts w:ascii="Sylfaen" w:hAnsi="Sylfaen" w:cs="Sylfaen"/>
          <w:i/>
          <w:lang w:val="ka-GE"/>
        </w:rPr>
        <w:t>საათებში</w:t>
      </w:r>
      <w:r w:rsidRPr="003831DC">
        <w:rPr>
          <w:rFonts w:ascii="Sylfaen" w:hAnsi="Sylfaen" w:cstheme="minorHAnsi"/>
          <w:i/>
          <w:lang w:val="ka-GE"/>
        </w:rPr>
        <w:t>;</w:t>
      </w:r>
    </w:p>
    <w:p w14:paraId="0AAF9B19" w14:textId="77777777" w:rsidR="001B2295" w:rsidRPr="001B2295" w:rsidRDefault="001B2295" w:rsidP="001B2295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7377C06A" w14:textId="77777777" w:rsidR="002476D5" w:rsidRPr="002476D5" w:rsidRDefault="002476D5" w:rsidP="002476D5">
      <w:pPr>
        <w:pStyle w:val="ListParagraph"/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1124A764" w14:textId="1B80A97F" w:rsidR="009231E1" w:rsidRPr="009231E1" w:rsidRDefault="00056A31" w:rsidP="009231E1">
      <w:pPr>
        <w:rPr>
          <w:rFonts w:ascii="Sylfaen" w:hAnsi="Sylfaen" w:cs="Sylfaen"/>
          <w:b/>
          <w:bCs/>
          <w:u w:val="single"/>
          <w:lang w:val="ka-GE"/>
        </w:rPr>
      </w:pPr>
      <w:r w:rsidRPr="0081184B">
        <w:rPr>
          <w:rFonts w:ascii="Sylfaen" w:hAnsi="Sylfaen" w:cs="Sylfaen"/>
          <w:b/>
          <w:lang w:val="ka-GE"/>
        </w:rPr>
        <w:t>1</w:t>
      </w:r>
      <w:r w:rsidR="00C76391" w:rsidRPr="0081184B">
        <w:rPr>
          <w:rFonts w:ascii="Sylfaen" w:hAnsi="Sylfaen" w:cs="Sylfaen"/>
          <w:b/>
          <w:lang w:val="ka-GE"/>
        </w:rPr>
        <w:t>.4</w:t>
      </w:r>
      <w:r w:rsidR="00931A9A" w:rsidRPr="007B0071">
        <w:rPr>
          <w:rFonts w:ascii="Sylfaen" w:hAnsi="Sylfaen" w:cs="Sylfaen"/>
          <w:lang w:val="ka-GE"/>
        </w:rPr>
        <w:t xml:space="preserve"> </w:t>
      </w:r>
      <w:r w:rsidR="00C15D04">
        <w:rPr>
          <w:rFonts w:ascii="Sylfaen" w:hAnsi="Sylfaen" w:cs="Sylfaen"/>
          <w:b/>
          <w:bCs/>
          <w:u w:val="single"/>
          <w:lang w:val="ka-GE"/>
        </w:rPr>
        <w:t>ზოგადი პირობები</w:t>
      </w:r>
    </w:p>
    <w:p w14:paraId="2E57A1BC" w14:textId="783EC04A" w:rsidR="009231E1" w:rsidRPr="006F6025" w:rsidRDefault="009231E1" w:rsidP="009231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lang w:val="ka-GE"/>
        </w:rPr>
        <w:t>ელექტრონულ ტენდერში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01790D2D" w14:textId="1BFB304C" w:rsidR="006F6025" w:rsidRPr="009231E1" w:rsidRDefault="006F6025" w:rsidP="009231E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lang w:val="ka-GE"/>
        </w:rPr>
        <w:t>პრეტენდენტის 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4E40A6FE" w14:textId="77777777" w:rsidR="00696A50" w:rsidRPr="00696A50" w:rsidRDefault="00696A50" w:rsidP="001B055A">
      <w:pPr>
        <w:spacing w:after="0" w:line="240" w:lineRule="auto"/>
        <w:jc w:val="both"/>
        <w:rPr>
          <w:rFonts w:ascii="Sylfaen" w:hAnsi="Sylfaen"/>
          <w:b/>
          <w:sz w:val="10"/>
          <w:lang w:val="ka-GE"/>
        </w:rPr>
      </w:pPr>
    </w:p>
    <w:p w14:paraId="22342B9C" w14:textId="77777777" w:rsidR="00E10AC3" w:rsidRDefault="00E10AC3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09C368F" w14:textId="1D6473B0" w:rsidR="008E3E42" w:rsidRDefault="008E3E42" w:rsidP="00CF7A57">
      <w:pPr>
        <w:rPr>
          <w:rFonts w:ascii="Sylfaen" w:hAnsi="Sylfaen"/>
          <w:b/>
          <w:color w:val="FF0000"/>
          <w:u w:val="single"/>
          <w:lang w:val="ka-GE"/>
        </w:rPr>
      </w:pPr>
    </w:p>
    <w:p w14:paraId="48022932" w14:textId="77777777" w:rsidR="001F1104" w:rsidRPr="007B0071" w:rsidRDefault="001F1104" w:rsidP="00712DC2">
      <w:pPr>
        <w:jc w:val="both"/>
        <w:rPr>
          <w:rFonts w:ascii="Sylfaen" w:hAnsi="Sylfaen"/>
          <w:lang w:val="ka-GE"/>
        </w:rPr>
      </w:pPr>
    </w:p>
    <w:p w14:paraId="0565CCE2" w14:textId="4EE75424" w:rsidR="00822939" w:rsidRPr="0076409D" w:rsidRDefault="0076409D" w:rsidP="0076409D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76409D">
        <w:rPr>
          <w:rFonts w:ascii="Sylfaen" w:hAnsi="Sylfaen" w:cs="Sylfaen"/>
          <w:b/>
          <w:lang w:val="ka-GE"/>
        </w:rPr>
        <w:t>1.5</w:t>
      </w:r>
      <w:r w:rsidR="005248B1" w:rsidRPr="0076409D">
        <w:rPr>
          <w:rFonts w:ascii="Sylfaen" w:hAnsi="Sylfaen" w:cs="Sylfaen"/>
          <w:b/>
        </w:rPr>
        <w:t xml:space="preserve">  </w:t>
      </w:r>
      <w:r w:rsidR="00822939" w:rsidRPr="0076409D">
        <w:rPr>
          <w:rFonts w:ascii="Sylfaen" w:hAnsi="Sylfaen" w:cs="Sylfaen"/>
          <w:b/>
          <w:u w:val="single"/>
          <w:lang w:val="ka-GE"/>
        </w:rPr>
        <w:t>ხელშეკრულების</w:t>
      </w:r>
      <w:r w:rsidR="00F732E4" w:rsidRPr="0076409D">
        <w:rPr>
          <w:rFonts w:ascii="Sylfaen" w:hAnsi="Sylfaen" w:cs="Sylfaen"/>
          <w:b/>
          <w:u w:val="single"/>
        </w:rPr>
        <w:t xml:space="preserve"> </w:t>
      </w:r>
      <w:r w:rsidR="00F732E4" w:rsidRPr="0076409D">
        <w:rPr>
          <w:rFonts w:ascii="Sylfaen" w:hAnsi="Sylfaen" w:cs="Sylfaen"/>
          <w:b/>
          <w:u w:val="single"/>
          <w:lang w:val="ka-GE"/>
        </w:rPr>
        <w:t>და საშემსრულებლო დოკუმენტების</w:t>
      </w:r>
      <w:r w:rsidR="00822939" w:rsidRPr="0076409D">
        <w:rPr>
          <w:rFonts w:ascii="Sylfaen" w:hAnsi="Sylfaen"/>
          <w:b/>
          <w:u w:val="single"/>
          <w:lang w:val="ka-GE"/>
        </w:rPr>
        <w:t xml:space="preserve"> გაფორმება</w:t>
      </w:r>
    </w:p>
    <w:p w14:paraId="4860B423" w14:textId="2E8B177C" w:rsidR="00591AFD" w:rsidRPr="0076409D" w:rsidRDefault="00822939" w:rsidP="0076409D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76409D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</w:t>
      </w:r>
      <w:r w:rsidR="00591AFD" w:rsidRPr="0076409D">
        <w:rPr>
          <w:rFonts w:ascii="Sylfaen" w:hAnsi="Sylfaen" w:cs="Sylfaen"/>
          <w:lang w:val="ka-GE"/>
        </w:rPr>
        <w:t>ელექტრონულ</w:t>
      </w:r>
      <w:r w:rsidR="00344B1B">
        <w:rPr>
          <w:rFonts w:ascii="Sylfaen" w:hAnsi="Sylfaen" w:cs="Sylfaen"/>
          <w:lang w:val="ka-GE"/>
        </w:rPr>
        <w:t>ი</w:t>
      </w:r>
      <w:r w:rsidR="00591AFD" w:rsidRPr="0076409D">
        <w:rPr>
          <w:rFonts w:ascii="Sylfaen" w:hAnsi="Sylfaen" w:cs="Sylfaen"/>
          <w:lang w:val="ka-GE"/>
        </w:rPr>
        <w:t xml:space="preserve"> ტენდერ</w:t>
      </w:r>
      <w:r w:rsidR="00344B1B">
        <w:rPr>
          <w:rFonts w:ascii="Sylfaen" w:hAnsi="Sylfaen" w:cs="Sylfaen"/>
          <w:lang w:val="ka-GE"/>
        </w:rPr>
        <w:t>ის ძირითადი კომერციული პირობების შესაბამისად, 1 წლის ვადით.</w:t>
      </w:r>
    </w:p>
    <w:p w14:paraId="31FDFE1F" w14:textId="2CDBA337" w:rsidR="00F732E4" w:rsidRPr="00497E75" w:rsidRDefault="00822939" w:rsidP="0076409D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r w:rsidRPr="0076409D">
        <w:rPr>
          <w:rFonts w:ascii="Sylfaen" w:hAnsi="Sylfaen" w:cs="Sylfaen"/>
          <w:lang w:val="ka-GE"/>
        </w:rPr>
        <w:t xml:space="preserve">შემსყიდველი იტოვებს უფლებას გააფორმოს ხელშეკრულება </w:t>
      </w:r>
      <w:r w:rsidR="00C83280" w:rsidRPr="0076409D">
        <w:rPr>
          <w:rFonts w:ascii="Sylfaen" w:hAnsi="Sylfaen" w:cs="Sylfaen"/>
          <w:lang w:val="ka-GE"/>
        </w:rPr>
        <w:t>მხოლოდ ერთ</w:t>
      </w:r>
      <w:r w:rsidRPr="0076409D">
        <w:rPr>
          <w:rFonts w:ascii="Sylfaen" w:hAnsi="Sylfaen" w:cs="Sylfaen"/>
          <w:lang w:val="ka-GE"/>
        </w:rPr>
        <w:t xml:space="preserve"> კომპანიასთან.</w:t>
      </w:r>
    </w:p>
    <w:p w14:paraId="5169A656" w14:textId="77777777" w:rsidR="00497E75" w:rsidRPr="0076409D" w:rsidRDefault="00497E75" w:rsidP="00497E75">
      <w:pPr>
        <w:pStyle w:val="ListParagraph"/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</w:p>
    <w:p w14:paraId="6EC59D04" w14:textId="77777777" w:rsidR="00822939" w:rsidRPr="005248B1" w:rsidRDefault="00822939" w:rsidP="00822939">
      <w:pPr>
        <w:pStyle w:val="ListParagraph"/>
        <w:spacing w:after="0" w:line="360" w:lineRule="auto"/>
        <w:ind w:left="360"/>
        <w:rPr>
          <w:rFonts w:ascii="Sylfaen" w:hAnsi="Sylfaen"/>
          <w:b/>
          <w:sz w:val="6"/>
        </w:rPr>
      </w:pPr>
    </w:p>
    <w:p w14:paraId="7089A739" w14:textId="2C943318" w:rsidR="00CC4789" w:rsidRPr="00497E75" w:rsidRDefault="00497E75" w:rsidP="00497E75">
      <w:pPr>
        <w:spacing w:after="0" w:line="360" w:lineRule="auto"/>
        <w:rPr>
          <w:rFonts w:ascii="AcadNusx" w:eastAsiaTheme="minorHAnsi" w:hAnsi="AcadNusx"/>
          <w:sz w:val="20"/>
          <w:szCs w:val="20"/>
          <w:u w:val="single"/>
        </w:rPr>
      </w:pPr>
      <w:r w:rsidRPr="00497E75">
        <w:rPr>
          <w:rFonts w:ascii="Sylfaen" w:hAnsi="Sylfaen"/>
          <w:b/>
          <w:lang w:val="ka-GE"/>
        </w:rPr>
        <w:t>1.6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F94EA4" w:rsidRPr="00497E75">
        <w:rPr>
          <w:rFonts w:ascii="Sylfaen" w:hAnsi="Sylfaen"/>
          <w:b/>
          <w:u w:val="single"/>
          <w:lang w:val="ka-GE"/>
        </w:rPr>
        <w:t>ს</w:t>
      </w:r>
      <w:r w:rsidR="00CC4789" w:rsidRPr="00497E75">
        <w:rPr>
          <w:rFonts w:ascii="Sylfaen" w:hAnsi="Sylfaen"/>
          <w:b/>
          <w:u w:val="single"/>
          <w:lang w:val="ka-GE"/>
        </w:rPr>
        <w:t>ხვა მოთხოვნა</w:t>
      </w:r>
    </w:p>
    <w:p w14:paraId="77E55003" w14:textId="1B94AD71" w:rsidR="00CC4789" w:rsidRPr="00A93316" w:rsidRDefault="00D50B27" w:rsidP="00A93316">
      <w:pPr>
        <w:spacing w:after="0" w:line="360" w:lineRule="auto"/>
        <w:jc w:val="both"/>
        <w:rPr>
          <w:rFonts w:ascii="AcadNusx" w:hAnsi="AcadNusx"/>
          <w:lang w:val="ka-GE"/>
        </w:rPr>
      </w:pPr>
      <w:r w:rsidRPr="00A93316">
        <w:rPr>
          <w:rFonts w:ascii="Sylfaen" w:hAnsi="Sylfaen"/>
          <w:lang w:val="ka-GE"/>
        </w:rPr>
        <w:t>1</w:t>
      </w:r>
      <w:r w:rsidR="00822939" w:rsidRPr="00A93316">
        <w:rPr>
          <w:rFonts w:ascii="Sylfaen" w:hAnsi="Sylfaen"/>
          <w:lang w:val="ka-GE"/>
        </w:rPr>
        <w:t>.</w:t>
      </w:r>
      <w:r w:rsidR="00A93316" w:rsidRPr="00A93316">
        <w:rPr>
          <w:rFonts w:ascii="Sylfaen" w:hAnsi="Sylfaen"/>
          <w:lang w:val="ka-GE"/>
        </w:rPr>
        <w:t>9</w:t>
      </w:r>
      <w:r w:rsidR="00CC4789" w:rsidRPr="00A93316">
        <w:rPr>
          <w:rFonts w:ascii="Sylfaen" w:hAnsi="Sylfaen"/>
          <w:lang w:val="ka-GE"/>
        </w:rPr>
        <w:t xml:space="preserve">.1 </w:t>
      </w:r>
      <w:r w:rsidR="00175DBE">
        <w:rPr>
          <w:rFonts w:ascii="Sylfaen" w:hAnsi="Sylfaen"/>
        </w:rPr>
        <w:t xml:space="preserve">   </w:t>
      </w:r>
      <w:r w:rsidR="00CC4789" w:rsidRPr="00A93316">
        <w:rPr>
          <w:rFonts w:ascii="Sylfaen" w:hAnsi="Sylfaen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7B0071" w:rsidRDefault="00CC4789" w:rsidP="003C1692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3C1692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58EE178A" w14:textId="77777777" w:rsidR="00D50B27" w:rsidRPr="00D50B27" w:rsidRDefault="00CC4789" w:rsidP="003C1692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1C919F2F" w14:textId="77777777" w:rsidR="00822939" w:rsidRPr="005248B1" w:rsidRDefault="00822939" w:rsidP="00822939">
      <w:pPr>
        <w:tabs>
          <w:tab w:val="left" w:pos="426"/>
        </w:tabs>
        <w:spacing w:before="120" w:after="0" w:line="360" w:lineRule="auto"/>
        <w:jc w:val="both"/>
        <w:rPr>
          <w:rFonts w:ascii="Sylfaen" w:hAnsi="Sylfaen"/>
          <w:sz w:val="2"/>
          <w:lang w:val="ka-GE"/>
        </w:rPr>
      </w:pPr>
    </w:p>
    <w:p w14:paraId="404CE362" w14:textId="2112B195" w:rsidR="00D50B27" w:rsidRPr="00822939" w:rsidRDefault="00CC4789" w:rsidP="00A93316">
      <w:pPr>
        <w:pStyle w:val="ListParagraph"/>
        <w:numPr>
          <w:ilvl w:val="2"/>
          <w:numId w:val="5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822939">
        <w:rPr>
          <w:rFonts w:ascii="Sylfaen" w:hAnsi="Sylfaen" w:cs="Sylfaen"/>
          <w:lang w:val="ka-GE"/>
        </w:rPr>
        <w:t>ფასების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წარმოდგენა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დასაშვებია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მხოლოდ</w:t>
      </w:r>
      <w:r w:rsidRPr="00822939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</w:t>
      </w:r>
      <w:r w:rsidR="00F27D00" w:rsidRPr="00822939">
        <w:rPr>
          <w:rFonts w:ascii="Sylfaen" w:hAnsi="Sylfaen"/>
          <w:lang w:val="ka-GE"/>
        </w:rPr>
        <w:t>ით გათვალისწინებულ გადასახადებს.</w:t>
      </w:r>
    </w:p>
    <w:p w14:paraId="582E099F" w14:textId="0C3D919C" w:rsidR="00D50B27" w:rsidRPr="00D44B99" w:rsidRDefault="00CC4789" w:rsidP="00A93316">
      <w:pPr>
        <w:pStyle w:val="ListParagraph"/>
        <w:numPr>
          <w:ilvl w:val="2"/>
          <w:numId w:val="5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D44B99">
        <w:rPr>
          <w:rFonts w:ascii="Sylfaen" w:hAnsi="Sylfaen" w:cs="Sylfaen"/>
          <w:lang w:val="ka-GE"/>
        </w:rPr>
        <w:t>პრეტენდენტის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მიერ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წარმოდგენილი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წინადადება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ძალაში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უნდა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იყოს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</w:t>
      </w:r>
      <w:r w:rsidRPr="00D44B99">
        <w:rPr>
          <w:rFonts w:ascii="Sylfaen" w:hAnsi="Sylfaen"/>
          <w:lang w:val="ka-GE"/>
        </w:rPr>
        <w:t xml:space="preserve">დადებების მიღების თარიღიდან </w:t>
      </w:r>
      <w:r w:rsidR="00D06700">
        <w:rPr>
          <w:rFonts w:ascii="Sylfaen" w:hAnsi="Sylfaen"/>
          <w:lang w:val="ka-GE"/>
        </w:rPr>
        <w:t>45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AcadNusx" w:hAnsi="AcadNusx"/>
          <w:lang w:val="ka-GE"/>
        </w:rPr>
        <w:t>(</w:t>
      </w:r>
      <w:r w:rsidR="00D06700">
        <w:rPr>
          <w:rFonts w:ascii="Sylfaen" w:hAnsi="Sylfaen"/>
          <w:lang w:val="ka-GE"/>
        </w:rPr>
        <w:t>ორმოცდახუთ</w:t>
      </w:r>
      <w:r w:rsidRPr="00D44B99">
        <w:rPr>
          <w:rFonts w:ascii="Sylfaen" w:hAnsi="Sylfaen"/>
          <w:lang w:val="ka-GE"/>
        </w:rPr>
        <w:t>ი</w:t>
      </w:r>
      <w:r w:rsidRPr="00D44B99">
        <w:rPr>
          <w:rFonts w:ascii="AcadNusx" w:hAnsi="AcadNusx"/>
          <w:lang w:val="ka-GE"/>
        </w:rPr>
        <w:t>)</w:t>
      </w:r>
      <w:r w:rsidRPr="00D44B99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6672838F" w14:textId="23E8F960" w:rsidR="00CC4789" w:rsidRPr="004526FA" w:rsidRDefault="00633F4A" w:rsidP="00A93316">
      <w:pPr>
        <w:pStyle w:val="ListParagraph"/>
        <w:numPr>
          <w:ilvl w:val="2"/>
          <w:numId w:val="5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>
        <w:rPr>
          <w:rFonts w:ascii="Sylfaen" w:hAnsi="Sylfaen" w:cs="Sylfaen"/>
          <w:lang w:val="ka-GE"/>
        </w:rPr>
        <w:t>„შემსყიდველი“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უფლებას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იტოვებს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თვითონ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განსაზღვროს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დასრულების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ვადა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შეცვალოს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პირობები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რასაც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დროულად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აცნობებს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მონაწილეებს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ან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შეწყვიტოს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</w:t>
      </w:r>
      <w:r w:rsidR="00CC4789" w:rsidRPr="00D50B27">
        <w:rPr>
          <w:rFonts w:ascii="Sylfaen" w:hAnsi="Sylfaen"/>
          <w:lang w:val="ka-GE"/>
        </w:rPr>
        <w:t>ი მისი მიმდინარეობის ნებმისმიერ ეტაპზე.</w:t>
      </w:r>
    </w:p>
    <w:p w14:paraId="0AE8B1DF" w14:textId="77777777" w:rsidR="004526FA" w:rsidRPr="00282F06" w:rsidRDefault="004526FA" w:rsidP="00282F06">
      <w:p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lang w:val="ka-GE"/>
        </w:rPr>
      </w:pPr>
    </w:p>
    <w:p w14:paraId="522DE442" w14:textId="0ADA510B" w:rsidR="00CC4789" w:rsidRPr="007B0071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lang w:val="ka-GE"/>
        </w:rPr>
        <w:t>„შემსყიდველი“</w:t>
      </w:r>
      <w:r w:rsidR="0003709B">
        <w:rPr>
          <w:rFonts w:ascii="Sylfaen" w:hAnsi="Sylfaen"/>
          <w:lang w:val="ka-GE"/>
        </w:rPr>
        <w:t xml:space="preserve"> </w:t>
      </w:r>
      <w:r w:rsidR="00CC4789" w:rsidRPr="007B0071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38422FC4" w:rsidR="00CC4789" w:rsidRPr="007B0071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/>
          <w:lang w:val="ka-GE"/>
        </w:rPr>
        <w:t>„შემსყიდველი“</w:t>
      </w:r>
      <w:r>
        <w:rPr>
          <w:rFonts w:ascii="Sylfaen" w:hAnsi="Sylfaen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</w:t>
      </w:r>
      <w:r w:rsidR="00CC4789" w:rsidRPr="007B0071">
        <w:rPr>
          <w:rFonts w:ascii="Sylfaen" w:hAnsi="Sylfaen"/>
          <w:lang w:val="ka-GE"/>
        </w:rPr>
        <w:lastRenderedPageBreak/>
        <w:t>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6B53790B" w14:textId="77777777" w:rsidR="005248B1" w:rsidRPr="005248B1" w:rsidRDefault="005248B1" w:rsidP="00CC4789">
      <w:pPr>
        <w:spacing w:after="0" w:line="360" w:lineRule="auto"/>
        <w:ind w:firstLine="426"/>
        <w:jc w:val="both"/>
        <w:rPr>
          <w:rFonts w:ascii="Sylfaen" w:hAnsi="Sylfaen"/>
          <w:b/>
          <w:sz w:val="12"/>
          <w:lang w:val="ka-GE"/>
        </w:rPr>
      </w:pPr>
    </w:p>
    <w:p w14:paraId="4B2F4DB3" w14:textId="77777777" w:rsidR="001F519E" w:rsidRDefault="001F519E" w:rsidP="000A51FF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B160BBC" w14:textId="3AF7B032" w:rsidR="00822939" w:rsidRPr="00822939" w:rsidRDefault="00CC4789" w:rsidP="005248B1">
      <w:pPr>
        <w:spacing w:after="0" w:line="360" w:lineRule="auto"/>
        <w:ind w:firstLine="426"/>
        <w:jc w:val="both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lang w:val="ka-GE"/>
        </w:rPr>
        <w:t xml:space="preserve"> </w:t>
      </w:r>
      <w:r w:rsidR="00E94ED1" w:rsidRPr="00570483">
        <w:rPr>
          <w:rFonts w:ascii="Sylfaen" w:hAnsi="Sylfaen" w:cs="Sylfaen"/>
          <w:b/>
          <w:lang w:val="ka-GE"/>
        </w:rPr>
        <w:t>ინ</w:t>
      </w:r>
      <w:r w:rsidRPr="00570483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Pr="00570483">
        <w:rPr>
          <w:rFonts w:ascii="Sylfaen" w:hAnsi="Sylfaen" w:cs="Sylfaen"/>
          <w:b/>
          <w:lang w:val="ka-GE"/>
        </w:rPr>
        <w:t>ს</w:t>
      </w:r>
    </w:p>
    <w:p w14:paraId="5CB5EBE0" w14:textId="77777777" w:rsidR="00822939" w:rsidRPr="000075CE" w:rsidRDefault="008246F4" w:rsidP="000075CE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0075CE">
        <w:rPr>
          <w:rFonts w:ascii="Sylfaen" w:hAnsi="Sylfaen" w:cs="Sylfaen"/>
          <w:lang w:val="ka-GE"/>
        </w:rPr>
        <w:t>ნებისმიერი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შეკითხვა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ტენდერის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მიმდინარეობის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პროცესში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უნდა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იყოს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წერილობითი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და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გამოყენებულ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უნდა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იქნას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/>
        </w:rPr>
        <w:t>tenders.ge-</w:t>
      </w:r>
      <w:r w:rsidRPr="000075CE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12F396F4" w14:textId="11469B06" w:rsidR="00D44B99" w:rsidRPr="000075CE" w:rsidRDefault="00C86CD0" w:rsidP="000075CE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u w:val="none"/>
          <w:lang w:val="ka-GE"/>
        </w:rPr>
      </w:pPr>
      <w:r w:rsidRPr="000075CE">
        <w:rPr>
          <w:rFonts w:ascii="Sylfaen" w:hAnsi="Sylfaen" w:cs="Sylfaen"/>
          <w:lang w:val="ka-GE"/>
        </w:rPr>
        <w:t>ელექტრონულ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ტენდერში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მონაწილეობის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მისაღებად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კომპანია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უნდა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იყოს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რეგისტრირებული</w:t>
      </w:r>
      <w:r w:rsidRPr="000075CE">
        <w:rPr>
          <w:rFonts w:ascii="Sylfaen" w:hAnsi="Sylfaen"/>
          <w:lang w:val="ka-GE"/>
        </w:rPr>
        <w:t xml:space="preserve"> </w:t>
      </w:r>
      <w:r w:rsidRPr="000075CE">
        <w:rPr>
          <w:rFonts w:ascii="Sylfaen" w:hAnsi="Sylfaen" w:cs="Sylfaen"/>
          <w:lang w:val="ka-GE"/>
        </w:rPr>
        <w:t>ვებ</w:t>
      </w:r>
      <w:r w:rsidRPr="000075CE">
        <w:rPr>
          <w:rFonts w:ascii="Sylfaen" w:hAnsi="Sylfaen"/>
          <w:lang w:val="ka-GE"/>
        </w:rPr>
        <w:t>-</w:t>
      </w:r>
      <w:r w:rsidRPr="000075CE">
        <w:rPr>
          <w:rFonts w:ascii="Sylfaen" w:hAnsi="Sylfaen" w:cs="Sylfaen"/>
          <w:lang w:val="ka-GE"/>
        </w:rPr>
        <w:t>გვერდზე</w:t>
      </w:r>
      <w:r w:rsidRPr="000075CE">
        <w:rPr>
          <w:rFonts w:ascii="Sylfaen" w:hAnsi="Sylfaen"/>
          <w:lang w:val="ka-GE"/>
        </w:rPr>
        <w:t xml:space="preserve"> </w:t>
      </w:r>
      <w:hyperlink r:id="rId9" w:history="1">
        <w:r w:rsidR="007E0304" w:rsidRPr="000075CE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7611AED5" w14:textId="16687CC7" w:rsidR="000075CE" w:rsidRDefault="00971057" w:rsidP="000075CE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D482D">
        <w:rPr>
          <w:rFonts w:ascii="Sylfaen" w:hAnsi="Sylfaen"/>
          <w:lang w:val="ka-GE"/>
        </w:rPr>
        <w:t>11.09.2023</w:t>
      </w:r>
    </w:p>
    <w:p w14:paraId="59F23A87" w14:textId="662265AF" w:rsidR="00971057" w:rsidRPr="00617598" w:rsidRDefault="00617598" w:rsidP="000075CE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lang w:val="ka-GE"/>
        </w:rPr>
      </w:pPr>
      <w:r w:rsidRPr="00617598">
        <w:rPr>
          <w:rFonts w:ascii="Sylfaen" w:hAnsi="Sylfaen"/>
          <w:lang w:val="ka-GE"/>
        </w:rPr>
        <w:t xml:space="preserve">პრეტენდენტის მიერ სატენდერო წინადადება გადმოგზავნილი უნდა იყოს  მითითებულ ელ.ფოსტაზე: </w:t>
      </w:r>
      <w:hyperlink r:id="rId10" w:history="1">
        <w:r w:rsidRPr="00211DAA">
          <w:rPr>
            <w:rStyle w:val="Hyperlink"/>
            <w:rFonts w:ascii="Sylfaen" w:hAnsi="Sylfaen"/>
          </w:rPr>
          <w:t>ndanelia@m2.ge</w:t>
        </w:r>
      </w:hyperlink>
      <w:r>
        <w:rPr>
          <w:rFonts w:ascii="Sylfaen" w:hAnsi="Sylfaen"/>
        </w:rPr>
        <w:t xml:space="preserve"> </w:t>
      </w:r>
      <w:r>
        <w:rPr>
          <w:rFonts w:ascii="Sylfaen" w:hAnsi="Sylfaen"/>
        </w:rPr>
        <w:tab/>
      </w:r>
    </w:p>
    <w:p w14:paraId="1348C87A" w14:textId="213EE0E1" w:rsidR="004526FA" w:rsidRDefault="004526FA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0445D1BD" w14:textId="77777777" w:rsidR="004526FA" w:rsidRDefault="004526FA" w:rsidP="00696A50">
      <w:pPr>
        <w:spacing w:after="0"/>
        <w:jc w:val="both"/>
        <w:rPr>
          <w:rFonts w:ascii="Sylfaen" w:hAnsi="Sylfaen"/>
          <w:lang w:val="ka-GE"/>
        </w:rPr>
      </w:pPr>
    </w:p>
    <w:p w14:paraId="1BB75FD9" w14:textId="401A3747" w:rsidR="004526FA" w:rsidRDefault="004526FA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E41D48">
        <w:rPr>
          <w:rFonts w:ascii="Sylfaen" w:hAnsi="Sylfaen"/>
          <w:b/>
          <w:u w:val="single"/>
          <w:lang w:val="ka-GE"/>
        </w:rPr>
        <w:t>შესყიდვების წარმომადგენელი:</w:t>
      </w:r>
    </w:p>
    <w:p w14:paraId="20A6E538" w14:textId="1BCF35EA" w:rsidR="00300AC7" w:rsidRPr="003B5D63" w:rsidRDefault="003B5D63" w:rsidP="004526FA">
      <w:pPr>
        <w:spacing w:after="0" w:line="360" w:lineRule="auto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ნია დანელია</w:t>
      </w:r>
    </w:p>
    <w:p w14:paraId="4D53D8AB" w14:textId="5E3A89DB" w:rsidR="00300AC7" w:rsidRPr="00BD2423" w:rsidRDefault="001C0980" w:rsidP="004526FA">
      <w:pPr>
        <w:spacing w:after="0" w:line="360" w:lineRule="auto"/>
        <w:jc w:val="both"/>
        <w:rPr>
          <w:rFonts w:ascii="Sylfaen" w:hAnsi="Sylfaen"/>
          <w:bCs/>
          <w:lang w:val="ka-GE"/>
        </w:rPr>
      </w:pPr>
      <w:r w:rsidRPr="00BD2423">
        <w:rPr>
          <w:rFonts w:ascii="Sylfaen" w:hAnsi="Sylfaen"/>
          <w:bCs/>
          <w:lang w:val="ka-GE"/>
        </w:rPr>
        <w:t>591 16 24 24</w:t>
      </w:r>
    </w:p>
    <w:p w14:paraId="1124CC3F" w14:textId="3DB46A03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41D48">
        <w:rPr>
          <w:rFonts w:ascii="Sylfaen" w:hAnsi="Sylfaen"/>
          <w:b/>
          <w:lang w:val="ka-GE"/>
        </w:rPr>
        <w:t xml:space="preserve">გავეცანი </w:t>
      </w:r>
    </w:p>
    <w:p w14:paraId="4BBC53C5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2E67FF7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/მონაწილე კომპანიის უფლებამოსილი პირის ხელმოწერა/</w:t>
      </w:r>
    </w:p>
    <w:p w14:paraId="21FF49EF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6A7AEC15" w14:textId="77777777" w:rsidR="004526FA" w:rsidRPr="007B0071" w:rsidRDefault="004526FA" w:rsidP="00696A50">
      <w:pPr>
        <w:spacing w:after="0"/>
        <w:jc w:val="both"/>
        <w:rPr>
          <w:rFonts w:ascii="Sylfaen" w:hAnsi="Sylfaen" w:cs="Arial"/>
          <w:lang w:val="ka-GE"/>
        </w:rPr>
      </w:pPr>
    </w:p>
    <w:p w14:paraId="1A304A28" w14:textId="01154782" w:rsidR="00024394" w:rsidRPr="00024394" w:rsidRDefault="00024394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bookmarkStart w:id="0" w:name="_Toc454818556"/>
      <w:bookmarkEnd w:id="0"/>
    </w:p>
    <w:sectPr w:rsidR="00024394" w:rsidRPr="00024394" w:rsidSect="005111AB">
      <w:headerReference w:type="default" r:id="rId11"/>
      <w:footerReference w:type="default" r:id="rId12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C2A35" w14:textId="77777777" w:rsidR="00AF730F" w:rsidRDefault="00AF730F" w:rsidP="007902EA">
      <w:pPr>
        <w:spacing w:after="0" w:line="240" w:lineRule="auto"/>
      </w:pPr>
      <w:r>
        <w:separator/>
      </w:r>
    </w:p>
  </w:endnote>
  <w:endnote w:type="continuationSeparator" w:id="0">
    <w:p w14:paraId="44EA5828" w14:textId="77777777" w:rsidR="00AF730F" w:rsidRDefault="00AF730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226B94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3405" w14:textId="77777777" w:rsidR="00AF730F" w:rsidRDefault="00AF730F" w:rsidP="007902EA">
      <w:pPr>
        <w:spacing w:after="0" w:line="240" w:lineRule="auto"/>
      </w:pPr>
      <w:r>
        <w:separator/>
      </w:r>
    </w:p>
  </w:footnote>
  <w:footnote w:type="continuationSeparator" w:id="0">
    <w:p w14:paraId="1CC2EB54" w14:textId="77777777" w:rsidR="00AF730F" w:rsidRDefault="00AF730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E2F1A"/>
    <w:multiLevelType w:val="hybridMultilevel"/>
    <w:tmpl w:val="BF10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41037"/>
    <w:multiLevelType w:val="hybridMultilevel"/>
    <w:tmpl w:val="6B668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17248"/>
    <w:multiLevelType w:val="hybridMultilevel"/>
    <w:tmpl w:val="259A0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90CC8"/>
    <w:multiLevelType w:val="multilevel"/>
    <w:tmpl w:val="F250A99C"/>
    <w:lvl w:ilvl="0">
      <w:start w:val="1"/>
      <w:numFmt w:val="decimal"/>
      <w:lvlText w:val="%1"/>
      <w:lvlJc w:val="left"/>
      <w:pPr>
        <w:ind w:left="600" w:hanging="600"/>
      </w:pPr>
      <w:rPr>
        <w:rFonts w:ascii="Sylfaen" w:eastAsia="Times New Roman" w:hAnsi="Sylfaen" w:cs="Sylfaen" w:hint="default"/>
        <w:sz w:val="22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4" w15:restartNumberingAfterBreak="0">
    <w:nsid w:val="21CF38E3"/>
    <w:multiLevelType w:val="hybridMultilevel"/>
    <w:tmpl w:val="2812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04196"/>
    <w:multiLevelType w:val="hybridMultilevel"/>
    <w:tmpl w:val="BBBE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519"/>
    <w:multiLevelType w:val="multilevel"/>
    <w:tmpl w:val="014AD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42284CF3"/>
    <w:multiLevelType w:val="hybridMultilevel"/>
    <w:tmpl w:val="D8361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24E24"/>
    <w:multiLevelType w:val="hybridMultilevel"/>
    <w:tmpl w:val="EEFA8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B02A6"/>
    <w:multiLevelType w:val="multilevel"/>
    <w:tmpl w:val="87AAF658"/>
    <w:lvl w:ilvl="0">
      <w:start w:val="1"/>
      <w:numFmt w:val="decimal"/>
      <w:lvlText w:val="%1"/>
      <w:lvlJc w:val="left"/>
      <w:pPr>
        <w:ind w:left="444" w:hanging="444"/>
      </w:pPr>
      <w:rPr>
        <w:rFonts w:ascii="Sylfaen" w:eastAsia="Times New Roman" w:hAnsi="Sylfaen" w:cs="Sylfaen" w:hint="default"/>
        <w:sz w:val="22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b/>
        <w:bCs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1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1" w15:restartNumberingAfterBreak="0">
    <w:nsid w:val="74827EAF"/>
    <w:multiLevelType w:val="hybridMultilevel"/>
    <w:tmpl w:val="B3B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788531">
    <w:abstractNumId w:val="10"/>
  </w:num>
  <w:num w:numId="2" w16cid:durableId="945113613">
    <w:abstractNumId w:val="6"/>
  </w:num>
  <w:num w:numId="3" w16cid:durableId="333919175">
    <w:abstractNumId w:val="3"/>
  </w:num>
  <w:num w:numId="4" w16cid:durableId="1573420318">
    <w:abstractNumId w:val="8"/>
  </w:num>
  <w:num w:numId="5" w16cid:durableId="436222725">
    <w:abstractNumId w:val="9"/>
  </w:num>
  <w:num w:numId="6" w16cid:durableId="2140100788">
    <w:abstractNumId w:val="7"/>
  </w:num>
  <w:num w:numId="7" w16cid:durableId="151917641">
    <w:abstractNumId w:val="11"/>
  </w:num>
  <w:num w:numId="8" w16cid:durableId="978611444">
    <w:abstractNumId w:val="12"/>
  </w:num>
  <w:num w:numId="9" w16cid:durableId="16589756">
    <w:abstractNumId w:val="2"/>
  </w:num>
  <w:num w:numId="10" w16cid:durableId="1153638649">
    <w:abstractNumId w:val="5"/>
  </w:num>
  <w:num w:numId="11" w16cid:durableId="1829856582">
    <w:abstractNumId w:val="1"/>
  </w:num>
  <w:num w:numId="12" w16cid:durableId="693699584">
    <w:abstractNumId w:val="4"/>
  </w:num>
  <w:num w:numId="13" w16cid:durableId="11078530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NDU2MDE3MTEGEko6SsGpxcWZ+XkgBUa1ACRwLXwsAAAA"/>
  </w:docVars>
  <w:rsids>
    <w:rsidRoot w:val="006E1729"/>
    <w:rsid w:val="00000015"/>
    <w:rsid w:val="000075CE"/>
    <w:rsid w:val="00011611"/>
    <w:rsid w:val="00014051"/>
    <w:rsid w:val="00015E1B"/>
    <w:rsid w:val="000202A5"/>
    <w:rsid w:val="00023A74"/>
    <w:rsid w:val="00024394"/>
    <w:rsid w:val="00026B30"/>
    <w:rsid w:val="00027D70"/>
    <w:rsid w:val="00031452"/>
    <w:rsid w:val="00031E8F"/>
    <w:rsid w:val="000353F8"/>
    <w:rsid w:val="00036CF5"/>
    <w:rsid w:val="0003709B"/>
    <w:rsid w:val="00043BF8"/>
    <w:rsid w:val="00046082"/>
    <w:rsid w:val="0004786C"/>
    <w:rsid w:val="000513B7"/>
    <w:rsid w:val="00051E54"/>
    <w:rsid w:val="00053EAB"/>
    <w:rsid w:val="0005435C"/>
    <w:rsid w:val="00055E1E"/>
    <w:rsid w:val="00056A31"/>
    <w:rsid w:val="00064AB9"/>
    <w:rsid w:val="000677B2"/>
    <w:rsid w:val="00073AF2"/>
    <w:rsid w:val="000811D6"/>
    <w:rsid w:val="00081D42"/>
    <w:rsid w:val="00085B98"/>
    <w:rsid w:val="00092A77"/>
    <w:rsid w:val="00092E77"/>
    <w:rsid w:val="00095224"/>
    <w:rsid w:val="000954B2"/>
    <w:rsid w:val="000974B9"/>
    <w:rsid w:val="000A0D72"/>
    <w:rsid w:val="000A51FF"/>
    <w:rsid w:val="000A6D48"/>
    <w:rsid w:val="000B1C85"/>
    <w:rsid w:val="000B4C5E"/>
    <w:rsid w:val="000B4DEE"/>
    <w:rsid w:val="000B5D0F"/>
    <w:rsid w:val="000C130E"/>
    <w:rsid w:val="000C3223"/>
    <w:rsid w:val="000D5BB4"/>
    <w:rsid w:val="000D68A2"/>
    <w:rsid w:val="000E5617"/>
    <w:rsid w:val="000F025A"/>
    <w:rsid w:val="000F03A0"/>
    <w:rsid w:val="000F3872"/>
    <w:rsid w:val="000F4D71"/>
    <w:rsid w:val="000F63C5"/>
    <w:rsid w:val="001044AF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B75"/>
    <w:rsid w:val="00136124"/>
    <w:rsid w:val="00137719"/>
    <w:rsid w:val="00142116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3DC0"/>
    <w:rsid w:val="00175DBE"/>
    <w:rsid w:val="0017792E"/>
    <w:rsid w:val="00185431"/>
    <w:rsid w:val="00185C9D"/>
    <w:rsid w:val="00187923"/>
    <w:rsid w:val="00194044"/>
    <w:rsid w:val="001A47AF"/>
    <w:rsid w:val="001B055A"/>
    <w:rsid w:val="001B0951"/>
    <w:rsid w:val="001B0D00"/>
    <w:rsid w:val="001B2295"/>
    <w:rsid w:val="001B6BD5"/>
    <w:rsid w:val="001B740A"/>
    <w:rsid w:val="001B75E0"/>
    <w:rsid w:val="001B7903"/>
    <w:rsid w:val="001B7EC1"/>
    <w:rsid w:val="001C0980"/>
    <w:rsid w:val="001C112D"/>
    <w:rsid w:val="001C2BF2"/>
    <w:rsid w:val="001C7577"/>
    <w:rsid w:val="001D3B12"/>
    <w:rsid w:val="001D63C9"/>
    <w:rsid w:val="001E0606"/>
    <w:rsid w:val="001F1104"/>
    <w:rsid w:val="001F519E"/>
    <w:rsid w:val="001F6753"/>
    <w:rsid w:val="00202451"/>
    <w:rsid w:val="002056E8"/>
    <w:rsid w:val="00207B93"/>
    <w:rsid w:val="00207CEA"/>
    <w:rsid w:val="00210910"/>
    <w:rsid w:val="0021119E"/>
    <w:rsid w:val="00214747"/>
    <w:rsid w:val="0021503D"/>
    <w:rsid w:val="00215157"/>
    <w:rsid w:val="00216B88"/>
    <w:rsid w:val="0022155A"/>
    <w:rsid w:val="002319CA"/>
    <w:rsid w:val="00237416"/>
    <w:rsid w:val="00241768"/>
    <w:rsid w:val="002422D6"/>
    <w:rsid w:val="002468A9"/>
    <w:rsid w:val="00246D8A"/>
    <w:rsid w:val="002476D5"/>
    <w:rsid w:val="00255EB0"/>
    <w:rsid w:val="0025658B"/>
    <w:rsid w:val="002568CE"/>
    <w:rsid w:val="00257F36"/>
    <w:rsid w:val="002629F2"/>
    <w:rsid w:val="00266CA0"/>
    <w:rsid w:val="00270BF2"/>
    <w:rsid w:val="00270EF9"/>
    <w:rsid w:val="00275958"/>
    <w:rsid w:val="00275997"/>
    <w:rsid w:val="00275B97"/>
    <w:rsid w:val="00276F7A"/>
    <w:rsid w:val="002778A0"/>
    <w:rsid w:val="00277B37"/>
    <w:rsid w:val="00282F06"/>
    <w:rsid w:val="00286127"/>
    <w:rsid w:val="0029272A"/>
    <w:rsid w:val="002A0CB0"/>
    <w:rsid w:val="002A33F8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E0E5E"/>
    <w:rsid w:val="002E7DBC"/>
    <w:rsid w:val="00300AC7"/>
    <w:rsid w:val="00300E22"/>
    <w:rsid w:val="003011B3"/>
    <w:rsid w:val="00302948"/>
    <w:rsid w:val="00303697"/>
    <w:rsid w:val="00316C88"/>
    <w:rsid w:val="00320435"/>
    <w:rsid w:val="00320878"/>
    <w:rsid w:val="003233D9"/>
    <w:rsid w:val="0032652A"/>
    <w:rsid w:val="00330641"/>
    <w:rsid w:val="0033101C"/>
    <w:rsid w:val="003321C3"/>
    <w:rsid w:val="0033397E"/>
    <w:rsid w:val="00340CC3"/>
    <w:rsid w:val="00344B1B"/>
    <w:rsid w:val="00351ABA"/>
    <w:rsid w:val="00352B31"/>
    <w:rsid w:val="00353E4C"/>
    <w:rsid w:val="00355203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0F08"/>
    <w:rsid w:val="003A1901"/>
    <w:rsid w:val="003A4DAA"/>
    <w:rsid w:val="003A5D91"/>
    <w:rsid w:val="003B460D"/>
    <w:rsid w:val="003B5A5E"/>
    <w:rsid w:val="003B5D63"/>
    <w:rsid w:val="003C1692"/>
    <w:rsid w:val="003C568B"/>
    <w:rsid w:val="003C66BD"/>
    <w:rsid w:val="003C6F22"/>
    <w:rsid w:val="003D6473"/>
    <w:rsid w:val="003E15FA"/>
    <w:rsid w:val="003E3A7C"/>
    <w:rsid w:val="003F370C"/>
    <w:rsid w:val="003F5521"/>
    <w:rsid w:val="003F699A"/>
    <w:rsid w:val="00410EC6"/>
    <w:rsid w:val="0041258C"/>
    <w:rsid w:val="004139FF"/>
    <w:rsid w:val="00415686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807C9"/>
    <w:rsid w:val="00483B17"/>
    <w:rsid w:val="0048659C"/>
    <w:rsid w:val="004926AD"/>
    <w:rsid w:val="00497393"/>
    <w:rsid w:val="00497E75"/>
    <w:rsid w:val="004A34BA"/>
    <w:rsid w:val="004A3BD8"/>
    <w:rsid w:val="004A66FB"/>
    <w:rsid w:val="004A7C56"/>
    <w:rsid w:val="004B09C9"/>
    <w:rsid w:val="004B2C73"/>
    <w:rsid w:val="004C1E0D"/>
    <w:rsid w:val="004C3ECC"/>
    <w:rsid w:val="004D3679"/>
    <w:rsid w:val="004D3D1C"/>
    <w:rsid w:val="004D747F"/>
    <w:rsid w:val="004E36F2"/>
    <w:rsid w:val="004E7665"/>
    <w:rsid w:val="004F1E8C"/>
    <w:rsid w:val="005111AB"/>
    <w:rsid w:val="005248B1"/>
    <w:rsid w:val="0052656B"/>
    <w:rsid w:val="00533234"/>
    <w:rsid w:val="00540038"/>
    <w:rsid w:val="00544856"/>
    <w:rsid w:val="00551ACF"/>
    <w:rsid w:val="005553C3"/>
    <w:rsid w:val="00566C07"/>
    <w:rsid w:val="005679EB"/>
    <w:rsid w:val="00567ACA"/>
    <w:rsid w:val="00570483"/>
    <w:rsid w:val="0057474B"/>
    <w:rsid w:val="00575D3E"/>
    <w:rsid w:val="00577178"/>
    <w:rsid w:val="00580531"/>
    <w:rsid w:val="005832A4"/>
    <w:rsid w:val="00583B48"/>
    <w:rsid w:val="00586056"/>
    <w:rsid w:val="00586C84"/>
    <w:rsid w:val="00591AFD"/>
    <w:rsid w:val="00595E4B"/>
    <w:rsid w:val="005A0827"/>
    <w:rsid w:val="005A798F"/>
    <w:rsid w:val="005B065E"/>
    <w:rsid w:val="005C14A4"/>
    <w:rsid w:val="005C490D"/>
    <w:rsid w:val="005C4F1B"/>
    <w:rsid w:val="005D3B83"/>
    <w:rsid w:val="005E05B1"/>
    <w:rsid w:val="005E130F"/>
    <w:rsid w:val="005E1A27"/>
    <w:rsid w:val="005E5155"/>
    <w:rsid w:val="005F2C3A"/>
    <w:rsid w:val="005F3357"/>
    <w:rsid w:val="005F7E2F"/>
    <w:rsid w:val="006005A1"/>
    <w:rsid w:val="00610FC8"/>
    <w:rsid w:val="00615BD2"/>
    <w:rsid w:val="00617598"/>
    <w:rsid w:val="0061788D"/>
    <w:rsid w:val="006276AE"/>
    <w:rsid w:val="00632910"/>
    <w:rsid w:val="00633210"/>
    <w:rsid w:val="00633F4A"/>
    <w:rsid w:val="00634B58"/>
    <w:rsid w:val="006352D2"/>
    <w:rsid w:val="0064065D"/>
    <w:rsid w:val="0064425B"/>
    <w:rsid w:val="006447A4"/>
    <w:rsid w:val="00650990"/>
    <w:rsid w:val="006564F1"/>
    <w:rsid w:val="00661B3E"/>
    <w:rsid w:val="00663033"/>
    <w:rsid w:val="00665219"/>
    <w:rsid w:val="00665C42"/>
    <w:rsid w:val="00665E60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6A50"/>
    <w:rsid w:val="006A0DDD"/>
    <w:rsid w:val="006A256D"/>
    <w:rsid w:val="006A3D31"/>
    <w:rsid w:val="006A6EC5"/>
    <w:rsid w:val="006A7B28"/>
    <w:rsid w:val="006B5773"/>
    <w:rsid w:val="006C1436"/>
    <w:rsid w:val="006C7D3F"/>
    <w:rsid w:val="006C7E00"/>
    <w:rsid w:val="006D054A"/>
    <w:rsid w:val="006E10C9"/>
    <w:rsid w:val="006E119F"/>
    <w:rsid w:val="006E1729"/>
    <w:rsid w:val="006E4490"/>
    <w:rsid w:val="006F056F"/>
    <w:rsid w:val="006F25BD"/>
    <w:rsid w:val="006F2EC3"/>
    <w:rsid w:val="006F3C44"/>
    <w:rsid w:val="006F6025"/>
    <w:rsid w:val="006F7D8B"/>
    <w:rsid w:val="0070615D"/>
    <w:rsid w:val="0071070E"/>
    <w:rsid w:val="00711C86"/>
    <w:rsid w:val="00712DC2"/>
    <w:rsid w:val="00712E16"/>
    <w:rsid w:val="00713EFC"/>
    <w:rsid w:val="007146D2"/>
    <w:rsid w:val="007151B6"/>
    <w:rsid w:val="00715A5D"/>
    <w:rsid w:val="00717D5F"/>
    <w:rsid w:val="0072165E"/>
    <w:rsid w:val="00724BAF"/>
    <w:rsid w:val="007309AA"/>
    <w:rsid w:val="00734570"/>
    <w:rsid w:val="00735828"/>
    <w:rsid w:val="00744CA2"/>
    <w:rsid w:val="0074587A"/>
    <w:rsid w:val="00747166"/>
    <w:rsid w:val="00755D36"/>
    <w:rsid w:val="0076409D"/>
    <w:rsid w:val="0076464B"/>
    <w:rsid w:val="00764A65"/>
    <w:rsid w:val="007715BA"/>
    <w:rsid w:val="00772078"/>
    <w:rsid w:val="007775C2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4C58"/>
    <w:rsid w:val="007B7D53"/>
    <w:rsid w:val="007C482E"/>
    <w:rsid w:val="007C4A22"/>
    <w:rsid w:val="007C4D48"/>
    <w:rsid w:val="007C68B5"/>
    <w:rsid w:val="007D0C6C"/>
    <w:rsid w:val="007D3F97"/>
    <w:rsid w:val="007D73CE"/>
    <w:rsid w:val="007E0304"/>
    <w:rsid w:val="007E1E28"/>
    <w:rsid w:val="007E2772"/>
    <w:rsid w:val="007F0FF4"/>
    <w:rsid w:val="007F1D40"/>
    <w:rsid w:val="007F3AA0"/>
    <w:rsid w:val="007F4646"/>
    <w:rsid w:val="007F4EF2"/>
    <w:rsid w:val="007F4F2B"/>
    <w:rsid w:val="007F7ADB"/>
    <w:rsid w:val="0081184B"/>
    <w:rsid w:val="0081634F"/>
    <w:rsid w:val="00822939"/>
    <w:rsid w:val="008246F4"/>
    <w:rsid w:val="00824EDA"/>
    <w:rsid w:val="00833770"/>
    <w:rsid w:val="0083614B"/>
    <w:rsid w:val="008374C0"/>
    <w:rsid w:val="008401B6"/>
    <w:rsid w:val="00841C2A"/>
    <w:rsid w:val="008421EC"/>
    <w:rsid w:val="008473E6"/>
    <w:rsid w:val="00850058"/>
    <w:rsid w:val="008647CD"/>
    <w:rsid w:val="00867825"/>
    <w:rsid w:val="00874018"/>
    <w:rsid w:val="008751D7"/>
    <w:rsid w:val="00875254"/>
    <w:rsid w:val="00876698"/>
    <w:rsid w:val="00876B2D"/>
    <w:rsid w:val="00876B9D"/>
    <w:rsid w:val="0088287D"/>
    <w:rsid w:val="008834AE"/>
    <w:rsid w:val="00883C89"/>
    <w:rsid w:val="00887BA6"/>
    <w:rsid w:val="00890026"/>
    <w:rsid w:val="00891245"/>
    <w:rsid w:val="008918CD"/>
    <w:rsid w:val="00894C67"/>
    <w:rsid w:val="00896274"/>
    <w:rsid w:val="008978B9"/>
    <w:rsid w:val="008A3D36"/>
    <w:rsid w:val="008A5094"/>
    <w:rsid w:val="008A673F"/>
    <w:rsid w:val="008B04EA"/>
    <w:rsid w:val="008B67F1"/>
    <w:rsid w:val="008C04FA"/>
    <w:rsid w:val="008C0A74"/>
    <w:rsid w:val="008C35CC"/>
    <w:rsid w:val="008D04C5"/>
    <w:rsid w:val="008D1DDE"/>
    <w:rsid w:val="008D3970"/>
    <w:rsid w:val="008D3CB4"/>
    <w:rsid w:val="008E16DA"/>
    <w:rsid w:val="008E33F2"/>
    <w:rsid w:val="008E3D20"/>
    <w:rsid w:val="008E3E42"/>
    <w:rsid w:val="008E55E0"/>
    <w:rsid w:val="008F419D"/>
    <w:rsid w:val="008F44A9"/>
    <w:rsid w:val="008F4A57"/>
    <w:rsid w:val="008F5861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31E1"/>
    <w:rsid w:val="00925DC2"/>
    <w:rsid w:val="009261B9"/>
    <w:rsid w:val="00931A9A"/>
    <w:rsid w:val="00937B0D"/>
    <w:rsid w:val="00940D2A"/>
    <w:rsid w:val="00950D10"/>
    <w:rsid w:val="00954423"/>
    <w:rsid w:val="00954527"/>
    <w:rsid w:val="009567A7"/>
    <w:rsid w:val="00957E8C"/>
    <w:rsid w:val="009621F5"/>
    <w:rsid w:val="009634B1"/>
    <w:rsid w:val="00971057"/>
    <w:rsid w:val="009743D0"/>
    <w:rsid w:val="009804B1"/>
    <w:rsid w:val="009815C7"/>
    <w:rsid w:val="00981AF8"/>
    <w:rsid w:val="00985307"/>
    <w:rsid w:val="00987FB0"/>
    <w:rsid w:val="0099130F"/>
    <w:rsid w:val="0099337D"/>
    <w:rsid w:val="00993D47"/>
    <w:rsid w:val="0099429F"/>
    <w:rsid w:val="00997CB4"/>
    <w:rsid w:val="009A2F37"/>
    <w:rsid w:val="009A6460"/>
    <w:rsid w:val="009A7535"/>
    <w:rsid w:val="009B6AD6"/>
    <w:rsid w:val="009B7165"/>
    <w:rsid w:val="009C51A6"/>
    <w:rsid w:val="009C5EE2"/>
    <w:rsid w:val="009C7B5B"/>
    <w:rsid w:val="009D07D1"/>
    <w:rsid w:val="009D482D"/>
    <w:rsid w:val="009D5E96"/>
    <w:rsid w:val="009D6E01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101A"/>
    <w:rsid w:val="00A413C3"/>
    <w:rsid w:val="00A46D11"/>
    <w:rsid w:val="00A477B4"/>
    <w:rsid w:val="00A478F8"/>
    <w:rsid w:val="00A502F4"/>
    <w:rsid w:val="00A50438"/>
    <w:rsid w:val="00A53CF0"/>
    <w:rsid w:val="00A55463"/>
    <w:rsid w:val="00A5597B"/>
    <w:rsid w:val="00A5620B"/>
    <w:rsid w:val="00A5677C"/>
    <w:rsid w:val="00A56EFE"/>
    <w:rsid w:val="00A61028"/>
    <w:rsid w:val="00A62AC7"/>
    <w:rsid w:val="00A63C87"/>
    <w:rsid w:val="00A64E45"/>
    <w:rsid w:val="00A74B75"/>
    <w:rsid w:val="00A804C4"/>
    <w:rsid w:val="00A847D4"/>
    <w:rsid w:val="00A93316"/>
    <w:rsid w:val="00A935AC"/>
    <w:rsid w:val="00A96330"/>
    <w:rsid w:val="00AA1B7B"/>
    <w:rsid w:val="00AA4617"/>
    <w:rsid w:val="00AA511B"/>
    <w:rsid w:val="00AA6A7B"/>
    <w:rsid w:val="00AB276F"/>
    <w:rsid w:val="00AB72EE"/>
    <w:rsid w:val="00AC12D2"/>
    <w:rsid w:val="00AC32F5"/>
    <w:rsid w:val="00AC494C"/>
    <w:rsid w:val="00AE293B"/>
    <w:rsid w:val="00AE4033"/>
    <w:rsid w:val="00AE6EE6"/>
    <w:rsid w:val="00AE77E5"/>
    <w:rsid w:val="00AE7884"/>
    <w:rsid w:val="00AF536E"/>
    <w:rsid w:val="00AF56A2"/>
    <w:rsid w:val="00AF6D9B"/>
    <w:rsid w:val="00AF730F"/>
    <w:rsid w:val="00AF7DC3"/>
    <w:rsid w:val="00B049C5"/>
    <w:rsid w:val="00B04BAA"/>
    <w:rsid w:val="00B0672B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689"/>
    <w:rsid w:val="00B44563"/>
    <w:rsid w:val="00B47896"/>
    <w:rsid w:val="00B47D4C"/>
    <w:rsid w:val="00B501A3"/>
    <w:rsid w:val="00B511D7"/>
    <w:rsid w:val="00B5249E"/>
    <w:rsid w:val="00B5452A"/>
    <w:rsid w:val="00B616CF"/>
    <w:rsid w:val="00B70BAB"/>
    <w:rsid w:val="00B71EF5"/>
    <w:rsid w:val="00B806AE"/>
    <w:rsid w:val="00B82AD4"/>
    <w:rsid w:val="00B830F8"/>
    <w:rsid w:val="00B84106"/>
    <w:rsid w:val="00B868E9"/>
    <w:rsid w:val="00B92B05"/>
    <w:rsid w:val="00B93254"/>
    <w:rsid w:val="00B942E0"/>
    <w:rsid w:val="00B95A6F"/>
    <w:rsid w:val="00B97F4F"/>
    <w:rsid w:val="00BB0F01"/>
    <w:rsid w:val="00BB10E9"/>
    <w:rsid w:val="00BC364F"/>
    <w:rsid w:val="00BD2423"/>
    <w:rsid w:val="00BE0965"/>
    <w:rsid w:val="00BE187B"/>
    <w:rsid w:val="00BE1A34"/>
    <w:rsid w:val="00BE3060"/>
    <w:rsid w:val="00BE4678"/>
    <w:rsid w:val="00BF0EB6"/>
    <w:rsid w:val="00BF5EFE"/>
    <w:rsid w:val="00C01CD2"/>
    <w:rsid w:val="00C021B6"/>
    <w:rsid w:val="00C04F30"/>
    <w:rsid w:val="00C06F22"/>
    <w:rsid w:val="00C12270"/>
    <w:rsid w:val="00C14986"/>
    <w:rsid w:val="00C14D7A"/>
    <w:rsid w:val="00C15D04"/>
    <w:rsid w:val="00C21B8B"/>
    <w:rsid w:val="00C32F5D"/>
    <w:rsid w:val="00C33D82"/>
    <w:rsid w:val="00C36234"/>
    <w:rsid w:val="00C406C8"/>
    <w:rsid w:val="00C40C8C"/>
    <w:rsid w:val="00C41C03"/>
    <w:rsid w:val="00C54A30"/>
    <w:rsid w:val="00C55BCF"/>
    <w:rsid w:val="00C57CEA"/>
    <w:rsid w:val="00C62C24"/>
    <w:rsid w:val="00C67999"/>
    <w:rsid w:val="00C73981"/>
    <w:rsid w:val="00C761CC"/>
    <w:rsid w:val="00C76391"/>
    <w:rsid w:val="00C83280"/>
    <w:rsid w:val="00C83494"/>
    <w:rsid w:val="00C86CD0"/>
    <w:rsid w:val="00C91AFC"/>
    <w:rsid w:val="00C9205D"/>
    <w:rsid w:val="00CA1443"/>
    <w:rsid w:val="00CA4A83"/>
    <w:rsid w:val="00CA54EE"/>
    <w:rsid w:val="00CB2B75"/>
    <w:rsid w:val="00CB6014"/>
    <w:rsid w:val="00CB730B"/>
    <w:rsid w:val="00CB736E"/>
    <w:rsid w:val="00CC3C0A"/>
    <w:rsid w:val="00CC4789"/>
    <w:rsid w:val="00CC47D6"/>
    <w:rsid w:val="00CC6D76"/>
    <w:rsid w:val="00CD295B"/>
    <w:rsid w:val="00CD3EA4"/>
    <w:rsid w:val="00CD7F43"/>
    <w:rsid w:val="00CE1D05"/>
    <w:rsid w:val="00CE1D66"/>
    <w:rsid w:val="00CE2754"/>
    <w:rsid w:val="00CE454E"/>
    <w:rsid w:val="00CE56EA"/>
    <w:rsid w:val="00CE5BD3"/>
    <w:rsid w:val="00CE69DB"/>
    <w:rsid w:val="00CE7176"/>
    <w:rsid w:val="00CF1EF9"/>
    <w:rsid w:val="00CF2D76"/>
    <w:rsid w:val="00CF4119"/>
    <w:rsid w:val="00CF45D3"/>
    <w:rsid w:val="00CF4A83"/>
    <w:rsid w:val="00CF4F77"/>
    <w:rsid w:val="00CF7A57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45EEF"/>
    <w:rsid w:val="00D50B27"/>
    <w:rsid w:val="00D50EA3"/>
    <w:rsid w:val="00D513C2"/>
    <w:rsid w:val="00D51D10"/>
    <w:rsid w:val="00D527CB"/>
    <w:rsid w:val="00D557E5"/>
    <w:rsid w:val="00D55C6F"/>
    <w:rsid w:val="00D57017"/>
    <w:rsid w:val="00D624C5"/>
    <w:rsid w:val="00D663A7"/>
    <w:rsid w:val="00D71CB0"/>
    <w:rsid w:val="00D803E8"/>
    <w:rsid w:val="00D80CDB"/>
    <w:rsid w:val="00D8245F"/>
    <w:rsid w:val="00D86446"/>
    <w:rsid w:val="00D86F8A"/>
    <w:rsid w:val="00D959AB"/>
    <w:rsid w:val="00D95A0F"/>
    <w:rsid w:val="00D96566"/>
    <w:rsid w:val="00DA4009"/>
    <w:rsid w:val="00DA5376"/>
    <w:rsid w:val="00DB3412"/>
    <w:rsid w:val="00DB4255"/>
    <w:rsid w:val="00DB4B6C"/>
    <w:rsid w:val="00DB4D6B"/>
    <w:rsid w:val="00DB546B"/>
    <w:rsid w:val="00DB5C8D"/>
    <w:rsid w:val="00DB77E8"/>
    <w:rsid w:val="00DC2AA1"/>
    <w:rsid w:val="00DC40AF"/>
    <w:rsid w:val="00DC4440"/>
    <w:rsid w:val="00DC6664"/>
    <w:rsid w:val="00DD1F94"/>
    <w:rsid w:val="00DD315B"/>
    <w:rsid w:val="00DE5016"/>
    <w:rsid w:val="00DF0E2A"/>
    <w:rsid w:val="00DF3484"/>
    <w:rsid w:val="00DF5F26"/>
    <w:rsid w:val="00E00D0C"/>
    <w:rsid w:val="00E01063"/>
    <w:rsid w:val="00E07AEE"/>
    <w:rsid w:val="00E10AC3"/>
    <w:rsid w:val="00E123C2"/>
    <w:rsid w:val="00E14853"/>
    <w:rsid w:val="00E1617D"/>
    <w:rsid w:val="00E2134C"/>
    <w:rsid w:val="00E25269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248F"/>
    <w:rsid w:val="00E65074"/>
    <w:rsid w:val="00E6523B"/>
    <w:rsid w:val="00E66A3D"/>
    <w:rsid w:val="00E67674"/>
    <w:rsid w:val="00E751A2"/>
    <w:rsid w:val="00E76057"/>
    <w:rsid w:val="00E80A3A"/>
    <w:rsid w:val="00E8201E"/>
    <w:rsid w:val="00E84C46"/>
    <w:rsid w:val="00E8598F"/>
    <w:rsid w:val="00E905AF"/>
    <w:rsid w:val="00E94223"/>
    <w:rsid w:val="00E94ED1"/>
    <w:rsid w:val="00E95292"/>
    <w:rsid w:val="00EA22AE"/>
    <w:rsid w:val="00EA344B"/>
    <w:rsid w:val="00EB217E"/>
    <w:rsid w:val="00EC2046"/>
    <w:rsid w:val="00EC715F"/>
    <w:rsid w:val="00ED55AB"/>
    <w:rsid w:val="00EE0A2D"/>
    <w:rsid w:val="00EE13E4"/>
    <w:rsid w:val="00EE373D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A61"/>
    <w:rsid w:val="00F22E5C"/>
    <w:rsid w:val="00F27A96"/>
    <w:rsid w:val="00F27D00"/>
    <w:rsid w:val="00F32196"/>
    <w:rsid w:val="00F34574"/>
    <w:rsid w:val="00F3662E"/>
    <w:rsid w:val="00F36783"/>
    <w:rsid w:val="00F40803"/>
    <w:rsid w:val="00F46AB9"/>
    <w:rsid w:val="00F47570"/>
    <w:rsid w:val="00F54DA6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211D"/>
    <w:rsid w:val="00FA41A9"/>
    <w:rsid w:val="00FA55F2"/>
    <w:rsid w:val="00FB16F9"/>
    <w:rsid w:val="00FB230D"/>
    <w:rsid w:val="00FC0E26"/>
    <w:rsid w:val="00FC3141"/>
    <w:rsid w:val="00FC6D74"/>
    <w:rsid w:val="00FC73FD"/>
    <w:rsid w:val="00FD0815"/>
    <w:rsid w:val="00FD0DCD"/>
    <w:rsid w:val="00FD0E8D"/>
    <w:rsid w:val="00FD1276"/>
    <w:rsid w:val="00FD1F8E"/>
    <w:rsid w:val="00FD35B5"/>
    <w:rsid w:val="00FD3C95"/>
    <w:rsid w:val="00FD4288"/>
    <w:rsid w:val="00FD5978"/>
    <w:rsid w:val="00FE3548"/>
    <w:rsid w:val="00FE377E"/>
    <w:rsid w:val="00FE426F"/>
    <w:rsid w:val="00FE6CD8"/>
    <w:rsid w:val="00FF1083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UnresolvedMention">
    <w:name w:val="Unresolved Mention"/>
    <w:basedOn w:val="DefaultParagraphFont"/>
    <w:uiPriority w:val="99"/>
    <w:semiHidden/>
    <w:unhideWhenUsed/>
    <w:rsid w:val="00617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danelia@m2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46DA-C9CB-4653-81DF-8A1A7FB2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443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Nia Danelia</cp:lastModifiedBy>
  <cp:revision>14</cp:revision>
  <cp:lastPrinted>2015-07-27T06:36:00Z</cp:lastPrinted>
  <dcterms:created xsi:type="dcterms:W3CDTF">2023-08-24T10:10:00Z</dcterms:created>
  <dcterms:modified xsi:type="dcterms:W3CDTF">2023-08-31T08:48:00Z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2022-04-05T10:02:03Z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c705c923-e8a7-4ed9-a623-c41b0915f936</vt:lpwstr>
  </property>
  <property fmtid="{D5CDD505-2E9C-101B-9397-08002B2CF9AE}" pid="8" name="MSIP_Label_80734c74-3ec3-4e8f-91d9-a915579f742b_ContentBits">
    <vt:lpwstr>0</vt:lpwstr>
  </property>
</Properties>
</file>