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C3AFC28">
            <wp:extent cx="2946141" cy="20828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7" cy="2085823"/>
                    </a:xfrm>
                    <a:prstGeom prst="rect">
                      <a:avLst/>
                    </a:prstGeom>
                  </pic:spPr>
                </pic:pic>
              </a:graphicData>
            </a:graphic>
          </wp:inline>
        </w:drawing>
      </w:r>
    </w:p>
    <w:p w14:paraId="2192C57C" w14:textId="0DD0FB6E" w:rsidR="009815C7" w:rsidRPr="00E37C5C" w:rsidRDefault="008767C9" w:rsidP="00A4479F">
      <w:pPr>
        <w:spacing w:after="0" w:line="240" w:lineRule="auto"/>
        <w:ind w:left="1440"/>
        <w:rPr>
          <w:rFonts w:ascii="Sylfaen" w:hAnsi="Sylfaen" w:cs="Sylfaen"/>
          <w:b/>
        </w:rPr>
      </w:pPr>
      <w:r>
        <w:rPr>
          <w:noProof/>
        </w:rPr>
        <w:t xml:space="preserve">                      </w:t>
      </w:r>
    </w:p>
    <w:p w14:paraId="701FB870" w14:textId="2C03E70E" w:rsidR="009815C7" w:rsidRPr="00E37C5C" w:rsidRDefault="009815C7" w:rsidP="002372DD">
      <w:pPr>
        <w:spacing w:after="0" w:line="240" w:lineRule="auto"/>
        <w:jc w:val="center"/>
        <w:rPr>
          <w:rFonts w:ascii="Sylfaen" w:hAnsi="Sylfaen" w:cs="Sylfaen"/>
          <w:b/>
        </w:rPr>
      </w:pP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7691372D" w14:textId="417FA39F" w:rsidR="00A4479F" w:rsidRPr="003B5775" w:rsidRDefault="00174120" w:rsidP="00A4479F">
      <w:pPr>
        <w:jc w:val="center"/>
        <w:rPr>
          <w:rFonts w:ascii="Sylfaen" w:hAnsi="Sylfaen"/>
          <w:b/>
          <w:lang w:val="ka-GE"/>
        </w:rPr>
      </w:pPr>
      <w:r>
        <w:rPr>
          <w:rFonts w:ascii="Sylfaen" w:hAnsi="Sylfaen"/>
          <w:b/>
          <w:lang w:val="ka-GE"/>
        </w:rPr>
        <w:t xml:space="preserve">აირანალიზატორისა და შესაბამისი დასაკლიბრებელი მოწყობილობის </w:t>
      </w:r>
    </w:p>
    <w:p w14:paraId="3BFEAD1D" w14:textId="2EC6C138" w:rsidR="00A4479F" w:rsidRDefault="00A4479F" w:rsidP="00A4479F">
      <w:pPr>
        <w:jc w:val="center"/>
        <w:rPr>
          <w:rFonts w:ascii="Sylfaen" w:hAnsi="Sylfaen"/>
          <w:b/>
          <w:lang w:val="ka-GE"/>
        </w:rPr>
      </w:pPr>
      <w:r w:rsidRPr="003B5775">
        <w:rPr>
          <w:rFonts w:ascii="Sylfaen" w:hAnsi="Sylfaen"/>
          <w:b/>
          <w:lang w:val="ka-GE"/>
        </w:rPr>
        <w:t>შესყიდვა</w:t>
      </w:r>
      <w:r>
        <w:rPr>
          <w:rFonts w:ascii="Sylfaen" w:hAnsi="Sylfaen"/>
          <w:b/>
          <w:lang w:val="ka-GE"/>
        </w:rPr>
        <w:t xml:space="preserve">სთან დაკავშირებით </w:t>
      </w: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43A13ADF" w:rsidR="00FD0DCD" w:rsidRDefault="00FD0DCD" w:rsidP="00665C42">
      <w:pPr>
        <w:spacing w:after="0" w:line="360" w:lineRule="auto"/>
        <w:jc w:val="center"/>
        <w:rPr>
          <w:rFonts w:ascii="AcadNusx" w:hAnsi="AcadNusx"/>
          <w:b/>
        </w:rPr>
      </w:pPr>
    </w:p>
    <w:p w14:paraId="1B5C50DC" w14:textId="5D632D7B" w:rsidR="00FE6C2F" w:rsidRDefault="00FE6C2F" w:rsidP="00665C42">
      <w:pPr>
        <w:spacing w:after="0" w:line="360" w:lineRule="auto"/>
        <w:jc w:val="center"/>
        <w:rPr>
          <w:rFonts w:ascii="AcadNusx" w:hAnsi="AcadNusx"/>
          <w:b/>
        </w:rPr>
      </w:pPr>
    </w:p>
    <w:p w14:paraId="40D4A605" w14:textId="19E64EC9" w:rsidR="00FE6C2F" w:rsidRDefault="00FE6C2F" w:rsidP="00665C42">
      <w:pPr>
        <w:spacing w:after="0" w:line="360" w:lineRule="auto"/>
        <w:jc w:val="center"/>
        <w:rPr>
          <w:rFonts w:ascii="AcadNusx" w:hAnsi="AcadNusx"/>
          <w:b/>
        </w:rPr>
      </w:pPr>
    </w:p>
    <w:p w14:paraId="33694592" w14:textId="1B83E506" w:rsidR="00FE6C2F" w:rsidRDefault="00FE6C2F" w:rsidP="00665C42">
      <w:pPr>
        <w:spacing w:after="0" w:line="360" w:lineRule="auto"/>
        <w:jc w:val="center"/>
        <w:rPr>
          <w:rFonts w:ascii="AcadNusx" w:hAnsi="AcadNusx"/>
          <w:b/>
        </w:rPr>
      </w:pPr>
    </w:p>
    <w:p w14:paraId="2DF5DD9D" w14:textId="63219632" w:rsidR="00FE6C2F" w:rsidRDefault="00FE6C2F" w:rsidP="00665C42">
      <w:pPr>
        <w:spacing w:after="0" w:line="360" w:lineRule="auto"/>
        <w:jc w:val="center"/>
        <w:rPr>
          <w:rFonts w:ascii="AcadNusx" w:hAnsi="AcadNusx"/>
          <w:b/>
        </w:rPr>
      </w:pPr>
    </w:p>
    <w:p w14:paraId="1A8BDF26" w14:textId="1F139868" w:rsidR="00FE6C2F" w:rsidRDefault="00FE6C2F" w:rsidP="00665C42">
      <w:pPr>
        <w:spacing w:after="0" w:line="360" w:lineRule="auto"/>
        <w:jc w:val="center"/>
        <w:rPr>
          <w:rFonts w:ascii="AcadNusx" w:hAnsi="AcadNusx"/>
          <w:b/>
        </w:rPr>
      </w:pPr>
    </w:p>
    <w:p w14:paraId="4DCA7D6F" w14:textId="7BFC57AF" w:rsidR="00FE6C2F" w:rsidRDefault="00FE6C2F" w:rsidP="00665C42">
      <w:pPr>
        <w:spacing w:after="0" w:line="360" w:lineRule="auto"/>
        <w:jc w:val="center"/>
        <w:rPr>
          <w:rFonts w:ascii="AcadNusx" w:hAnsi="AcadNusx"/>
          <w:b/>
        </w:rPr>
      </w:pPr>
    </w:p>
    <w:p w14:paraId="1ABCD155" w14:textId="6E678C5A" w:rsidR="00FE6C2F" w:rsidRDefault="00FE6C2F" w:rsidP="00665C42">
      <w:pPr>
        <w:spacing w:after="0" w:line="360" w:lineRule="auto"/>
        <w:jc w:val="center"/>
        <w:rPr>
          <w:rFonts w:ascii="AcadNusx" w:hAnsi="AcadNusx"/>
          <w:b/>
        </w:rPr>
      </w:pPr>
    </w:p>
    <w:p w14:paraId="15804006" w14:textId="7B0F0761" w:rsidR="00FE6C2F" w:rsidRDefault="00FE6C2F" w:rsidP="00665C42">
      <w:pPr>
        <w:spacing w:after="0" w:line="360" w:lineRule="auto"/>
        <w:jc w:val="center"/>
        <w:rPr>
          <w:rFonts w:ascii="AcadNusx" w:hAnsi="AcadNusx"/>
          <w:b/>
        </w:rPr>
      </w:pPr>
    </w:p>
    <w:p w14:paraId="0A9B2035" w14:textId="77777777" w:rsidR="00FE6C2F" w:rsidRPr="00E37C5C" w:rsidRDefault="00FE6C2F"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4B606913" w:rsidR="00FD0DCD" w:rsidRDefault="00FD0DCD" w:rsidP="00665C42">
      <w:pPr>
        <w:spacing w:after="0" w:line="360" w:lineRule="auto"/>
        <w:jc w:val="center"/>
        <w:rPr>
          <w:rFonts w:ascii="AcadNusx" w:hAnsi="AcadNusx"/>
          <w:b/>
        </w:rPr>
      </w:pPr>
    </w:p>
    <w:p w14:paraId="4CABCBD4" w14:textId="7D438BFB" w:rsidR="00A4479F" w:rsidRDefault="00A4479F"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6B48AEA9" w:rsidR="008647CD" w:rsidRPr="00FE6C2F" w:rsidRDefault="00D30223" w:rsidP="00A4479F">
      <w:pPr>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A4479F">
        <w:rPr>
          <w:rFonts w:ascii="Sylfaen" w:hAnsi="Sylfaen" w:cs="Arial"/>
          <w:lang w:val="ka-GE"/>
        </w:rPr>
        <w:t xml:space="preserve"> </w:t>
      </w:r>
      <w:r w:rsidR="00FE6C2F">
        <w:rPr>
          <w:rFonts w:ascii="Sylfaen" w:hAnsi="Sylfaen" w:cs="Arial"/>
        </w:rPr>
        <w:t xml:space="preserve"> </w:t>
      </w:r>
      <w:r w:rsidR="00A3171A">
        <w:rPr>
          <w:rFonts w:ascii="Sylfaen" w:hAnsi="Sylfaen" w:cs="Arial"/>
          <w:lang w:val="ka-GE"/>
        </w:rPr>
        <w:t xml:space="preserve">(შემდგომში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174120">
        <w:rPr>
          <w:rFonts w:ascii="Sylfaen" w:hAnsi="Sylfaen"/>
          <w:b/>
          <w:lang w:val="ka-GE"/>
        </w:rPr>
        <w:t>აირანალიზატორისა და შესაბამისი დასაკალიბრებელი მოწყობილობის</w:t>
      </w:r>
      <w:r w:rsidR="00A4479F" w:rsidRPr="003B5775">
        <w:rPr>
          <w:rFonts w:ascii="Sylfaen" w:hAnsi="Sylfaen"/>
          <w:b/>
          <w:lang w:val="ka-GE"/>
        </w:rPr>
        <w:t xml:space="preserve"> შესყიდვა</w:t>
      </w:r>
      <w:r w:rsidR="00A4479F">
        <w:rPr>
          <w:rFonts w:ascii="Sylfaen" w:hAnsi="Sylfaen"/>
          <w:b/>
          <w:lang w:val="ka-GE"/>
        </w:rPr>
        <w:t>სთან დაკავშირებით</w:t>
      </w:r>
    </w:p>
    <w:p w14:paraId="0353AF42" w14:textId="3AAE10D2" w:rsidR="001B055A" w:rsidRPr="009D5234" w:rsidRDefault="001B055A" w:rsidP="001B055A">
      <w:pPr>
        <w:spacing w:after="0" w:line="240" w:lineRule="auto"/>
        <w:jc w:val="both"/>
        <w:rPr>
          <w:rFonts w:ascii="Sylfaen" w:hAnsi="Sylfaen" w:cs="Sylfaen"/>
          <w:b/>
          <w:bCs/>
          <w:lang w:val="ka-GE"/>
        </w:rPr>
      </w:pPr>
    </w:p>
    <w:p w14:paraId="42C81158" w14:textId="4E393A68"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p>
    <w:p w14:paraId="1D5E57E5" w14:textId="1A47BD68" w:rsidR="000353F8" w:rsidRDefault="000353F8" w:rsidP="000353F8">
      <w:pPr>
        <w:spacing w:after="0" w:line="240" w:lineRule="auto"/>
        <w:jc w:val="both"/>
        <w:rPr>
          <w:rFonts w:ascii="Sylfaen" w:hAnsi="Sylfaen" w:cs="Sylfaen"/>
          <w:lang w:val="ka-GE"/>
        </w:rPr>
      </w:pPr>
    </w:p>
    <w:p w14:paraId="719C0FC0" w14:textId="2B0EEE08" w:rsidR="00A4479F" w:rsidRDefault="00174120" w:rsidP="00A4479F">
      <w:pPr>
        <w:rPr>
          <w:rFonts w:ascii="Sylfaen" w:hAnsi="Sylfaen"/>
          <w:lang w:val="ka-GE"/>
        </w:rPr>
      </w:pPr>
      <w:r>
        <w:rPr>
          <w:rFonts w:ascii="Sylfaen" w:hAnsi="Sylfaen"/>
          <w:lang w:val="ka-GE"/>
        </w:rPr>
        <w:t xml:space="preserve">აირანალიზატორებისა და შესაბამისი დასაკალიბრებელი მოწყობილობის </w:t>
      </w:r>
      <w:r w:rsidR="00A4479F" w:rsidRPr="00A4479F">
        <w:rPr>
          <w:rFonts w:ascii="Sylfaen" w:hAnsi="Sylfaen"/>
          <w:lang w:val="ka-GE"/>
        </w:rPr>
        <w:t>შესყიდვასთან დაკავშირებით</w:t>
      </w:r>
      <w:r>
        <w:rPr>
          <w:rFonts w:ascii="Sylfaen" w:hAnsi="Sylfaen"/>
          <w:lang w:val="ka-GE"/>
        </w:rPr>
        <w:t xml:space="preserve"> ტექნიკური მონაცემები და რაოდენობა </w:t>
      </w:r>
      <w:r w:rsidR="00A4479F">
        <w:rPr>
          <w:rFonts w:ascii="Sylfaen" w:hAnsi="Sylfaen"/>
          <w:lang w:val="ka-GE"/>
        </w:rPr>
        <w:t xml:space="preserve">წარმოდგენილია დანართი N1-ის სახით. </w:t>
      </w:r>
    </w:p>
    <w:p w14:paraId="76CE649F" w14:textId="3821BC2B" w:rsidR="00555ABB" w:rsidRDefault="00555ABB" w:rsidP="00A4479F">
      <w:pPr>
        <w:rPr>
          <w:rFonts w:ascii="Sylfaen" w:hAnsi="Sylfaen"/>
          <w:lang w:val="ka-GE"/>
        </w:rPr>
      </w:pPr>
      <w:r>
        <w:rPr>
          <w:rFonts w:ascii="Sylfaen" w:hAnsi="Sylfaen"/>
          <w:lang w:val="ka-GE"/>
        </w:rPr>
        <w:object w:dxaOrig="1534" w:dyaOrig="994" w14:anchorId="013C8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9" o:title=""/>
          </v:shape>
          <o:OLEObject Type="Embed" ProgID="Acrobat.Document.DC" ShapeID="_x0000_i1025" DrawAspect="Icon" ObjectID="_1755522382" r:id="rId10"/>
        </w:object>
      </w:r>
    </w:p>
    <w:p w14:paraId="478ADFEF" w14:textId="0B8EC5E6" w:rsidR="006F3371" w:rsidRPr="006F3371" w:rsidRDefault="006F3371" w:rsidP="00A4479F">
      <w:pPr>
        <w:rPr>
          <w:rFonts w:ascii="Sylfaen" w:hAnsi="Sylfaen"/>
          <w:i/>
          <w:lang w:val="ka-GE"/>
        </w:rPr>
      </w:pPr>
      <w:r w:rsidRPr="006F3371">
        <w:rPr>
          <w:rFonts w:ascii="Sylfaen" w:hAnsi="Sylfaen"/>
          <w:b/>
          <w:i/>
          <w:lang w:val="ka-GE"/>
        </w:rPr>
        <w:t>შენიშვნა:</w:t>
      </w:r>
      <w:r w:rsidRPr="006F3371">
        <w:rPr>
          <w:rFonts w:ascii="Sylfaen" w:hAnsi="Sylfaen"/>
          <w:i/>
          <w:lang w:val="ka-GE"/>
        </w:rPr>
        <w:t xml:space="preserve"> „შემსყიდველი“ იტოვებს უფლებას ტენდერის მ</w:t>
      </w:r>
      <w:r>
        <w:rPr>
          <w:rFonts w:ascii="Sylfaen" w:hAnsi="Sylfaen"/>
          <w:i/>
          <w:lang w:val="ka-GE"/>
        </w:rPr>
        <w:t xml:space="preserve">სვლელობისა და დასრულების შემდეგ, საჭიროებისამებრ </w:t>
      </w:r>
      <w:r w:rsidRPr="006F3371">
        <w:rPr>
          <w:rFonts w:ascii="Sylfaen" w:hAnsi="Sylfaen"/>
          <w:i/>
          <w:lang w:val="ka-GE"/>
        </w:rPr>
        <w:t xml:space="preserve">დანართი N1-ში </w:t>
      </w:r>
      <w:r w:rsidR="00174120">
        <w:rPr>
          <w:rFonts w:ascii="Sylfaen" w:hAnsi="Sylfaen"/>
          <w:i/>
          <w:lang w:val="ka-GE"/>
        </w:rPr>
        <w:t>და დანართი N2-ში (კომერცი</w:t>
      </w:r>
      <w:r w:rsidR="00555ABB">
        <w:rPr>
          <w:rFonts w:ascii="Sylfaen" w:hAnsi="Sylfaen"/>
          <w:i/>
          <w:lang w:val="ka-GE"/>
        </w:rPr>
        <w:t>ული წინადადების დასაფიქსირებელად)</w:t>
      </w:r>
      <w:r w:rsidR="00174120">
        <w:rPr>
          <w:rFonts w:ascii="Sylfaen" w:hAnsi="Sylfaen"/>
          <w:i/>
          <w:lang w:val="ka-GE"/>
        </w:rPr>
        <w:t xml:space="preserve"> </w:t>
      </w:r>
      <w:r w:rsidRPr="006F3371">
        <w:rPr>
          <w:rFonts w:ascii="Sylfaen" w:hAnsi="Sylfaen"/>
          <w:i/>
          <w:lang w:val="ka-GE"/>
        </w:rPr>
        <w:t xml:space="preserve">მითითებული რაოდენობების ცვლილებასთან დაკავშირებით. </w:t>
      </w: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784DEC8A" w:rsidR="004A4BC7" w:rsidRDefault="00D527CB" w:rsidP="00F90B03">
      <w:pPr>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00174120">
        <w:rPr>
          <w:rFonts w:ascii="Sylfaen" w:hAnsi="Sylfaen" w:cs="Sylfaen"/>
          <w:color w:val="222222"/>
          <w:shd w:val="clear" w:color="auto" w:fill="FFFFFF"/>
          <w:lang w:val="ka-GE"/>
        </w:rPr>
        <w:t xml:space="preserve">მისი კომერციული წინადადება </w:t>
      </w:r>
      <w:r w:rsidR="00A4479F">
        <w:rPr>
          <w:rFonts w:ascii="Sylfaen" w:hAnsi="Sylfaen" w:cs="Sylfaen"/>
          <w:color w:val="222222"/>
          <w:shd w:val="clear" w:color="auto" w:fill="FFFFFF"/>
          <w:lang w:val="ka-GE"/>
        </w:rPr>
        <w:t>დანართი N2</w:t>
      </w:r>
      <w:r w:rsidR="00D5623D">
        <w:rPr>
          <w:rFonts w:ascii="Sylfaen" w:hAnsi="Sylfaen" w:cs="Sylfaen"/>
          <w:color w:val="222222"/>
          <w:shd w:val="clear" w:color="auto" w:fill="FFFFFF"/>
          <w:lang w:val="ka-GE"/>
        </w:rPr>
        <w:t>-ის მიხედვით</w:t>
      </w:r>
      <w:r w:rsidR="006F3371">
        <w:rPr>
          <w:rFonts w:ascii="Sylfaen" w:hAnsi="Sylfaen" w:cs="Sylfaen"/>
          <w:color w:val="222222"/>
          <w:shd w:val="clear" w:color="auto" w:fill="FFFFFF"/>
          <w:lang w:val="ka-GE"/>
        </w:rPr>
        <w:t>,</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6E799C7F" w14:textId="22CF8E5E" w:rsidR="00FE6C2F" w:rsidRDefault="00555ABB" w:rsidP="00FD35B5">
      <w:pPr>
        <w:rPr>
          <w:rFonts w:ascii="Sylfaen" w:hAnsi="Sylfaen" w:cs="Sylfaen"/>
          <w:b/>
          <w:lang w:val="ka-GE"/>
        </w:rPr>
      </w:pPr>
      <w:r>
        <w:rPr>
          <w:rFonts w:ascii="Sylfaen" w:hAnsi="Sylfaen" w:cs="Sylfaen"/>
          <w:b/>
          <w:lang w:val="ka-GE"/>
        </w:rPr>
        <w:object w:dxaOrig="1534" w:dyaOrig="994" w14:anchorId="0F9579C7">
          <v:shape id="_x0000_i1026" type="#_x0000_t75" style="width:76.5pt;height:49.5pt" o:ole="">
            <v:imagedata r:id="rId11" o:title=""/>
          </v:shape>
          <o:OLEObject Type="Embed" ProgID="Excel.Sheet.12" ShapeID="_x0000_i1026" DrawAspect="Icon" ObjectID="_1755522383" r:id="rId12"/>
        </w:object>
      </w:r>
    </w:p>
    <w:p w14:paraId="5AAAF0F3" w14:textId="522EF4FE" w:rsidR="00FD0815" w:rsidRPr="00B04164" w:rsidRDefault="00056A31" w:rsidP="00FD35B5">
      <w:pPr>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3FBFECC7" w:rsidR="00564625" w:rsidRDefault="00564625"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5938AB18" w14:textId="5D3E4628" w:rsidR="001760C2" w:rsidRPr="00564625" w:rsidRDefault="00DC454F" w:rsidP="00FD35B5">
      <w:pPr>
        <w:rPr>
          <w:rFonts w:ascii="Sylfaen" w:hAnsi="Sylfaen" w:cs="Arial"/>
          <w:i/>
          <w:lang w:val="ka-GE"/>
        </w:rPr>
      </w:pPr>
      <w:r w:rsidRPr="00564625">
        <w:rPr>
          <w:rFonts w:ascii="Sylfaen" w:hAnsi="Sylfaen" w:cs="Sylfaen"/>
          <w:b/>
          <w:i/>
          <w:lang w:val="ka-GE"/>
        </w:rPr>
        <w:t xml:space="preserve">შენიშვნა: </w:t>
      </w:r>
      <w:r w:rsidR="006F3371">
        <w:rPr>
          <w:rFonts w:ascii="Sylfaen" w:hAnsi="Sylfaen" w:cs="Sylfaen"/>
          <w:i/>
          <w:lang w:val="ka-GE"/>
        </w:rPr>
        <w:t>ცალკეულ</w:t>
      </w:r>
      <w:r w:rsidRPr="00564625">
        <w:rPr>
          <w:rFonts w:ascii="Sylfaen" w:hAnsi="Sylfaen" w:cs="Sylfaen"/>
          <w:i/>
          <w:lang w:val="ka-GE"/>
        </w:rPr>
        <w:t xml:space="preserve"> შემთხვევებში შემს</w:t>
      </w:r>
      <w:r w:rsidR="00B04164" w:rsidRPr="00564625">
        <w:rPr>
          <w:rFonts w:ascii="Sylfaen" w:hAnsi="Sylfaen" w:cs="Sylfaen"/>
          <w:i/>
          <w:lang w:val="ka-GE"/>
        </w:rPr>
        <w:t xml:space="preserve">ყიდველი იტოვებს უფლებას </w:t>
      </w:r>
      <w:r w:rsidR="009A2E6F">
        <w:rPr>
          <w:rFonts w:ascii="Sylfaen" w:hAnsi="Sylfaen" w:cs="Sylfaen"/>
          <w:i/>
          <w:lang w:val="ka-GE"/>
        </w:rPr>
        <w:t xml:space="preserve">საქონლის </w:t>
      </w:r>
      <w:r w:rsidRPr="00564625">
        <w:rPr>
          <w:rFonts w:ascii="Sylfaen" w:hAnsi="Sylfaen" w:cs="Sylfaen"/>
          <w:i/>
          <w:lang w:val="ka-GE"/>
        </w:rPr>
        <w:t xml:space="preserve">მიწოდება მოითხოვოს </w:t>
      </w:r>
      <w:r w:rsidR="00B04164" w:rsidRPr="00564625">
        <w:rPr>
          <w:rFonts w:ascii="Sylfaen" w:hAnsi="Sylfaen" w:cs="Sylfaen"/>
          <w:i/>
          <w:lang w:val="ka-GE"/>
        </w:rPr>
        <w:t xml:space="preserve">განსაზღვრული მისამართებიდან </w:t>
      </w:r>
      <w:r w:rsidRPr="00564625">
        <w:rPr>
          <w:rFonts w:ascii="Sylfaen" w:hAnsi="Sylfaen" w:cs="Sylfaen"/>
          <w:i/>
          <w:lang w:val="ka-GE"/>
        </w:rPr>
        <w:t>განსხვავებულ ლოკა</w:t>
      </w:r>
      <w:r w:rsidR="00B04164" w:rsidRPr="00564625">
        <w:rPr>
          <w:rFonts w:ascii="Sylfaen" w:hAnsi="Sylfaen" w:cs="Sylfaen"/>
          <w:i/>
          <w:lang w:val="ka-GE"/>
        </w:rPr>
        <w:t>ცი</w:t>
      </w:r>
      <w:r w:rsidR="0028539D" w:rsidRPr="00564625">
        <w:rPr>
          <w:rFonts w:ascii="Sylfaen" w:hAnsi="Sylfaen" w:cs="Sylfaen"/>
          <w:i/>
          <w:lang w:val="ka-GE"/>
        </w:rPr>
        <w:t>ა</w:t>
      </w:r>
      <w:r w:rsidR="00B04164" w:rsidRPr="00564625">
        <w:rPr>
          <w:rFonts w:ascii="Sylfaen" w:hAnsi="Sylfaen" w:cs="Sylfaen"/>
          <w:i/>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77687DDB" w:rsidR="00C86727" w:rsidRDefault="008D1A80" w:rsidP="00E711C6">
      <w:pPr>
        <w:spacing w:after="0" w:line="240" w:lineRule="auto"/>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E711C6">
      <w:pPr>
        <w:spacing w:after="0" w:line="240" w:lineRule="auto"/>
        <w:rPr>
          <w:rFonts w:ascii="Sylfaen" w:hAnsi="Sylfaen"/>
          <w:lang w:val="ka-GE"/>
        </w:rPr>
      </w:pPr>
    </w:p>
    <w:p w14:paraId="57484F93" w14:textId="67B52066" w:rsidR="00000015" w:rsidRDefault="00000015" w:rsidP="0061560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615606">
      <w:pPr>
        <w:pStyle w:val="ListParagraph"/>
        <w:spacing w:after="0" w:line="240" w:lineRule="auto"/>
        <w:ind w:left="0"/>
        <w:jc w:val="both"/>
        <w:rPr>
          <w:rFonts w:ascii="Sylfaen" w:hAnsi="Sylfaen"/>
          <w:b/>
          <w:i/>
          <w:lang w:val="ka-GE"/>
        </w:rPr>
      </w:pPr>
    </w:p>
    <w:p w14:paraId="2AA8D939" w14:textId="35F7A446" w:rsidR="00564625" w:rsidRPr="00C86727" w:rsidRDefault="00564625" w:rsidP="0061560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w:t>
      </w:r>
      <w:r w:rsidR="007C3447">
        <w:rPr>
          <w:rFonts w:ascii="Sylfaen" w:hAnsi="Sylfaen"/>
          <w:lang w:val="ka-GE"/>
        </w:rPr>
        <w:t>ოდ საბანკო გარანტიის 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w:t>
      </w:r>
      <w:r w:rsidR="00174120">
        <w:rPr>
          <w:rFonts w:ascii="Sylfaen" w:hAnsi="Sylfaen"/>
          <w:lang w:val="ka-GE"/>
        </w:rPr>
        <w:t>25-</w:t>
      </w:r>
      <w:r>
        <w:rPr>
          <w:rFonts w:ascii="Sylfaen" w:hAnsi="Sylfaen"/>
          <w:lang w:val="ka-GE"/>
        </w:rPr>
        <w:t xml:space="preserve">30 %-სა. </w:t>
      </w:r>
    </w:p>
    <w:p w14:paraId="2F0FD003" w14:textId="0EFD2759" w:rsidR="00F827AD" w:rsidRPr="00C86727" w:rsidRDefault="00F827AD" w:rsidP="00A74B75">
      <w:pPr>
        <w:spacing w:after="0" w:line="240" w:lineRule="auto"/>
        <w:rPr>
          <w:rFonts w:ascii="Sylfaen" w:hAnsi="Sylfaen"/>
          <w:lang w:val="ka-GE"/>
        </w:rPr>
      </w:pPr>
    </w:p>
    <w:p w14:paraId="797FB3DD" w14:textId="566D04E6" w:rsidR="008D04C5" w:rsidRPr="00E37C5C" w:rsidRDefault="008D1A80" w:rsidP="00AA511B">
      <w:pPr>
        <w:spacing w:before="240" w:after="160"/>
        <w:jc w:val="both"/>
        <w:rPr>
          <w:rFonts w:ascii="Sylfaen" w:hAnsi="Sylfaen"/>
          <w:b/>
          <w:lang w:val="ka-GE"/>
        </w:rPr>
      </w:pPr>
      <w:r>
        <w:rPr>
          <w:rFonts w:ascii="Sylfaen" w:hAnsi="Sylfaen"/>
          <w:b/>
          <w:lang w:val="ka-GE"/>
        </w:rPr>
        <w:t>1.6</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67A1459F" w14:textId="2E3DAB3F" w:rsidR="009D5234" w:rsidRPr="009D5234" w:rsidRDefault="00174120" w:rsidP="003F47C3">
      <w:pPr>
        <w:pStyle w:val="ListParagraph"/>
        <w:numPr>
          <w:ilvl w:val="0"/>
          <w:numId w:val="40"/>
        </w:numPr>
        <w:spacing w:before="240" w:after="160"/>
        <w:ind w:left="0" w:firstLine="0"/>
        <w:jc w:val="both"/>
        <w:rPr>
          <w:rFonts w:ascii="Sylfaen" w:hAnsi="Sylfaen"/>
          <w:lang w:val="ka-GE"/>
        </w:rPr>
      </w:pPr>
      <w:r>
        <w:rPr>
          <w:rFonts w:ascii="Sylfaen" w:hAnsi="Sylfaen"/>
          <w:lang w:val="ka-GE"/>
        </w:rPr>
        <w:t>დანართი N2</w:t>
      </w:r>
      <w:r w:rsidR="00555ABB">
        <w:rPr>
          <w:rFonts w:ascii="Sylfaen" w:hAnsi="Sylfaen"/>
          <w:lang w:val="ka-GE"/>
        </w:rPr>
        <w:t xml:space="preserve"> განფასება</w:t>
      </w:r>
      <w:r w:rsidR="00A4479F">
        <w:rPr>
          <w:rFonts w:ascii="Sylfaen" w:hAnsi="Sylfaen"/>
          <w:lang w:val="ka-GE"/>
        </w:rPr>
        <w:t xml:space="preserve"> - </w:t>
      </w:r>
      <w:r>
        <w:rPr>
          <w:rFonts w:ascii="Sylfaen" w:hAnsi="Sylfaen"/>
          <w:lang w:val="ka-GE"/>
        </w:rPr>
        <w:t xml:space="preserve">სრულყოფილად შევსებული დანართი N2. </w:t>
      </w:r>
      <w:r w:rsidR="00A4479F">
        <w:rPr>
          <w:rFonts w:ascii="Sylfaen" w:hAnsi="Sylfaen"/>
          <w:lang w:val="ka-GE"/>
        </w:rPr>
        <w:t xml:space="preserve"> </w:t>
      </w:r>
      <w:r w:rsidR="00564625" w:rsidRPr="009D5234">
        <w:rPr>
          <w:rFonts w:ascii="Sylfaen" w:hAnsi="Sylfaen"/>
          <w:lang w:val="ka-GE"/>
        </w:rPr>
        <w:t>ფასი მოცემული უნდა იყოს</w:t>
      </w:r>
      <w:r w:rsidR="00555ABB">
        <w:rPr>
          <w:rFonts w:ascii="Sylfaen" w:hAnsi="Sylfaen"/>
          <w:lang w:val="ka-GE"/>
        </w:rPr>
        <w:t xml:space="preserve"> ეროვნულ ვალუტაში</w:t>
      </w:r>
      <w:r w:rsidR="00564625" w:rsidRPr="009D5234">
        <w:rPr>
          <w:rFonts w:ascii="Sylfaen" w:hAnsi="Sylfaen"/>
          <w:lang w:val="ka-GE"/>
        </w:rPr>
        <w:t xml:space="preserve"> ყველა გადასა</w:t>
      </w:r>
      <w:r w:rsidR="00555ABB">
        <w:rPr>
          <w:rFonts w:ascii="Sylfaen" w:hAnsi="Sylfaen"/>
          <w:lang w:val="ka-GE"/>
        </w:rPr>
        <w:t>დახის ჩათვლით</w:t>
      </w:r>
      <w:r w:rsidR="00B01F95" w:rsidRPr="009D5234">
        <w:rPr>
          <w:rFonts w:ascii="Sylfaen" w:hAnsi="Sylfaen"/>
          <w:lang w:val="ka-GE"/>
        </w:rPr>
        <w:t>;</w:t>
      </w:r>
    </w:p>
    <w:p w14:paraId="3ABB8576" w14:textId="09B12047" w:rsidR="009D5234" w:rsidRPr="009D5234" w:rsidRDefault="009D5234" w:rsidP="003F47C3">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მწარმოებლის მიერ გაცემული ხარისხის დამ</w:t>
      </w:r>
      <w:r w:rsidR="00A4479F">
        <w:rPr>
          <w:rFonts w:ascii="Sylfaen" w:hAnsi="Sylfaen"/>
          <w:lang w:val="ka-GE"/>
        </w:rPr>
        <w:t>ა</w:t>
      </w:r>
      <w:r w:rsidRPr="009D5234">
        <w:rPr>
          <w:rFonts w:ascii="Sylfaen" w:hAnsi="Sylfaen"/>
          <w:lang w:val="ka-GE"/>
        </w:rPr>
        <w:t>დასტურებელი დოკუმენტ</w:t>
      </w:r>
      <w:r w:rsidR="006F3371">
        <w:rPr>
          <w:rFonts w:ascii="Sylfaen" w:hAnsi="Sylfaen"/>
          <w:lang w:val="ka-GE"/>
        </w:rPr>
        <w:t>(ებ)</w:t>
      </w:r>
      <w:r w:rsidRPr="009D5234">
        <w:rPr>
          <w:rFonts w:ascii="Sylfaen" w:hAnsi="Sylfaen"/>
          <w:lang w:val="ka-GE"/>
        </w:rPr>
        <w:t>ი,</w:t>
      </w:r>
      <w:r w:rsidR="00A4479F">
        <w:rPr>
          <w:rFonts w:ascii="Sylfaen" w:hAnsi="Sylfaen"/>
          <w:lang w:val="ka-GE"/>
        </w:rPr>
        <w:t xml:space="preserve"> ტექნიკური მონაცემების</w:t>
      </w:r>
      <w:r w:rsidR="006F3371">
        <w:rPr>
          <w:rFonts w:ascii="Sylfaen" w:hAnsi="Sylfaen"/>
          <w:lang w:val="ka-GE"/>
        </w:rPr>
        <w:t>/სპეციფიკაციების</w:t>
      </w:r>
      <w:r w:rsidR="007C3447">
        <w:rPr>
          <w:rFonts w:ascii="Sylfaen" w:hAnsi="Sylfaen"/>
          <w:lang w:val="ka-GE"/>
        </w:rPr>
        <w:t xml:space="preserve"> დეტალური</w:t>
      </w:r>
      <w:r w:rsidR="00A4479F">
        <w:rPr>
          <w:rFonts w:ascii="Sylfaen" w:hAnsi="Sylfaen"/>
          <w:lang w:val="ka-GE"/>
        </w:rPr>
        <w:t xml:space="preserve"> ამსახველი </w:t>
      </w:r>
      <w:r w:rsidR="006F3371">
        <w:rPr>
          <w:rFonts w:ascii="Sylfaen" w:hAnsi="Sylfaen"/>
          <w:lang w:val="ka-GE"/>
        </w:rPr>
        <w:t xml:space="preserve">დოკუმენტაცია ფოტომასალით; </w:t>
      </w:r>
      <w:r w:rsidR="00A4479F">
        <w:rPr>
          <w:rFonts w:ascii="Sylfaen" w:hAnsi="Sylfaen"/>
          <w:lang w:val="ka-GE"/>
        </w:rPr>
        <w:t xml:space="preserve">   </w:t>
      </w:r>
    </w:p>
    <w:p w14:paraId="72DB2C12" w14:textId="6C5BA9BA" w:rsidR="00BE7B8C" w:rsidRDefault="004717AB" w:rsidP="00CA0C46">
      <w:pPr>
        <w:pStyle w:val="ListParagraph"/>
        <w:numPr>
          <w:ilvl w:val="0"/>
          <w:numId w:val="40"/>
        </w:numPr>
        <w:spacing w:before="240" w:after="160"/>
        <w:ind w:left="0" w:firstLine="0"/>
        <w:jc w:val="both"/>
        <w:rPr>
          <w:rFonts w:ascii="Sylfaen" w:hAnsi="Sylfaen"/>
          <w:lang w:val="ka-GE"/>
        </w:rPr>
      </w:pPr>
      <w:r w:rsidRPr="00FE6C2F">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w:t>
      </w:r>
      <w:r w:rsidR="00FE6C2F">
        <w:rPr>
          <w:rFonts w:ascii="Sylfaen" w:hAnsi="Sylfaen"/>
          <w:lang w:val="ka-GE"/>
        </w:rPr>
        <w:t xml:space="preserve">ტენდერის დასრულებამდე არაუგვიანეს 3 თვის ვადაში. </w:t>
      </w:r>
    </w:p>
    <w:p w14:paraId="138B30B2" w14:textId="77777777" w:rsidR="00FE6C2F" w:rsidRPr="00FE6C2F" w:rsidRDefault="00FE6C2F" w:rsidP="00FE6C2F">
      <w:pPr>
        <w:pStyle w:val="ListParagraph"/>
        <w:spacing w:before="240" w:after="160"/>
        <w:ind w:left="0"/>
        <w:jc w:val="both"/>
        <w:rPr>
          <w:rFonts w:ascii="Sylfaen" w:hAnsi="Sylfaen"/>
          <w:lang w:val="ka-GE"/>
        </w:rPr>
      </w:pP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993D47">
      <w:pPr>
        <w:spacing w:after="0" w:line="360" w:lineRule="auto"/>
        <w:jc w:val="both"/>
        <w:rPr>
          <w:rFonts w:ascii="Sylfaen" w:hAnsi="Sylfaen" w:cs="Sylfaen"/>
          <w:b/>
          <w:lang w:val="ka-GE"/>
        </w:rPr>
      </w:pPr>
    </w:p>
    <w:p w14:paraId="762675D8" w14:textId="713CF7F3" w:rsidR="00E45EB8" w:rsidRDefault="008D1A80" w:rsidP="00993D47">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993D47">
      <w:pPr>
        <w:spacing w:after="0" w:line="360" w:lineRule="auto"/>
        <w:jc w:val="both"/>
        <w:rPr>
          <w:rFonts w:ascii="Sylfaen" w:hAnsi="Sylfaen"/>
          <w:b/>
          <w:lang w:val="ka-GE"/>
        </w:rPr>
      </w:pPr>
    </w:p>
    <w:p w14:paraId="7089A739" w14:textId="3A7FBA5A" w:rsidR="00CC4789" w:rsidRPr="00E90A78" w:rsidRDefault="008D1A80" w:rsidP="00E90A78">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E90A78">
      <w:pPr>
        <w:spacing w:after="0" w:line="360" w:lineRule="auto"/>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7D05BE8E" w:rsidR="00CE7176" w:rsidRPr="00E90A78" w:rsidRDefault="008D1A80" w:rsidP="00E90A78">
      <w:pPr>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FE6C2F">
        <w:rPr>
          <w:rFonts w:ascii="Sylfaen" w:hAnsi="Sylfaen"/>
          <w:lang w:val="ka-GE"/>
        </w:rPr>
        <w:t>ს თარიღიდან 6</w:t>
      </w:r>
      <w:r w:rsidR="00CC4789" w:rsidRPr="00E90A78">
        <w:rPr>
          <w:rFonts w:ascii="Sylfaen" w:hAnsi="Sylfaen"/>
          <w:lang w:val="ka-GE"/>
        </w:rPr>
        <w:t xml:space="preserve">0 </w:t>
      </w:r>
      <w:r w:rsidR="00CC4789" w:rsidRPr="00E90A78">
        <w:rPr>
          <w:rFonts w:ascii="AcadNusx" w:hAnsi="AcadNusx"/>
          <w:lang w:val="ka-GE"/>
        </w:rPr>
        <w:t>(</w:t>
      </w:r>
      <w:r w:rsidR="00FE6C2F">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BD74F8">
      <w:pPr>
        <w:jc w:val="both"/>
        <w:rPr>
          <w:lang w:val="es-MX"/>
        </w:rPr>
      </w:pPr>
      <w:r>
        <w:rPr>
          <w:rFonts w:ascii="Sylfaen" w:hAnsi="Sylfaen" w:cs="Sylfaen"/>
          <w:lang w:val="ka-GE"/>
        </w:rPr>
        <w:lastRenderedPageBreak/>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53E4C03" w:rsidR="008246F4" w:rsidRPr="00E90A78" w:rsidRDefault="008D1A80" w:rsidP="00E90A78">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BD74F8">
      <w:pPr>
        <w:spacing w:after="0" w:line="360" w:lineRule="auto"/>
        <w:ind w:left="360"/>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3" w:history="1">
        <w:r w:rsidR="007E0304" w:rsidRPr="00E37C5C">
          <w:rPr>
            <w:rStyle w:val="Hyperlink"/>
            <w:rFonts w:ascii="Sylfaen" w:hAnsi="Sylfaen"/>
            <w:lang w:val="ka-GE"/>
          </w:rPr>
          <w:t>www.tenders.ge</w:t>
        </w:r>
      </w:hyperlink>
    </w:p>
    <w:p w14:paraId="2EE38DE1" w14:textId="65B84C58" w:rsidR="007E0304" w:rsidRDefault="008D1A80" w:rsidP="00BD74F8">
      <w:pPr>
        <w:spacing w:after="0" w:line="360" w:lineRule="auto"/>
        <w:ind w:left="360"/>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6A55BA1C" w14:textId="4AAD1344" w:rsidR="00FE6C2F" w:rsidRPr="00FE6C2F" w:rsidRDefault="00FE6C2F" w:rsidP="00BD74F8">
      <w:pPr>
        <w:spacing w:after="0" w:line="360" w:lineRule="auto"/>
        <w:ind w:left="360"/>
        <w:rPr>
          <w:rFonts w:ascii="Sylfaen" w:hAnsi="Sylfaen"/>
          <w:b/>
          <w:lang w:val="ka-GE"/>
        </w:rPr>
      </w:pPr>
      <w:r>
        <w:rPr>
          <w:rFonts w:ascii="Sylfaen" w:hAnsi="Sylfaen"/>
          <w:lang w:val="ka-GE"/>
        </w:rPr>
        <w:t xml:space="preserve">1.9.4 </w:t>
      </w:r>
      <w:r w:rsidRPr="00FE6C2F">
        <w:rPr>
          <w:rFonts w:ascii="Sylfaen" w:hAnsi="Sylfaen"/>
          <w:b/>
          <w:lang w:val="ka-GE"/>
        </w:rPr>
        <w:t>ტენდერში მონაწილეობა უფასოა</w:t>
      </w: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lastRenderedPageBreak/>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7E912746" w:rsidR="00F827AD" w:rsidRDefault="00F827AD" w:rsidP="00F827AD">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219C977A" w14:textId="7B606A4B" w:rsidR="004D2C4B" w:rsidRDefault="004D2C4B" w:rsidP="00F827AD">
      <w:pPr>
        <w:spacing w:after="0"/>
        <w:jc w:val="both"/>
        <w:rPr>
          <w:rFonts w:cs="Arial"/>
          <w:lang w:val="ka-GE"/>
        </w:rPr>
      </w:pPr>
    </w:p>
    <w:p w14:paraId="3CDAB004" w14:textId="6391A981" w:rsidR="004D2C4B" w:rsidRPr="00BF3658" w:rsidRDefault="004D2C4B" w:rsidP="00F827AD">
      <w:pPr>
        <w:spacing w:after="0"/>
        <w:jc w:val="both"/>
        <w:rPr>
          <w:rFonts w:cs="Arial"/>
          <w:b/>
          <w:lang w:val="ka-GE"/>
        </w:rPr>
      </w:pPr>
      <w:bookmarkStart w:id="0" w:name="_GoBack"/>
      <w:r w:rsidRPr="00BF3658">
        <w:rPr>
          <w:rFonts w:cs="Arial"/>
          <w:b/>
          <w:lang w:val="ka-GE"/>
        </w:rPr>
        <w:t>ტექნიკურ საკითხებთან დაკავშირებით:</w:t>
      </w:r>
    </w:p>
    <w:bookmarkEnd w:id="0"/>
    <w:p w14:paraId="6620B019" w14:textId="2BD080F5" w:rsidR="004D2C4B" w:rsidRDefault="004D2C4B" w:rsidP="00F827AD">
      <w:pPr>
        <w:spacing w:after="0"/>
        <w:jc w:val="both"/>
        <w:rPr>
          <w:rFonts w:cs="Arial"/>
          <w:lang w:val="ka-GE"/>
        </w:rPr>
      </w:pPr>
    </w:p>
    <w:p w14:paraId="42F86FA4" w14:textId="205DD5E6" w:rsidR="004D2C4B" w:rsidRPr="00615606" w:rsidRDefault="004D2C4B" w:rsidP="004D2C4B">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გაგა ტყემალაძე</w:t>
      </w:r>
    </w:p>
    <w:p w14:paraId="4FDFAC09" w14:textId="77777777" w:rsidR="004D2C4B" w:rsidRPr="00E37C5C" w:rsidRDefault="004D2C4B" w:rsidP="004D2C4B">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52D7BDB8" w14:textId="0C7CF76A" w:rsidR="004D2C4B" w:rsidRPr="00615606" w:rsidRDefault="004D2C4B" w:rsidP="004D2C4B">
      <w:pPr>
        <w:spacing w:after="0"/>
        <w:jc w:val="both"/>
        <w:rPr>
          <w:rFonts w:ascii="Sylfaen" w:hAnsi="Sylfaen"/>
          <w:lang w:val="ka-GE"/>
        </w:rPr>
      </w:pPr>
      <w:r w:rsidRPr="00E37C5C">
        <w:rPr>
          <w:rFonts w:ascii="Sylfaen" w:hAnsi="Sylfaen"/>
          <w:lang w:val="ka-GE"/>
        </w:rPr>
        <w:t>ელ. ფოსტა</w:t>
      </w:r>
      <w:r>
        <w:rPr>
          <w:rFonts w:ascii="AcadNusx" w:hAnsi="AcadNusx"/>
          <w:lang w:val="ka-GE"/>
        </w:rPr>
        <w:t xml:space="preserve">: </w:t>
      </w:r>
      <w:proofErr w:type="spellStart"/>
      <w:r>
        <w:rPr>
          <w:rFonts w:ascii="Sylfaen" w:hAnsi="Sylfaen"/>
        </w:rPr>
        <w:t>gtkemaladze</w:t>
      </w:r>
      <w:proofErr w:type="spellEnd"/>
      <w:r w:rsidRPr="00615606">
        <w:rPr>
          <w:rFonts w:ascii="Sylfaen" w:hAnsi="Sylfaen"/>
          <w:lang w:val="ka-GE"/>
        </w:rPr>
        <w:t>@gwp.ge</w:t>
      </w:r>
    </w:p>
    <w:p w14:paraId="39961DA0" w14:textId="5C396848" w:rsidR="004D2C4B" w:rsidRPr="004D2C4B" w:rsidRDefault="004D2C4B" w:rsidP="004D2C4B">
      <w:pPr>
        <w:spacing w:after="0"/>
        <w:jc w:val="both"/>
        <w:rPr>
          <w:rFonts w:cs="Arial"/>
        </w:rPr>
      </w:pPr>
      <w:r w:rsidRPr="00E37C5C">
        <w:rPr>
          <w:rFonts w:ascii="Sylfaen" w:hAnsi="Sylfaen"/>
          <w:lang w:val="ka-GE"/>
        </w:rPr>
        <w:t>ტელ.</w:t>
      </w:r>
      <w:r w:rsidRPr="00E37C5C">
        <w:rPr>
          <w:rFonts w:ascii="Arial" w:hAnsi="Arial" w:cs="Arial"/>
          <w:lang w:val="ka-GE"/>
        </w:rPr>
        <w:t xml:space="preserve">: </w:t>
      </w:r>
      <w:r>
        <w:rPr>
          <w:rFonts w:cs="Arial"/>
        </w:rPr>
        <w:t>577 245241</w:t>
      </w:r>
    </w:p>
    <w:p w14:paraId="4B905149" w14:textId="77777777" w:rsidR="00F827AD" w:rsidRPr="00E37C5C" w:rsidRDefault="00F827AD" w:rsidP="00F827AD">
      <w:pPr>
        <w:spacing w:after="0"/>
        <w:jc w:val="both"/>
        <w:rPr>
          <w:rFonts w:ascii="Sylfaen" w:hAnsi="Sylfaen" w:cs="Sylfaen"/>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0BCFC" w14:textId="77777777" w:rsidR="00EE44E5" w:rsidRDefault="00EE44E5" w:rsidP="007902EA">
      <w:pPr>
        <w:spacing w:after="0" w:line="240" w:lineRule="auto"/>
      </w:pPr>
      <w:r>
        <w:separator/>
      </w:r>
    </w:p>
  </w:endnote>
  <w:endnote w:type="continuationSeparator" w:id="0">
    <w:p w14:paraId="0C33CC50" w14:textId="77777777" w:rsidR="00EE44E5" w:rsidRDefault="00EE44E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29BD135" w:rsidR="004A3BD8" w:rsidRDefault="004A3BD8">
        <w:pPr>
          <w:pStyle w:val="Footer"/>
          <w:jc w:val="right"/>
        </w:pPr>
        <w:r>
          <w:fldChar w:fldCharType="begin"/>
        </w:r>
        <w:r>
          <w:instrText xml:space="preserve"> PAGE   \* MERGEFORMAT </w:instrText>
        </w:r>
        <w:r>
          <w:fldChar w:fldCharType="separate"/>
        </w:r>
        <w:r w:rsidR="00BF3658">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DA405" w14:textId="77777777" w:rsidR="00EE44E5" w:rsidRDefault="00EE44E5" w:rsidP="007902EA">
      <w:pPr>
        <w:spacing w:after="0" w:line="240" w:lineRule="auto"/>
      </w:pPr>
      <w:r>
        <w:separator/>
      </w:r>
    </w:p>
  </w:footnote>
  <w:footnote w:type="continuationSeparator" w:id="0">
    <w:p w14:paraId="00F4D82B" w14:textId="77777777" w:rsidR="00EE44E5" w:rsidRDefault="00EE44E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6"/>
  </w:num>
  <w:num w:numId="7">
    <w:abstractNumId w:val="5"/>
  </w:num>
  <w:num w:numId="8">
    <w:abstractNumId w:val="31"/>
  </w:num>
  <w:num w:numId="9">
    <w:abstractNumId w:val="35"/>
  </w:num>
  <w:num w:numId="10">
    <w:abstractNumId w:val="17"/>
  </w:num>
  <w:num w:numId="11">
    <w:abstractNumId w:val="9"/>
  </w:num>
  <w:num w:numId="12">
    <w:abstractNumId w:val="13"/>
  </w:num>
  <w:num w:numId="13">
    <w:abstractNumId w:val="27"/>
  </w:num>
  <w:num w:numId="14">
    <w:abstractNumId w:val="18"/>
  </w:num>
  <w:num w:numId="15">
    <w:abstractNumId w:val="11"/>
  </w:num>
  <w:num w:numId="16">
    <w:abstractNumId w:val="33"/>
  </w:num>
  <w:num w:numId="17">
    <w:abstractNumId w:val="25"/>
  </w:num>
  <w:num w:numId="18">
    <w:abstractNumId w:val="22"/>
  </w:num>
  <w:num w:numId="19">
    <w:abstractNumId w:val="8"/>
  </w:num>
  <w:num w:numId="20">
    <w:abstractNumId w:val="2"/>
  </w:num>
  <w:num w:numId="21">
    <w:abstractNumId w:val="37"/>
  </w:num>
  <w:num w:numId="22">
    <w:abstractNumId w:val="39"/>
  </w:num>
  <w:num w:numId="23">
    <w:abstractNumId w:val="14"/>
  </w:num>
  <w:num w:numId="24">
    <w:abstractNumId w:val="34"/>
  </w:num>
  <w:num w:numId="25">
    <w:abstractNumId w:val="10"/>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24"/>
  </w:num>
  <w:num w:numId="4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2MjAxsjABYmMTYyUdpeDU4uLM/DyQAsNaAB7B5FUsAAAA"/>
  </w:docVars>
  <w:rsids>
    <w:rsidRoot w:val="006E1729"/>
    <w:rsid w:val="00000015"/>
    <w:rsid w:val="00013DED"/>
    <w:rsid w:val="00014051"/>
    <w:rsid w:val="0001501D"/>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4120"/>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828"/>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3C1A"/>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5C13"/>
    <w:rsid w:val="003A029B"/>
    <w:rsid w:val="003A4DAA"/>
    <w:rsid w:val="003A5D91"/>
    <w:rsid w:val="003B01CA"/>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351C"/>
    <w:rsid w:val="004375BF"/>
    <w:rsid w:val="00440A96"/>
    <w:rsid w:val="00442F86"/>
    <w:rsid w:val="004446E6"/>
    <w:rsid w:val="00446516"/>
    <w:rsid w:val="00452128"/>
    <w:rsid w:val="004533A4"/>
    <w:rsid w:val="00457067"/>
    <w:rsid w:val="00462CA0"/>
    <w:rsid w:val="0046501B"/>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D2C4B"/>
    <w:rsid w:val="004D3679"/>
    <w:rsid w:val="004D3D1C"/>
    <w:rsid w:val="004D747F"/>
    <w:rsid w:val="005111AB"/>
    <w:rsid w:val="00515452"/>
    <w:rsid w:val="0052656B"/>
    <w:rsid w:val="00536345"/>
    <w:rsid w:val="00540038"/>
    <w:rsid w:val="00544856"/>
    <w:rsid w:val="005553C3"/>
    <w:rsid w:val="00555ABB"/>
    <w:rsid w:val="00564625"/>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371"/>
    <w:rsid w:val="006F3C44"/>
    <w:rsid w:val="006F7D8B"/>
    <w:rsid w:val="00711C86"/>
    <w:rsid w:val="0071292D"/>
    <w:rsid w:val="00712E16"/>
    <w:rsid w:val="00713EFC"/>
    <w:rsid w:val="007146D2"/>
    <w:rsid w:val="007151B6"/>
    <w:rsid w:val="00715A5D"/>
    <w:rsid w:val="00717D5F"/>
    <w:rsid w:val="007309AA"/>
    <w:rsid w:val="00734570"/>
    <w:rsid w:val="00735828"/>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3447"/>
    <w:rsid w:val="007C402A"/>
    <w:rsid w:val="007C482E"/>
    <w:rsid w:val="007C4D48"/>
    <w:rsid w:val="007D3F97"/>
    <w:rsid w:val="007D73CE"/>
    <w:rsid w:val="007E0304"/>
    <w:rsid w:val="007E1E28"/>
    <w:rsid w:val="007F1D40"/>
    <w:rsid w:val="007F3AA0"/>
    <w:rsid w:val="007F4F2B"/>
    <w:rsid w:val="007F7ADB"/>
    <w:rsid w:val="007F7D24"/>
    <w:rsid w:val="0081634F"/>
    <w:rsid w:val="008246F4"/>
    <w:rsid w:val="00824B93"/>
    <w:rsid w:val="00824EDA"/>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130F"/>
    <w:rsid w:val="00993D47"/>
    <w:rsid w:val="0099429F"/>
    <w:rsid w:val="00997CB4"/>
    <w:rsid w:val="009A2E6F"/>
    <w:rsid w:val="009A2F37"/>
    <w:rsid w:val="009A7535"/>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479F"/>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6330"/>
    <w:rsid w:val="00AA19E9"/>
    <w:rsid w:val="00AA2ABB"/>
    <w:rsid w:val="00AA511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365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D0FC0"/>
    <w:rsid w:val="00EE44E5"/>
    <w:rsid w:val="00EF34FE"/>
    <w:rsid w:val="00EF7F05"/>
    <w:rsid w:val="00F0075A"/>
    <w:rsid w:val="00F0297E"/>
    <w:rsid w:val="00F0659D"/>
    <w:rsid w:val="00F069C7"/>
    <w:rsid w:val="00F077B9"/>
    <w:rsid w:val="00F115A1"/>
    <w:rsid w:val="00F14024"/>
    <w:rsid w:val="00F17B32"/>
    <w:rsid w:val="00F20E5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2F"/>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Worksheet.xls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AB6C1-568C-4398-8DB3-4862713C2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7</cp:revision>
  <cp:lastPrinted>2015-07-27T06:36:00Z</cp:lastPrinted>
  <dcterms:created xsi:type="dcterms:W3CDTF">2020-10-16T11:15:00Z</dcterms:created>
  <dcterms:modified xsi:type="dcterms:W3CDTF">2023-09-06T12:20:00Z</dcterms:modified>
</cp:coreProperties>
</file>