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Pr="00B058A7" w:rsidRDefault="00343FBC" w:rsidP="00BF534E">
      <w:pPr>
        <w:spacing w:after="0" w:line="240" w:lineRule="auto"/>
        <w:jc w:val="center"/>
        <w:rPr>
          <w:rFonts w:asciiTheme="minorHAnsi" w:hAnsiTheme="minorHAnsi" w:cstheme="minorHAnsi"/>
          <w:b/>
          <w:sz w:val="20"/>
          <w:szCs w:val="20"/>
          <w:lang w:val="ka-GE"/>
        </w:rPr>
      </w:pPr>
    </w:p>
    <w:p w14:paraId="28D7D56E"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7B23AFD4"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231D542D"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3732F513"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38F0B29E"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050133A4"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1A26BEB2"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5B6E7B45"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387BE048"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0357F84F"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60DDB37B"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343B6C25"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66B0A7F2"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2227ED52" w14:textId="633F82F4" w:rsidR="00343FBC" w:rsidRPr="00B058A7" w:rsidRDefault="002351EF" w:rsidP="00993995">
      <w:pPr>
        <w:spacing w:after="0" w:line="240" w:lineRule="auto"/>
        <w:jc w:val="center"/>
        <w:rPr>
          <w:rFonts w:asciiTheme="minorHAnsi" w:hAnsiTheme="minorHAnsi" w:cstheme="minorHAnsi"/>
          <w:b/>
          <w:sz w:val="20"/>
          <w:szCs w:val="20"/>
          <w:lang w:val="ka-GE"/>
        </w:rPr>
      </w:pPr>
      <w:r w:rsidRPr="00B058A7">
        <w:rPr>
          <w:rFonts w:asciiTheme="minorHAnsi" w:hAnsiTheme="minorHAnsi" w:cstheme="minorHAnsi"/>
          <w:b/>
          <w:noProof/>
          <w:sz w:val="20"/>
          <w:szCs w:val="20"/>
        </w:rPr>
        <w:drawing>
          <wp:inline distT="0" distB="0" distL="0" distR="0" wp14:anchorId="34CFF304" wp14:editId="28AAB666">
            <wp:extent cx="3625850" cy="1789011"/>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8532" cy="1819939"/>
                    </a:xfrm>
                    <a:prstGeom prst="rect">
                      <a:avLst/>
                    </a:prstGeom>
                    <a:noFill/>
                    <a:ln>
                      <a:noFill/>
                    </a:ln>
                  </pic:spPr>
                </pic:pic>
              </a:graphicData>
            </a:graphic>
          </wp:inline>
        </w:drawing>
      </w:r>
    </w:p>
    <w:p w14:paraId="70C826AC" w14:textId="77777777" w:rsidR="00993995" w:rsidRPr="00B058A7" w:rsidRDefault="00993995" w:rsidP="00BB66A2">
      <w:pPr>
        <w:spacing w:after="0"/>
        <w:jc w:val="center"/>
        <w:rPr>
          <w:rFonts w:asciiTheme="minorHAnsi" w:hAnsiTheme="minorHAnsi" w:cstheme="minorHAnsi"/>
          <w:b/>
          <w:sz w:val="20"/>
          <w:szCs w:val="20"/>
          <w:lang w:val="ka-GE"/>
        </w:rPr>
      </w:pPr>
    </w:p>
    <w:p w14:paraId="4980840D" w14:textId="4046EAB7" w:rsidR="00BB66A2" w:rsidRPr="00B058A7" w:rsidRDefault="00AE4346" w:rsidP="00BB66A2">
      <w:pPr>
        <w:spacing w:after="0"/>
        <w:jc w:val="center"/>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ელექტრონული </w:t>
      </w:r>
      <w:r w:rsidR="00557B4B" w:rsidRPr="00B058A7">
        <w:rPr>
          <w:rFonts w:asciiTheme="minorHAnsi" w:hAnsiTheme="minorHAnsi" w:cstheme="minorHAnsi"/>
          <w:b/>
          <w:sz w:val="20"/>
          <w:szCs w:val="20"/>
          <w:lang w:val="ka-GE"/>
        </w:rPr>
        <w:t>ტენდერი</w:t>
      </w:r>
      <w:r w:rsidRPr="00B058A7">
        <w:rPr>
          <w:rFonts w:asciiTheme="minorHAnsi" w:hAnsiTheme="minorHAnsi" w:cstheme="minorHAnsi"/>
          <w:b/>
          <w:sz w:val="20"/>
          <w:szCs w:val="20"/>
          <w:lang w:val="ka-GE"/>
        </w:rPr>
        <w:t xml:space="preserve"> </w:t>
      </w:r>
    </w:p>
    <w:p w14:paraId="37D24735" w14:textId="52DFD0DF" w:rsidR="00BB66A2" w:rsidRPr="00B058A7" w:rsidRDefault="003C6F7E" w:rsidP="003C6F7E">
      <w:pPr>
        <w:spacing w:after="0" w:line="240" w:lineRule="auto"/>
        <w:jc w:val="center"/>
        <w:rPr>
          <w:rFonts w:asciiTheme="minorHAnsi" w:hAnsiTheme="minorHAnsi" w:cstheme="minorHAnsi"/>
          <w:b/>
          <w:sz w:val="20"/>
          <w:szCs w:val="20"/>
          <w:lang w:val="ka-GE"/>
        </w:rPr>
      </w:pPr>
      <w:r w:rsidRPr="00B058A7">
        <w:rPr>
          <w:rFonts w:asciiTheme="minorHAnsi" w:hAnsiTheme="minorHAnsi" w:cstheme="minorHAnsi"/>
          <w:b/>
          <w:sz w:val="20"/>
          <w:szCs w:val="20"/>
          <w:lang w:val="ka-GE"/>
        </w:rPr>
        <w:t>პოლიმერის შესყიდვის</w:t>
      </w:r>
      <w:r w:rsidR="002351EF" w:rsidRPr="00B058A7">
        <w:rPr>
          <w:rFonts w:asciiTheme="minorHAnsi" w:hAnsiTheme="minorHAnsi" w:cstheme="minorHAnsi"/>
          <w:b/>
          <w:sz w:val="20"/>
          <w:szCs w:val="20"/>
          <w:lang w:val="ka-GE"/>
        </w:rPr>
        <w:t xml:space="preserve"> თაობაზე </w:t>
      </w:r>
    </w:p>
    <w:p w14:paraId="19027FEB" w14:textId="77777777" w:rsidR="00343FBC" w:rsidRPr="00B058A7" w:rsidRDefault="00343FBC" w:rsidP="00BF534E">
      <w:pPr>
        <w:spacing w:after="0" w:line="240" w:lineRule="auto"/>
        <w:jc w:val="center"/>
        <w:rPr>
          <w:rFonts w:asciiTheme="minorHAnsi" w:hAnsiTheme="minorHAnsi" w:cstheme="minorHAnsi"/>
          <w:b/>
          <w:sz w:val="20"/>
          <w:szCs w:val="20"/>
          <w:lang w:val="ka-GE"/>
        </w:rPr>
      </w:pPr>
    </w:p>
    <w:p w14:paraId="0FF20EAD" w14:textId="77777777" w:rsidR="00343FBC" w:rsidRPr="00B058A7" w:rsidRDefault="00343FBC" w:rsidP="00BF534E">
      <w:pPr>
        <w:spacing w:after="0" w:line="240" w:lineRule="auto"/>
        <w:jc w:val="center"/>
        <w:rPr>
          <w:rFonts w:asciiTheme="minorHAnsi" w:hAnsiTheme="minorHAnsi" w:cstheme="minorHAnsi"/>
          <w:b/>
          <w:sz w:val="20"/>
          <w:szCs w:val="20"/>
          <w:lang w:val="ka-GE"/>
        </w:rPr>
      </w:pPr>
    </w:p>
    <w:p w14:paraId="5429AE15"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5E082E0C"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7ADB7B11"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510D2CEB"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01810306"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4D5DB3E0"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1ECA8925"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5AFC1D8B"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150633D1"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29FE95FE"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26CD0C8A"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2366C6C0"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38E38B91" w14:textId="242629F0" w:rsidR="00993995" w:rsidRPr="00B058A7" w:rsidRDefault="00993995" w:rsidP="00BF534E">
      <w:pPr>
        <w:spacing w:after="0" w:line="240" w:lineRule="auto"/>
        <w:jc w:val="center"/>
        <w:rPr>
          <w:rFonts w:asciiTheme="minorHAnsi" w:hAnsiTheme="minorHAnsi" w:cstheme="minorHAnsi"/>
          <w:b/>
          <w:sz w:val="20"/>
          <w:szCs w:val="20"/>
          <w:lang w:val="ka-GE"/>
        </w:rPr>
      </w:pPr>
    </w:p>
    <w:p w14:paraId="67239235" w14:textId="6832E588" w:rsidR="002351EF" w:rsidRPr="00B058A7" w:rsidRDefault="002351EF" w:rsidP="00BF534E">
      <w:pPr>
        <w:spacing w:after="0" w:line="240" w:lineRule="auto"/>
        <w:jc w:val="center"/>
        <w:rPr>
          <w:rFonts w:asciiTheme="minorHAnsi" w:hAnsiTheme="minorHAnsi" w:cstheme="minorHAnsi"/>
          <w:b/>
          <w:sz w:val="20"/>
          <w:szCs w:val="20"/>
          <w:lang w:val="ka-GE"/>
        </w:rPr>
      </w:pPr>
    </w:p>
    <w:p w14:paraId="039C8161" w14:textId="67222305" w:rsidR="002351EF" w:rsidRPr="00B058A7" w:rsidRDefault="002351EF" w:rsidP="00BF534E">
      <w:pPr>
        <w:spacing w:after="0" w:line="240" w:lineRule="auto"/>
        <w:jc w:val="center"/>
        <w:rPr>
          <w:rFonts w:asciiTheme="minorHAnsi" w:hAnsiTheme="minorHAnsi" w:cstheme="minorHAnsi"/>
          <w:b/>
          <w:sz w:val="20"/>
          <w:szCs w:val="20"/>
          <w:lang w:val="ka-GE"/>
        </w:rPr>
      </w:pPr>
    </w:p>
    <w:p w14:paraId="23A655D4" w14:textId="33404D43" w:rsidR="002351EF" w:rsidRPr="00B058A7" w:rsidRDefault="002351EF" w:rsidP="00BF534E">
      <w:pPr>
        <w:spacing w:after="0" w:line="240" w:lineRule="auto"/>
        <w:jc w:val="center"/>
        <w:rPr>
          <w:rFonts w:asciiTheme="minorHAnsi" w:hAnsiTheme="minorHAnsi" w:cstheme="minorHAnsi"/>
          <w:b/>
          <w:sz w:val="20"/>
          <w:szCs w:val="20"/>
          <w:lang w:val="ka-GE"/>
        </w:rPr>
      </w:pPr>
    </w:p>
    <w:p w14:paraId="44E0DA7B" w14:textId="4A2A81B8" w:rsidR="002351EF" w:rsidRPr="00B058A7" w:rsidRDefault="002351EF" w:rsidP="00BF534E">
      <w:pPr>
        <w:spacing w:after="0" w:line="240" w:lineRule="auto"/>
        <w:jc w:val="center"/>
        <w:rPr>
          <w:rFonts w:asciiTheme="minorHAnsi" w:hAnsiTheme="minorHAnsi" w:cstheme="minorHAnsi"/>
          <w:b/>
          <w:sz w:val="20"/>
          <w:szCs w:val="20"/>
          <w:lang w:val="ka-GE"/>
        </w:rPr>
      </w:pPr>
    </w:p>
    <w:p w14:paraId="5BBF493B" w14:textId="77777777" w:rsidR="002351EF" w:rsidRPr="00B058A7" w:rsidRDefault="002351EF" w:rsidP="00BF534E">
      <w:pPr>
        <w:spacing w:after="0" w:line="240" w:lineRule="auto"/>
        <w:jc w:val="center"/>
        <w:rPr>
          <w:rFonts w:asciiTheme="minorHAnsi" w:hAnsiTheme="minorHAnsi" w:cstheme="minorHAnsi"/>
          <w:b/>
          <w:sz w:val="20"/>
          <w:szCs w:val="20"/>
          <w:lang w:val="ka-GE"/>
        </w:rPr>
      </w:pPr>
    </w:p>
    <w:p w14:paraId="0C6E0F06" w14:textId="25E1ABFF" w:rsidR="00993995" w:rsidRPr="00B058A7" w:rsidRDefault="00993995" w:rsidP="00BF534E">
      <w:pPr>
        <w:spacing w:after="0" w:line="240" w:lineRule="auto"/>
        <w:jc w:val="center"/>
        <w:rPr>
          <w:rFonts w:asciiTheme="minorHAnsi" w:hAnsiTheme="minorHAnsi" w:cstheme="minorHAnsi"/>
          <w:b/>
          <w:sz w:val="20"/>
          <w:szCs w:val="20"/>
          <w:lang w:val="ka-GE"/>
        </w:rPr>
      </w:pPr>
    </w:p>
    <w:p w14:paraId="5D901865" w14:textId="4877B6EF" w:rsidR="009D0869" w:rsidRPr="00B058A7" w:rsidRDefault="009D0869" w:rsidP="00BF534E">
      <w:pPr>
        <w:spacing w:after="0" w:line="240" w:lineRule="auto"/>
        <w:jc w:val="center"/>
        <w:rPr>
          <w:rFonts w:asciiTheme="minorHAnsi" w:hAnsiTheme="minorHAnsi" w:cstheme="minorHAnsi"/>
          <w:b/>
          <w:sz w:val="20"/>
          <w:szCs w:val="20"/>
          <w:lang w:val="ka-GE"/>
        </w:rPr>
      </w:pPr>
    </w:p>
    <w:p w14:paraId="33B1C18C" w14:textId="11897F71" w:rsidR="009D0869" w:rsidRPr="00B058A7" w:rsidRDefault="009D0869" w:rsidP="00BF534E">
      <w:pPr>
        <w:spacing w:after="0" w:line="240" w:lineRule="auto"/>
        <w:jc w:val="center"/>
        <w:rPr>
          <w:rFonts w:asciiTheme="minorHAnsi" w:hAnsiTheme="minorHAnsi" w:cstheme="minorHAnsi"/>
          <w:b/>
          <w:sz w:val="20"/>
          <w:szCs w:val="20"/>
          <w:lang w:val="ka-GE"/>
        </w:rPr>
      </w:pPr>
    </w:p>
    <w:p w14:paraId="62EAC2AD" w14:textId="77777777" w:rsidR="009D0869" w:rsidRPr="00B058A7" w:rsidRDefault="009D0869" w:rsidP="00BF534E">
      <w:pPr>
        <w:spacing w:after="0" w:line="240" w:lineRule="auto"/>
        <w:jc w:val="center"/>
        <w:rPr>
          <w:rFonts w:asciiTheme="minorHAnsi" w:hAnsiTheme="minorHAnsi" w:cstheme="minorHAnsi"/>
          <w:b/>
          <w:sz w:val="20"/>
          <w:szCs w:val="20"/>
          <w:lang w:val="ka-GE"/>
        </w:rPr>
      </w:pPr>
    </w:p>
    <w:p w14:paraId="75430862"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27A58214" w14:textId="77777777" w:rsidR="00993995" w:rsidRPr="00B058A7" w:rsidRDefault="00993995" w:rsidP="00BF534E">
      <w:pPr>
        <w:spacing w:after="0" w:line="240" w:lineRule="auto"/>
        <w:jc w:val="center"/>
        <w:rPr>
          <w:rFonts w:asciiTheme="minorHAnsi" w:hAnsiTheme="minorHAnsi" w:cstheme="minorHAnsi"/>
          <w:b/>
          <w:sz w:val="20"/>
          <w:szCs w:val="20"/>
          <w:lang w:val="ka-GE"/>
        </w:rPr>
      </w:pPr>
    </w:p>
    <w:p w14:paraId="137BF117" w14:textId="77777777" w:rsidR="00343FBC" w:rsidRPr="00B058A7" w:rsidRDefault="00343FBC" w:rsidP="00BF534E">
      <w:pPr>
        <w:spacing w:after="0" w:line="240" w:lineRule="auto"/>
        <w:jc w:val="center"/>
        <w:rPr>
          <w:rFonts w:asciiTheme="minorHAnsi" w:hAnsiTheme="minorHAnsi" w:cstheme="minorHAnsi"/>
          <w:b/>
          <w:sz w:val="20"/>
          <w:szCs w:val="20"/>
          <w:lang w:val="ka-GE"/>
        </w:rPr>
      </w:pPr>
    </w:p>
    <w:p w14:paraId="739FB1B6" w14:textId="56016B7A" w:rsidR="004C7970" w:rsidRPr="00B058A7" w:rsidRDefault="004C7970" w:rsidP="007A5932">
      <w:pPr>
        <w:spacing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lastRenderedPageBreak/>
        <w:t>1.1 შესყიდვის ობიექტის დასახელება</w:t>
      </w:r>
    </w:p>
    <w:p w14:paraId="139363C4" w14:textId="57EFBE4F" w:rsidR="00DE02AF" w:rsidRPr="00B058A7" w:rsidRDefault="00DE02AF" w:rsidP="00DE02AF">
      <w:pPr>
        <w:spacing w:line="240" w:lineRule="auto"/>
        <w:rPr>
          <w:rFonts w:asciiTheme="minorHAnsi" w:hAnsiTheme="minorHAnsi" w:cstheme="minorHAnsi"/>
          <w:b/>
          <w:sz w:val="20"/>
          <w:szCs w:val="20"/>
          <w:lang w:val="ka-GE"/>
        </w:rPr>
      </w:pPr>
      <w:r w:rsidRPr="00B058A7">
        <w:rPr>
          <w:rFonts w:asciiTheme="minorHAnsi" w:hAnsiTheme="minorHAnsi" w:cstheme="minorHAnsi"/>
          <w:sz w:val="20"/>
          <w:szCs w:val="20"/>
          <w:lang w:val="ka-GE"/>
        </w:rPr>
        <w:t xml:space="preserve">შპს „გარდაბნის გამწმენდი ნაგებობა“ </w:t>
      </w:r>
      <w:r w:rsidRPr="00B058A7">
        <w:rPr>
          <w:rFonts w:asciiTheme="minorHAnsi" w:hAnsiTheme="minorHAnsi" w:cstheme="minorHAnsi"/>
          <w:sz w:val="20"/>
          <w:szCs w:val="20"/>
        </w:rPr>
        <w:t>(GST</w:t>
      </w:r>
      <w:r w:rsidR="009B059A" w:rsidRPr="00B058A7">
        <w:rPr>
          <w:rFonts w:asciiTheme="minorHAnsi" w:hAnsiTheme="minorHAnsi" w:cstheme="minorHAnsi"/>
          <w:sz w:val="20"/>
          <w:szCs w:val="20"/>
        </w:rPr>
        <w:t>), შემდგომში “</w:t>
      </w:r>
      <w:r w:rsidR="009B059A" w:rsidRPr="00B058A7">
        <w:rPr>
          <w:rFonts w:asciiTheme="minorHAnsi" w:hAnsiTheme="minorHAnsi" w:cstheme="minorHAnsi"/>
          <w:sz w:val="20"/>
          <w:szCs w:val="20"/>
          <w:lang w:val="ka-GE"/>
        </w:rPr>
        <w:t xml:space="preserve">შემსყიდველი“, </w:t>
      </w:r>
      <w:r w:rsidRPr="00B058A7">
        <w:rPr>
          <w:rFonts w:asciiTheme="minorHAnsi" w:hAnsiTheme="minorHAnsi" w:cstheme="minorHAnsi"/>
          <w:sz w:val="20"/>
          <w:szCs w:val="20"/>
          <w:lang w:val="ka-GE"/>
        </w:rPr>
        <w:t xml:space="preserve">აცხადებს ელექტრონულ ტენდერს </w:t>
      </w:r>
      <w:r w:rsidR="003C6F7E" w:rsidRPr="00B058A7">
        <w:rPr>
          <w:rFonts w:asciiTheme="minorHAnsi" w:hAnsiTheme="minorHAnsi" w:cstheme="minorHAnsi"/>
          <w:b/>
          <w:sz w:val="20"/>
          <w:szCs w:val="20"/>
          <w:lang w:val="ka-GE"/>
        </w:rPr>
        <w:t xml:space="preserve">პოლიმერის შესყიდვის თაობაზე </w:t>
      </w:r>
      <w:r w:rsidRPr="00B058A7">
        <w:rPr>
          <w:rFonts w:asciiTheme="minorHAnsi" w:hAnsiTheme="minorHAnsi" w:cstheme="minorHAnsi"/>
          <w:sz w:val="20"/>
          <w:szCs w:val="20"/>
          <w:lang w:val="ka-GE"/>
        </w:rPr>
        <w:t>და იწვევს კვალიფიციურ კომპანიებს</w:t>
      </w:r>
      <w:r w:rsidR="009D0869" w:rsidRPr="00B058A7">
        <w:rPr>
          <w:rFonts w:asciiTheme="minorHAnsi" w:hAnsiTheme="minorHAnsi" w:cstheme="minorHAnsi"/>
          <w:sz w:val="20"/>
          <w:szCs w:val="20"/>
          <w:lang w:val="ka-GE"/>
        </w:rPr>
        <w:t xml:space="preserve"> შემდგომში „პრეტენდენტი“</w:t>
      </w:r>
      <w:r w:rsidRPr="00B058A7">
        <w:rPr>
          <w:rFonts w:asciiTheme="minorHAnsi" w:hAnsiTheme="minorHAnsi" w:cstheme="minorHAnsi"/>
          <w:sz w:val="20"/>
          <w:szCs w:val="20"/>
          <w:lang w:val="ka-GE"/>
        </w:rPr>
        <w:t xml:space="preserve"> მონაწილეობის მისაღებად.</w:t>
      </w:r>
    </w:p>
    <w:p w14:paraId="2BF1D35E" w14:textId="77777777" w:rsidR="00440220" w:rsidRPr="00B058A7" w:rsidRDefault="00440220" w:rsidP="00440220">
      <w:pPr>
        <w:spacing w:after="0" w:line="240" w:lineRule="auto"/>
        <w:rPr>
          <w:rFonts w:asciiTheme="minorHAnsi" w:hAnsiTheme="minorHAnsi" w:cstheme="minorHAnsi"/>
          <w:sz w:val="20"/>
          <w:szCs w:val="20"/>
          <w:lang w:val="ka-GE" w:eastAsia="ka-GE"/>
        </w:rPr>
      </w:pPr>
    </w:p>
    <w:p w14:paraId="211996CD" w14:textId="2376847E" w:rsidR="004C7970" w:rsidRPr="00B058A7" w:rsidRDefault="004C7970" w:rsidP="00E54A14">
      <w:pPr>
        <w:spacing w:after="0" w:line="240" w:lineRule="auto"/>
        <w:jc w:val="both"/>
        <w:rPr>
          <w:rFonts w:asciiTheme="minorHAnsi" w:hAnsiTheme="minorHAnsi" w:cstheme="minorHAnsi"/>
          <w:b/>
          <w:sz w:val="20"/>
          <w:szCs w:val="20"/>
          <w:lang w:val="ka-GE"/>
        </w:rPr>
      </w:pPr>
      <w:r w:rsidRPr="00B058A7">
        <w:rPr>
          <w:rFonts w:asciiTheme="minorHAnsi" w:hAnsiTheme="minorHAnsi" w:cstheme="minorHAnsi"/>
          <w:b/>
          <w:sz w:val="20"/>
          <w:szCs w:val="20"/>
          <w:lang w:val="ka-GE"/>
        </w:rPr>
        <w:t>შესყიდვის ობიექტის  აღწერა, რაოდენობა/მოცულობა</w:t>
      </w:r>
    </w:p>
    <w:p w14:paraId="6DBB00B9" w14:textId="77777777" w:rsidR="007A5932" w:rsidRPr="00B058A7" w:rsidRDefault="007A5932" w:rsidP="00BB66A2">
      <w:pPr>
        <w:spacing w:after="0" w:line="240" w:lineRule="auto"/>
        <w:rPr>
          <w:rFonts w:asciiTheme="minorHAnsi" w:hAnsiTheme="minorHAnsi" w:cstheme="minorHAnsi"/>
          <w:b/>
          <w:sz w:val="20"/>
          <w:szCs w:val="20"/>
          <w:lang w:val="ka-GE"/>
        </w:rPr>
      </w:pPr>
    </w:p>
    <w:p w14:paraId="5B6862A3" w14:textId="6E13A28A" w:rsidR="00515FA8" w:rsidRPr="00B058A7" w:rsidRDefault="003C6F7E" w:rsidP="002E25C2">
      <w:pPr>
        <w:rPr>
          <w:rFonts w:asciiTheme="minorHAnsi" w:hAnsiTheme="minorHAnsi" w:cstheme="minorHAnsi"/>
          <w:b/>
          <w:sz w:val="20"/>
          <w:szCs w:val="20"/>
          <w:lang w:val="ka-GE"/>
        </w:rPr>
      </w:pPr>
      <w:r w:rsidRPr="00B058A7">
        <w:rPr>
          <w:rFonts w:asciiTheme="minorHAnsi" w:hAnsiTheme="minorHAnsi" w:cstheme="minorHAnsi"/>
          <w:b/>
          <w:sz w:val="20"/>
          <w:szCs w:val="20"/>
          <w:lang w:val="ka-GE"/>
        </w:rPr>
        <w:t>დასახელება: პოლიმერი</w:t>
      </w:r>
      <w:r w:rsidR="00DE02AF" w:rsidRPr="00B058A7">
        <w:rPr>
          <w:rFonts w:asciiTheme="minorHAnsi" w:hAnsiTheme="minorHAnsi" w:cstheme="minorHAnsi"/>
          <w:sz w:val="20"/>
          <w:szCs w:val="20"/>
          <w:lang w:val="ka-GE"/>
        </w:rPr>
        <w:t xml:space="preserve"> - </w:t>
      </w:r>
      <w:r w:rsidRPr="00B058A7">
        <w:rPr>
          <w:rFonts w:asciiTheme="minorHAnsi" w:hAnsiTheme="minorHAnsi" w:cstheme="minorHAnsi"/>
          <w:sz w:val="20"/>
          <w:szCs w:val="20"/>
          <w:lang w:val="ka-GE"/>
        </w:rPr>
        <w:t>პოლიელექტროლიტის ფხვნილი</w:t>
      </w:r>
      <w:r w:rsidR="002E25C2" w:rsidRPr="00B058A7">
        <w:rPr>
          <w:rFonts w:asciiTheme="minorHAnsi" w:hAnsiTheme="minorHAnsi" w:cstheme="minorHAnsi"/>
          <w:sz w:val="20"/>
          <w:szCs w:val="20"/>
        </w:rPr>
        <w:t xml:space="preserve"> </w:t>
      </w:r>
      <w:r w:rsidRPr="00B058A7">
        <w:rPr>
          <w:rFonts w:asciiTheme="minorHAnsi" w:hAnsiTheme="minorHAnsi" w:cstheme="minorHAnsi"/>
          <w:sz w:val="20"/>
          <w:szCs w:val="20"/>
          <w:lang w:val="ka-GE"/>
        </w:rPr>
        <w:t xml:space="preserve">, </w:t>
      </w:r>
      <w:r w:rsidR="009D0869" w:rsidRPr="00B058A7">
        <w:rPr>
          <w:rFonts w:asciiTheme="minorHAnsi" w:hAnsiTheme="minorHAnsi" w:cstheme="minorHAnsi"/>
          <w:sz w:val="20"/>
          <w:szCs w:val="20"/>
          <w:lang w:val="ka-GE"/>
        </w:rPr>
        <w:t xml:space="preserve"> შემდგომში </w:t>
      </w:r>
      <w:r w:rsidR="009D0869" w:rsidRPr="00B058A7">
        <w:rPr>
          <w:rFonts w:asciiTheme="minorHAnsi" w:hAnsiTheme="minorHAnsi" w:cstheme="minorHAnsi"/>
          <w:b/>
          <w:sz w:val="20"/>
          <w:szCs w:val="20"/>
          <w:lang w:val="ka-GE"/>
        </w:rPr>
        <w:t>„პროდუქტი“</w:t>
      </w:r>
    </w:p>
    <w:p w14:paraId="24FE4D6C" w14:textId="63975727" w:rsidR="003C6F7E" w:rsidRPr="00B058A7" w:rsidRDefault="00A254FF" w:rsidP="002E25C2">
      <w:pPr>
        <w:rPr>
          <w:rFonts w:asciiTheme="minorHAnsi" w:hAnsiTheme="minorHAnsi" w:cstheme="minorHAnsi"/>
          <w:b/>
          <w:sz w:val="20"/>
          <w:szCs w:val="20"/>
          <w:lang w:val="ka-GE"/>
        </w:rPr>
      </w:pPr>
      <w:r>
        <w:rPr>
          <w:rFonts w:asciiTheme="minorHAnsi" w:hAnsiTheme="minorHAnsi" w:cstheme="minorHAnsi"/>
          <w:b/>
          <w:sz w:val="20"/>
          <w:szCs w:val="20"/>
          <w:lang w:val="ka-GE"/>
        </w:rPr>
        <w:t xml:space="preserve">საორიენტაციო </w:t>
      </w:r>
      <w:r w:rsidR="003C6F7E" w:rsidRPr="00B058A7">
        <w:rPr>
          <w:rFonts w:asciiTheme="minorHAnsi" w:hAnsiTheme="minorHAnsi" w:cstheme="minorHAnsi"/>
          <w:b/>
          <w:sz w:val="20"/>
          <w:szCs w:val="20"/>
          <w:lang w:val="ka-GE"/>
        </w:rPr>
        <w:t xml:space="preserve">მოცულობა: </w:t>
      </w:r>
      <w:r w:rsidR="003C6F7E" w:rsidRPr="00B058A7">
        <w:rPr>
          <w:rFonts w:asciiTheme="minorHAnsi" w:hAnsiTheme="minorHAnsi" w:cstheme="minorHAnsi"/>
          <w:sz w:val="20"/>
          <w:szCs w:val="20"/>
          <w:lang w:val="ka-GE"/>
        </w:rPr>
        <w:t>73,440 კგ წლიურად</w:t>
      </w:r>
      <w:r w:rsidR="003C6F7E" w:rsidRPr="00B058A7">
        <w:rPr>
          <w:rFonts w:asciiTheme="minorHAnsi" w:hAnsiTheme="minorHAnsi" w:cstheme="minorHAnsi"/>
          <w:b/>
          <w:sz w:val="20"/>
          <w:szCs w:val="20"/>
          <w:lang w:val="ka-GE"/>
        </w:rPr>
        <w:t xml:space="preserve"> </w:t>
      </w:r>
      <w:r w:rsidR="003C6F7E" w:rsidRPr="00B058A7">
        <w:rPr>
          <w:rFonts w:asciiTheme="minorHAnsi" w:hAnsiTheme="minorHAnsi" w:cstheme="minorHAnsi"/>
          <w:sz w:val="20"/>
          <w:szCs w:val="20"/>
          <w:lang w:val="ka-GE"/>
        </w:rPr>
        <w:t xml:space="preserve">(თვიური ხარჯი საშუალოდ </w:t>
      </w:r>
      <w:r w:rsidR="003C6F7E" w:rsidRPr="00B058A7">
        <w:rPr>
          <w:rFonts w:asciiTheme="minorHAnsi" w:hAnsiTheme="minorHAnsi" w:cstheme="minorHAnsi"/>
          <w:sz w:val="20"/>
          <w:szCs w:val="20"/>
          <w:lang w:val="tr-TR"/>
        </w:rPr>
        <w:t>6,120</w:t>
      </w:r>
      <w:r w:rsidR="003C6F7E" w:rsidRPr="00B058A7">
        <w:rPr>
          <w:rFonts w:asciiTheme="minorHAnsi" w:hAnsiTheme="minorHAnsi" w:cstheme="minorHAnsi"/>
          <w:sz w:val="20"/>
          <w:szCs w:val="20"/>
          <w:lang w:val="ka-GE"/>
        </w:rPr>
        <w:t xml:space="preserve"> კგ)</w:t>
      </w:r>
    </w:p>
    <w:p w14:paraId="571EB874" w14:textId="26760246" w:rsidR="003C6F7E" w:rsidRPr="00B058A7" w:rsidRDefault="003C6F7E" w:rsidP="002E25C2">
      <w:pPr>
        <w:rPr>
          <w:rFonts w:asciiTheme="minorHAnsi" w:hAnsiTheme="minorHAnsi" w:cstheme="minorHAnsi"/>
          <w:sz w:val="20"/>
          <w:szCs w:val="20"/>
          <w:lang w:val="ka-GE"/>
        </w:rPr>
      </w:pPr>
      <w:r w:rsidRPr="00B058A7">
        <w:rPr>
          <w:rFonts w:asciiTheme="minorHAnsi" w:hAnsiTheme="minorHAnsi" w:cstheme="minorHAnsi"/>
          <w:b/>
          <w:sz w:val="20"/>
          <w:szCs w:val="20"/>
          <w:lang w:val="ka-GE"/>
        </w:rPr>
        <w:t xml:space="preserve">მოწოდების ინტენსივობა: </w:t>
      </w:r>
      <w:r w:rsidRPr="00B058A7">
        <w:rPr>
          <w:rFonts w:asciiTheme="minorHAnsi" w:hAnsiTheme="minorHAnsi" w:cstheme="minorHAnsi"/>
          <w:sz w:val="20"/>
          <w:szCs w:val="20"/>
          <w:lang w:val="ka-GE"/>
        </w:rPr>
        <w:t>დამკვეთთან შეთანხმებით, ეტაპობრივად</w:t>
      </w:r>
    </w:p>
    <w:p w14:paraId="1841FBEB" w14:textId="4A133BC3" w:rsidR="00515FA8" w:rsidRPr="00B058A7" w:rsidRDefault="00515FA8" w:rsidP="002E25C2">
      <w:pPr>
        <w:rPr>
          <w:rFonts w:asciiTheme="minorHAnsi" w:hAnsiTheme="minorHAnsi" w:cstheme="minorHAnsi"/>
          <w:b/>
          <w:color w:val="FF0000"/>
          <w:sz w:val="20"/>
          <w:szCs w:val="20"/>
          <w:lang w:val="ka-GE"/>
        </w:rPr>
      </w:pPr>
      <w:r w:rsidRPr="00B058A7">
        <w:rPr>
          <w:rFonts w:asciiTheme="minorHAnsi" w:hAnsiTheme="minorHAnsi" w:cstheme="minorHAnsi"/>
          <w:b/>
          <w:color w:val="FF0000"/>
          <w:sz w:val="20"/>
          <w:szCs w:val="20"/>
          <w:lang w:val="ka-GE"/>
        </w:rPr>
        <w:t>პროდუქტის სპეციფიკაცია იხილეთ დანართში N3</w:t>
      </w:r>
    </w:p>
    <w:p w14:paraId="264E2EAC" w14:textId="6C9E4583" w:rsidR="004C7970" w:rsidRPr="00B058A7" w:rsidRDefault="004C7970" w:rsidP="00BB66A2">
      <w:pPr>
        <w:spacing w:after="0" w:line="240" w:lineRule="auto"/>
        <w:rPr>
          <w:rFonts w:asciiTheme="minorHAnsi" w:hAnsiTheme="minorHAnsi" w:cstheme="minorHAnsi"/>
          <w:sz w:val="20"/>
          <w:szCs w:val="20"/>
          <w:lang w:val="ka-GE"/>
        </w:rPr>
      </w:pPr>
    </w:p>
    <w:p w14:paraId="669E6CAC" w14:textId="77777777" w:rsidR="00E54A14" w:rsidRPr="00B058A7" w:rsidRDefault="00E54A14" w:rsidP="00E54A14">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1.2 ხელშეკრულების შესრულების უზრუნველყოფის გარანტია</w:t>
      </w:r>
    </w:p>
    <w:p w14:paraId="66BC0143" w14:textId="77777777" w:rsidR="00E54A14" w:rsidRPr="00B058A7" w:rsidRDefault="00E54A14" w:rsidP="00E54A14">
      <w:pPr>
        <w:spacing w:after="0" w:line="240" w:lineRule="auto"/>
        <w:rPr>
          <w:rFonts w:asciiTheme="minorHAnsi" w:hAnsiTheme="minorHAnsi" w:cstheme="minorHAnsi"/>
          <w:b/>
          <w:sz w:val="20"/>
          <w:szCs w:val="20"/>
          <w:lang w:val="ka-GE"/>
        </w:rPr>
      </w:pPr>
    </w:p>
    <w:p w14:paraId="55894E11" w14:textId="51FE9353" w:rsidR="00E54A14" w:rsidRPr="00B058A7" w:rsidRDefault="004D5F5D" w:rsidP="00E54A14">
      <w:pPr>
        <w:spacing w:after="0" w:line="240" w:lineRule="auto"/>
        <w:rPr>
          <w:rFonts w:asciiTheme="minorHAnsi" w:hAnsiTheme="minorHAnsi" w:cstheme="minorHAnsi"/>
          <w:b/>
          <w:sz w:val="20"/>
          <w:szCs w:val="20"/>
          <w:u w:val="single"/>
          <w:lang w:val="ka-GE"/>
        </w:rPr>
      </w:pPr>
      <w:r w:rsidRPr="00B058A7">
        <w:rPr>
          <w:rFonts w:asciiTheme="minorHAnsi" w:hAnsiTheme="minorHAnsi" w:cstheme="minorHAnsi"/>
          <w:sz w:val="20"/>
          <w:szCs w:val="20"/>
          <w:lang w:val="ka-GE"/>
        </w:rPr>
        <w:t>„პრეტენდენტი“</w:t>
      </w:r>
      <w:r w:rsidR="00E54A14" w:rsidRPr="00B058A7">
        <w:rPr>
          <w:rFonts w:asciiTheme="minorHAnsi" w:hAnsiTheme="minorHAnsi" w:cstheme="minorHAnsi"/>
          <w:sz w:val="20"/>
          <w:szCs w:val="20"/>
          <w:lang w:val="ka-GE"/>
        </w:rPr>
        <w:t xml:space="preserve"> ვალდებულია</w:t>
      </w:r>
      <w:r w:rsidRPr="00B058A7">
        <w:rPr>
          <w:rFonts w:asciiTheme="minorHAnsi" w:hAnsiTheme="minorHAnsi" w:cstheme="minorHAnsi"/>
          <w:sz w:val="20"/>
          <w:szCs w:val="20"/>
          <w:lang w:val="ka-GE"/>
        </w:rPr>
        <w:t>, ტენდერში გამარჯვების შემთხვევაში,</w:t>
      </w:r>
      <w:r w:rsidR="00E54A14" w:rsidRPr="00B058A7">
        <w:rPr>
          <w:rFonts w:asciiTheme="minorHAnsi" w:hAnsiTheme="minorHAnsi" w:cstheme="minorHAnsi"/>
          <w:sz w:val="20"/>
          <w:szCs w:val="20"/>
          <w:lang w:val="ka-GE"/>
        </w:rPr>
        <w:t xml:space="preserve">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ხელშეკრულების ჯამური ღირებულების 5%-ის ოდენობით, 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შემსყიდველი იტოვებს უფლებას შეწყვიტოს ხელშეკრულება.</w:t>
      </w:r>
    </w:p>
    <w:p w14:paraId="0EDDA1F0" w14:textId="3C2461D7" w:rsidR="00E54A14" w:rsidRPr="00B058A7" w:rsidRDefault="00E54A14" w:rsidP="00BB66A2">
      <w:pPr>
        <w:spacing w:after="0" w:line="240" w:lineRule="auto"/>
        <w:rPr>
          <w:rFonts w:asciiTheme="minorHAnsi" w:hAnsiTheme="minorHAnsi" w:cstheme="minorHAnsi"/>
          <w:sz w:val="20"/>
          <w:szCs w:val="20"/>
          <w:lang w:val="ka-GE"/>
        </w:rPr>
      </w:pPr>
    </w:p>
    <w:p w14:paraId="206139DA" w14:textId="77777777" w:rsidR="004C7970" w:rsidRPr="00B058A7" w:rsidRDefault="004C7970" w:rsidP="00BB66A2">
      <w:pPr>
        <w:spacing w:after="0" w:line="240" w:lineRule="auto"/>
        <w:rPr>
          <w:rFonts w:asciiTheme="minorHAnsi" w:hAnsiTheme="minorHAnsi" w:cstheme="minorHAnsi"/>
          <w:sz w:val="20"/>
          <w:szCs w:val="20"/>
          <w:lang w:val="ka-GE"/>
        </w:rPr>
      </w:pPr>
    </w:p>
    <w:p w14:paraId="4CF530F8" w14:textId="4F160B3F" w:rsidR="00557C71" w:rsidRPr="00B058A7" w:rsidRDefault="004C7970" w:rsidP="00A544AC">
      <w:pPr>
        <w:spacing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1.3 განფასება</w:t>
      </w:r>
    </w:p>
    <w:p w14:paraId="1BBA3DF7" w14:textId="747B7FA6" w:rsidR="009B059A" w:rsidRPr="00B058A7" w:rsidRDefault="009B059A" w:rsidP="00A544AC">
      <w:pPr>
        <w:spacing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განსაფასებლად გთხოვთ შეავსეთ დანართი </w:t>
      </w:r>
      <w:r w:rsidR="00FC12F5" w:rsidRPr="00B058A7">
        <w:rPr>
          <w:rFonts w:asciiTheme="minorHAnsi" w:hAnsiTheme="minorHAnsi" w:cstheme="minorHAnsi"/>
          <w:b/>
          <w:sz w:val="20"/>
          <w:szCs w:val="20"/>
          <w:lang w:val="ka-GE"/>
        </w:rPr>
        <w:t>N</w:t>
      </w:r>
      <w:r w:rsidR="00FC12F5" w:rsidRPr="00B058A7">
        <w:rPr>
          <w:rFonts w:asciiTheme="minorHAnsi" w:hAnsiTheme="minorHAnsi" w:cstheme="minorHAnsi"/>
          <w:b/>
          <w:sz w:val="20"/>
          <w:szCs w:val="20"/>
        </w:rPr>
        <w:t>1</w:t>
      </w:r>
      <w:r w:rsidR="00FC12F5" w:rsidRPr="00B058A7">
        <w:rPr>
          <w:rFonts w:asciiTheme="minorHAnsi" w:hAnsiTheme="minorHAnsi" w:cstheme="minorHAnsi"/>
          <w:b/>
          <w:sz w:val="20"/>
          <w:szCs w:val="20"/>
          <w:lang w:val="ka-GE"/>
        </w:rPr>
        <w:t xml:space="preserve"> </w:t>
      </w:r>
      <w:r w:rsidRPr="00B058A7">
        <w:rPr>
          <w:rFonts w:asciiTheme="minorHAnsi" w:hAnsiTheme="minorHAnsi" w:cstheme="minorHAnsi"/>
          <w:b/>
          <w:sz w:val="20"/>
          <w:szCs w:val="20"/>
          <w:lang w:val="ka-GE"/>
        </w:rPr>
        <w:t xml:space="preserve">- </w:t>
      </w:r>
      <w:r w:rsidR="0094455B" w:rsidRPr="00B058A7">
        <w:rPr>
          <w:rFonts w:asciiTheme="minorHAnsi" w:hAnsiTheme="minorHAnsi" w:cstheme="minorHAnsi"/>
          <w:b/>
          <w:sz w:val="20"/>
          <w:szCs w:val="20"/>
          <w:lang w:val="ka-GE"/>
        </w:rPr>
        <w:t>ფასების ცხრილი</w:t>
      </w:r>
    </w:p>
    <w:p w14:paraId="27A5EA53" w14:textId="4C80000A" w:rsidR="009D0869" w:rsidRPr="00B058A7" w:rsidRDefault="00557C71" w:rsidP="002E25C2">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ფასები</w:t>
      </w:r>
      <w:r w:rsidR="000821C0" w:rsidRPr="00B058A7">
        <w:rPr>
          <w:rFonts w:asciiTheme="minorHAnsi" w:hAnsiTheme="minorHAnsi" w:cstheme="minorHAnsi"/>
          <w:sz w:val="20"/>
          <w:szCs w:val="20"/>
          <w:lang w:val="ka-GE"/>
        </w:rPr>
        <w:t xml:space="preserve"> წარმოდგენილი უნდა იქნას</w:t>
      </w:r>
      <w:r w:rsidR="003C6F7E" w:rsidRPr="00B058A7">
        <w:rPr>
          <w:rFonts w:asciiTheme="minorHAnsi" w:hAnsiTheme="minorHAnsi" w:cstheme="minorHAnsi"/>
          <w:b/>
          <w:sz w:val="20"/>
          <w:szCs w:val="20"/>
          <w:lang w:val="ka-GE"/>
        </w:rPr>
        <w:t xml:space="preserve"> </w:t>
      </w:r>
      <w:r w:rsidR="004C7970" w:rsidRPr="00B058A7">
        <w:rPr>
          <w:rFonts w:asciiTheme="minorHAnsi" w:hAnsiTheme="minorHAnsi" w:cstheme="minorHAnsi"/>
          <w:sz w:val="20"/>
          <w:szCs w:val="20"/>
          <w:lang w:val="ka-GE"/>
        </w:rPr>
        <w:t xml:space="preserve">დღგ-ს ჩათვლით </w:t>
      </w:r>
      <w:r w:rsidR="000821C0" w:rsidRPr="00B058A7">
        <w:rPr>
          <w:rFonts w:asciiTheme="minorHAnsi" w:hAnsiTheme="minorHAnsi" w:cstheme="minorHAnsi"/>
          <w:sz w:val="20"/>
          <w:szCs w:val="20"/>
          <w:lang w:val="ka-GE"/>
        </w:rPr>
        <w:t>(</w:t>
      </w:r>
      <w:r w:rsidR="004C7970" w:rsidRPr="00B058A7">
        <w:rPr>
          <w:rFonts w:asciiTheme="minorHAnsi" w:hAnsiTheme="minorHAnsi" w:cstheme="minorHAnsi"/>
          <w:sz w:val="20"/>
          <w:szCs w:val="20"/>
          <w:lang w:val="ka-GE"/>
        </w:rPr>
        <w:t>ასეთის არსებობის შემთხვევაში</w:t>
      </w:r>
      <w:r w:rsidR="000821C0" w:rsidRPr="00B058A7">
        <w:rPr>
          <w:rFonts w:asciiTheme="minorHAnsi" w:hAnsiTheme="minorHAnsi" w:cstheme="minorHAnsi"/>
          <w:sz w:val="20"/>
          <w:szCs w:val="20"/>
          <w:lang w:val="ka-GE"/>
        </w:rPr>
        <w:t>)</w:t>
      </w:r>
      <w:r w:rsidR="004C7970"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w:t>
      </w:r>
      <w:r w:rsidR="009D0869" w:rsidRPr="00B058A7">
        <w:rPr>
          <w:rFonts w:asciiTheme="minorHAnsi" w:hAnsiTheme="minorHAnsi" w:cstheme="minorHAnsi"/>
          <w:sz w:val="20"/>
          <w:szCs w:val="20"/>
          <w:lang w:val="ka-GE"/>
        </w:rPr>
        <w:t>„</w:t>
      </w:r>
      <w:r w:rsidR="00854A47" w:rsidRPr="00B058A7">
        <w:rPr>
          <w:rFonts w:asciiTheme="minorHAnsi" w:hAnsiTheme="minorHAnsi" w:cstheme="minorHAnsi"/>
          <w:sz w:val="20"/>
          <w:szCs w:val="20"/>
          <w:lang w:val="ka-GE"/>
        </w:rPr>
        <w:t>პროდუქტის</w:t>
      </w:r>
      <w:r w:rsidR="009D0869" w:rsidRPr="00B058A7">
        <w:rPr>
          <w:rFonts w:asciiTheme="minorHAnsi" w:hAnsiTheme="minorHAnsi" w:cstheme="minorHAnsi"/>
          <w:sz w:val="20"/>
          <w:szCs w:val="20"/>
          <w:lang w:val="ka-GE"/>
        </w:rPr>
        <w:t>“</w:t>
      </w:r>
      <w:r w:rsidR="00854A47" w:rsidRPr="00B058A7">
        <w:rPr>
          <w:rFonts w:asciiTheme="minorHAnsi" w:hAnsiTheme="minorHAnsi" w:cstheme="minorHAnsi"/>
          <w:sz w:val="20"/>
          <w:szCs w:val="20"/>
          <w:lang w:val="ka-GE"/>
        </w:rPr>
        <w:t xml:space="preserve">, გარდაბანში </w:t>
      </w:r>
      <w:r w:rsidR="009D0869"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შემსყიდველის</w:t>
      </w:r>
      <w:r w:rsidR="009D0869"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 xml:space="preserve"> </w:t>
      </w:r>
      <w:r w:rsidR="003C6F7E" w:rsidRPr="00B058A7">
        <w:rPr>
          <w:rFonts w:asciiTheme="minorHAnsi" w:hAnsiTheme="minorHAnsi" w:cstheme="minorHAnsi"/>
          <w:sz w:val="20"/>
          <w:szCs w:val="20"/>
          <w:lang w:val="ka-GE"/>
        </w:rPr>
        <w:t>ობიექტზე მიწოდების ხარჯების გათვალისწინებით.</w:t>
      </w:r>
      <w:r w:rsidR="00E54A14" w:rsidRPr="00B058A7">
        <w:rPr>
          <w:rFonts w:asciiTheme="minorHAnsi" w:hAnsiTheme="minorHAnsi" w:cstheme="minorHAnsi"/>
          <w:sz w:val="20"/>
          <w:szCs w:val="20"/>
          <w:lang w:val="ka-GE"/>
        </w:rPr>
        <w:t xml:space="preserve"> ფასები უნდა მოიცავდეს ყველა დამატებით ხარჯს</w:t>
      </w:r>
      <w:r w:rsidR="004D5F5D" w:rsidRPr="00B058A7">
        <w:rPr>
          <w:rFonts w:asciiTheme="minorHAnsi" w:hAnsiTheme="minorHAnsi" w:cstheme="minorHAnsi"/>
          <w:sz w:val="20"/>
          <w:szCs w:val="20"/>
          <w:lang w:val="ka-GE"/>
        </w:rPr>
        <w:t>,</w:t>
      </w:r>
      <w:r w:rsidR="00E54A14" w:rsidRPr="00B058A7">
        <w:rPr>
          <w:rFonts w:asciiTheme="minorHAnsi" w:hAnsiTheme="minorHAnsi" w:cstheme="minorHAnsi"/>
          <w:sz w:val="20"/>
          <w:szCs w:val="20"/>
          <w:lang w:val="ka-GE"/>
        </w:rPr>
        <w:t xml:space="preserve"> რისი გაწევაც შეიძლება მოუწიოს „პრეტენდენტს“ წინამდებარე სატენდერო დავალების </w:t>
      </w:r>
      <w:r w:rsidR="004D5F5D" w:rsidRPr="00B058A7">
        <w:rPr>
          <w:rFonts w:asciiTheme="minorHAnsi" w:hAnsiTheme="minorHAnsi" w:cstheme="minorHAnsi"/>
          <w:sz w:val="20"/>
          <w:szCs w:val="20"/>
          <w:lang w:val="ka-GE"/>
        </w:rPr>
        <w:t>პირობებიდან გამომდინარე,</w:t>
      </w:r>
      <w:r w:rsidR="00E54A14" w:rsidRPr="00B058A7">
        <w:rPr>
          <w:rFonts w:asciiTheme="minorHAnsi" w:hAnsiTheme="minorHAnsi" w:cstheme="minorHAnsi"/>
          <w:sz w:val="20"/>
          <w:szCs w:val="20"/>
          <w:lang w:val="ka-GE"/>
        </w:rPr>
        <w:t xml:space="preserve"> სრული სახელშეკრულებო ვადის განმავლობაში.</w:t>
      </w:r>
    </w:p>
    <w:p w14:paraId="48FD129B" w14:textId="7156CCF5" w:rsidR="00B45879" w:rsidRPr="00B058A7" w:rsidRDefault="00B45879">
      <w:pPr>
        <w:spacing w:after="0" w:line="240" w:lineRule="auto"/>
        <w:rPr>
          <w:rFonts w:asciiTheme="minorHAnsi" w:hAnsiTheme="minorHAnsi" w:cstheme="minorHAnsi"/>
          <w:sz w:val="20"/>
          <w:szCs w:val="20"/>
          <w:lang w:val="ka-GE"/>
        </w:rPr>
      </w:pPr>
    </w:p>
    <w:p w14:paraId="2A01BE3A" w14:textId="75A080F2" w:rsidR="00B45879" w:rsidRPr="00B058A7" w:rsidRDefault="00B45879">
      <w:pPr>
        <w:spacing w:after="0" w:line="240" w:lineRule="auto"/>
        <w:rPr>
          <w:rFonts w:asciiTheme="minorHAnsi" w:hAnsiTheme="minorHAnsi" w:cstheme="minorHAnsi"/>
          <w:sz w:val="20"/>
          <w:szCs w:val="20"/>
          <w:lang w:val="ka-GE"/>
        </w:rPr>
      </w:pPr>
    </w:p>
    <w:p w14:paraId="297FAB9E" w14:textId="5B87CDBD" w:rsidR="00B45879" w:rsidRPr="00B058A7" w:rsidRDefault="00B45879">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1.4. სპეციალური პირობა</w:t>
      </w:r>
    </w:p>
    <w:p w14:paraId="03ECAB33" w14:textId="77777777" w:rsidR="00B45879" w:rsidRPr="00B058A7" w:rsidRDefault="00B45879">
      <w:pPr>
        <w:spacing w:after="0" w:line="240" w:lineRule="auto"/>
        <w:rPr>
          <w:rFonts w:asciiTheme="minorHAnsi" w:hAnsiTheme="minorHAnsi" w:cstheme="minorHAnsi"/>
          <w:sz w:val="20"/>
          <w:szCs w:val="20"/>
          <w:lang w:val="ka-GE"/>
        </w:rPr>
      </w:pPr>
    </w:p>
    <w:p w14:paraId="28A6B62C" w14:textId="6F13BD6F" w:rsidR="00BB66A2" w:rsidRPr="00B058A7" w:rsidRDefault="00BB6BEA">
      <w:pPr>
        <w:spacing w:after="0" w:line="240" w:lineRule="auto"/>
        <w:rPr>
          <w:rFonts w:asciiTheme="minorHAnsi" w:hAnsiTheme="minorHAnsi" w:cstheme="minorHAnsi"/>
          <w:b/>
          <w:sz w:val="20"/>
          <w:szCs w:val="20"/>
          <w:u w:val="single"/>
          <w:lang w:val="ka-GE"/>
        </w:rPr>
      </w:pPr>
      <w:r w:rsidRPr="00B058A7">
        <w:rPr>
          <w:rFonts w:asciiTheme="minorHAnsi" w:hAnsiTheme="minorHAnsi" w:cstheme="minorHAnsi"/>
          <w:b/>
          <w:sz w:val="20"/>
          <w:szCs w:val="20"/>
          <w:u w:val="single"/>
          <w:lang w:val="ka-GE"/>
        </w:rPr>
        <w:t xml:space="preserve">დაკონტრაქტების შემთხვევაში </w:t>
      </w:r>
      <w:r w:rsidR="00B45879" w:rsidRPr="00B058A7">
        <w:rPr>
          <w:rFonts w:asciiTheme="minorHAnsi" w:hAnsiTheme="minorHAnsi" w:cstheme="minorHAnsi"/>
          <w:b/>
          <w:sz w:val="20"/>
          <w:szCs w:val="20"/>
          <w:u w:val="single"/>
          <w:lang w:val="ka-GE"/>
        </w:rPr>
        <w:t>„პრეტენდენტ</w:t>
      </w:r>
      <w:r w:rsidRPr="00B058A7">
        <w:rPr>
          <w:rFonts w:asciiTheme="minorHAnsi" w:hAnsiTheme="minorHAnsi" w:cstheme="minorHAnsi"/>
          <w:b/>
          <w:sz w:val="20"/>
          <w:szCs w:val="20"/>
          <w:u w:val="single"/>
          <w:lang w:val="ka-GE"/>
        </w:rPr>
        <w:t>ი</w:t>
      </w:r>
      <w:r w:rsidR="00B45879" w:rsidRPr="00B058A7">
        <w:rPr>
          <w:rFonts w:asciiTheme="minorHAnsi" w:hAnsiTheme="minorHAnsi" w:cstheme="minorHAnsi"/>
          <w:b/>
          <w:sz w:val="20"/>
          <w:szCs w:val="20"/>
          <w:u w:val="single"/>
          <w:lang w:val="ka-GE"/>
        </w:rPr>
        <w:t xml:space="preserve">“ </w:t>
      </w:r>
      <w:r w:rsidRPr="00B058A7">
        <w:rPr>
          <w:rFonts w:asciiTheme="minorHAnsi" w:hAnsiTheme="minorHAnsi" w:cstheme="minorHAnsi"/>
          <w:b/>
          <w:sz w:val="20"/>
          <w:szCs w:val="20"/>
          <w:u w:val="single"/>
          <w:lang w:val="ka-GE"/>
        </w:rPr>
        <w:t>ვალდებულია უზრუნველყოს მოწოდების ციკლის უწყვეტობა.</w:t>
      </w:r>
    </w:p>
    <w:p w14:paraId="009C7AAA" w14:textId="6D094ABE" w:rsidR="00B45879" w:rsidRPr="00B058A7" w:rsidRDefault="00B45879" w:rsidP="00BB66A2">
      <w:pPr>
        <w:spacing w:after="0" w:line="240" w:lineRule="auto"/>
        <w:rPr>
          <w:rFonts w:asciiTheme="minorHAnsi" w:hAnsiTheme="minorHAnsi" w:cstheme="minorHAnsi"/>
          <w:b/>
          <w:sz w:val="20"/>
          <w:szCs w:val="20"/>
          <w:u w:val="single"/>
          <w:lang w:val="ka-GE"/>
        </w:rPr>
      </w:pPr>
    </w:p>
    <w:p w14:paraId="549B41AC" w14:textId="25DE65CA" w:rsidR="000602DD" w:rsidRPr="00B058A7" w:rsidRDefault="000602DD" w:rsidP="00BB66A2">
      <w:pPr>
        <w:spacing w:after="0" w:line="240" w:lineRule="auto"/>
        <w:rPr>
          <w:rFonts w:asciiTheme="minorHAnsi" w:hAnsiTheme="minorHAnsi" w:cstheme="minorHAnsi"/>
          <w:b/>
          <w:sz w:val="20"/>
          <w:szCs w:val="20"/>
          <w:u w:val="single"/>
          <w:lang w:val="ka-GE"/>
        </w:rPr>
      </w:pPr>
      <w:r w:rsidRPr="00B058A7">
        <w:rPr>
          <w:rFonts w:asciiTheme="minorHAnsi" w:hAnsiTheme="minorHAnsi" w:cstheme="minorHAnsi"/>
          <w:b/>
          <w:sz w:val="20"/>
          <w:szCs w:val="20"/>
          <w:u w:val="single"/>
          <w:lang w:val="ka-GE"/>
        </w:rPr>
        <w:t xml:space="preserve">საკონტრაქტო წლის განმავლობაში შესაძლოა გაჩნდეს არჩეული </w:t>
      </w:r>
      <w:r w:rsidR="004D5F5D" w:rsidRPr="00B058A7">
        <w:rPr>
          <w:rFonts w:asciiTheme="minorHAnsi" w:hAnsiTheme="minorHAnsi" w:cstheme="minorHAnsi"/>
          <w:b/>
          <w:sz w:val="20"/>
          <w:szCs w:val="20"/>
          <w:u w:val="single"/>
          <w:lang w:val="ka-GE"/>
        </w:rPr>
        <w:t>„</w:t>
      </w:r>
      <w:r w:rsidRPr="00B058A7">
        <w:rPr>
          <w:rFonts w:asciiTheme="minorHAnsi" w:hAnsiTheme="minorHAnsi" w:cstheme="minorHAnsi"/>
          <w:b/>
          <w:sz w:val="20"/>
          <w:szCs w:val="20"/>
          <w:u w:val="single"/>
          <w:lang w:val="ka-GE"/>
        </w:rPr>
        <w:t>პროდუქტის</w:t>
      </w:r>
      <w:r w:rsidR="004D5F5D" w:rsidRPr="00B058A7">
        <w:rPr>
          <w:rFonts w:asciiTheme="minorHAnsi" w:hAnsiTheme="minorHAnsi" w:cstheme="minorHAnsi"/>
          <w:b/>
          <w:sz w:val="20"/>
          <w:szCs w:val="20"/>
          <w:u w:val="single"/>
          <w:lang w:val="ka-GE"/>
        </w:rPr>
        <w:t>“</w:t>
      </w:r>
      <w:r w:rsidRPr="00B058A7">
        <w:rPr>
          <w:rFonts w:asciiTheme="minorHAnsi" w:hAnsiTheme="minorHAnsi" w:cstheme="minorHAnsi"/>
          <w:b/>
          <w:sz w:val="20"/>
          <w:szCs w:val="20"/>
          <w:u w:val="single"/>
          <w:lang w:val="ka-GE"/>
        </w:rPr>
        <w:t xml:space="preserve"> შეცვლის აუცილებლობა ქვემოთ აღწერილი მიზეზების გამო. </w:t>
      </w:r>
      <w:r w:rsidR="004D5F5D" w:rsidRPr="00B058A7">
        <w:rPr>
          <w:rFonts w:asciiTheme="minorHAnsi" w:hAnsiTheme="minorHAnsi" w:cstheme="minorHAnsi"/>
          <w:b/>
          <w:sz w:val="20"/>
          <w:szCs w:val="20"/>
          <w:u w:val="single"/>
          <w:lang w:val="ka-GE"/>
        </w:rPr>
        <w:t>„</w:t>
      </w:r>
      <w:r w:rsidRPr="00B058A7">
        <w:rPr>
          <w:rFonts w:asciiTheme="minorHAnsi" w:hAnsiTheme="minorHAnsi" w:cstheme="minorHAnsi"/>
          <w:b/>
          <w:sz w:val="20"/>
          <w:szCs w:val="20"/>
          <w:u w:val="single"/>
          <w:lang w:val="ka-GE"/>
        </w:rPr>
        <w:t>პრეტენდენტს</w:t>
      </w:r>
      <w:r w:rsidR="004D5F5D" w:rsidRPr="00B058A7">
        <w:rPr>
          <w:rFonts w:asciiTheme="minorHAnsi" w:hAnsiTheme="minorHAnsi" w:cstheme="minorHAnsi"/>
          <w:b/>
          <w:sz w:val="20"/>
          <w:szCs w:val="20"/>
          <w:u w:val="single"/>
          <w:lang w:val="ka-GE"/>
        </w:rPr>
        <w:t>“</w:t>
      </w:r>
      <w:r w:rsidRPr="00B058A7">
        <w:rPr>
          <w:rFonts w:asciiTheme="minorHAnsi" w:hAnsiTheme="minorHAnsi" w:cstheme="minorHAnsi"/>
          <w:b/>
          <w:sz w:val="20"/>
          <w:szCs w:val="20"/>
          <w:u w:val="single"/>
          <w:lang w:val="ka-GE"/>
        </w:rPr>
        <w:t xml:space="preserve"> საწყის შეთავაზებაში გათვალისწინებული </w:t>
      </w:r>
      <w:r w:rsidR="004D5F5D" w:rsidRPr="00B058A7">
        <w:rPr>
          <w:rFonts w:asciiTheme="minorHAnsi" w:hAnsiTheme="minorHAnsi" w:cstheme="minorHAnsi"/>
          <w:b/>
          <w:sz w:val="20"/>
          <w:szCs w:val="20"/>
          <w:u w:val="single"/>
          <w:lang w:val="ka-GE"/>
        </w:rPr>
        <w:t xml:space="preserve">უნდა ჰქონდეს </w:t>
      </w:r>
      <w:r w:rsidRPr="00B058A7">
        <w:rPr>
          <w:rFonts w:asciiTheme="minorHAnsi" w:hAnsiTheme="minorHAnsi" w:cstheme="minorHAnsi"/>
          <w:b/>
          <w:sz w:val="20"/>
          <w:szCs w:val="20"/>
          <w:u w:val="single"/>
          <w:lang w:val="ka-GE"/>
        </w:rPr>
        <w:t xml:space="preserve">ყველა ხარჯი, რადგან </w:t>
      </w:r>
      <w:r w:rsidR="004D5F5D" w:rsidRPr="00B058A7">
        <w:rPr>
          <w:rFonts w:asciiTheme="minorHAnsi" w:hAnsiTheme="minorHAnsi" w:cstheme="minorHAnsi"/>
          <w:b/>
          <w:sz w:val="20"/>
          <w:szCs w:val="20"/>
          <w:u w:val="single"/>
          <w:lang w:val="ka-GE"/>
        </w:rPr>
        <w:t>„</w:t>
      </w:r>
      <w:r w:rsidRPr="00B058A7">
        <w:rPr>
          <w:rFonts w:asciiTheme="minorHAnsi" w:hAnsiTheme="minorHAnsi" w:cstheme="minorHAnsi"/>
          <w:b/>
          <w:sz w:val="20"/>
          <w:szCs w:val="20"/>
          <w:u w:val="single"/>
          <w:lang w:val="ka-GE"/>
        </w:rPr>
        <w:t>პროდუქტის</w:t>
      </w:r>
      <w:r w:rsidR="004D5F5D" w:rsidRPr="00B058A7">
        <w:rPr>
          <w:rFonts w:asciiTheme="minorHAnsi" w:hAnsiTheme="minorHAnsi" w:cstheme="minorHAnsi"/>
          <w:b/>
          <w:sz w:val="20"/>
          <w:szCs w:val="20"/>
          <w:u w:val="single"/>
          <w:lang w:val="ka-GE"/>
        </w:rPr>
        <w:t>“</w:t>
      </w:r>
      <w:r w:rsidRPr="00B058A7">
        <w:rPr>
          <w:rFonts w:asciiTheme="minorHAnsi" w:hAnsiTheme="minorHAnsi" w:cstheme="minorHAnsi"/>
          <w:b/>
          <w:sz w:val="20"/>
          <w:szCs w:val="20"/>
          <w:u w:val="single"/>
          <w:lang w:val="ka-GE"/>
        </w:rPr>
        <w:t xml:space="preserve"> მაქსიმალური ფასი დაფიქსირდება ხელშეკრულებაში; საკონტრაქტო წლის განმავლობაში </w:t>
      </w:r>
      <w:r w:rsidR="004D5F5D" w:rsidRPr="00B058A7">
        <w:rPr>
          <w:rFonts w:asciiTheme="minorHAnsi" w:hAnsiTheme="minorHAnsi" w:cstheme="minorHAnsi"/>
          <w:b/>
          <w:sz w:val="20"/>
          <w:szCs w:val="20"/>
          <w:u w:val="single"/>
          <w:lang w:val="ka-GE"/>
        </w:rPr>
        <w:t xml:space="preserve">„პროდუქტის“ </w:t>
      </w:r>
      <w:r w:rsidRPr="00B058A7">
        <w:rPr>
          <w:rFonts w:asciiTheme="minorHAnsi" w:hAnsiTheme="minorHAnsi" w:cstheme="minorHAnsi"/>
          <w:b/>
          <w:sz w:val="20"/>
          <w:szCs w:val="20"/>
          <w:u w:val="single"/>
          <w:lang w:val="ka-GE"/>
        </w:rPr>
        <w:t xml:space="preserve">შეცვლის აუცილებლობის შემთხვევაში, გაკეთდება ხელშეკრულების დანართი, რომელშიც აღწერილი იქნება ახალი </w:t>
      </w:r>
      <w:r w:rsidR="004D5F5D" w:rsidRPr="00B058A7">
        <w:rPr>
          <w:rFonts w:asciiTheme="minorHAnsi" w:hAnsiTheme="minorHAnsi" w:cstheme="minorHAnsi"/>
          <w:b/>
          <w:sz w:val="20"/>
          <w:szCs w:val="20"/>
          <w:u w:val="single"/>
          <w:lang w:val="ka-GE"/>
        </w:rPr>
        <w:t xml:space="preserve">„პროდუქტის“ </w:t>
      </w:r>
      <w:r w:rsidRPr="00B058A7">
        <w:rPr>
          <w:rFonts w:asciiTheme="minorHAnsi" w:hAnsiTheme="minorHAnsi" w:cstheme="minorHAnsi"/>
          <w:b/>
          <w:sz w:val="20"/>
          <w:szCs w:val="20"/>
          <w:u w:val="single"/>
          <w:lang w:val="ka-GE"/>
        </w:rPr>
        <w:t xml:space="preserve">დასახელება და ახალი მახასიათებლები - </w:t>
      </w:r>
      <w:r w:rsidR="004D5F5D" w:rsidRPr="00B058A7">
        <w:rPr>
          <w:rFonts w:asciiTheme="minorHAnsi" w:hAnsiTheme="minorHAnsi" w:cstheme="minorHAnsi"/>
          <w:b/>
          <w:sz w:val="20"/>
          <w:szCs w:val="20"/>
          <w:u w:val="single"/>
          <w:lang w:val="ka-GE"/>
        </w:rPr>
        <w:t xml:space="preserve">„პროდუქტის“ </w:t>
      </w:r>
      <w:r w:rsidRPr="00B058A7">
        <w:rPr>
          <w:rFonts w:asciiTheme="minorHAnsi" w:hAnsiTheme="minorHAnsi" w:cstheme="minorHAnsi"/>
          <w:b/>
          <w:sz w:val="20"/>
          <w:szCs w:val="20"/>
          <w:u w:val="single"/>
          <w:lang w:val="ka-GE"/>
        </w:rPr>
        <w:t>ფასის გაზრდა დაუშვებელია საკონტრ</w:t>
      </w:r>
      <w:r w:rsidR="00367B3E" w:rsidRPr="00B058A7">
        <w:rPr>
          <w:rFonts w:asciiTheme="minorHAnsi" w:hAnsiTheme="minorHAnsi" w:cstheme="minorHAnsi"/>
          <w:b/>
          <w:sz w:val="20"/>
          <w:szCs w:val="20"/>
          <w:u w:val="single"/>
          <w:lang w:val="ka-GE"/>
        </w:rPr>
        <w:t>ა</w:t>
      </w:r>
      <w:r w:rsidRPr="00B058A7">
        <w:rPr>
          <w:rFonts w:asciiTheme="minorHAnsi" w:hAnsiTheme="minorHAnsi" w:cstheme="minorHAnsi"/>
          <w:b/>
          <w:sz w:val="20"/>
          <w:szCs w:val="20"/>
          <w:u w:val="single"/>
          <w:lang w:val="ka-GE"/>
        </w:rPr>
        <w:t>ქტო წლის განმავლობაში.</w:t>
      </w:r>
      <w:r w:rsidR="004D5F5D" w:rsidRPr="00B058A7">
        <w:rPr>
          <w:rFonts w:asciiTheme="minorHAnsi" w:hAnsiTheme="minorHAnsi" w:cstheme="minorHAnsi"/>
          <w:b/>
          <w:sz w:val="20"/>
          <w:szCs w:val="20"/>
          <w:u w:val="single"/>
          <w:lang w:val="ka-GE"/>
        </w:rPr>
        <w:t xml:space="preserve">    </w:t>
      </w:r>
    </w:p>
    <w:p w14:paraId="6189EE62" w14:textId="68EA935E" w:rsidR="000602DD" w:rsidRPr="00B058A7" w:rsidRDefault="000602DD" w:rsidP="00BB66A2">
      <w:pPr>
        <w:spacing w:after="0" w:line="240" w:lineRule="auto"/>
        <w:rPr>
          <w:rFonts w:asciiTheme="minorHAnsi" w:hAnsiTheme="minorHAnsi" w:cstheme="minorHAnsi"/>
          <w:b/>
          <w:sz w:val="20"/>
          <w:szCs w:val="20"/>
          <w:u w:val="single"/>
          <w:lang w:val="ka-GE"/>
        </w:rPr>
      </w:pPr>
    </w:p>
    <w:p w14:paraId="0A246334" w14:textId="47A25A2F" w:rsidR="000602DD" w:rsidRPr="00B058A7" w:rsidRDefault="000602DD"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იმ შემთხვევაში, თუ </w:t>
      </w:r>
      <w:r w:rsidR="008A6670" w:rsidRPr="00B058A7">
        <w:rPr>
          <w:rFonts w:asciiTheme="minorHAnsi" w:hAnsiTheme="minorHAnsi" w:cstheme="minorHAnsi"/>
          <w:b/>
          <w:sz w:val="20"/>
          <w:szCs w:val="20"/>
          <w:lang w:val="ka-GE"/>
        </w:rPr>
        <w:t>ნებისმიერი მიზეზით</w:t>
      </w:r>
      <w:r w:rsidRPr="00B058A7">
        <w:rPr>
          <w:rFonts w:asciiTheme="minorHAnsi" w:hAnsiTheme="minorHAnsi" w:cstheme="minorHAnsi"/>
          <w:b/>
          <w:sz w:val="20"/>
          <w:szCs w:val="20"/>
          <w:lang w:val="ka-GE"/>
        </w:rPr>
        <w:t xml:space="preserve"> </w:t>
      </w:r>
      <w:r w:rsidR="008A6670" w:rsidRPr="00B058A7">
        <w:rPr>
          <w:rFonts w:asciiTheme="minorHAnsi" w:hAnsiTheme="minorHAnsi" w:cstheme="minorHAnsi"/>
          <w:b/>
          <w:sz w:val="20"/>
          <w:szCs w:val="20"/>
          <w:lang w:val="ka-GE"/>
        </w:rPr>
        <w:t>შეიცვლება</w:t>
      </w:r>
      <w:r w:rsidRPr="00B058A7">
        <w:rPr>
          <w:rFonts w:asciiTheme="minorHAnsi" w:hAnsiTheme="minorHAnsi" w:cstheme="minorHAnsi"/>
          <w:b/>
          <w:sz w:val="20"/>
          <w:szCs w:val="20"/>
          <w:lang w:val="ka-GE"/>
        </w:rPr>
        <w:t xml:space="preserve"> შემოთავაზებული </w:t>
      </w:r>
      <w:r w:rsidR="004D5F5D" w:rsidRPr="00B058A7">
        <w:rPr>
          <w:rFonts w:asciiTheme="minorHAnsi" w:hAnsiTheme="minorHAnsi" w:cstheme="minorHAnsi"/>
          <w:b/>
          <w:sz w:val="20"/>
          <w:szCs w:val="20"/>
          <w:lang w:val="ka-GE"/>
        </w:rPr>
        <w:t xml:space="preserve">„პროდუქტის“ </w:t>
      </w:r>
      <w:r w:rsidR="008A6670" w:rsidRPr="00B058A7">
        <w:rPr>
          <w:rFonts w:asciiTheme="minorHAnsi" w:hAnsiTheme="minorHAnsi" w:cstheme="minorHAnsi"/>
          <w:b/>
          <w:sz w:val="20"/>
          <w:szCs w:val="20"/>
          <w:lang w:val="ka-GE"/>
        </w:rPr>
        <w:t>ეფექტურობა</w:t>
      </w:r>
      <w:r w:rsidRPr="00B058A7">
        <w:rPr>
          <w:rFonts w:asciiTheme="minorHAnsi" w:hAnsiTheme="minorHAnsi" w:cstheme="minorHAnsi"/>
          <w:b/>
          <w:sz w:val="20"/>
          <w:szCs w:val="20"/>
          <w:lang w:val="ka-GE"/>
        </w:rPr>
        <w:t xml:space="preserve"> და</w:t>
      </w:r>
      <w:r w:rsidR="00D8198C" w:rsidRPr="00B058A7">
        <w:rPr>
          <w:rFonts w:asciiTheme="minorHAnsi" w:hAnsiTheme="minorHAnsi" w:cstheme="minorHAnsi"/>
          <w:b/>
          <w:sz w:val="20"/>
          <w:szCs w:val="20"/>
          <w:lang w:val="ka-GE"/>
        </w:rPr>
        <w:t xml:space="preserve"> გახდება</w:t>
      </w:r>
      <w:r w:rsidR="00367B3E" w:rsidRPr="00B058A7">
        <w:rPr>
          <w:rFonts w:asciiTheme="minorHAnsi" w:hAnsiTheme="minorHAnsi" w:cstheme="minorHAnsi"/>
          <w:b/>
          <w:sz w:val="20"/>
          <w:szCs w:val="20"/>
          <w:lang w:val="ka-GE"/>
        </w:rPr>
        <w:t xml:space="preserve"> </w:t>
      </w:r>
      <w:r w:rsidRPr="00B058A7">
        <w:rPr>
          <w:rFonts w:asciiTheme="minorHAnsi" w:hAnsiTheme="minorHAnsi" w:cstheme="minorHAnsi"/>
          <w:b/>
          <w:sz w:val="20"/>
          <w:szCs w:val="20"/>
          <w:lang w:val="ka-GE"/>
        </w:rPr>
        <w:t xml:space="preserve">ნაკლებად ეფექტური, </w:t>
      </w:r>
      <w:r w:rsidR="004D5F5D" w:rsidRPr="00B058A7">
        <w:rPr>
          <w:rFonts w:asciiTheme="minorHAnsi" w:hAnsiTheme="minorHAnsi" w:cstheme="minorHAnsi"/>
          <w:b/>
          <w:sz w:val="20"/>
          <w:szCs w:val="20"/>
          <w:lang w:val="ka-GE"/>
        </w:rPr>
        <w:t>„პრეტენდენტი“</w:t>
      </w:r>
      <w:r w:rsidRPr="00B058A7">
        <w:rPr>
          <w:rFonts w:asciiTheme="minorHAnsi" w:hAnsiTheme="minorHAnsi" w:cstheme="minorHAnsi"/>
          <w:b/>
          <w:sz w:val="20"/>
          <w:szCs w:val="20"/>
          <w:lang w:val="ka-GE"/>
        </w:rPr>
        <w:t xml:space="preserve"> ვალდებული იქნება </w:t>
      </w:r>
      <w:r w:rsidR="004D5F5D"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შემსყიდველს</w:t>
      </w:r>
      <w:r w:rsidR="004D5F5D"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 xml:space="preserve"> შეურჩიოს და </w:t>
      </w:r>
      <w:r w:rsidRPr="00B058A7">
        <w:rPr>
          <w:rFonts w:asciiTheme="minorHAnsi" w:hAnsiTheme="minorHAnsi" w:cstheme="minorHAnsi"/>
          <w:b/>
          <w:sz w:val="20"/>
          <w:szCs w:val="20"/>
          <w:lang w:val="ka-GE"/>
        </w:rPr>
        <w:t xml:space="preserve">მიაწოდოს ყველაზე შესაფერისი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პროდუქტი</w:t>
      </w:r>
      <w:r w:rsidR="004D5F5D"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 xml:space="preserve"> გამწმენდი ნაგებობის</w:t>
      </w:r>
      <w:r w:rsidRPr="00B058A7">
        <w:rPr>
          <w:rFonts w:asciiTheme="minorHAnsi" w:hAnsiTheme="minorHAnsi" w:cstheme="minorHAnsi"/>
          <w:b/>
          <w:sz w:val="20"/>
          <w:szCs w:val="20"/>
          <w:lang w:val="ka-GE"/>
        </w:rPr>
        <w:t xml:space="preserve"> პროცეს</w:t>
      </w:r>
      <w:r w:rsidR="00D8198C" w:rsidRPr="00B058A7">
        <w:rPr>
          <w:rFonts w:asciiTheme="minorHAnsi" w:hAnsiTheme="minorHAnsi" w:cstheme="minorHAnsi"/>
          <w:b/>
          <w:sz w:val="20"/>
          <w:szCs w:val="20"/>
          <w:lang w:val="ka-GE"/>
        </w:rPr>
        <w:t>ებ</w:t>
      </w:r>
      <w:r w:rsidRPr="00B058A7">
        <w:rPr>
          <w:rFonts w:asciiTheme="minorHAnsi" w:hAnsiTheme="minorHAnsi" w:cstheme="minorHAnsi"/>
          <w:b/>
          <w:sz w:val="20"/>
          <w:szCs w:val="20"/>
          <w:lang w:val="ka-GE"/>
        </w:rPr>
        <w:t xml:space="preserve">ის მახასიათებლების გათვალისწინებით. ამასთან დაკავშირებით, </w:t>
      </w:r>
      <w:r w:rsidR="004D5F5D" w:rsidRPr="00B058A7">
        <w:rPr>
          <w:rFonts w:asciiTheme="minorHAnsi" w:hAnsiTheme="minorHAnsi" w:cstheme="minorHAnsi"/>
          <w:b/>
          <w:sz w:val="20"/>
          <w:szCs w:val="20"/>
          <w:lang w:val="ka-GE"/>
        </w:rPr>
        <w:t xml:space="preserve">„პრეტენდენტი“ </w:t>
      </w:r>
      <w:r w:rsidRPr="00B058A7">
        <w:rPr>
          <w:rFonts w:asciiTheme="minorHAnsi" w:hAnsiTheme="minorHAnsi" w:cstheme="minorHAnsi"/>
          <w:b/>
          <w:sz w:val="20"/>
          <w:szCs w:val="20"/>
          <w:lang w:val="ka-GE"/>
        </w:rPr>
        <w:t>ჩაატარებს ახალი პროდუქტის ვალიდაციის ტესტებს დამატებითი ხარჯების გარეშე.</w:t>
      </w:r>
      <w:r w:rsidR="004D5F5D" w:rsidRPr="00B058A7">
        <w:rPr>
          <w:rFonts w:asciiTheme="minorHAnsi" w:hAnsiTheme="minorHAnsi" w:cstheme="minorHAnsi"/>
          <w:b/>
          <w:sz w:val="20"/>
          <w:szCs w:val="20"/>
          <w:lang w:val="ka-GE"/>
        </w:rPr>
        <w:t xml:space="preserve"> </w:t>
      </w:r>
    </w:p>
    <w:p w14:paraId="31B43993" w14:textId="77777777" w:rsidR="00D8198C" w:rsidRPr="00B058A7" w:rsidRDefault="00D8198C" w:rsidP="00BB66A2">
      <w:pPr>
        <w:spacing w:after="0" w:line="240" w:lineRule="auto"/>
        <w:rPr>
          <w:rFonts w:asciiTheme="minorHAnsi" w:hAnsiTheme="minorHAnsi" w:cstheme="minorHAnsi"/>
          <w:b/>
          <w:sz w:val="20"/>
          <w:szCs w:val="20"/>
          <w:lang w:val="ka-GE"/>
        </w:rPr>
      </w:pPr>
    </w:p>
    <w:p w14:paraId="5B451C08" w14:textId="52464E1A" w:rsidR="00D8198C" w:rsidRPr="00B058A7" w:rsidRDefault="00D8198C"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lastRenderedPageBreak/>
        <w:t xml:space="preserve">თუ წარმატებული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პრეტენდენტი</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გადაწყვეტს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შემსყიდველს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შესთავაზოს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პროდუქტის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ცვლილება ან ცვლილება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პროდუქტის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ფორმატში ან ფიზიკურ თვისებებში, საჭირო იქნება მან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შემსყიდველს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გაუგზავნოს შესაბამისი წინადადება, რომელსაც თან ახლდება ახლად შერჩეული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პროდუქციის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ტესტების შედეგები. </w:t>
      </w:r>
      <w:r w:rsidR="004D5F5D" w:rsidRPr="00B058A7">
        <w:rPr>
          <w:rFonts w:asciiTheme="minorHAnsi" w:hAnsiTheme="minorHAnsi" w:cstheme="minorHAnsi"/>
          <w:b/>
          <w:sz w:val="20"/>
          <w:szCs w:val="20"/>
          <w:lang w:val="ka-GE"/>
        </w:rPr>
        <w:br/>
        <w:t>„შე</w:t>
      </w:r>
      <w:r w:rsidRPr="00B058A7">
        <w:rPr>
          <w:rFonts w:asciiTheme="minorHAnsi" w:hAnsiTheme="minorHAnsi" w:cstheme="minorHAnsi"/>
          <w:b/>
          <w:sz w:val="20"/>
          <w:szCs w:val="20"/>
          <w:lang w:val="ka-GE"/>
        </w:rPr>
        <w:t>მ</w:t>
      </w:r>
      <w:r w:rsidR="004D5F5D" w:rsidRPr="00B058A7">
        <w:rPr>
          <w:rFonts w:asciiTheme="minorHAnsi" w:hAnsiTheme="minorHAnsi" w:cstheme="minorHAnsi"/>
          <w:b/>
          <w:sz w:val="20"/>
          <w:szCs w:val="20"/>
          <w:lang w:val="ka-GE"/>
        </w:rPr>
        <w:t>ს</w:t>
      </w:r>
      <w:r w:rsidRPr="00B058A7">
        <w:rPr>
          <w:rFonts w:asciiTheme="minorHAnsi" w:hAnsiTheme="minorHAnsi" w:cstheme="minorHAnsi"/>
          <w:b/>
          <w:sz w:val="20"/>
          <w:szCs w:val="20"/>
          <w:lang w:val="ka-GE"/>
        </w:rPr>
        <w:t>ყიდველის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თანხმობის გარეშე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პროდუქტის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ცვლილება დაუშვებელია.</w:t>
      </w:r>
    </w:p>
    <w:p w14:paraId="36C5386E" w14:textId="46D15A8B" w:rsidR="008A6670" w:rsidRPr="00B058A7" w:rsidRDefault="008A6670" w:rsidP="00BB66A2">
      <w:pPr>
        <w:spacing w:after="0" w:line="240" w:lineRule="auto"/>
        <w:rPr>
          <w:rFonts w:asciiTheme="minorHAnsi" w:hAnsiTheme="minorHAnsi" w:cstheme="minorHAnsi"/>
          <w:b/>
          <w:sz w:val="20"/>
          <w:szCs w:val="20"/>
          <w:lang w:val="ka-GE"/>
        </w:rPr>
      </w:pPr>
    </w:p>
    <w:p w14:paraId="688B6BF2" w14:textId="34132C19" w:rsidR="00D8198C" w:rsidRPr="00B058A7" w:rsidRDefault="00D8198C"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თუ, </w:t>
      </w:r>
      <w:r w:rsidR="004D5F5D" w:rsidRPr="00B058A7">
        <w:rPr>
          <w:rFonts w:asciiTheme="minorHAnsi" w:hAnsiTheme="minorHAnsi" w:cstheme="minorHAnsi"/>
          <w:b/>
          <w:sz w:val="20"/>
          <w:szCs w:val="20"/>
          <w:lang w:val="ka-GE"/>
        </w:rPr>
        <w:t xml:space="preserve">„პროდუქტის“ </w:t>
      </w:r>
      <w:r w:rsidRPr="00B058A7">
        <w:rPr>
          <w:rFonts w:asciiTheme="minorHAnsi" w:hAnsiTheme="minorHAnsi" w:cstheme="minorHAnsi"/>
          <w:b/>
          <w:sz w:val="20"/>
          <w:szCs w:val="20"/>
          <w:lang w:val="ka-GE"/>
        </w:rPr>
        <w:t xml:space="preserve">ან </w:t>
      </w:r>
      <w:r w:rsidR="004D5F5D" w:rsidRPr="00B058A7">
        <w:rPr>
          <w:rFonts w:asciiTheme="minorHAnsi" w:hAnsiTheme="minorHAnsi" w:cstheme="minorHAnsi"/>
          <w:b/>
          <w:sz w:val="20"/>
          <w:szCs w:val="20"/>
          <w:lang w:val="ka-GE"/>
        </w:rPr>
        <w:t xml:space="preserve">„პროდუქტის“ </w:t>
      </w:r>
      <w:r w:rsidRPr="00B058A7">
        <w:rPr>
          <w:rFonts w:asciiTheme="minorHAnsi" w:hAnsiTheme="minorHAnsi" w:cstheme="minorHAnsi"/>
          <w:b/>
          <w:sz w:val="20"/>
          <w:szCs w:val="20"/>
          <w:lang w:val="ka-GE"/>
        </w:rPr>
        <w:t xml:space="preserve">მახასიათებლებში ცვლილების შეტანა „შემსყიდველის“ ინიცირეულია, წარმატებულ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პრეტენდენტს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მოუწევს ახალი </w:t>
      </w:r>
      <w:r w:rsidR="004D5F5D" w:rsidRPr="00B058A7">
        <w:rPr>
          <w:rFonts w:asciiTheme="minorHAnsi" w:hAnsiTheme="minorHAnsi" w:cstheme="minorHAnsi"/>
          <w:b/>
          <w:sz w:val="20"/>
          <w:szCs w:val="20"/>
          <w:lang w:val="ka-GE"/>
        </w:rPr>
        <w:t xml:space="preserve">„პროდუქტის“ </w:t>
      </w:r>
      <w:r w:rsidRPr="00B058A7">
        <w:rPr>
          <w:rFonts w:asciiTheme="minorHAnsi" w:hAnsiTheme="minorHAnsi" w:cstheme="minorHAnsi"/>
          <w:b/>
          <w:sz w:val="20"/>
          <w:szCs w:val="20"/>
          <w:lang w:val="ka-GE"/>
        </w:rPr>
        <w:t>შერჩევა და მიწოდება ღირებულების გაზრდის გარეშე.</w:t>
      </w:r>
    </w:p>
    <w:p w14:paraId="557DBC50" w14:textId="24B23A38" w:rsidR="008A6670" w:rsidRPr="00B058A7" w:rsidRDefault="004D5F5D"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  </w:t>
      </w:r>
    </w:p>
    <w:p w14:paraId="23C6651B" w14:textId="74F9A523" w:rsidR="000602DD" w:rsidRPr="00B058A7" w:rsidRDefault="004D5F5D"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წარმატებულ</w:t>
      </w:r>
      <w:r w:rsidR="00D8198C" w:rsidRPr="00B058A7">
        <w:rPr>
          <w:rFonts w:asciiTheme="minorHAnsi" w:hAnsiTheme="minorHAnsi" w:cstheme="minorHAnsi"/>
          <w:b/>
          <w:sz w:val="20"/>
          <w:szCs w:val="20"/>
          <w:lang w:val="ka-GE"/>
        </w:rPr>
        <w:t xml:space="preserve"> </w:t>
      </w:r>
      <w:r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პრეტენდენტს</w:t>
      </w:r>
      <w:r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 xml:space="preserve"> უნდა შეეძლოს </w:t>
      </w:r>
      <w:r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შემსყიდველს</w:t>
      </w:r>
      <w:r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 xml:space="preserve"> </w:t>
      </w:r>
      <w:r w:rsidRPr="00B058A7">
        <w:rPr>
          <w:rFonts w:asciiTheme="minorHAnsi" w:hAnsiTheme="minorHAnsi" w:cstheme="minorHAnsi"/>
          <w:b/>
          <w:sz w:val="20"/>
          <w:szCs w:val="20"/>
          <w:lang w:val="ka-GE"/>
        </w:rPr>
        <w:t>გაუწიოს</w:t>
      </w:r>
      <w:r w:rsidR="00D8198C" w:rsidRPr="00B058A7">
        <w:rPr>
          <w:rFonts w:asciiTheme="minorHAnsi" w:hAnsiTheme="minorHAnsi" w:cstheme="minorHAnsi"/>
          <w:b/>
          <w:sz w:val="20"/>
          <w:szCs w:val="20"/>
          <w:lang w:val="ka-GE"/>
        </w:rPr>
        <w:t xml:space="preserve"> ტექნიკური კონსულტაცია, როგორც მოხმარებული პროდუქციის დოზირების პირობების გაანალიზების ნაწილში, ასევე </w:t>
      </w:r>
      <w:r w:rsidRPr="00B058A7">
        <w:rPr>
          <w:rFonts w:asciiTheme="minorHAnsi" w:hAnsiTheme="minorHAnsi" w:cstheme="minorHAnsi"/>
          <w:b/>
          <w:sz w:val="20"/>
          <w:szCs w:val="20"/>
          <w:lang w:val="ka-GE"/>
        </w:rPr>
        <w:t>„პროდუქტზე“ ზეგავლენ</w:t>
      </w:r>
      <w:r w:rsidR="00104656" w:rsidRPr="00B058A7">
        <w:rPr>
          <w:rFonts w:asciiTheme="minorHAnsi" w:hAnsiTheme="minorHAnsi" w:cstheme="minorHAnsi"/>
          <w:b/>
          <w:sz w:val="20"/>
          <w:szCs w:val="20"/>
          <w:lang w:val="ka-GE"/>
        </w:rPr>
        <w:t xml:space="preserve">ის მომხდენი პირობების ცვლილების შემთხვევაში. გარდა ამისა </w:t>
      </w:r>
      <w:r w:rsidRPr="00B058A7">
        <w:rPr>
          <w:rFonts w:asciiTheme="minorHAnsi" w:hAnsiTheme="minorHAnsi" w:cstheme="minorHAnsi"/>
          <w:b/>
          <w:sz w:val="20"/>
          <w:szCs w:val="20"/>
          <w:lang w:val="ka-GE"/>
        </w:rPr>
        <w:t>„</w:t>
      </w:r>
      <w:r w:rsidR="00104656" w:rsidRPr="00B058A7">
        <w:rPr>
          <w:rFonts w:asciiTheme="minorHAnsi" w:hAnsiTheme="minorHAnsi" w:cstheme="minorHAnsi"/>
          <w:b/>
          <w:sz w:val="20"/>
          <w:szCs w:val="20"/>
          <w:lang w:val="ka-GE"/>
        </w:rPr>
        <w:t>პრეტენდენტმა</w:t>
      </w:r>
      <w:r w:rsidRPr="00B058A7">
        <w:rPr>
          <w:rFonts w:asciiTheme="minorHAnsi" w:hAnsiTheme="minorHAnsi" w:cstheme="minorHAnsi"/>
          <w:b/>
          <w:sz w:val="20"/>
          <w:szCs w:val="20"/>
          <w:lang w:val="ka-GE"/>
        </w:rPr>
        <w:t>“</w:t>
      </w:r>
      <w:r w:rsidR="00104656" w:rsidRPr="00B058A7">
        <w:rPr>
          <w:rFonts w:asciiTheme="minorHAnsi" w:hAnsiTheme="minorHAnsi" w:cstheme="minorHAnsi"/>
          <w:b/>
          <w:sz w:val="20"/>
          <w:szCs w:val="20"/>
          <w:lang w:val="ka-GE"/>
        </w:rPr>
        <w:t xml:space="preserve"> უნდა შესთავაზოს </w:t>
      </w:r>
      <w:r w:rsidR="00D8198C" w:rsidRPr="00B058A7">
        <w:rPr>
          <w:rFonts w:asciiTheme="minorHAnsi" w:hAnsiTheme="minorHAnsi" w:cstheme="minorHAnsi"/>
          <w:b/>
          <w:sz w:val="20"/>
          <w:szCs w:val="20"/>
          <w:lang w:val="ka-GE"/>
        </w:rPr>
        <w:t xml:space="preserve">ახალი </w:t>
      </w:r>
      <w:r w:rsidRPr="00B058A7">
        <w:rPr>
          <w:rFonts w:asciiTheme="minorHAnsi" w:hAnsiTheme="minorHAnsi" w:cstheme="minorHAnsi"/>
          <w:b/>
          <w:sz w:val="20"/>
          <w:szCs w:val="20"/>
          <w:lang w:val="ka-GE"/>
        </w:rPr>
        <w:t>„</w:t>
      </w:r>
      <w:r w:rsidR="00D8198C" w:rsidRPr="00B058A7">
        <w:rPr>
          <w:rFonts w:asciiTheme="minorHAnsi" w:hAnsiTheme="minorHAnsi" w:cstheme="minorHAnsi"/>
          <w:b/>
          <w:sz w:val="20"/>
          <w:szCs w:val="20"/>
          <w:lang w:val="ka-GE"/>
        </w:rPr>
        <w:t>პროდუქტები</w:t>
      </w:r>
      <w:r w:rsidRPr="00B058A7">
        <w:rPr>
          <w:rFonts w:asciiTheme="minorHAnsi" w:hAnsiTheme="minorHAnsi" w:cstheme="minorHAnsi"/>
          <w:b/>
          <w:sz w:val="20"/>
          <w:szCs w:val="20"/>
          <w:lang w:val="ka-GE"/>
        </w:rPr>
        <w:t>“</w:t>
      </w:r>
      <w:r w:rsidR="00104656" w:rsidRPr="00B058A7">
        <w:rPr>
          <w:rFonts w:asciiTheme="minorHAnsi" w:hAnsiTheme="minorHAnsi" w:cstheme="minorHAnsi"/>
          <w:b/>
          <w:sz w:val="20"/>
          <w:szCs w:val="20"/>
          <w:lang w:val="ka-GE"/>
        </w:rPr>
        <w:t xml:space="preserve"> შემყიდველს, თუკი ახალი </w:t>
      </w:r>
      <w:r w:rsidRPr="00B058A7">
        <w:rPr>
          <w:rFonts w:asciiTheme="minorHAnsi" w:hAnsiTheme="minorHAnsi" w:cstheme="minorHAnsi"/>
          <w:b/>
          <w:sz w:val="20"/>
          <w:szCs w:val="20"/>
          <w:lang w:val="ka-GE"/>
        </w:rPr>
        <w:t>„</w:t>
      </w:r>
      <w:r w:rsidR="00104656" w:rsidRPr="00B058A7">
        <w:rPr>
          <w:rFonts w:asciiTheme="minorHAnsi" w:hAnsiTheme="minorHAnsi" w:cstheme="minorHAnsi"/>
          <w:b/>
          <w:sz w:val="20"/>
          <w:szCs w:val="20"/>
          <w:lang w:val="ka-GE"/>
        </w:rPr>
        <w:t>პროდუქტით</w:t>
      </w:r>
      <w:r w:rsidRPr="00B058A7">
        <w:rPr>
          <w:rFonts w:asciiTheme="minorHAnsi" w:hAnsiTheme="minorHAnsi" w:cstheme="minorHAnsi"/>
          <w:b/>
          <w:sz w:val="20"/>
          <w:szCs w:val="20"/>
          <w:lang w:val="ka-GE"/>
        </w:rPr>
        <w:t>“</w:t>
      </w:r>
      <w:r w:rsidR="00104656" w:rsidRPr="00B058A7">
        <w:rPr>
          <w:rFonts w:asciiTheme="minorHAnsi" w:hAnsiTheme="minorHAnsi" w:cstheme="minorHAnsi"/>
          <w:b/>
          <w:sz w:val="20"/>
          <w:szCs w:val="20"/>
          <w:lang w:val="ka-GE"/>
        </w:rPr>
        <w:t xml:space="preserve"> ძველის ჩანაცვლება</w:t>
      </w:r>
      <w:r w:rsidR="00D8198C" w:rsidRPr="00B058A7">
        <w:rPr>
          <w:rFonts w:asciiTheme="minorHAnsi" w:hAnsiTheme="minorHAnsi" w:cstheme="minorHAnsi"/>
          <w:b/>
          <w:sz w:val="20"/>
          <w:szCs w:val="20"/>
          <w:lang w:val="ka-GE"/>
        </w:rPr>
        <w:t xml:space="preserve"> საწარმოს საოპერაციო პირობების გაუმჯობესებას მოემსახურება. </w:t>
      </w:r>
      <w:r w:rsidR="00104656" w:rsidRPr="00B058A7">
        <w:rPr>
          <w:rFonts w:asciiTheme="minorHAnsi" w:hAnsiTheme="minorHAnsi" w:cstheme="minorHAnsi"/>
          <w:b/>
          <w:sz w:val="20"/>
          <w:szCs w:val="20"/>
          <w:lang w:val="ka-GE"/>
        </w:rPr>
        <w:t xml:space="preserve"> „პრეტენდენტს“  „შემსყიდველთან“ დაკონტრაქტების შემთხვევაში უნდა შეეძლოს ტექნიკური დახმარების პირადად, შემსყიდველის</w:t>
      </w:r>
      <w:r w:rsidR="00D8198C" w:rsidRPr="00B058A7">
        <w:rPr>
          <w:rFonts w:asciiTheme="minorHAnsi" w:hAnsiTheme="minorHAnsi" w:cstheme="minorHAnsi"/>
          <w:b/>
          <w:sz w:val="20"/>
          <w:szCs w:val="20"/>
          <w:lang w:val="ka-GE"/>
        </w:rPr>
        <w:t xml:space="preserve"> ობიექტ</w:t>
      </w:r>
      <w:r w:rsidR="00104656" w:rsidRPr="00B058A7">
        <w:rPr>
          <w:rFonts w:asciiTheme="minorHAnsi" w:hAnsiTheme="minorHAnsi" w:cstheme="minorHAnsi"/>
          <w:b/>
          <w:sz w:val="20"/>
          <w:szCs w:val="20"/>
          <w:lang w:val="ka-GE"/>
        </w:rPr>
        <w:t>ზე გაწევა მოთხოვნის მიღებიდან  48 საათის განმავლობაში.</w:t>
      </w:r>
    </w:p>
    <w:p w14:paraId="7BE99663" w14:textId="78EB4BA9" w:rsidR="00104656" w:rsidRPr="00B058A7" w:rsidRDefault="00104656" w:rsidP="00BB66A2">
      <w:pPr>
        <w:spacing w:after="0" w:line="240" w:lineRule="auto"/>
        <w:rPr>
          <w:rFonts w:asciiTheme="minorHAnsi" w:hAnsiTheme="minorHAnsi" w:cstheme="minorHAnsi"/>
          <w:b/>
          <w:sz w:val="20"/>
          <w:szCs w:val="20"/>
          <w:lang w:val="ka-GE"/>
        </w:rPr>
      </w:pPr>
    </w:p>
    <w:p w14:paraId="75C27E70" w14:textId="22416B77" w:rsidR="00104656" w:rsidRPr="00B058A7" w:rsidRDefault="00104656"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წარმატებულ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პრეტენდენტს</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უნდა ჰქონდეს ყველა ნებართვა, რომელიც აუცილებელია მომსახურების შეფერხების გარეშე გასაწევად. „შემსყიდველის“ საწარმოს გამართულ მუშაობაზე </w:t>
      </w:r>
      <w:r w:rsidR="004D5F5D" w:rsidRPr="00B058A7">
        <w:rPr>
          <w:rFonts w:asciiTheme="minorHAnsi" w:hAnsiTheme="minorHAnsi" w:cstheme="minorHAnsi"/>
          <w:b/>
          <w:sz w:val="20"/>
          <w:szCs w:val="20"/>
          <w:lang w:val="ka-GE"/>
        </w:rPr>
        <w:t>უარყოფითი გავლენა</w:t>
      </w:r>
      <w:r w:rsidRPr="00B058A7">
        <w:rPr>
          <w:rFonts w:asciiTheme="minorHAnsi" w:hAnsiTheme="minorHAnsi" w:cstheme="minorHAnsi"/>
          <w:b/>
          <w:sz w:val="20"/>
          <w:szCs w:val="20"/>
          <w:lang w:val="ka-GE"/>
        </w:rPr>
        <w:t xml:space="preserve"> არ უნდა </w:t>
      </w:r>
      <w:r w:rsidR="004D5F5D" w:rsidRPr="00B058A7">
        <w:rPr>
          <w:rFonts w:asciiTheme="minorHAnsi" w:hAnsiTheme="minorHAnsi" w:cstheme="minorHAnsi"/>
          <w:b/>
          <w:sz w:val="20"/>
          <w:szCs w:val="20"/>
          <w:lang w:val="ka-GE"/>
        </w:rPr>
        <w:t>მოახდინოს</w:t>
      </w:r>
      <w:r w:rsidRPr="00B058A7">
        <w:rPr>
          <w:rFonts w:asciiTheme="minorHAnsi" w:hAnsiTheme="minorHAnsi" w:cstheme="minorHAnsi"/>
          <w:b/>
          <w:sz w:val="20"/>
          <w:szCs w:val="20"/>
          <w:lang w:val="ka-GE"/>
        </w:rPr>
        <w:t xml:space="preserve"> წინამდებარე დოკუმენტში აღწერილი, „პრეტედენტის“ მიერ შესასრულებელი სამუშაოების და მოქმდებებ</w:t>
      </w:r>
      <w:r w:rsidR="004D5F5D" w:rsidRPr="00B058A7">
        <w:rPr>
          <w:rFonts w:asciiTheme="minorHAnsi" w:hAnsiTheme="minorHAnsi" w:cstheme="minorHAnsi"/>
          <w:b/>
          <w:sz w:val="20"/>
          <w:szCs w:val="20"/>
          <w:lang w:val="ka-GE"/>
        </w:rPr>
        <w:t>ის განხორციელებისას წარმოქმნილმა</w:t>
      </w:r>
      <w:r w:rsidRPr="00B058A7">
        <w:rPr>
          <w:rFonts w:asciiTheme="minorHAnsi" w:hAnsiTheme="minorHAnsi" w:cstheme="minorHAnsi"/>
          <w:b/>
          <w:sz w:val="20"/>
          <w:szCs w:val="20"/>
          <w:lang w:val="ka-GE"/>
        </w:rPr>
        <w:t xml:space="preserve"> სავარაუდო პრობლემებ</w:t>
      </w:r>
      <w:r w:rsidR="004D5F5D" w:rsidRPr="00B058A7">
        <w:rPr>
          <w:rFonts w:asciiTheme="minorHAnsi" w:hAnsiTheme="minorHAnsi" w:cstheme="minorHAnsi"/>
          <w:b/>
          <w:sz w:val="20"/>
          <w:szCs w:val="20"/>
          <w:lang w:val="ka-GE"/>
        </w:rPr>
        <w:t>მა.</w:t>
      </w:r>
    </w:p>
    <w:p w14:paraId="37CB6467" w14:textId="0BC3F455" w:rsidR="00104656" w:rsidRPr="00B058A7" w:rsidRDefault="00104656" w:rsidP="00BB66A2">
      <w:pPr>
        <w:spacing w:after="0" w:line="240" w:lineRule="auto"/>
        <w:rPr>
          <w:rFonts w:asciiTheme="minorHAnsi" w:hAnsiTheme="minorHAnsi" w:cstheme="minorHAnsi"/>
          <w:b/>
          <w:sz w:val="20"/>
          <w:szCs w:val="20"/>
          <w:lang w:val="ka-GE"/>
        </w:rPr>
      </w:pPr>
    </w:p>
    <w:p w14:paraId="1EA77D3E" w14:textId="148C7E87" w:rsidR="004C7970" w:rsidRPr="00B058A7" w:rsidRDefault="00104656"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გამარჯვებული </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პრეტენდენტი</w:t>
      </w:r>
      <w:r w:rsidR="004D5F5D"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ვალდებულია დაიცვას შრომის</w:t>
      </w:r>
      <w:r w:rsidR="00B058A7" w:rsidRPr="00B058A7">
        <w:rPr>
          <w:rFonts w:asciiTheme="minorHAnsi" w:hAnsiTheme="minorHAnsi" w:cstheme="minorHAnsi"/>
          <w:b/>
          <w:sz w:val="20"/>
          <w:szCs w:val="20"/>
          <w:lang w:val="ka-GE"/>
        </w:rPr>
        <w:t>,</w:t>
      </w:r>
      <w:r w:rsidRPr="00B058A7">
        <w:rPr>
          <w:rFonts w:asciiTheme="minorHAnsi" w:hAnsiTheme="minorHAnsi" w:cstheme="minorHAnsi"/>
          <w:b/>
          <w:sz w:val="20"/>
          <w:szCs w:val="20"/>
          <w:lang w:val="ka-GE"/>
        </w:rPr>
        <w:t xml:space="preserve"> ჯანმრთელობისა და უსაფრთხოების </w:t>
      </w:r>
      <w:r w:rsidR="00B058A7" w:rsidRPr="00B058A7">
        <w:rPr>
          <w:rFonts w:asciiTheme="minorHAnsi" w:hAnsiTheme="minorHAnsi" w:cstheme="minorHAnsi"/>
          <w:b/>
          <w:sz w:val="20"/>
          <w:szCs w:val="20"/>
          <w:lang w:val="ka-GE"/>
        </w:rPr>
        <w:t>ნორმები და ზომები.</w:t>
      </w:r>
    </w:p>
    <w:p w14:paraId="7566F95A" w14:textId="243DCE88" w:rsidR="00104656" w:rsidRPr="00B058A7" w:rsidRDefault="00104656" w:rsidP="00BB66A2">
      <w:pPr>
        <w:spacing w:after="0" w:line="240" w:lineRule="auto"/>
        <w:rPr>
          <w:rFonts w:asciiTheme="minorHAnsi" w:hAnsiTheme="minorHAnsi" w:cstheme="minorHAnsi"/>
          <w:b/>
          <w:sz w:val="20"/>
          <w:szCs w:val="20"/>
          <w:lang w:val="ka-GE"/>
        </w:rPr>
      </w:pPr>
    </w:p>
    <w:p w14:paraId="722900D5" w14:textId="1A64C737" w:rsidR="00104656" w:rsidRPr="00B058A7" w:rsidRDefault="00104656" w:rsidP="00BB66A2">
      <w:pPr>
        <w:spacing w:after="0" w:line="240" w:lineRule="auto"/>
        <w:rPr>
          <w:rFonts w:asciiTheme="minorHAnsi" w:hAnsiTheme="minorHAnsi" w:cstheme="minorHAnsi"/>
          <w:b/>
          <w:sz w:val="20"/>
          <w:szCs w:val="20"/>
          <w:lang w:val="ka-GE"/>
        </w:rPr>
      </w:pPr>
    </w:p>
    <w:p w14:paraId="273B56AF" w14:textId="77777777" w:rsidR="00104656" w:rsidRPr="00B058A7" w:rsidRDefault="00104656" w:rsidP="00BB66A2">
      <w:pPr>
        <w:spacing w:after="0" w:line="240" w:lineRule="auto"/>
        <w:rPr>
          <w:rFonts w:asciiTheme="minorHAnsi" w:hAnsiTheme="minorHAnsi" w:cstheme="minorHAnsi"/>
          <w:b/>
          <w:sz w:val="20"/>
          <w:szCs w:val="20"/>
          <w:u w:val="single"/>
          <w:lang w:val="ka-GE"/>
        </w:rPr>
      </w:pPr>
    </w:p>
    <w:p w14:paraId="1A7C8366" w14:textId="65901067" w:rsidR="004C7970" w:rsidRPr="00B058A7" w:rsidRDefault="004C7970" w:rsidP="004C7970">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1.</w:t>
      </w:r>
      <w:r w:rsidR="00B45879" w:rsidRPr="00B058A7">
        <w:rPr>
          <w:rFonts w:asciiTheme="minorHAnsi" w:hAnsiTheme="minorHAnsi" w:cstheme="minorHAnsi"/>
          <w:b/>
          <w:sz w:val="20"/>
          <w:szCs w:val="20"/>
          <w:lang w:val="ka-GE"/>
        </w:rPr>
        <w:t xml:space="preserve">5 </w:t>
      </w:r>
      <w:r w:rsidRPr="00B058A7">
        <w:rPr>
          <w:rFonts w:asciiTheme="minorHAnsi" w:hAnsiTheme="minorHAnsi" w:cstheme="minorHAnsi"/>
          <w:b/>
          <w:sz w:val="20"/>
          <w:szCs w:val="20"/>
          <w:lang w:val="ka-GE"/>
        </w:rPr>
        <w:t>მომსახურების მიწოდების</w:t>
      </w:r>
      <w:r w:rsidR="00A44800" w:rsidRPr="00B058A7">
        <w:rPr>
          <w:rFonts w:asciiTheme="minorHAnsi" w:hAnsiTheme="minorHAnsi" w:cstheme="minorHAnsi"/>
          <w:b/>
          <w:sz w:val="20"/>
          <w:szCs w:val="20"/>
          <w:lang w:val="ka-GE"/>
        </w:rPr>
        <w:t xml:space="preserve"> და მიღებ</w:t>
      </w:r>
      <w:r w:rsidR="00B058A7" w:rsidRPr="00B058A7">
        <w:rPr>
          <w:rFonts w:asciiTheme="minorHAnsi" w:hAnsiTheme="minorHAnsi" w:cstheme="minorHAnsi"/>
          <w:b/>
          <w:sz w:val="20"/>
          <w:szCs w:val="20"/>
          <w:lang w:val="ka-GE"/>
        </w:rPr>
        <w:t>ის წესები</w:t>
      </w:r>
    </w:p>
    <w:p w14:paraId="10D9AD8D" w14:textId="3B2DBF44" w:rsidR="00A44800" w:rsidRPr="00B058A7" w:rsidRDefault="00A44800" w:rsidP="004C7970">
      <w:pPr>
        <w:spacing w:after="0" w:line="240" w:lineRule="auto"/>
        <w:rPr>
          <w:rFonts w:asciiTheme="minorHAnsi" w:hAnsiTheme="minorHAnsi" w:cstheme="minorHAnsi"/>
          <w:b/>
          <w:sz w:val="20"/>
          <w:szCs w:val="20"/>
          <w:lang w:val="ka-GE"/>
        </w:rPr>
      </w:pPr>
    </w:p>
    <w:p w14:paraId="650F69DE" w14:textId="4BDC3D8D" w:rsidR="00A44800" w:rsidRPr="00B058A7" w:rsidRDefault="00A44800" w:rsidP="004C7970">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1.5.1 მიწოდების ადგილი და დრო</w:t>
      </w:r>
    </w:p>
    <w:p w14:paraId="1EB00D66" w14:textId="77777777" w:rsidR="00F165A8" w:rsidRPr="00B058A7" w:rsidRDefault="00F165A8" w:rsidP="00BB66A2">
      <w:pPr>
        <w:spacing w:after="0" w:line="240" w:lineRule="auto"/>
        <w:rPr>
          <w:rFonts w:asciiTheme="minorHAnsi" w:hAnsiTheme="minorHAnsi" w:cstheme="minorHAnsi"/>
          <w:sz w:val="20"/>
          <w:szCs w:val="20"/>
          <w:lang w:val="ka-GE"/>
        </w:rPr>
      </w:pPr>
    </w:p>
    <w:p w14:paraId="2C669B2A" w14:textId="5FF5D5D5" w:rsidR="00854A47" w:rsidRPr="00B058A7" w:rsidRDefault="009D0869" w:rsidP="00BB66A2">
      <w:pPr>
        <w:spacing w:after="0" w:line="240" w:lineRule="auto"/>
        <w:rPr>
          <w:rFonts w:asciiTheme="minorHAnsi" w:hAnsiTheme="minorHAnsi" w:cstheme="minorHAnsi"/>
          <w:sz w:val="20"/>
          <w:szCs w:val="20"/>
          <w:lang w:val="ka-GE"/>
        </w:rPr>
      </w:pPr>
      <w:r w:rsidRPr="00B058A7">
        <w:rPr>
          <w:rFonts w:asciiTheme="minorHAnsi" w:hAnsiTheme="minorHAnsi" w:cstheme="minorHAnsi"/>
          <w:b/>
          <w:sz w:val="20"/>
          <w:szCs w:val="20"/>
          <w:lang w:val="ka-GE"/>
        </w:rPr>
        <w:t>„</w:t>
      </w:r>
      <w:r w:rsidR="00854A47" w:rsidRPr="00B058A7">
        <w:rPr>
          <w:rFonts w:asciiTheme="minorHAnsi" w:hAnsiTheme="minorHAnsi" w:cstheme="minorHAnsi"/>
          <w:b/>
          <w:sz w:val="20"/>
          <w:szCs w:val="20"/>
          <w:lang w:val="ka-GE"/>
        </w:rPr>
        <w:t>პროდუქტის</w:t>
      </w:r>
      <w:r w:rsidRPr="00B058A7">
        <w:rPr>
          <w:rFonts w:asciiTheme="minorHAnsi" w:hAnsiTheme="minorHAnsi" w:cstheme="minorHAnsi"/>
          <w:b/>
          <w:sz w:val="20"/>
          <w:szCs w:val="20"/>
          <w:lang w:val="ka-GE"/>
        </w:rPr>
        <w:t>“</w:t>
      </w:r>
      <w:r w:rsidR="00854A47" w:rsidRPr="00B058A7">
        <w:rPr>
          <w:rFonts w:asciiTheme="minorHAnsi" w:hAnsiTheme="minorHAnsi" w:cstheme="minorHAnsi"/>
          <w:sz w:val="20"/>
          <w:szCs w:val="20"/>
          <w:lang w:val="ka-GE"/>
        </w:rPr>
        <w:t xml:space="preserve"> </w:t>
      </w:r>
      <w:r w:rsidR="004C7970" w:rsidRPr="00B058A7">
        <w:rPr>
          <w:rFonts w:asciiTheme="minorHAnsi" w:hAnsiTheme="minorHAnsi" w:cstheme="minorHAnsi"/>
          <w:sz w:val="20"/>
          <w:szCs w:val="20"/>
          <w:lang w:val="ka-GE"/>
        </w:rPr>
        <w:t xml:space="preserve">მიწოდება </w:t>
      </w:r>
      <w:r w:rsidR="000821C0" w:rsidRPr="00B058A7">
        <w:rPr>
          <w:rFonts w:asciiTheme="minorHAnsi" w:hAnsiTheme="minorHAnsi" w:cstheme="minorHAnsi"/>
          <w:sz w:val="20"/>
          <w:szCs w:val="20"/>
          <w:lang w:val="ka-GE"/>
        </w:rPr>
        <w:t xml:space="preserve">უნდა განხორციელდეს </w:t>
      </w:r>
      <w:r w:rsidR="00BB6BEA" w:rsidRPr="00B058A7">
        <w:rPr>
          <w:rFonts w:asciiTheme="minorHAnsi" w:hAnsiTheme="minorHAnsi" w:cstheme="minorHAnsi"/>
          <w:sz w:val="20"/>
          <w:szCs w:val="20"/>
          <w:lang w:val="ka-GE"/>
        </w:rPr>
        <w:t xml:space="preserve">ეტაპობრივად, 2023 წლის </w:t>
      </w:r>
      <w:r w:rsidR="004073A0" w:rsidRPr="00B058A7">
        <w:rPr>
          <w:rFonts w:asciiTheme="minorHAnsi" w:hAnsiTheme="minorHAnsi" w:cstheme="minorHAnsi"/>
          <w:sz w:val="20"/>
          <w:szCs w:val="20"/>
          <w:lang w:val="ka-GE"/>
        </w:rPr>
        <w:t>ნოემბ</w:t>
      </w:r>
      <w:r w:rsidR="00A44800" w:rsidRPr="00B058A7">
        <w:rPr>
          <w:rFonts w:asciiTheme="minorHAnsi" w:hAnsiTheme="minorHAnsi" w:cstheme="minorHAnsi"/>
          <w:sz w:val="20"/>
          <w:szCs w:val="20"/>
          <w:lang w:val="ka-GE"/>
        </w:rPr>
        <w:t>ერი/დეკემბრის</w:t>
      </w:r>
      <w:r w:rsidR="00BB6BEA" w:rsidRPr="00B058A7">
        <w:rPr>
          <w:rFonts w:asciiTheme="minorHAnsi" w:hAnsiTheme="minorHAnsi" w:cstheme="minorHAnsi"/>
          <w:sz w:val="20"/>
          <w:szCs w:val="20"/>
          <w:lang w:val="ka-GE"/>
        </w:rPr>
        <w:t xml:space="preserve"> თვიდან 1 წლის განმავლობაში, </w:t>
      </w:r>
      <w:r w:rsidR="00B058A7" w:rsidRPr="00B058A7">
        <w:rPr>
          <w:rFonts w:asciiTheme="minorHAnsi" w:hAnsiTheme="minorHAnsi" w:cstheme="minorHAnsi"/>
          <w:sz w:val="20"/>
          <w:szCs w:val="20"/>
          <w:lang w:val="ka-GE"/>
        </w:rPr>
        <w:t>„</w:t>
      </w:r>
      <w:r w:rsidR="000821C0" w:rsidRPr="00B058A7">
        <w:rPr>
          <w:rFonts w:asciiTheme="minorHAnsi" w:hAnsiTheme="minorHAnsi" w:cstheme="minorHAnsi"/>
          <w:sz w:val="20"/>
          <w:szCs w:val="20"/>
          <w:lang w:val="ka-GE"/>
        </w:rPr>
        <w:t>შემსყიდველის</w:t>
      </w:r>
      <w:r w:rsidR="00B058A7" w:rsidRPr="00B058A7">
        <w:rPr>
          <w:rFonts w:asciiTheme="minorHAnsi" w:hAnsiTheme="minorHAnsi" w:cstheme="minorHAnsi"/>
          <w:sz w:val="20"/>
          <w:szCs w:val="20"/>
          <w:lang w:val="ka-GE"/>
        </w:rPr>
        <w:t>“</w:t>
      </w:r>
      <w:r w:rsidR="00D363B1" w:rsidRPr="00B058A7">
        <w:rPr>
          <w:rFonts w:asciiTheme="minorHAnsi" w:hAnsiTheme="minorHAnsi" w:cstheme="minorHAnsi"/>
          <w:sz w:val="20"/>
          <w:szCs w:val="20"/>
          <w:lang w:val="ka-GE"/>
        </w:rPr>
        <w:t xml:space="preserve"> </w:t>
      </w:r>
      <w:r w:rsidR="00854A47" w:rsidRPr="00B058A7">
        <w:rPr>
          <w:rFonts w:asciiTheme="minorHAnsi" w:hAnsiTheme="minorHAnsi" w:cstheme="minorHAnsi"/>
          <w:sz w:val="20"/>
          <w:szCs w:val="20"/>
          <w:lang w:val="ka-GE"/>
        </w:rPr>
        <w:t xml:space="preserve">ობიექტზე, შემდეგ მისამართზე, საქართველო, გარდაბანი, თბილსრესის მიმდებარე ტერიტორია. </w:t>
      </w:r>
      <w:r w:rsidR="00A44800" w:rsidRPr="00B058A7">
        <w:rPr>
          <w:rFonts w:asciiTheme="minorHAnsi" w:hAnsiTheme="minorHAnsi" w:cstheme="minorHAnsi"/>
          <w:sz w:val="20"/>
          <w:szCs w:val="20"/>
          <w:lang w:val="ka-GE"/>
        </w:rPr>
        <w:t xml:space="preserve">თითო პარტიის </w:t>
      </w:r>
      <w:r w:rsidR="00854A47" w:rsidRPr="00B058A7">
        <w:rPr>
          <w:rFonts w:asciiTheme="minorHAnsi" w:hAnsiTheme="minorHAnsi" w:cstheme="minorHAnsi"/>
          <w:sz w:val="20"/>
          <w:szCs w:val="20"/>
          <w:lang w:val="ka-GE"/>
        </w:rPr>
        <w:t>მიწოდების ვადა</w:t>
      </w:r>
      <w:r w:rsidR="00A44800" w:rsidRPr="00B058A7">
        <w:rPr>
          <w:rFonts w:asciiTheme="minorHAnsi" w:hAnsiTheme="minorHAnsi" w:cstheme="minorHAnsi"/>
          <w:sz w:val="20"/>
          <w:szCs w:val="20"/>
          <w:lang w:val="ka-GE"/>
        </w:rPr>
        <w:t xml:space="preserve"> და ოდენობა</w:t>
      </w:r>
      <w:r w:rsidR="00854A47" w:rsidRPr="00B058A7">
        <w:rPr>
          <w:rFonts w:asciiTheme="minorHAnsi" w:hAnsiTheme="minorHAnsi" w:cstheme="minorHAnsi"/>
          <w:sz w:val="20"/>
          <w:szCs w:val="20"/>
          <w:lang w:val="ka-GE"/>
        </w:rPr>
        <w:t xml:space="preserve"> გთხოვთ მიუთითეთ შემოთავაზებაში.</w:t>
      </w:r>
    </w:p>
    <w:p w14:paraId="17F85A8F" w14:textId="1DF0999A" w:rsidR="00854A47" w:rsidRPr="00B058A7" w:rsidRDefault="00854A47" w:rsidP="00BB66A2">
      <w:pPr>
        <w:spacing w:after="0" w:line="240" w:lineRule="auto"/>
        <w:rPr>
          <w:rFonts w:asciiTheme="minorHAnsi" w:hAnsiTheme="minorHAnsi" w:cstheme="minorHAnsi"/>
          <w:sz w:val="20"/>
          <w:szCs w:val="20"/>
          <w:lang w:val="ka-GE"/>
        </w:rPr>
      </w:pPr>
    </w:p>
    <w:p w14:paraId="32417A52" w14:textId="77777777" w:rsidR="00B058A7" w:rsidRPr="00B058A7" w:rsidRDefault="00B058A7" w:rsidP="00BB66A2">
      <w:pPr>
        <w:spacing w:after="0" w:line="240" w:lineRule="auto"/>
        <w:rPr>
          <w:rFonts w:asciiTheme="minorHAnsi" w:hAnsiTheme="minorHAnsi" w:cstheme="minorHAnsi"/>
          <w:sz w:val="20"/>
          <w:szCs w:val="20"/>
          <w:lang w:val="ka-GE"/>
        </w:rPr>
      </w:pPr>
    </w:p>
    <w:p w14:paraId="106191DD" w14:textId="79BDA8A3" w:rsidR="00B135C2" w:rsidRPr="00B058A7" w:rsidRDefault="00A44800" w:rsidP="00BB66A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1.5.2 მიწოდების ფორმა (შეფუთვა, ტრანსპორტირება, გადმოტვირთვა)</w:t>
      </w:r>
    </w:p>
    <w:p w14:paraId="7BFB5E43" w14:textId="3BBCD323" w:rsidR="00A44800" w:rsidRPr="00B058A7" w:rsidRDefault="00A44800" w:rsidP="00BB66A2">
      <w:pPr>
        <w:spacing w:after="0" w:line="240" w:lineRule="auto"/>
        <w:rPr>
          <w:rFonts w:asciiTheme="minorHAnsi" w:hAnsiTheme="minorHAnsi" w:cstheme="minorHAnsi"/>
          <w:b/>
          <w:sz w:val="20"/>
          <w:szCs w:val="20"/>
          <w:lang w:val="ka-GE"/>
        </w:rPr>
      </w:pPr>
    </w:p>
    <w:p w14:paraId="38B473B0" w14:textId="16081D5B" w:rsidR="00A44800" w:rsidRPr="00B058A7" w:rsidRDefault="00A44800" w:rsidP="00A44800">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შეფუთვა, პალეტირება, ჩატვირთვა და ტრანსპორტირება მიწოდების ხელშეკრულების განუყოფელი ნაწილი და პასუხისმგებლობაა.</w:t>
      </w:r>
    </w:p>
    <w:p w14:paraId="461D4900" w14:textId="77777777" w:rsidR="00A44800" w:rsidRPr="00B058A7" w:rsidRDefault="00A44800" w:rsidP="00A44800">
      <w:pPr>
        <w:spacing w:after="0" w:line="240" w:lineRule="auto"/>
        <w:rPr>
          <w:rFonts w:asciiTheme="minorHAnsi" w:hAnsiTheme="minorHAnsi" w:cstheme="minorHAnsi"/>
          <w:sz w:val="20"/>
          <w:szCs w:val="20"/>
          <w:lang w:val="ka-GE"/>
        </w:rPr>
      </w:pPr>
    </w:p>
    <w:p w14:paraId="7DC704F8" w14:textId="1DDF37A3"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კათიონური პოლიელექტროლიტის მიწოდება მოხდება 25 კგ წყალგაუმტარ ტომრებში, რომლებიც პალეტიზირებული იქნება ჩატვირთვა-გადმოტვირთვის ოპერაციების გასაადვილებლად.</w:t>
      </w:r>
    </w:p>
    <w:p w14:paraId="44F16008" w14:textId="77777777" w:rsidR="00A44800" w:rsidRPr="00B058A7" w:rsidRDefault="00A44800" w:rsidP="00A44800">
      <w:pPr>
        <w:spacing w:after="0" w:line="240" w:lineRule="auto"/>
        <w:rPr>
          <w:rFonts w:asciiTheme="minorHAnsi" w:hAnsiTheme="minorHAnsi" w:cstheme="minorHAnsi"/>
          <w:sz w:val="20"/>
          <w:szCs w:val="20"/>
          <w:lang w:val="ka-GE"/>
        </w:rPr>
      </w:pPr>
    </w:p>
    <w:p w14:paraId="57169CB9" w14:textId="42A7CD1D" w:rsidR="00A44800" w:rsidRPr="00B058A7" w:rsidRDefault="00B058A7"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w:t>
      </w:r>
      <w:r w:rsidR="00A44800" w:rsidRPr="00B058A7">
        <w:rPr>
          <w:rFonts w:asciiTheme="minorHAnsi" w:hAnsiTheme="minorHAnsi" w:cstheme="minorHAnsi"/>
          <w:sz w:val="20"/>
          <w:szCs w:val="20"/>
          <w:lang w:val="ka-GE"/>
        </w:rPr>
        <w:t>პრეტენდენტები</w:t>
      </w:r>
      <w:r w:rsidRPr="00B058A7">
        <w:rPr>
          <w:rFonts w:asciiTheme="minorHAnsi" w:hAnsiTheme="minorHAnsi" w:cstheme="minorHAnsi"/>
          <w:sz w:val="20"/>
          <w:szCs w:val="20"/>
          <w:lang w:val="ka-GE"/>
        </w:rPr>
        <w:t>“</w:t>
      </w:r>
      <w:r w:rsidR="00A44800" w:rsidRPr="00B058A7">
        <w:rPr>
          <w:rFonts w:asciiTheme="minorHAnsi" w:hAnsiTheme="minorHAnsi" w:cstheme="minorHAnsi"/>
          <w:sz w:val="20"/>
          <w:szCs w:val="20"/>
          <w:lang w:val="ka-GE"/>
        </w:rPr>
        <w:t xml:space="preserve"> თავის</w:t>
      </w:r>
      <w:r w:rsidRPr="00B058A7">
        <w:rPr>
          <w:rFonts w:asciiTheme="minorHAnsi" w:hAnsiTheme="minorHAnsi" w:cstheme="minorHAnsi"/>
          <w:sz w:val="20"/>
          <w:szCs w:val="20"/>
          <w:lang w:val="ka-GE"/>
        </w:rPr>
        <w:t xml:space="preserve"> </w:t>
      </w:r>
      <w:r w:rsidR="00A44800" w:rsidRPr="00B058A7">
        <w:rPr>
          <w:rFonts w:asciiTheme="minorHAnsi" w:hAnsiTheme="minorHAnsi" w:cstheme="minorHAnsi"/>
          <w:sz w:val="20"/>
          <w:szCs w:val="20"/>
          <w:lang w:val="ka-GE"/>
        </w:rPr>
        <w:t>შეთავაზებაში დეტალურად აღწერენ მიწოდების ფორმას, ტიპს, წონას და ზომას, ასევე პროდუქტის შენახვის ყველაზე შესაბამის პირობ</w:t>
      </w:r>
      <w:r w:rsidRPr="00B058A7">
        <w:rPr>
          <w:rFonts w:asciiTheme="minorHAnsi" w:hAnsiTheme="minorHAnsi" w:cstheme="minorHAnsi"/>
          <w:sz w:val="20"/>
          <w:szCs w:val="20"/>
          <w:lang w:val="ka-GE"/>
        </w:rPr>
        <w:t>ას.</w:t>
      </w:r>
    </w:p>
    <w:p w14:paraId="5E5AA169" w14:textId="77777777" w:rsidR="00A44800" w:rsidRPr="00B058A7" w:rsidRDefault="00A44800" w:rsidP="00A44800">
      <w:pPr>
        <w:spacing w:after="0" w:line="240" w:lineRule="auto"/>
        <w:rPr>
          <w:rFonts w:asciiTheme="minorHAnsi" w:hAnsiTheme="minorHAnsi" w:cstheme="minorHAnsi"/>
          <w:sz w:val="20"/>
          <w:szCs w:val="20"/>
          <w:lang w:val="ka-GE"/>
        </w:rPr>
      </w:pPr>
    </w:p>
    <w:p w14:paraId="55FCB331" w14:textId="327901F3"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ეტიკეტირების შემდეგი პირობები უნდა იყოს დაცული ყოველი მიწოდების დროს:</w:t>
      </w:r>
    </w:p>
    <w:p w14:paraId="674C9C3E" w14:textId="1FCE2F55" w:rsidR="00A44800" w:rsidRPr="00B058A7" w:rsidRDefault="00A44800" w:rsidP="00A44800">
      <w:pPr>
        <w:spacing w:after="0" w:line="240" w:lineRule="auto"/>
        <w:rPr>
          <w:rFonts w:asciiTheme="minorHAnsi" w:hAnsiTheme="minorHAnsi" w:cstheme="minorHAnsi"/>
          <w:sz w:val="20"/>
          <w:szCs w:val="20"/>
          <w:lang w:val="ka-GE"/>
        </w:rPr>
      </w:pPr>
    </w:p>
    <w:p w14:paraId="42C0BD3F" w14:textId="2FCB3948" w:rsidR="00A44800" w:rsidRPr="00B058A7" w:rsidRDefault="00A44800" w:rsidP="00A44800">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ეტიკეტი მწარმოებლის წარმოშობის შესახებ:</w:t>
      </w:r>
    </w:p>
    <w:p w14:paraId="77290003" w14:textId="77777777"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წარმოებული პროდუქტის სავაჭრო ნიშანი</w:t>
      </w:r>
    </w:p>
    <w:p w14:paraId="7AF26308" w14:textId="77777777"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მწარმოებლის სახელი</w:t>
      </w:r>
    </w:p>
    <w:p w14:paraId="3FCE1222" w14:textId="77777777"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მწარმოებლის მისამართი</w:t>
      </w:r>
    </w:p>
    <w:p w14:paraId="5F9A6F4D" w14:textId="77777777"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წარმოების თარიღი</w:t>
      </w:r>
    </w:p>
    <w:p w14:paraId="42ACCBB8" w14:textId="77777777"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საწარმოო პარტია</w:t>
      </w:r>
    </w:p>
    <w:p w14:paraId="7A101726" w14:textId="56429EF0" w:rsidR="00A44800" w:rsidRPr="00B058A7" w:rsidRDefault="00541A26"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პროდუქტის ვადის გასვლის თარიღი</w:t>
      </w:r>
    </w:p>
    <w:p w14:paraId="56550DAE" w14:textId="77777777" w:rsidR="00A44800" w:rsidRPr="00B058A7" w:rsidRDefault="00A44800" w:rsidP="00A44800">
      <w:pPr>
        <w:spacing w:after="0" w:line="240" w:lineRule="auto"/>
        <w:rPr>
          <w:rFonts w:asciiTheme="minorHAnsi" w:hAnsiTheme="minorHAnsi" w:cstheme="minorHAnsi"/>
          <w:sz w:val="20"/>
          <w:szCs w:val="20"/>
          <w:lang w:val="ka-GE"/>
        </w:rPr>
      </w:pPr>
    </w:p>
    <w:p w14:paraId="17FAB63D" w14:textId="68FCF043"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 </w:t>
      </w:r>
      <w:r w:rsidRPr="00B058A7">
        <w:rPr>
          <w:rFonts w:asciiTheme="minorHAnsi" w:hAnsiTheme="minorHAnsi" w:cstheme="minorHAnsi"/>
          <w:b/>
          <w:sz w:val="20"/>
          <w:szCs w:val="20"/>
          <w:lang w:val="ka-GE"/>
        </w:rPr>
        <w:t>დისტრ</w:t>
      </w:r>
      <w:r w:rsidR="00541A26" w:rsidRPr="00B058A7">
        <w:rPr>
          <w:rFonts w:asciiTheme="minorHAnsi" w:hAnsiTheme="minorHAnsi" w:cstheme="minorHAnsi"/>
          <w:b/>
          <w:sz w:val="20"/>
          <w:szCs w:val="20"/>
          <w:lang w:val="ka-GE"/>
        </w:rPr>
        <w:t>იბუტორის ან მიმწოდებლის ეტიკეტი:</w:t>
      </w:r>
    </w:p>
    <w:p w14:paraId="082DF677" w14:textId="77777777"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დისტრიბუტორის სახელი</w:t>
      </w:r>
    </w:p>
    <w:p w14:paraId="6654DE76" w14:textId="77777777"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o დისტრიბუტორის მისამართი</w:t>
      </w:r>
    </w:p>
    <w:p w14:paraId="43FA9F87" w14:textId="1894013E" w:rsidR="00A44800" w:rsidRPr="00B058A7" w:rsidRDefault="00A44800"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o </w:t>
      </w:r>
      <w:r w:rsidR="00541A26" w:rsidRPr="00B058A7">
        <w:rPr>
          <w:rFonts w:asciiTheme="minorHAnsi" w:hAnsiTheme="minorHAnsi" w:cstheme="minorHAnsi"/>
          <w:sz w:val="20"/>
          <w:szCs w:val="20"/>
          <w:lang w:val="ka-GE"/>
        </w:rPr>
        <w:t xml:space="preserve">დისტრიბუტორის მიერ მინიჭებული </w:t>
      </w:r>
      <w:r w:rsidRPr="00B058A7">
        <w:rPr>
          <w:rFonts w:asciiTheme="minorHAnsi" w:hAnsiTheme="minorHAnsi" w:cstheme="minorHAnsi"/>
          <w:sz w:val="20"/>
          <w:szCs w:val="20"/>
          <w:lang w:val="ka-GE"/>
        </w:rPr>
        <w:t xml:space="preserve">პროდუქტის სავაჭრო ნიშანი </w:t>
      </w:r>
    </w:p>
    <w:p w14:paraId="010056BC" w14:textId="3C4F5CD3" w:rsidR="00541A26" w:rsidRPr="00B058A7" w:rsidRDefault="00541A26" w:rsidP="00A44800">
      <w:pPr>
        <w:spacing w:after="0" w:line="240" w:lineRule="auto"/>
        <w:rPr>
          <w:rFonts w:asciiTheme="minorHAnsi" w:hAnsiTheme="minorHAnsi" w:cstheme="minorHAnsi"/>
          <w:sz w:val="20"/>
          <w:szCs w:val="20"/>
          <w:lang w:val="ka-GE"/>
        </w:rPr>
      </w:pPr>
    </w:p>
    <w:p w14:paraId="4BA8D4AE" w14:textId="51FA2CD2" w:rsidR="00541A26" w:rsidRPr="00B058A7" w:rsidRDefault="00541A26" w:rsidP="00A44800">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საიდენტიფიკაციო ეტიკეტის მოთხოვნებთან შეუთავსებლობა შეიძლება გახდეს ტვირთის უკან დაბრუნების მიზეზი.</w:t>
      </w:r>
    </w:p>
    <w:p w14:paraId="7F04BAAE" w14:textId="77777777" w:rsidR="00541A26" w:rsidRPr="00B058A7" w:rsidRDefault="00541A26" w:rsidP="00A44800">
      <w:pPr>
        <w:spacing w:after="0" w:line="240" w:lineRule="auto"/>
        <w:rPr>
          <w:rFonts w:asciiTheme="minorHAnsi" w:hAnsiTheme="minorHAnsi" w:cstheme="minorHAnsi"/>
          <w:sz w:val="20"/>
          <w:szCs w:val="20"/>
          <w:lang w:val="ka-GE"/>
        </w:rPr>
      </w:pPr>
    </w:p>
    <w:p w14:paraId="6247C471" w14:textId="65D06E63" w:rsidR="00854A47" w:rsidRPr="00B058A7" w:rsidRDefault="00541A26" w:rsidP="00BB66A2">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პოლიელექტროლიტის ტრანსპორტირება უნდა განხორციელდეს სატვირთო მანქანებით, რომლებიც უნდა შეესაბამებოდეს ყველა დადგენილ საკანონმდებლო მოთხოვნას, ისევე როგორც პროდუქტის უსაფრთხოების ნორმებს. თუ ხელშეკრულების ვადის განმავლობაში პროდუქტის უსაფრთხოების ნორმები შეიცვალა და ცვლილებები შევიდა  სახიფათო საქონლის გადაადგილების ეროვნულ რეგლამენტში „TPC-ADR“, „პრეტენდენტმა“ უნდა გამო</w:t>
      </w:r>
      <w:r w:rsidR="00B058A7" w:rsidRPr="00B058A7">
        <w:rPr>
          <w:rFonts w:asciiTheme="minorHAnsi" w:hAnsiTheme="minorHAnsi" w:cstheme="minorHAnsi"/>
          <w:sz w:val="20"/>
          <w:szCs w:val="20"/>
          <w:lang w:val="ka-GE"/>
        </w:rPr>
        <w:t>ი</w:t>
      </w:r>
      <w:r w:rsidRPr="00B058A7">
        <w:rPr>
          <w:rFonts w:asciiTheme="minorHAnsi" w:hAnsiTheme="minorHAnsi" w:cstheme="minorHAnsi"/>
          <w:sz w:val="20"/>
          <w:szCs w:val="20"/>
          <w:lang w:val="ka-GE"/>
        </w:rPr>
        <w:t xml:space="preserve">ყენოს აღნიშნული განახლებული რეგულაციები და დებულებები, მაგრამ ეს არ უნდა აისახოს ხელშეკრულების შესრულებაზე ან პროდუქტის ღირებულებაზე.  </w:t>
      </w:r>
    </w:p>
    <w:p w14:paraId="30051DDD" w14:textId="7296CEAB" w:rsidR="00541A26" w:rsidRPr="00B058A7" w:rsidRDefault="00541A26" w:rsidP="00BB66A2">
      <w:pPr>
        <w:spacing w:after="0" w:line="240" w:lineRule="auto"/>
        <w:rPr>
          <w:rFonts w:asciiTheme="minorHAnsi" w:hAnsiTheme="minorHAnsi" w:cstheme="minorHAnsi"/>
          <w:sz w:val="20"/>
          <w:szCs w:val="20"/>
          <w:lang w:val="ka-GE"/>
        </w:rPr>
      </w:pPr>
    </w:p>
    <w:p w14:paraId="1E835848" w14:textId="05B4F677" w:rsidR="00541A26" w:rsidRPr="00B058A7" w:rsidRDefault="00541A26" w:rsidP="00BB66A2">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წარმატებული „პრეტენდენტი“ უშუალოდ იქნება პასუხისმგებელი როგორც მყიდველთან, ასევე მესამე პირებთან მიმართებაში, ნებისმიერი სახის ზარალზე, რომელიც გამოწვეული იქნება ნებისმიერი უბედური შემთხვევის ან ინციდენტის შედეგად, პროდუქტის დატვირთვის, ტრანსპორტირებისა და გადმოტვირთვის დროს, მათ შორის სატრანსპორტო საშუალების რომელიმე ელემენტის არასწორი გაწმენდისა და ექსპლუატაციის გამო.</w:t>
      </w:r>
    </w:p>
    <w:p w14:paraId="0A5FE849" w14:textId="49276E7E" w:rsidR="00541A26" w:rsidRPr="00B058A7" w:rsidRDefault="00541A26" w:rsidP="00BB66A2">
      <w:pPr>
        <w:spacing w:after="0" w:line="240" w:lineRule="auto"/>
        <w:rPr>
          <w:rFonts w:asciiTheme="minorHAnsi" w:hAnsiTheme="minorHAnsi" w:cstheme="minorHAnsi"/>
          <w:sz w:val="20"/>
          <w:szCs w:val="20"/>
          <w:lang w:val="ka-GE"/>
        </w:rPr>
      </w:pPr>
    </w:p>
    <w:p w14:paraId="08C6ABD9" w14:textId="7D8641AF" w:rsidR="00541A26" w:rsidRPr="00B058A7" w:rsidRDefault="00541A26" w:rsidP="00BB66A2">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დოკუმენტები, რომლებიც აუცილებლად უნდა ახლდეს თითოეულ გადაზიდვას, უნდა მოიცავდეს დეკლარაციას, რომელსაც ხელს აწერს გადამზიდავი (მანქანის მძღოლი), რომელშიც ის ცალსახად აცხადებს თავის ცოდნას ზოგადი და სპეციალური დებულებების შესახებ, რომლებიც გამოიყენება სახიფათო ტვირთის გადაზიდვის დროს. მისთვის ცნობოლი უნდა იყოს ტრანსპორტირებული საქონლის თვისებები, რაოდენობა, რისკები და ზომები, რომლებიც უნდა იქნას მიღებული უბედურ</w:t>
      </w:r>
      <w:r w:rsidR="00CE495B" w:rsidRPr="00B058A7">
        <w:rPr>
          <w:rFonts w:asciiTheme="minorHAnsi" w:hAnsiTheme="minorHAnsi" w:cstheme="minorHAnsi"/>
          <w:sz w:val="20"/>
          <w:szCs w:val="20"/>
          <w:lang w:val="ka-GE"/>
        </w:rPr>
        <w:t>ი შემთხვევის, ხანძრის, გაჟონვის ან</w:t>
      </w:r>
      <w:r w:rsidRPr="00B058A7">
        <w:rPr>
          <w:rFonts w:asciiTheme="minorHAnsi" w:hAnsiTheme="minorHAnsi" w:cstheme="minorHAnsi"/>
          <w:sz w:val="20"/>
          <w:szCs w:val="20"/>
          <w:lang w:val="ka-GE"/>
        </w:rPr>
        <w:t xml:space="preserve"> შეფუთვის გაფუჭების შემთხვევაში, ასევე მძღოლის მიერ მოქმედი კანონმდებლობით მოთხოვნილ მოთხოვნებთან შესაბამისობაში.</w:t>
      </w:r>
      <w:r w:rsidR="00B058A7" w:rsidRPr="00B058A7">
        <w:rPr>
          <w:rFonts w:asciiTheme="minorHAnsi" w:hAnsiTheme="minorHAnsi" w:cstheme="minorHAnsi"/>
          <w:sz w:val="20"/>
          <w:szCs w:val="20"/>
          <w:lang w:val="ka-GE"/>
        </w:rPr>
        <w:t xml:space="preserve"> შესაბამისი ს</w:t>
      </w:r>
      <w:r w:rsidR="00CE495B" w:rsidRPr="00B058A7">
        <w:rPr>
          <w:rFonts w:asciiTheme="minorHAnsi" w:hAnsiTheme="minorHAnsi" w:cstheme="minorHAnsi"/>
          <w:sz w:val="20"/>
          <w:szCs w:val="20"/>
          <w:lang w:val="ka-GE"/>
        </w:rPr>
        <w:t xml:space="preserve">აბუთით უნდა დასტურდებოდეს მძღოლის ცოდნის მოქმედი კანონმდებლობით </w:t>
      </w:r>
      <w:r w:rsidR="00B058A7" w:rsidRPr="00B058A7">
        <w:rPr>
          <w:rFonts w:asciiTheme="minorHAnsi" w:hAnsiTheme="minorHAnsi" w:cstheme="minorHAnsi"/>
          <w:sz w:val="20"/>
          <w:szCs w:val="20"/>
          <w:lang w:val="ka-GE"/>
        </w:rPr>
        <w:t>დადგენილ</w:t>
      </w:r>
      <w:r w:rsidR="00CE495B" w:rsidRPr="00B058A7">
        <w:rPr>
          <w:rFonts w:asciiTheme="minorHAnsi" w:hAnsiTheme="minorHAnsi" w:cstheme="minorHAnsi"/>
          <w:sz w:val="20"/>
          <w:szCs w:val="20"/>
          <w:lang w:val="ka-GE"/>
        </w:rPr>
        <w:t xml:space="preserve"> მოთხოვნებთან შესაბამისობა.</w:t>
      </w:r>
    </w:p>
    <w:p w14:paraId="2D642A06" w14:textId="5C0E4B99" w:rsidR="00541A26" w:rsidRPr="00B058A7" w:rsidRDefault="00541A26" w:rsidP="00BB66A2">
      <w:pPr>
        <w:spacing w:after="0" w:line="240" w:lineRule="auto"/>
        <w:rPr>
          <w:rFonts w:asciiTheme="minorHAnsi" w:hAnsiTheme="minorHAnsi" w:cstheme="minorHAnsi"/>
          <w:sz w:val="20"/>
          <w:szCs w:val="20"/>
          <w:lang w:val="ka-GE"/>
        </w:rPr>
      </w:pPr>
    </w:p>
    <w:p w14:paraId="2B7709A5" w14:textId="355301C8" w:rsidR="00CE495B" w:rsidRPr="00B058A7" w:rsidRDefault="00CE495B" w:rsidP="00BB66A2">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„შემსყიდველი“ პასუხს არ აგებს შედეგებზე, რაც წინამდებარე მოთხოვნების შეუსრულებლობის გამო შეიძლება დადგეს.</w:t>
      </w:r>
    </w:p>
    <w:p w14:paraId="4C782022" w14:textId="10633E8E" w:rsidR="00CE495B" w:rsidRPr="00B058A7" w:rsidRDefault="00CE495B" w:rsidP="00BB66A2">
      <w:pPr>
        <w:spacing w:after="0" w:line="240" w:lineRule="auto"/>
        <w:rPr>
          <w:rFonts w:asciiTheme="minorHAnsi" w:hAnsiTheme="minorHAnsi" w:cstheme="minorHAnsi"/>
          <w:sz w:val="20"/>
          <w:szCs w:val="20"/>
          <w:lang w:val="ka-GE"/>
        </w:rPr>
      </w:pPr>
    </w:p>
    <w:p w14:paraId="2B1FDDD8" w14:textId="14BAB0CE"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დატვირთვასა და ტრანსპორტირებასთან დაკავშირებულ ხარჯებს გასწევს „პრეტენდენტი“.  ტვირთის მიწოდება, გარდა გადაუდებელი შემთხვევებისა უნდა მოხდეს ორშაბათიდან პარასკევის ჩათვლით, სამუშაო დღეებში. ტვირთის მიწოდებამდე უნდა მოხდეს „შემსყიდველის“ ინფორმირება მიწოდების კონკრეტული თარიღისა და დროის შესახებ.</w:t>
      </w:r>
    </w:p>
    <w:p w14:paraId="591D8F6C" w14:textId="77777777" w:rsidR="00CE495B" w:rsidRPr="00B058A7" w:rsidRDefault="00CE495B" w:rsidP="00CE495B">
      <w:pPr>
        <w:spacing w:after="0" w:line="240" w:lineRule="auto"/>
        <w:rPr>
          <w:rFonts w:asciiTheme="minorHAnsi" w:hAnsiTheme="minorHAnsi" w:cstheme="minorHAnsi"/>
          <w:sz w:val="20"/>
          <w:szCs w:val="20"/>
          <w:lang w:val="ka-GE"/>
        </w:rPr>
      </w:pPr>
    </w:p>
    <w:p w14:paraId="008E6F42" w14:textId="3CEE6E49"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რეალურად მიწოდებული </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რაოდენობა უნდა ემთხვეოდეს შეკვეთაში მოთხოვნილ რაოდენობას. თუ „შემსყიდველთან“ წინასწარი შეთანხმების გარეშე,  მოხდა ზედმეტი პროდუქტის მიწოდება, მთელი ტვირთის გადმოტვირთვა და მიღება არ იქნება გარანტირებული და მისი ნაწილი, რომელიც აჭარბებს მოთხოვნილ მოცულობას, შეიძლება და</w:t>
      </w:r>
      <w:r w:rsidR="00B058A7" w:rsidRPr="00B058A7">
        <w:rPr>
          <w:rFonts w:asciiTheme="minorHAnsi" w:hAnsiTheme="minorHAnsi" w:cstheme="minorHAnsi"/>
          <w:sz w:val="20"/>
          <w:szCs w:val="20"/>
          <w:lang w:val="ka-GE"/>
        </w:rPr>
        <w:t>უ</w:t>
      </w:r>
      <w:r w:rsidRPr="00B058A7">
        <w:rPr>
          <w:rFonts w:asciiTheme="minorHAnsi" w:hAnsiTheme="minorHAnsi" w:cstheme="minorHAnsi"/>
          <w:sz w:val="20"/>
          <w:szCs w:val="20"/>
          <w:lang w:val="ka-GE"/>
        </w:rPr>
        <w:t>ბრუნდეს „პრეტენდენტს“.</w:t>
      </w:r>
    </w:p>
    <w:p w14:paraId="4AE31F60" w14:textId="77777777" w:rsidR="00CE495B" w:rsidRPr="00B058A7" w:rsidRDefault="00CE495B" w:rsidP="00CE495B">
      <w:pPr>
        <w:spacing w:after="0" w:line="240" w:lineRule="auto"/>
        <w:rPr>
          <w:rFonts w:asciiTheme="minorHAnsi" w:hAnsiTheme="minorHAnsi" w:cstheme="minorHAnsi"/>
          <w:sz w:val="20"/>
          <w:szCs w:val="20"/>
          <w:lang w:val="ka-GE"/>
        </w:rPr>
      </w:pPr>
    </w:p>
    <w:p w14:paraId="734EDB8A" w14:textId="5EDB79EF"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მიწოდებული </w:t>
      </w:r>
      <w:r w:rsidR="00B058A7" w:rsidRPr="00B058A7">
        <w:rPr>
          <w:rFonts w:asciiTheme="minorHAnsi" w:hAnsiTheme="minorHAnsi" w:cstheme="minorHAnsi"/>
          <w:sz w:val="20"/>
          <w:szCs w:val="20"/>
          <w:lang w:val="ka-GE"/>
        </w:rPr>
        <w:t>„პროდუქტი“</w:t>
      </w:r>
      <w:r w:rsidRPr="00B058A7">
        <w:rPr>
          <w:rFonts w:asciiTheme="minorHAnsi" w:hAnsiTheme="minorHAnsi" w:cstheme="minorHAnsi"/>
          <w:sz w:val="20"/>
          <w:szCs w:val="20"/>
          <w:lang w:val="ka-GE"/>
        </w:rPr>
        <w:t xml:space="preserve"> აიწონება საბოლოო მიღებამდე. აწონვისა და მიღების სტანდარტები განისაზღვრება მხარეებს შორის დადებულ ხელშეკრულებაში. </w:t>
      </w:r>
      <w:r w:rsidR="00B058A7" w:rsidRPr="00B058A7">
        <w:rPr>
          <w:rFonts w:asciiTheme="minorHAnsi" w:hAnsiTheme="minorHAnsi" w:cstheme="minorHAnsi"/>
          <w:sz w:val="20"/>
          <w:szCs w:val="20"/>
          <w:lang w:val="ka-GE"/>
        </w:rPr>
        <w:t xml:space="preserve">„პროდუქტის“ </w:t>
      </w:r>
      <w:r w:rsidRPr="00B058A7">
        <w:rPr>
          <w:rFonts w:asciiTheme="minorHAnsi" w:hAnsiTheme="minorHAnsi" w:cstheme="minorHAnsi"/>
          <w:sz w:val="20"/>
          <w:szCs w:val="20"/>
          <w:lang w:val="ka-GE"/>
        </w:rPr>
        <w:t>ღირებულების გადახდა განხორციელდება მიმღებ პუნქტში გადმოტვირთული და მიღებული კგ-ის მიხედვით, (ფასში შე</w:t>
      </w:r>
      <w:r w:rsidR="00B058A7" w:rsidRPr="00B058A7">
        <w:rPr>
          <w:rFonts w:asciiTheme="minorHAnsi" w:hAnsiTheme="minorHAnsi" w:cstheme="minorHAnsi"/>
          <w:sz w:val="20"/>
          <w:szCs w:val="20"/>
          <w:lang w:val="ka-GE"/>
        </w:rPr>
        <w:t>სუ</w:t>
      </w:r>
      <w:r w:rsidRPr="00B058A7">
        <w:rPr>
          <w:rFonts w:asciiTheme="minorHAnsi" w:hAnsiTheme="minorHAnsi" w:cstheme="minorHAnsi"/>
          <w:sz w:val="20"/>
          <w:szCs w:val="20"/>
          <w:lang w:val="ka-GE"/>
        </w:rPr>
        <w:t>ლი იქნება დატვირთვისა და ტრანსპორტირების ყველა ხარჯი).</w:t>
      </w:r>
    </w:p>
    <w:p w14:paraId="45325CDC" w14:textId="77777777" w:rsidR="00CE495B" w:rsidRPr="00B058A7" w:rsidRDefault="00CE495B" w:rsidP="00CE495B">
      <w:pPr>
        <w:spacing w:after="0" w:line="240" w:lineRule="auto"/>
        <w:rPr>
          <w:rFonts w:asciiTheme="minorHAnsi" w:hAnsiTheme="minorHAnsi" w:cstheme="minorHAnsi"/>
          <w:sz w:val="20"/>
          <w:szCs w:val="20"/>
          <w:lang w:val="ka-GE"/>
        </w:rPr>
      </w:pPr>
    </w:p>
    <w:p w14:paraId="4A638E8C" w14:textId="10340427"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თითოეულ მიწოდებას თან უნდა ახლდეს შემდეგი დოკუმენტები:</w:t>
      </w:r>
    </w:p>
    <w:p w14:paraId="369010CE" w14:textId="5039979D" w:rsidR="00CE495B" w:rsidRPr="00B058A7" w:rsidRDefault="00CE495B" w:rsidP="00CE495B">
      <w:pPr>
        <w:spacing w:after="0" w:line="240" w:lineRule="auto"/>
        <w:rPr>
          <w:rFonts w:asciiTheme="minorHAnsi" w:hAnsiTheme="minorHAnsi" w:cstheme="minorHAnsi"/>
          <w:sz w:val="20"/>
          <w:szCs w:val="20"/>
          <w:lang w:val="ka-GE"/>
        </w:rPr>
      </w:pPr>
    </w:p>
    <w:p w14:paraId="34BA70BB" w14:textId="32B60171"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ორიგინალი ინვოისი (</w:t>
      </w:r>
      <w:r w:rsidR="0014400F" w:rsidRPr="00B058A7">
        <w:rPr>
          <w:rFonts w:asciiTheme="minorHAnsi" w:hAnsiTheme="minorHAnsi" w:cstheme="minorHAnsi"/>
          <w:sz w:val="20"/>
          <w:szCs w:val="20"/>
        </w:rPr>
        <w:t xml:space="preserve">რომელიც უნდა მოიცავდეს ინფორმაციას </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სახელწოდების, კომერციული დასახელების, ხარისხის, რაოდენობის, </w:t>
      </w:r>
      <w:r w:rsidR="0014400F" w:rsidRPr="00B058A7">
        <w:rPr>
          <w:rFonts w:asciiTheme="minorHAnsi" w:hAnsiTheme="minorHAnsi" w:cstheme="minorHAnsi"/>
          <w:sz w:val="20"/>
          <w:szCs w:val="20"/>
          <w:lang w:val="ka-GE"/>
        </w:rPr>
        <w:t>ნეტო</w:t>
      </w:r>
      <w:r w:rsidRPr="00B058A7">
        <w:rPr>
          <w:rFonts w:asciiTheme="minorHAnsi" w:hAnsiTheme="minorHAnsi" w:cstheme="minorHAnsi"/>
          <w:sz w:val="20"/>
          <w:szCs w:val="20"/>
          <w:lang w:val="ka-GE"/>
        </w:rPr>
        <w:t xml:space="preserve"> და </w:t>
      </w:r>
      <w:r w:rsidR="0014400F" w:rsidRPr="00B058A7">
        <w:rPr>
          <w:rFonts w:asciiTheme="minorHAnsi" w:hAnsiTheme="minorHAnsi" w:cstheme="minorHAnsi"/>
          <w:sz w:val="20"/>
          <w:szCs w:val="20"/>
          <w:lang w:val="ka-GE"/>
        </w:rPr>
        <w:t>ბრუტო</w:t>
      </w:r>
      <w:r w:rsidRPr="00B058A7">
        <w:rPr>
          <w:rFonts w:asciiTheme="minorHAnsi" w:hAnsiTheme="minorHAnsi" w:cstheme="minorHAnsi"/>
          <w:sz w:val="20"/>
          <w:szCs w:val="20"/>
          <w:lang w:val="ka-GE"/>
        </w:rPr>
        <w:t xml:space="preserve"> წონების (ან ქარხნის ან საწყობის სასწორის ბილეთი) </w:t>
      </w:r>
      <w:r w:rsidR="0014400F" w:rsidRPr="00B058A7">
        <w:rPr>
          <w:rFonts w:asciiTheme="minorHAnsi" w:hAnsiTheme="minorHAnsi" w:cstheme="minorHAnsi"/>
          <w:sz w:val="20"/>
          <w:szCs w:val="20"/>
          <w:lang w:val="ka-GE"/>
        </w:rPr>
        <w:t>შესახებ, ასევე</w:t>
      </w:r>
      <w:r w:rsidRPr="00B058A7">
        <w:rPr>
          <w:rFonts w:asciiTheme="minorHAnsi" w:hAnsiTheme="minorHAnsi" w:cstheme="minorHAnsi"/>
          <w:sz w:val="20"/>
          <w:szCs w:val="20"/>
          <w:lang w:val="ka-GE"/>
        </w:rPr>
        <w:t xml:space="preserve"> პროდუქტის HS კოდ</w:t>
      </w:r>
      <w:r w:rsidR="0014400F" w:rsidRPr="00B058A7">
        <w:rPr>
          <w:rFonts w:asciiTheme="minorHAnsi" w:hAnsiTheme="minorHAnsi" w:cstheme="minorHAnsi"/>
          <w:sz w:val="20"/>
          <w:szCs w:val="20"/>
          <w:lang w:val="ka-GE"/>
        </w:rPr>
        <w:t>ს</w:t>
      </w:r>
      <w:r w:rsidRPr="00B058A7">
        <w:rPr>
          <w:rFonts w:asciiTheme="minorHAnsi" w:hAnsiTheme="minorHAnsi" w:cstheme="minorHAnsi"/>
          <w:sz w:val="20"/>
          <w:szCs w:val="20"/>
          <w:lang w:val="ka-GE"/>
        </w:rPr>
        <w:t xml:space="preserve"> (საბაჟო კოდი), მიმწოდებლის და/ან </w:t>
      </w:r>
      <w:r w:rsidR="0014400F" w:rsidRPr="00B058A7">
        <w:rPr>
          <w:rFonts w:asciiTheme="minorHAnsi" w:hAnsiTheme="minorHAnsi" w:cstheme="minorHAnsi"/>
          <w:sz w:val="20"/>
          <w:szCs w:val="20"/>
          <w:lang w:val="ka-GE"/>
        </w:rPr>
        <w:t>მწარმოებლის კომპანიის დასახელებასა</w:t>
      </w:r>
      <w:r w:rsidRPr="00B058A7">
        <w:rPr>
          <w:rFonts w:asciiTheme="minorHAnsi" w:hAnsiTheme="minorHAnsi" w:cstheme="minorHAnsi"/>
          <w:sz w:val="20"/>
          <w:szCs w:val="20"/>
          <w:lang w:val="ka-GE"/>
        </w:rPr>
        <w:t xml:space="preserve"> და მისამართ</w:t>
      </w:r>
      <w:r w:rsidR="0014400F" w:rsidRPr="00B058A7">
        <w:rPr>
          <w:rFonts w:asciiTheme="minorHAnsi" w:hAnsiTheme="minorHAnsi" w:cstheme="minorHAnsi"/>
          <w:sz w:val="20"/>
          <w:szCs w:val="20"/>
          <w:lang w:val="ka-GE"/>
        </w:rPr>
        <w:t>ს, „შე</w:t>
      </w:r>
      <w:r w:rsidRPr="00B058A7">
        <w:rPr>
          <w:rFonts w:asciiTheme="minorHAnsi" w:hAnsiTheme="minorHAnsi" w:cstheme="minorHAnsi"/>
          <w:sz w:val="20"/>
          <w:szCs w:val="20"/>
          <w:lang w:val="ka-GE"/>
        </w:rPr>
        <w:t>მ</w:t>
      </w:r>
      <w:r w:rsidR="0014400F" w:rsidRPr="00B058A7">
        <w:rPr>
          <w:rFonts w:asciiTheme="minorHAnsi" w:hAnsiTheme="minorHAnsi" w:cstheme="minorHAnsi"/>
          <w:sz w:val="20"/>
          <w:szCs w:val="20"/>
          <w:lang w:val="ka-GE"/>
        </w:rPr>
        <w:t xml:space="preserve">სყიდველის“ კომპანიის დასახელებასა </w:t>
      </w:r>
      <w:r w:rsidRPr="00B058A7">
        <w:rPr>
          <w:rFonts w:asciiTheme="minorHAnsi" w:hAnsiTheme="minorHAnsi" w:cstheme="minorHAnsi"/>
          <w:sz w:val="20"/>
          <w:szCs w:val="20"/>
          <w:lang w:val="ka-GE"/>
        </w:rPr>
        <w:t xml:space="preserve">და </w:t>
      </w:r>
      <w:r w:rsidR="0014400F" w:rsidRPr="00B058A7">
        <w:rPr>
          <w:rFonts w:asciiTheme="minorHAnsi" w:hAnsiTheme="minorHAnsi" w:cstheme="minorHAnsi"/>
          <w:sz w:val="20"/>
          <w:szCs w:val="20"/>
          <w:lang w:val="ka-GE"/>
        </w:rPr>
        <w:t>პროდუქციის წარმოების თარიღს</w:t>
      </w:r>
      <w:r w:rsidRPr="00B058A7">
        <w:rPr>
          <w:rFonts w:asciiTheme="minorHAnsi" w:hAnsiTheme="minorHAnsi" w:cstheme="minorHAnsi"/>
          <w:sz w:val="20"/>
          <w:szCs w:val="20"/>
          <w:lang w:val="ka-GE"/>
        </w:rPr>
        <w:t>.</w:t>
      </w:r>
    </w:p>
    <w:p w14:paraId="6F83747F" w14:textId="28340F60"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 შეფუთვის </w:t>
      </w:r>
      <w:r w:rsidR="00B058A7" w:rsidRPr="00B058A7">
        <w:rPr>
          <w:rFonts w:asciiTheme="minorHAnsi" w:hAnsiTheme="minorHAnsi" w:cstheme="minorHAnsi"/>
          <w:sz w:val="20"/>
          <w:szCs w:val="20"/>
          <w:lang w:val="ka-GE"/>
        </w:rPr>
        <w:t>ფურცელი</w:t>
      </w:r>
      <w:r w:rsidR="0014400F" w:rsidRPr="00B058A7">
        <w:rPr>
          <w:rFonts w:asciiTheme="minorHAnsi" w:hAnsiTheme="minorHAnsi" w:cstheme="minorHAnsi"/>
          <w:sz w:val="20"/>
          <w:szCs w:val="20"/>
          <w:lang w:val="ka-GE"/>
        </w:rPr>
        <w:t xml:space="preserve"> - ე.წ. „</w:t>
      </w:r>
      <w:r w:rsidR="0014400F" w:rsidRPr="00B058A7">
        <w:rPr>
          <w:rFonts w:asciiTheme="minorHAnsi" w:hAnsiTheme="minorHAnsi" w:cstheme="minorHAnsi"/>
          <w:sz w:val="20"/>
          <w:szCs w:val="20"/>
        </w:rPr>
        <w:t>packing list”</w:t>
      </w:r>
      <w:r w:rsidRPr="00B058A7">
        <w:rPr>
          <w:rFonts w:asciiTheme="minorHAnsi" w:hAnsiTheme="minorHAnsi" w:cstheme="minorHAnsi"/>
          <w:sz w:val="20"/>
          <w:szCs w:val="20"/>
          <w:lang w:val="ka-GE"/>
        </w:rPr>
        <w:t xml:space="preserve"> (</w:t>
      </w:r>
      <w:r w:rsidR="0014400F" w:rsidRPr="00B058A7">
        <w:rPr>
          <w:rFonts w:asciiTheme="minorHAnsi" w:hAnsiTheme="minorHAnsi" w:cstheme="minorHAnsi"/>
          <w:sz w:val="20"/>
          <w:szCs w:val="20"/>
        </w:rPr>
        <w:t xml:space="preserve">რომელიც უნდა მოიცავდეს ინფორმაციას </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სახელწოდებ</w:t>
      </w:r>
      <w:r w:rsidR="0014400F" w:rsidRPr="00B058A7">
        <w:rPr>
          <w:rFonts w:asciiTheme="minorHAnsi" w:hAnsiTheme="minorHAnsi" w:cstheme="minorHAnsi"/>
          <w:sz w:val="20"/>
          <w:szCs w:val="20"/>
          <w:lang w:val="ka-GE"/>
        </w:rPr>
        <w:t>ის, კომერციული დასახელების, რაოდენობის</w:t>
      </w:r>
      <w:r w:rsidRPr="00B058A7">
        <w:rPr>
          <w:rFonts w:asciiTheme="minorHAnsi" w:hAnsiTheme="minorHAnsi" w:cstheme="minorHAnsi"/>
          <w:sz w:val="20"/>
          <w:szCs w:val="20"/>
          <w:lang w:val="ka-GE"/>
        </w:rPr>
        <w:t xml:space="preserve">, </w:t>
      </w:r>
      <w:r w:rsidR="0014400F" w:rsidRPr="00B058A7">
        <w:rPr>
          <w:rFonts w:asciiTheme="minorHAnsi" w:hAnsiTheme="minorHAnsi" w:cstheme="minorHAnsi"/>
          <w:sz w:val="20"/>
          <w:szCs w:val="20"/>
          <w:lang w:val="ka-GE"/>
        </w:rPr>
        <w:t>ნეტო და ბრუტო წონების</w:t>
      </w:r>
      <w:r w:rsidRPr="00B058A7">
        <w:rPr>
          <w:rFonts w:asciiTheme="minorHAnsi" w:hAnsiTheme="minorHAnsi" w:cstheme="minorHAnsi"/>
          <w:sz w:val="20"/>
          <w:szCs w:val="20"/>
          <w:lang w:val="ka-GE"/>
        </w:rPr>
        <w:t xml:space="preserve"> {ან ქარხნის ან საწყობის სასწორის ბილეთი}, </w:t>
      </w:r>
      <w:r w:rsidRPr="00B058A7">
        <w:rPr>
          <w:rFonts w:asciiTheme="minorHAnsi" w:hAnsiTheme="minorHAnsi" w:cstheme="minorHAnsi"/>
          <w:sz w:val="20"/>
          <w:szCs w:val="20"/>
          <w:lang w:val="ka-GE"/>
        </w:rPr>
        <w:lastRenderedPageBreak/>
        <w:t>მიმწოდებლის ან/და მწარმოებლის</w:t>
      </w:r>
      <w:r w:rsidR="0014400F" w:rsidRPr="00B058A7">
        <w:rPr>
          <w:rFonts w:asciiTheme="minorHAnsi" w:hAnsiTheme="minorHAnsi" w:cstheme="minorHAnsi"/>
          <w:sz w:val="20"/>
          <w:szCs w:val="20"/>
          <w:lang w:val="ka-GE"/>
        </w:rPr>
        <w:t xml:space="preserve"> კომპანიის</w:t>
      </w:r>
      <w:r w:rsidRPr="00B058A7">
        <w:rPr>
          <w:rFonts w:asciiTheme="minorHAnsi" w:hAnsiTheme="minorHAnsi" w:cstheme="minorHAnsi"/>
          <w:sz w:val="20"/>
          <w:szCs w:val="20"/>
          <w:lang w:val="ka-GE"/>
        </w:rPr>
        <w:t xml:space="preserve"> სახელი</w:t>
      </w:r>
      <w:r w:rsidR="0014400F" w:rsidRPr="00B058A7">
        <w:rPr>
          <w:rFonts w:asciiTheme="minorHAnsi" w:hAnsiTheme="minorHAnsi" w:cstheme="minorHAnsi"/>
          <w:sz w:val="20"/>
          <w:szCs w:val="20"/>
          <w:lang w:val="ka-GE"/>
        </w:rPr>
        <w:t>ს</w:t>
      </w:r>
      <w:r w:rsidRPr="00B058A7">
        <w:rPr>
          <w:rFonts w:asciiTheme="minorHAnsi" w:hAnsiTheme="minorHAnsi" w:cstheme="minorHAnsi"/>
          <w:sz w:val="20"/>
          <w:szCs w:val="20"/>
          <w:lang w:val="ka-GE"/>
        </w:rPr>
        <w:t xml:space="preserve"> და მისამართი</w:t>
      </w:r>
      <w:r w:rsidR="0014400F" w:rsidRPr="00B058A7">
        <w:rPr>
          <w:rFonts w:asciiTheme="minorHAnsi" w:hAnsiTheme="minorHAnsi" w:cstheme="minorHAnsi"/>
          <w:sz w:val="20"/>
          <w:szCs w:val="20"/>
          <w:lang w:val="ka-GE"/>
        </w:rPr>
        <w:t>ს</w:t>
      </w:r>
      <w:r w:rsidRPr="00B058A7">
        <w:rPr>
          <w:rFonts w:asciiTheme="minorHAnsi" w:hAnsiTheme="minorHAnsi" w:cstheme="minorHAnsi"/>
          <w:sz w:val="20"/>
          <w:szCs w:val="20"/>
          <w:lang w:val="ka-GE"/>
        </w:rPr>
        <w:t xml:space="preserve"> და </w:t>
      </w:r>
      <w:r w:rsidR="0014400F" w:rsidRPr="00B058A7">
        <w:rPr>
          <w:rFonts w:asciiTheme="minorHAnsi" w:hAnsiTheme="minorHAnsi" w:cstheme="minorHAnsi"/>
          <w:sz w:val="20"/>
          <w:szCs w:val="20"/>
          <w:lang w:val="ka-GE"/>
        </w:rPr>
        <w:t>„შემსყ</w:t>
      </w:r>
      <w:r w:rsidRPr="00B058A7">
        <w:rPr>
          <w:rFonts w:asciiTheme="minorHAnsi" w:hAnsiTheme="minorHAnsi" w:cstheme="minorHAnsi"/>
          <w:sz w:val="20"/>
          <w:szCs w:val="20"/>
          <w:lang w:val="ka-GE"/>
        </w:rPr>
        <w:t>იდველის</w:t>
      </w:r>
      <w:r w:rsidR="0014400F"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w:t>
      </w:r>
      <w:r w:rsidR="0014400F" w:rsidRPr="00B058A7">
        <w:rPr>
          <w:rFonts w:asciiTheme="minorHAnsi" w:hAnsiTheme="minorHAnsi" w:cstheme="minorHAnsi"/>
          <w:sz w:val="20"/>
          <w:szCs w:val="20"/>
          <w:lang w:val="ka-GE"/>
        </w:rPr>
        <w:t>კომპანიის დასახელების შესახებ)</w:t>
      </w:r>
    </w:p>
    <w:p w14:paraId="21191FAE" w14:textId="22378BB0" w:rsidR="00CE495B" w:rsidRPr="00B058A7" w:rsidRDefault="0014400F"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 </w:t>
      </w:r>
      <w:r w:rsidRPr="00B058A7">
        <w:rPr>
          <w:rFonts w:asciiTheme="minorHAnsi" w:hAnsiTheme="minorHAnsi" w:cstheme="minorHAnsi"/>
          <w:sz w:val="20"/>
          <w:szCs w:val="20"/>
        </w:rPr>
        <w:t>EUR1</w:t>
      </w:r>
      <w:r w:rsidR="00CE495B" w:rsidRPr="00B058A7">
        <w:rPr>
          <w:rFonts w:asciiTheme="minorHAnsi" w:hAnsiTheme="minorHAnsi" w:cstheme="minorHAnsi"/>
          <w:sz w:val="20"/>
          <w:szCs w:val="20"/>
          <w:lang w:val="ka-GE"/>
        </w:rPr>
        <w:t xml:space="preserve"> სერთიფიკატი</w:t>
      </w:r>
    </w:p>
    <w:p w14:paraId="5BE10D48" w14:textId="77777777"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ანალიზის სერთიფიკატი</w:t>
      </w:r>
    </w:p>
    <w:p w14:paraId="63C77066" w14:textId="77777777"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TDS სერთიფიკატი</w:t>
      </w:r>
    </w:p>
    <w:p w14:paraId="752FF2CF" w14:textId="77777777"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MSDS სერთიფიკატი</w:t>
      </w:r>
    </w:p>
    <w:p w14:paraId="4B82F5C5" w14:textId="77777777"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CMR დოკუმენტი და საექსპორტო დეკლარაციის ასლი</w:t>
      </w:r>
    </w:p>
    <w:p w14:paraId="4C7A42BB" w14:textId="44AEF106" w:rsidR="00CE495B" w:rsidRPr="00B058A7" w:rsidRDefault="00CE495B"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მძღოლის მიერ ხელმოწერილი დეკლარაცია</w:t>
      </w:r>
      <w:r w:rsidR="0014400F" w:rsidRPr="00B058A7">
        <w:rPr>
          <w:rFonts w:asciiTheme="minorHAnsi" w:hAnsiTheme="minorHAnsi" w:cstheme="minorHAnsi"/>
          <w:sz w:val="20"/>
          <w:szCs w:val="20"/>
          <w:lang w:val="ka-GE"/>
        </w:rPr>
        <w:t>, სადაც დადასტურდება</w:t>
      </w:r>
      <w:r w:rsidRPr="00B058A7">
        <w:rPr>
          <w:rFonts w:asciiTheme="minorHAnsi" w:hAnsiTheme="minorHAnsi" w:cstheme="minorHAnsi"/>
          <w:sz w:val="20"/>
          <w:szCs w:val="20"/>
          <w:lang w:val="ka-GE"/>
        </w:rPr>
        <w:t xml:space="preserve"> </w:t>
      </w:r>
      <w:r w:rsidR="0014400F" w:rsidRPr="00B058A7">
        <w:rPr>
          <w:rFonts w:asciiTheme="minorHAnsi" w:hAnsiTheme="minorHAnsi" w:cstheme="minorHAnsi"/>
          <w:sz w:val="20"/>
          <w:szCs w:val="20"/>
          <w:lang w:val="ka-GE"/>
        </w:rPr>
        <w:t xml:space="preserve">მძღოლის მიერ სახიფათო ტვირთის ტრანსპორტირების შესახებ </w:t>
      </w:r>
      <w:r w:rsidRPr="00B058A7">
        <w:rPr>
          <w:rFonts w:asciiTheme="minorHAnsi" w:hAnsiTheme="minorHAnsi" w:cstheme="minorHAnsi"/>
          <w:sz w:val="20"/>
          <w:szCs w:val="20"/>
          <w:lang w:val="ka-GE"/>
        </w:rPr>
        <w:t xml:space="preserve">მოქმედი დებულებებისა და </w:t>
      </w:r>
      <w:r w:rsidR="0014400F" w:rsidRPr="00B058A7">
        <w:rPr>
          <w:rFonts w:asciiTheme="minorHAnsi" w:hAnsiTheme="minorHAnsi" w:cstheme="minorHAnsi"/>
          <w:sz w:val="20"/>
          <w:szCs w:val="20"/>
          <w:lang w:val="ka-GE"/>
        </w:rPr>
        <w:t>რეგულაციების ცოდნა.</w:t>
      </w:r>
    </w:p>
    <w:p w14:paraId="06614FDF" w14:textId="6D94D93D" w:rsidR="0014400F" w:rsidRPr="00B058A7" w:rsidRDefault="0014400F" w:rsidP="00CE495B">
      <w:pPr>
        <w:spacing w:after="0" w:line="240" w:lineRule="auto"/>
        <w:rPr>
          <w:rFonts w:asciiTheme="minorHAnsi" w:hAnsiTheme="minorHAnsi" w:cstheme="minorHAnsi"/>
          <w:sz w:val="20"/>
          <w:szCs w:val="20"/>
          <w:lang w:val="ka-GE"/>
        </w:rPr>
      </w:pPr>
    </w:p>
    <w:p w14:paraId="025EFB77" w14:textId="4A9C4E8A" w:rsidR="0014400F" w:rsidRPr="00B058A7" w:rsidRDefault="0014400F"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რომელიმე ზემოთხსენებული საბუთის არ წარმოდგენის შემთხვევაში, „შემსყიდველი“ უფლებამოსილია უკან გააბრუნოს ტვირთი.</w:t>
      </w:r>
    </w:p>
    <w:p w14:paraId="697DE829" w14:textId="0867A646" w:rsidR="00FC7A54" w:rsidRPr="00B058A7" w:rsidRDefault="00FC7A54" w:rsidP="00CE495B">
      <w:pPr>
        <w:spacing w:after="0" w:line="240" w:lineRule="auto"/>
        <w:rPr>
          <w:rFonts w:asciiTheme="minorHAnsi" w:hAnsiTheme="minorHAnsi" w:cstheme="minorHAnsi"/>
          <w:sz w:val="20"/>
          <w:szCs w:val="20"/>
          <w:lang w:val="ka-GE"/>
        </w:rPr>
      </w:pPr>
    </w:p>
    <w:p w14:paraId="0B628F05" w14:textId="3F7C33EF" w:rsidR="00FC7A54" w:rsidRPr="00B058A7" w:rsidRDefault="00FC7A54"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სატრანსპორტო საშუალების მძღოლი შეასრულებს ქარხნის პერსონალის მითითებებს ობიექტის შიგნით გადმოტვირთვის წერტილამდე მარშრუტთან დაკავშირებით.</w:t>
      </w:r>
    </w:p>
    <w:p w14:paraId="1AE136B0" w14:textId="5000CCD9" w:rsidR="00FC7A54" w:rsidRPr="00B058A7" w:rsidRDefault="00FC7A54" w:rsidP="00CE495B">
      <w:pPr>
        <w:spacing w:after="0" w:line="240" w:lineRule="auto"/>
        <w:rPr>
          <w:rFonts w:asciiTheme="minorHAnsi" w:hAnsiTheme="minorHAnsi" w:cstheme="minorHAnsi"/>
          <w:sz w:val="20"/>
          <w:szCs w:val="20"/>
          <w:lang w:val="ka-GE"/>
        </w:rPr>
      </w:pPr>
    </w:p>
    <w:p w14:paraId="49BF7128" w14:textId="6E6A1F88" w:rsidR="00FC7A54" w:rsidRPr="00B058A7" w:rsidRDefault="00FC7A54" w:rsidP="00CE495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თუ გადმოტვირთვის ოპერაციის დასაწყისში </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ვიზუალური შემოწმების შედეგად წარმოიქმნება ეჭვი პროდუქტის რეალურ მახასიათებლებთან დაკავშირებით და დადგენილ მოთხოვნებთან მისი შესაბამისობა ეჭვქვეშ დადგა, „შემსყიდველი“ უფლებამოსილია  პირდაპირ სატვირთო მანქანიდან აიღოს პროდუქტის ნიმუშები და ჩამოტვირთვის სამუშაო შეჩერდება მანამ, სანამ </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B058A7" w:rsidRPr="00B058A7">
        <w:rPr>
          <w:rFonts w:asciiTheme="minorHAnsi" w:hAnsiTheme="minorHAnsi" w:cstheme="minorHAnsi"/>
          <w:sz w:val="20"/>
          <w:szCs w:val="20"/>
          <w:lang w:val="ka-GE"/>
        </w:rPr>
        <w:t>“ სპ</w:t>
      </w:r>
      <w:r w:rsidRPr="00B058A7">
        <w:rPr>
          <w:rFonts w:asciiTheme="minorHAnsi" w:hAnsiTheme="minorHAnsi" w:cstheme="minorHAnsi"/>
          <w:sz w:val="20"/>
          <w:szCs w:val="20"/>
          <w:lang w:val="ka-GE"/>
        </w:rPr>
        <w:t xml:space="preserve">ეციფიკაცია ლაბორატორიულად არ გადამოწმდება. სატრანსპორტო საშუალებისა და </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დროებითი იმობილიზაციის გამო დამდგარი ხარჯები არ ანაზღაურდება „შემსყიდველის“ მიერ. თუკი ლაბორატორიულად დადასტურდა </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B058A7"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შეუსაბამობა დადგენილ სტანდარტებთან, „შემსყიდველი“ უფლებამოსილი იქნება გააბრუნოს ტვირთი, ხოლო  მიმწოდებელი პასუხისმგებელი იქნება  ტვირთის უკან დაბრუნებსათან დაკავშირებულ ყველა ხარჯზე. </w:t>
      </w:r>
    </w:p>
    <w:p w14:paraId="515A6BB6" w14:textId="77777777" w:rsidR="0014400F" w:rsidRPr="00B058A7" w:rsidRDefault="0014400F" w:rsidP="00CE495B">
      <w:pPr>
        <w:spacing w:after="0" w:line="240" w:lineRule="auto"/>
        <w:rPr>
          <w:rFonts w:asciiTheme="minorHAnsi" w:hAnsiTheme="minorHAnsi" w:cstheme="minorHAnsi"/>
          <w:sz w:val="20"/>
          <w:szCs w:val="20"/>
          <w:lang w:val="ka-GE"/>
        </w:rPr>
      </w:pPr>
    </w:p>
    <w:p w14:paraId="66248134" w14:textId="77777777" w:rsidR="00541A26" w:rsidRPr="00B058A7" w:rsidRDefault="00541A26" w:rsidP="00BB66A2">
      <w:pPr>
        <w:spacing w:after="0" w:line="240" w:lineRule="auto"/>
        <w:rPr>
          <w:rFonts w:asciiTheme="minorHAnsi" w:hAnsiTheme="minorHAnsi" w:cstheme="minorHAnsi"/>
          <w:b/>
          <w:sz w:val="20"/>
          <w:szCs w:val="20"/>
          <w:lang w:val="ka-GE"/>
        </w:rPr>
      </w:pPr>
    </w:p>
    <w:p w14:paraId="0A258236" w14:textId="769A185F" w:rsidR="00B135C2" w:rsidRPr="00B058A7" w:rsidRDefault="00D363B1" w:rsidP="00B135C2">
      <w:pPr>
        <w:spacing w:after="0" w:line="240" w:lineRule="auto"/>
        <w:jc w:val="both"/>
        <w:rPr>
          <w:rFonts w:asciiTheme="minorHAnsi" w:hAnsiTheme="minorHAnsi" w:cstheme="minorHAnsi"/>
          <w:b/>
          <w:sz w:val="20"/>
          <w:szCs w:val="20"/>
          <w:lang w:val="ka-GE"/>
        </w:rPr>
      </w:pPr>
      <w:r w:rsidRPr="00B058A7">
        <w:rPr>
          <w:rFonts w:asciiTheme="minorHAnsi" w:hAnsiTheme="minorHAnsi" w:cstheme="minorHAnsi"/>
          <w:b/>
          <w:sz w:val="20"/>
          <w:szCs w:val="20"/>
          <w:lang w:val="ka-GE"/>
        </w:rPr>
        <w:t>1.</w:t>
      </w:r>
      <w:r w:rsidR="00B45879" w:rsidRPr="00B058A7">
        <w:rPr>
          <w:rFonts w:asciiTheme="minorHAnsi" w:hAnsiTheme="minorHAnsi" w:cstheme="minorHAnsi"/>
          <w:b/>
          <w:sz w:val="20"/>
          <w:szCs w:val="20"/>
          <w:lang w:val="ka-GE"/>
        </w:rPr>
        <w:t xml:space="preserve">6 </w:t>
      </w:r>
      <w:r w:rsidR="00B135C2" w:rsidRPr="00B058A7">
        <w:rPr>
          <w:rFonts w:asciiTheme="minorHAnsi" w:hAnsiTheme="minorHAnsi" w:cstheme="minorHAnsi"/>
          <w:b/>
          <w:sz w:val="20"/>
          <w:szCs w:val="20"/>
          <w:lang w:val="ka-GE"/>
        </w:rPr>
        <w:t>ანგარიშსწორების პირობები</w:t>
      </w:r>
    </w:p>
    <w:p w14:paraId="4EABBF48" w14:textId="77777777" w:rsidR="00F165A8" w:rsidRPr="00B058A7" w:rsidRDefault="00F165A8" w:rsidP="00B135C2">
      <w:pPr>
        <w:spacing w:after="0" w:line="240" w:lineRule="auto"/>
        <w:jc w:val="both"/>
        <w:rPr>
          <w:rFonts w:asciiTheme="minorHAnsi" w:hAnsiTheme="minorHAnsi" w:cstheme="minorHAnsi"/>
          <w:sz w:val="20"/>
          <w:szCs w:val="20"/>
          <w:lang w:val="ka-GE"/>
        </w:rPr>
      </w:pPr>
    </w:p>
    <w:p w14:paraId="5C010A90" w14:textId="641E88ED" w:rsidR="00B135C2" w:rsidRPr="00B058A7" w:rsidRDefault="00B135C2" w:rsidP="00B135C2">
      <w:pPr>
        <w:spacing w:after="0" w:line="240" w:lineRule="auto"/>
        <w:jc w:val="both"/>
        <w:rPr>
          <w:rFonts w:asciiTheme="minorHAnsi" w:hAnsiTheme="minorHAnsi" w:cstheme="minorHAnsi"/>
          <w:b/>
          <w:sz w:val="20"/>
          <w:szCs w:val="20"/>
          <w:lang w:val="ka-GE"/>
        </w:rPr>
      </w:pPr>
      <w:r w:rsidRPr="00B058A7">
        <w:rPr>
          <w:rFonts w:asciiTheme="minorHAnsi" w:hAnsiTheme="minorHAnsi" w:cstheme="minorHAnsi"/>
          <w:sz w:val="20"/>
          <w:szCs w:val="20"/>
          <w:lang w:val="ka-GE"/>
        </w:rPr>
        <w:t>ანგარიშსწორება მოხდება კონსიგნაციის წესით, უნაღდო ანგარიშსწორები</w:t>
      </w:r>
      <w:r w:rsidR="00B058A7">
        <w:rPr>
          <w:rFonts w:asciiTheme="minorHAnsi" w:hAnsiTheme="minorHAnsi" w:cstheme="minorHAnsi"/>
          <w:sz w:val="20"/>
          <w:szCs w:val="20"/>
          <w:lang w:val="ka-GE"/>
        </w:rPr>
        <w:t>თ</w:t>
      </w:r>
      <w:r w:rsidR="00BB6BEA"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 xml:space="preserve"> </w:t>
      </w:r>
      <w:r w:rsidR="00B058A7">
        <w:rPr>
          <w:rFonts w:asciiTheme="minorHAnsi" w:hAnsiTheme="minorHAnsi" w:cstheme="minorHAnsi"/>
          <w:sz w:val="20"/>
          <w:szCs w:val="20"/>
          <w:lang w:val="ka-GE"/>
        </w:rPr>
        <w:t>„პროდუქტის“</w:t>
      </w:r>
      <w:r w:rsidR="005E09C6" w:rsidRPr="00B058A7">
        <w:rPr>
          <w:rFonts w:asciiTheme="minorHAnsi" w:hAnsiTheme="minorHAnsi" w:cstheme="minorHAnsi"/>
          <w:sz w:val="20"/>
          <w:szCs w:val="20"/>
          <w:lang w:val="ka-GE"/>
        </w:rPr>
        <w:t xml:space="preserve"> </w:t>
      </w:r>
      <w:r w:rsidR="00BB6BEA" w:rsidRPr="00B058A7">
        <w:rPr>
          <w:rFonts w:asciiTheme="minorHAnsi" w:hAnsiTheme="minorHAnsi" w:cstheme="minorHAnsi"/>
          <w:sz w:val="20"/>
          <w:szCs w:val="20"/>
          <w:lang w:val="ka-GE"/>
        </w:rPr>
        <w:t xml:space="preserve">ყოველი </w:t>
      </w:r>
      <w:r w:rsidR="00B058A7">
        <w:rPr>
          <w:rFonts w:asciiTheme="minorHAnsi" w:hAnsiTheme="minorHAnsi" w:cstheme="minorHAnsi"/>
          <w:sz w:val="20"/>
          <w:szCs w:val="20"/>
          <w:lang w:val="ka-GE"/>
        </w:rPr>
        <w:t xml:space="preserve">პარტიის </w:t>
      </w:r>
      <w:r w:rsidR="00BB6BEA" w:rsidRPr="00B058A7">
        <w:rPr>
          <w:rFonts w:asciiTheme="minorHAnsi" w:hAnsiTheme="minorHAnsi" w:cstheme="minorHAnsi"/>
          <w:sz w:val="20"/>
          <w:szCs w:val="20"/>
          <w:lang w:val="ka-GE"/>
        </w:rPr>
        <w:t>მ</w:t>
      </w:r>
      <w:r w:rsidR="00B058A7">
        <w:rPr>
          <w:rFonts w:asciiTheme="minorHAnsi" w:hAnsiTheme="minorHAnsi" w:cstheme="minorHAnsi"/>
          <w:sz w:val="20"/>
          <w:szCs w:val="20"/>
          <w:lang w:val="ka-GE"/>
        </w:rPr>
        <w:t>ი</w:t>
      </w:r>
      <w:r w:rsidR="00BB6BEA" w:rsidRPr="00B058A7">
        <w:rPr>
          <w:rFonts w:asciiTheme="minorHAnsi" w:hAnsiTheme="minorHAnsi" w:cstheme="minorHAnsi"/>
          <w:sz w:val="20"/>
          <w:szCs w:val="20"/>
          <w:lang w:val="ka-GE"/>
        </w:rPr>
        <w:t>წ</w:t>
      </w:r>
      <w:r w:rsidR="00B058A7">
        <w:rPr>
          <w:rFonts w:asciiTheme="minorHAnsi" w:hAnsiTheme="minorHAnsi" w:cstheme="minorHAnsi"/>
          <w:sz w:val="20"/>
          <w:szCs w:val="20"/>
          <w:lang w:val="ka-GE"/>
        </w:rPr>
        <w:t>ო</w:t>
      </w:r>
      <w:r w:rsidR="00BB6BEA" w:rsidRPr="00B058A7">
        <w:rPr>
          <w:rFonts w:asciiTheme="minorHAnsi" w:hAnsiTheme="minorHAnsi" w:cstheme="minorHAnsi"/>
          <w:sz w:val="20"/>
          <w:szCs w:val="20"/>
          <w:lang w:val="ka-GE"/>
        </w:rPr>
        <w:t xml:space="preserve">დების </w:t>
      </w:r>
      <w:r w:rsidR="005E09C6" w:rsidRPr="00B058A7">
        <w:rPr>
          <w:rFonts w:asciiTheme="minorHAnsi" w:hAnsiTheme="minorHAnsi" w:cstheme="minorHAnsi"/>
          <w:sz w:val="20"/>
          <w:szCs w:val="20"/>
          <w:lang w:val="ka-GE"/>
        </w:rPr>
        <w:t xml:space="preserve"> შემდეგ</w:t>
      </w:r>
      <w:r w:rsidR="00BB6BEA"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 xml:space="preserve"> </w:t>
      </w:r>
      <w:r w:rsidRPr="00B058A7">
        <w:rPr>
          <w:rFonts w:asciiTheme="minorHAnsi" w:hAnsiTheme="minorHAnsi" w:cstheme="minorHAnsi"/>
          <w:sz w:val="20"/>
          <w:szCs w:val="20"/>
          <w:lang w:val="ka-GE"/>
        </w:rPr>
        <w:t>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496437" w:rsidRPr="00B058A7">
        <w:rPr>
          <w:rFonts w:asciiTheme="minorHAnsi" w:hAnsiTheme="minorHAnsi" w:cstheme="minorHAnsi"/>
          <w:sz w:val="20"/>
          <w:szCs w:val="20"/>
          <w:lang w:val="ka-GE"/>
        </w:rPr>
        <w:t xml:space="preserve"> </w:t>
      </w:r>
      <w:r w:rsidR="00496437" w:rsidRPr="00B058A7">
        <w:rPr>
          <w:rFonts w:asciiTheme="minorHAnsi" w:hAnsiTheme="minorHAnsi" w:cstheme="minorHAnsi"/>
          <w:b/>
          <w:sz w:val="20"/>
          <w:szCs w:val="20"/>
          <w:lang w:val="ka-GE"/>
        </w:rPr>
        <w:t>უცხოური ვალუტის შემთხვევაში ანგარიშსწორება იწარმოება ეროვნული ბანკის მიერ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8AE1116" w14:textId="3FBBD5C4" w:rsidR="006966D7" w:rsidRPr="00B058A7" w:rsidRDefault="006966D7" w:rsidP="00964098">
      <w:pPr>
        <w:spacing w:after="0" w:line="240" w:lineRule="auto"/>
        <w:rPr>
          <w:rFonts w:asciiTheme="minorHAnsi" w:hAnsiTheme="minorHAnsi" w:cstheme="minorHAnsi"/>
          <w:b/>
          <w:sz w:val="20"/>
          <w:szCs w:val="20"/>
        </w:rPr>
      </w:pPr>
    </w:p>
    <w:p w14:paraId="24048E48" w14:textId="6BA2076B" w:rsidR="00854A47" w:rsidRPr="00B058A7" w:rsidRDefault="00854A47" w:rsidP="00964098">
      <w:pPr>
        <w:spacing w:after="0" w:line="240" w:lineRule="auto"/>
        <w:rPr>
          <w:rFonts w:asciiTheme="minorHAnsi" w:hAnsiTheme="minorHAnsi" w:cstheme="minorHAnsi"/>
          <w:b/>
          <w:sz w:val="20"/>
          <w:szCs w:val="20"/>
        </w:rPr>
      </w:pPr>
    </w:p>
    <w:p w14:paraId="420391AD" w14:textId="77777777" w:rsidR="005E09C6" w:rsidRPr="00B058A7" w:rsidRDefault="005E09C6" w:rsidP="00964098">
      <w:pPr>
        <w:spacing w:after="0" w:line="240" w:lineRule="auto"/>
        <w:rPr>
          <w:rFonts w:asciiTheme="minorHAnsi" w:hAnsiTheme="minorHAnsi" w:cstheme="minorHAnsi"/>
          <w:b/>
          <w:sz w:val="20"/>
          <w:szCs w:val="20"/>
        </w:rPr>
      </w:pPr>
    </w:p>
    <w:p w14:paraId="3A7F88FA" w14:textId="25E79392" w:rsidR="006966D7" w:rsidRPr="00B058A7" w:rsidRDefault="006966D7" w:rsidP="00964098">
      <w:pPr>
        <w:spacing w:after="0" w:line="240" w:lineRule="auto"/>
        <w:rPr>
          <w:rFonts w:asciiTheme="minorHAnsi" w:hAnsiTheme="minorHAnsi" w:cstheme="minorHAnsi"/>
          <w:b/>
          <w:sz w:val="20"/>
          <w:szCs w:val="20"/>
        </w:rPr>
      </w:pPr>
      <w:r w:rsidRPr="00B058A7">
        <w:rPr>
          <w:rFonts w:asciiTheme="minorHAnsi" w:hAnsiTheme="minorHAnsi" w:cstheme="minorHAnsi"/>
          <w:b/>
          <w:sz w:val="20"/>
          <w:szCs w:val="20"/>
        </w:rPr>
        <w:t>1.</w:t>
      </w:r>
      <w:r w:rsidR="00B45879" w:rsidRPr="00B058A7">
        <w:rPr>
          <w:rFonts w:asciiTheme="minorHAnsi" w:hAnsiTheme="minorHAnsi" w:cstheme="minorHAnsi"/>
          <w:b/>
          <w:sz w:val="20"/>
          <w:szCs w:val="20"/>
          <w:lang w:val="ka-GE"/>
        </w:rPr>
        <w:t>7</w:t>
      </w:r>
      <w:r w:rsidR="00B45879" w:rsidRPr="00B058A7">
        <w:rPr>
          <w:rFonts w:asciiTheme="minorHAnsi" w:hAnsiTheme="minorHAnsi" w:cstheme="minorHAnsi"/>
          <w:b/>
          <w:sz w:val="20"/>
          <w:szCs w:val="20"/>
        </w:rPr>
        <w:t xml:space="preserve"> </w:t>
      </w:r>
      <w:r w:rsidRPr="00B058A7">
        <w:rPr>
          <w:rFonts w:asciiTheme="minorHAnsi" w:hAnsiTheme="minorHAnsi" w:cstheme="minorHAnsi"/>
          <w:b/>
          <w:sz w:val="20"/>
          <w:szCs w:val="20"/>
        </w:rPr>
        <w:t xml:space="preserve">მოთხოვნა </w:t>
      </w:r>
      <w:r w:rsidR="00B058A7">
        <w:rPr>
          <w:rFonts w:asciiTheme="minorHAnsi" w:hAnsiTheme="minorHAnsi" w:cstheme="minorHAnsi"/>
          <w:b/>
          <w:sz w:val="20"/>
          <w:szCs w:val="20"/>
          <w:lang w:val="ka-GE"/>
        </w:rPr>
        <w:t>„</w:t>
      </w:r>
      <w:r w:rsidRPr="00B058A7">
        <w:rPr>
          <w:rFonts w:asciiTheme="minorHAnsi" w:hAnsiTheme="minorHAnsi" w:cstheme="minorHAnsi"/>
          <w:b/>
          <w:sz w:val="20"/>
          <w:szCs w:val="20"/>
        </w:rPr>
        <w:t>პრეტენდენტის</w:t>
      </w:r>
      <w:r w:rsidR="00B058A7">
        <w:rPr>
          <w:rFonts w:asciiTheme="minorHAnsi" w:hAnsiTheme="minorHAnsi" w:cstheme="minorHAnsi"/>
          <w:b/>
          <w:sz w:val="20"/>
          <w:szCs w:val="20"/>
          <w:lang w:val="ka-GE"/>
        </w:rPr>
        <w:t>“</w:t>
      </w:r>
      <w:r w:rsidRPr="00B058A7">
        <w:rPr>
          <w:rFonts w:asciiTheme="minorHAnsi" w:hAnsiTheme="minorHAnsi" w:cstheme="minorHAnsi"/>
          <w:b/>
          <w:sz w:val="20"/>
          <w:szCs w:val="20"/>
        </w:rPr>
        <w:t xml:space="preserve"> გამოცდილების შესახებ</w:t>
      </w:r>
    </w:p>
    <w:p w14:paraId="3531E95E" w14:textId="77777777" w:rsidR="00F165A8" w:rsidRPr="00B058A7" w:rsidRDefault="00F165A8" w:rsidP="006966D7">
      <w:pPr>
        <w:spacing w:after="0" w:line="240" w:lineRule="auto"/>
        <w:jc w:val="both"/>
        <w:rPr>
          <w:rFonts w:asciiTheme="minorHAnsi" w:hAnsiTheme="minorHAnsi" w:cstheme="minorHAnsi"/>
          <w:sz w:val="20"/>
          <w:szCs w:val="20"/>
          <w:lang w:val="ka-GE"/>
        </w:rPr>
      </w:pPr>
    </w:p>
    <w:p w14:paraId="4EA1274D" w14:textId="20560208" w:rsidR="006966D7" w:rsidRPr="00B058A7" w:rsidRDefault="00F165A8" w:rsidP="006966D7">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w:t>
      </w:r>
      <w:r w:rsidR="006966D7" w:rsidRPr="00B058A7">
        <w:rPr>
          <w:rFonts w:asciiTheme="minorHAnsi" w:hAnsiTheme="minorHAnsi" w:cstheme="minorHAnsi"/>
          <w:sz w:val="20"/>
          <w:szCs w:val="20"/>
          <w:lang w:val="ka-GE"/>
        </w:rPr>
        <w:t>პრეტენდენტს</w:t>
      </w:r>
      <w:r w:rsidRPr="00B058A7">
        <w:rPr>
          <w:rFonts w:asciiTheme="minorHAnsi" w:hAnsiTheme="minorHAnsi" w:cstheme="minorHAnsi"/>
          <w:sz w:val="20"/>
          <w:szCs w:val="20"/>
          <w:lang w:val="ka-GE"/>
        </w:rPr>
        <w:t>“</w:t>
      </w:r>
      <w:r w:rsidR="006966D7" w:rsidRPr="00B058A7">
        <w:rPr>
          <w:rFonts w:asciiTheme="minorHAnsi" w:hAnsiTheme="minorHAnsi" w:cstheme="minorHAnsi"/>
          <w:sz w:val="20"/>
          <w:szCs w:val="20"/>
          <w:lang w:val="ka-GE"/>
        </w:rPr>
        <w:t xml:space="preserve"> უნდა გააჩნდეს </w:t>
      </w:r>
      <w:r w:rsidR="005E09C6" w:rsidRPr="00B058A7">
        <w:rPr>
          <w:rFonts w:asciiTheme="minorHAnsi" w:hAnsiTheme="minorHAnsi" w:cstheme="minorHAnsi"/>
          <w:sz w:val="20"/>
          <w:szCs w:val="20"/>
          <w:lang w:val="ka-GE"/>
        </w:rPr>
        <w:t xml:space="preserve">მსგავსი </w:t>
      </w:r>
      <w:r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პროდუქტის</w:t>
      </w:r>
      <w:r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 xml:space="preserve"> რეალიზაციის</w:t>
      </w:r>
      <w:r w:rsidR="00BB6BEA" w:rsidRPr="00B058A7">
        <w:rPr>
          <w:rFonts w:asciiTheme="minorHAnsi" w:hAnsiTheme="minorHAnsi" w:cstheme="minorHAnsi"/>
          <w:sz w:val="20"/>
          <w:szCs w:val="20"/>
          <w:lang w:val="ka-GE"/>
        </w:rPr>
        <w:t xml:space="preserve"> </w:t>
      </w:r>
      <w:r w:rsidR="005E09C6" w:rsidRPr="00B058A7">
        <w:rPr>
          <w:rFonts w:asciiTheme="minorHAnsi" w:hAnsiTheme="minorHAnsi" w:cstheme="minorHAnsi"/>
          <w:sz w:val="20"/>
          <w:szCs w:val="20"/>
          <w:lang w:val="ka-GE"/>
        </w:rPr>
        <w:t>გამოცდილება.</w:t>
      </w:r>
    </w:p>
    <w:p w14:paraId="36C15A9B" w14:textId="77777777" w:rsidR="005E09C6" w:rsidRPr="00B058A7" w:rsidRDefault="005E09C6" w:rsidP="006966D7">
      <w:pPr>
        <w:spacing w:after="0" w:line="240" w:lineRule="auto"/>
        <w:jc w:val="both"/>
        <w:rPr>
          <w:rFonts w:asciiTheme="minorHAnsi" w:hAnsiTheme="minorHAnsi" w:cstheme="minorHAnsi"/>
          <w:sz w:val="20"/>
          <w:szCs w:val="20"/>
          <w:lang w:val="ka-GE"/>
        </w:rPr>
      </w:pPr>
    </w:p>
    <w:p w14:paraId="72041D9F" w14:textId="77777777" w:rsidR="00FD7B0F" w:rsidRPr="00B058A7" w:rsidRDefault="00FD7B0F" w:rsidP="006966D7">
      <w:pPr>
        <w:spacing w:after="0" w:line="240" w:lineRule="auto"/>
        <w:jc w:val="both"/>
        <w:rPr>
          <w:rFonts w:asciiTheme="minorHAnsi" w:hAnsiTheme="minorHAnsi" w:cstheme="minorHAnsi"/>
          <w:sz w:val="20"/>
          <w:szCs w:val="20"/>
          <w:lang w:val="ka-GE"/>
        </w:rPr>
      </w:pPr>
    </w:p>
    <w:p w14:paraId="4BC691DA" w14:textId="7BFF42EF" w:rsidR="008261C1" w:rsidRDefault="008261C1" w:rsidP="008261C1">
      <w:pPr>
        <w:spacing w:after="0" w:line="240" w:lineRule="auto"/>
        <w:rPr>
          <w:rFonts w:asciiTheme="minorHAnsi" w:hAnsiTheme="minorHAnsi" w:cstheme="minorHAnsi"/>
          <w:b/>
          <w:sz w:val="20"/>
          <w:szCs w:val="20"/>
        </w:rPr>
      </w:pPr>
      <w:r w:rsidRPr="00B058A7">
        <w:rPr>
          <w:rFonts w:asciiTheme="minorHAnsi" w:hAnsiTheme="minorHAnsi" w:cstheme="minorHAnsi"/>
          <w:b/>
          <w:sz w:val="20"/>
          <w:szCs w:val="20"/>
        </w:rPr>
        <w:t>1.</w:t>
      </w:r>
      <w:r w:rsidR="00B45879" w:rsidRPr="00B058A7">
        <w:rPr>
          <w:rFonts w:asciiTheme="minorHAnsi" w:hAnsiTheme="minorHAnsi" w:cstheme="minorHAnsi"/>
          <w:b/>
          <w:sz w:val="20"/>
          <w:szCs w:val="20"/>
          <w:lang w:val="ka-GE"/>
        </w:rPr>
        <w:t>8</w:t>
      </w:r>
      <w:r w:rsidR="00B45879" w:rsidRPr="00B058A7">
        <w:rPr>
          <w:rFonts w:asciiTheme="minorHAnsi" w:hAnsiTheme="minorHAnsi" w:cstheme="minorHAnsi"/>
          <w:b/>
          <w:sz w:val="20"/>
          <w:szCs w:val="20"/>
        </w:rPr>
        <w:t xml:space="preserve"> </w:t>
      </w:r>
      <w:r w:rsidR="00FC7A54" w:rsidRPr="00B058A7">
        <w:rPr>
          <w:rFonts w:asciiTheme="minorHAnsi" w:hAnsiTheme="minorHAnsi" w:cstheme="minorHAnsi"/>
          <w:b/>
          <w:sz w:val="20"/>
          <w:szCs w:val="20"/>
        </w:rPr>
        <w:t>მოთხოვნა პროდუქტების ნიმუშების მიწოდებასა და პროდუქტის ვალიდაციის ტესტირების პროცესების შესახებ</w:t>
      </w:r>
      <w:r w:rsidR="00FC7A54" w:rsidRPr="00B058A7">
        <w:rPr>
          <w:rFonts w:asciiTheme="minorHAnsi" w:hAnsiTheme="minorHAnsi" w:cstheme="minorHAnsi"/>
          <w:b/>
          <w:sz w:val="20"/>
          <w:szCs w:val="20"/>
          <w:lang w:val="ka-GE"/>
        </w:rPr>
        <w:t>,</w:t>
      </w:r>
      <w:r w:rsidR="00FC7A54" w:rsidRPr="00B058A7">
        <w:rPr>
          <w:rFonts w:asciiTheme="minorHAnsi" w:hAnsiTheme="minorHAnsi" w:cstheme="minorHAnsi"/>
          <w:b/>
          <w:sz w:val="20"/>
          <w:szCs w:val="20"/>
        </w:rPr>
        <w:t xml:space="preserve"> როგორც სატენდერო პროცესის</w:t>
      </w:r>
      <w:r w:rsidR="00FC7A54" w:rsidRPr="00B058A7">
        <w:rPr>
          <w:rFonts w:asciiTheme="minorHAnsi" w:hAnsiTheme="minorHAnsi" w:cstheme="minorHAnsi"/>
          <w:b/>
          <w:sz w:val="20"/>
          <w:szCs w:val="20"/>
          <w:lang w:val="ka-GE"/>
        </w:rPr>
        <w:t>,</w:t>
      </w:r>
      <w:r w:rsidR="00FC7A54" w:rsidRPr="00B058A7">
        <w:rPr>
          <w:rFonts w:asciiTheme="minorHAnsi" w:hAnsiTheme="minorHAnsi" w:cstheme="minorHAnsi"/>
          <w:b/>
          <w:sz w:val="20"/>
          <w:szCs w:val="20"/>
        </w:rPr>
        <w:t xml:space="preserve"> ასევე საკონტრაქტო წლის განმავლობაში:</w:t>
      </w:r>
    </w:p>
    <w:p w14:paraId="0AB7CD47" w14:textId="25944FE0" w:rsidR="00812060" w:rsidRDefault="00812060" w:rsidP="008261C1">
      <w:pPr>
        <w:spacing w:after="0" w:line="240" w:lineRule="auto"/>
        <w:rPr>
          <w:rFonts w:asciiTheme="minorHAnsi" w:hAnsiTheme="minorHAnsi" w:cstheme="minorHAnsi"/>
          <w:b/>
          <w:sz w:val="20"/>
          <w:szCs w:val="20"/>
        </w:rPr>
      </w:pPr>
    </w:p>
    <w:p w14:paraId="45C90989" w14:textId="2951E5E3" w:rsidR="00812060" w:rsidRPr="00812060" w:rsidRDefault="00812060" w:rsidP="00812060">
      <w:pPr>
        <w:spacing w:after="0" w:line="240" w:lineRule="auto"/>
        <w:rPr>
          <w:rFonts w:asciiTheme="minorHAnsi" w:hAnsiTheme="minorHAnsi" w:cstheme="minorHAnsi"/>
          <w:b/>
          <w:sz w:val="20"/>
          <w:szCs w:val="20"/>
          <w:lang w:val="ka-GE"/>
        </w:rPr>
      </w:pPr>
      <w:r>
        <w:rPr>
          <w:rFonts w:asciiTheme="minorHAnsi" w:hAnsiTheme="minorHAnsi" w:cstheme="minorHAnsi"/>
          <w:b/>
          <w:sz w:val="20"/>
          <w:szCs w:val="20"/>
          <w:lang w:val="ka-GE"/>
        </w:rPr>
        <w:t xml:space="preserve">1.8.1 </w:t>
      </w:r>
      <w:r w:rsidRPr="00B058A7">
        <w:rPr>
          <w:rFonts w:asciiTheme="minorHAnsi" w:hAnsiTheme="minorHAnsi" w:cstheme="minorHAnsi"/>
          <w:b/>
          <w:sz w:val="20"/>
          <w:szCs w:val="20"/>
        </w:rPr>
        <w:t xml:space="preserve">პროდუქტების ნიმუშების </w:t>
      </w:r>
      <w:r>
        <w:rPr>
          <w:rFonts w:asciiTheme="minorHAnsi" w:hAnsiTheme="minorHAnsi" w:cstheme="minorHAnsi"/>
          <w:b/>
          <w:sz w:val="20"/>
          <w:szCs w:val="20"/>
        </w:rPr>
        <w:t>მიწოდება</w:t>
      </w:r>
    </w:p>
    <w:p w14:paraId="51371795" w14:textId="77777777" w:rsidR="00FC7A54" w:rsidRPr="00B058A7" w:rsidRDefault="00FC7A54" w:rsidP="008261C1">
      <w:pPr>
        <w:spacing w:after="0" w:line="240" w:lineRule="auto"/>
        <w:rPr>
          <w:rFonts w:asciiTheme="minorHAnsi" w:hAnsiTheme="minorHAnsi" w:cstheme="minorHAnsi"/>
          <w:b/>
          <w:sz w:val="20"/>
          <w:szCs w:val="20"/>
        </w:rPr>
      </w:pPr>
    </w:p>
    <w:p w14:paraId="620EEEDB" w14:textId="77777777" w:rsidR="00551EE6" w:rsidRPr="00B058A7" w:rsidRDefault="00551EE6" w:rsidP="00551EE6">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rPr>
        <w:t>“</w:t>
      </w:r>
      <w:r w:rsidRPr="00B058A7">
        <w:rPr>
          <w:rFonts w:asciiTheme="minorHAnsi" w:hAnsiTheme="minorHAnsi" w:cstheme="minorHAnsi"/>
          <w:sz w:val="20"/>
          <w:szCs w:val="20"/>
          <w:lang w:val="ka-GE"/>
        </w:rPr>
        <w:t>პრეტენდენტი</w:t>
      </w:r>
      <w:r w:rsidRPr="00B058A7">
        <w:rPr>
          <w:rFonts w:asciiTheme="minorHAnsi" w:hAnsiTheme="minorHAnsi" w:cstheme="minorHAnsi"/>
          <w:sz w:val="20"/>
          <w:szCs w:val="20"/>
        </w:rPr>
        <w:t>:</w:t>
      </w:r>
      <w:r w:rsidRPr="00B058A7">
        <w:rPr>
          <w:rFonts w:asciiTheme="minorHAnsi" w:hAnsiTheme="minorHAnsi" w:cstheme="minorHAnsi"/>
          <w:sz w:val="20"/>
          <w:szCs w:val="20"/>
          <w:lang w:val="ka-GE"/>
        </w:rPr>
        <w:t xml:space="preserve"> ვალდებულია უსასყიდლოდ მიაწოდოს </w:t>
      </w:r>
      <w:r w:rsidRPr="00B058A7">
        <w:rPr>
          <w:rFonts w:asciiTheme="minorHAnsi" w:hAnsiTheme="minorHAnsi" w:cstheme="minorHAnsi"/>
          <w:sz w:val="20"/>
          <w:szCs w:val="20"/>
        </w:rPr>
        <w:t>“</w:t>
      </w:r>
      <w:r w:rsidRPr="00B058A7">
        <w:rPr>
          <w:rFonts w:asciiTheme="minorHAnsi" w:hAnsiTheme="minorHAnsi" w:cstheme="minorHAnsi"/>
          <w:sz w:val="20"/>
          <w:szCs w:val="20"/>
          <w:lang w:val="ka-GE"/>
        </w:rPr>
        <w:t>შემსყიდველს</w:t>
      </w:r>
      <w:r w:rsidRPr="00B058A7">
        <w:rPr>
          <w:rFonts w:asciiTheme="minorHAnsi" w:hAnsiTheme="minorHAnsi" w:cstheme="minorHAnsi"/>
          <w:sz w:val="20"/>
          <w:szCs w:val="20"/>
        </w:rPr>
        <w:t>”</w:t>
      </w:r>
      <w:r w:rsidRPr="00B058A7">
        <w:rPr>
          <w:rFonts w:asciiTheme="minorHAnsi" w:hAnsiTheme="minorHAnsi" w:cstheme="minorHAnsi"/>
          <w:sz w:val="20"/>
          <w:szCs w:val="20"/>
          <w:lang w:val="ka-GE"/>
        </w:rPr>
        <w:t xml:space="preserve"> შემოთავაზებული საქონლის ნიმუში ტესტირებისათვის - </w:t>
      </w:r>
      <w:r w:rsidRPr="00B058A7">
        <w:rPr>
          <w:rFonts w:asciiTheme="minorHAnsi" w:hAnsiTheme="minorHAnsi" w:cstheme="minorHAnsi"/>
          <w:b/>
          <w:color w:val="FF0000"/>
          <w:sz w:val="20"/>
          <w:szCs w:val="20"/>
        </w:rPr>
        <w:t>1</w:t>
      </w:r>
      <w:r w:rsidRPr="00B058A7">
        <w:rPr>
          <w:rFonts w:asciiTheme="minorHAnsi" w:hAnsiTheme="minorHAnsi" w:cstheme="minorHAnsi"/>
          <w:b/>
          <w:color w:val="FF0000"/>
          <w:sz w:val="20"/>
          <w:szCs w:val="20"/>
          <w:lang w:val="ka-GE"/>
        </w:rPr>
        <w:t xml:space="preserve"> კგ-ის ოდენობით</w:t>
      </w:r>
      <w:r w:rsidRPr="00B058A7">
        <w:rPr>
          <w:rFonts w:asciiTheme="minorHAnsi" w:hAnsiTheme="minorHAnsi" w:cstheme="minorHAnsi"/>
          <w:sz w:val="20"/>
          <w:szCs w:val="20"/>
          <w:lang w:val="ka-GE"/>
        </w:rPr>
        <w:t xml:space="preserve">, ნიმუშს თან უნდა ახლდეს შესაბამისი ანალიზის, </w:t>
      </w:r>
      <w:r w:rsidRPr="00B058A7">
        <w:rPr>
          <w:rFonts w:asciiTheme="minorHAnsi" w:hAnsiTheme="minorHAnsi" w:cstheme="minorHAnsi"/>
          <w:sz w:val="20"/>
          <w:szCs w:val="20"/>
        </w:rPr>
        <w:t>TDS</w:t>
      </w:r>
      <w:r w:rsidRPr="00B058A7">
        <w:rPr>
          <w:rFonts w:asciiTheme="minorHAnsi" w:hAnsiTheme="minorHAnsi" w:cstheme="minorHAnsi"/>
          <w:sz w:val="20"/>
          <w:szCs w:val="20"/>
          <w:lang w:val="ka-GE"/>
        </w:rPr>
        <w:t xml:space="preserve"> და </w:t>
      </w:r>
      <w:r w:rsidRPr="00B058A7">
        <w:rPr>
          <w:rFonts w:asciiTheme="minorHAnsi" w:hAnsiTheme="minorHAnsi" w:cstheme="minorHAnsi"/>
          <w:sz w:val="20"/>
          <w:szCs w:val="20"/>
        </w:rPr>
        <w:t xml:space="preserve">MSDS </w:t>
      </w:r>
      <w:r w:rsidRPr="00B058A7">
        <w:rPr>
          <w:rFonts w:asciiTheme="minorHAnsi" w:hAnsiTheme="minorHAnsi" w:cstheme="minorHAnsi"/>
          <w:sz w:val="20"/>
          <w:szCs w:val="20"/>
          <w:lang w:val="ka-GE"/>
        </w:rPr>
        <w:t>სერტიფიკატები;</w:t>
      </w:r>
    </w:p>
    <w:p w14:paraId="71EE3553" w14:textId="77777777" w:rsidR="00551EE6" w:rsidRPr="00B058A7" w:rsidRDefault="00551EE6" w:rsidP="00551EE6">
      <w:pPr>
        <w:spacing w:after="0" w:line="240" w:lineRule="auto"/>
        <w:jc w:val="both"/>
        <w:rPr>
          <w:rFonts w:asciiTheme="minorHAnsi" w:hAnsiTheme="minorHAnsi" w:cstheme="minorHAnsi"/>
          <w:sz w:val="20"/>
          <w:szCs w:val="20"/>
          <w:lang w:val="ka-GE"/>
        </w:rPr>
      </w:pPr>
    </w:p>
    <w:p w14:paraId="5A80B553" w14:textId="207F30F5" w:rsidR="00551EE6" w:rsidRPr="00B058A7" w:rsidRDefault="00551EE6" w:rsidP="00551EE6">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ერთ </w:t>
      </w:r>
      <w:r w:rsidRPr="00B058A7">
        <w:rPr>
          <w:rFonts w:asciiTheme="minorHAnsi" w:hAnsiTheme="minorHAnsi" w:cstheme="minorHAnsi"/>
          <w:sz w:val="20"/>
          <w:szCs w:val="20"/>
        </w:rPr>
        <w:t>“</w:t>
      </w:r>
      <w:r w:rsidRPr="00B058A7">
        <w:rPr>
          <w:rFonts w:asciiTheme="minorHAnsi" w:hAnsiTheme="minorHAnsi" w:cstheme="minorHAnsi"/>
          <w:sz w:val="20"/>
          <w:szCs w:val="20"/>
          <w:lang w:val="ka-GE"/>
        </w:rPr>
        <w:t>პრეტენდენტს</w:t>
      </w:r>
      <w:r w:rsidRPr="00B058A7">
        <w:rPr>
          <w:rFonts w:asciiTheme="minorHAnsi" w:hAnsiTheme="minorHAnsi" w:cstheme="minorHAnsi"/>
          <w:sz w:val="20"/>
          <w:szCs w:val="20"/>
        </w:rPr>
        <w:t>”</w:t>
      </w:r>
      <w:r w:rsidRPr="00B058A7">
        <w:rPr>
          <w:rFonts w:asciiTheme="minorHAnsi" w:hAnsiTheme="minorHAnsi" w:cstheme="minorHAnsi"/>
          <w:sz w:val="20"/>
          <w:szCs w:val="20"/>
          <w:lang w:val="ka-GE"/>
        </w:rPr>
        <w:t xml:space="preserve"> უფლება აქვს ტენდერში წარმოადგინოს შესყიდვის ობიექტით განსაზღვრული საქონლის რამდენიმე ალტერნატიული ვარიანტი. თითოეულ შემოთავაზებულ პროდუქტზე პრეტენდენტმა უნდა წარმოადგინოს </w:t>
      </w:r>
      <w:r w:rsidRPr="00B058A7">
        <w:rPr>
          <w:rFonts w:asciiTheme="minorHAnsi" w:hAnsiTheme="minorHAnsi" w:cstheme="minorHAnsi"/>
          <w:b/>
          <w:color w:val="FF0000"/>
          <w:sz w:val="20"/>
          <w:szCs w:val="20"/>
        </w:rPr>
        <w:t>1</w:t>
      </w:r>
      <w:r w:rsidRPr="00B058A7">
        <w:rPr>
          <w:rFonts w:asciiTheme="minorHAnsi" w:hAnsiTheme="minorHAnsi" w:cstheme="minorHAnsi"/>
          <w:b/>
          <w:color w:val="FF0000"/>
          <w:sz w:val="20"/>
          <w:szCs w:val="20"/>
          <w:lang w:val="ka-GE"/>
        </w:rPr>
        <w:t xml:space="preserve"> კგ-ის ოდენობით</w:t>
      </w:r>
      <w:r w:rsidRPr="00B058A7">
        <w:rPr>
          <w:rFonts w:asciiTheme="minorHAnsi" w:hAnsiTheme="minorHAnsi" w:cstheme="minorHAnsi"/>
          <w:sz w:val="20"/>
          <w:szCs w:val="20"/>
          <w:lang w:val="ka-GE"/>
        </w:rPr>
        <w:t xml:space="preserve"> ნიმუში ტესტირებისთვის.</w:t>
      </w:r>
    </w:p>
    <w:p w14:paraId="4A85FAC6" w14:textId="7ABFE91D" w:rsidR="00D90837" w:rsidRPr="00B058A7" w:rsidRDefault="00D90837" w:rsidP="00551EE6">
      <w:pPr>
        <w:spacing w:after="0" w:line="240" w:lineRule="auto"/>
        <w:jc w:val="both"/>
        <w:rPr>
          <w:rFonts w:asciiTheme="minorHAnsi" w:hAnsiTheme="minorHAnsi" w:cstheme="minorHAnsi"/>
          <w:sz w:val="20"/>
          <w:szCs w:val="20"/>
          <w:lang w:val="ka-GE"/>
        </w:rPr>
      </w:pPr>
    </w:p>
    <w:p w14:paraId="2F5EFC64" w14:textId="16EEAE26" w:rsidR="00D90837" w:rsidRPr="00B058A7" w:rsidRDefault="00D90837" w:rsidP="00551EE6">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ნიმუშის წარმოდგენამდე „პრეტენდენტს“ უფლება აქვს მოსთხოვოს „შემსყიდველს“ ლამის ნიმუში. ლამის ნიმუშის გაგზავნის ხარჯებს ფარავს „შემსყიდველი“.</w:t>
      </w:r>
    </w:p>
    <w:p w14:paraId="16B91AE1" w14:textId="77777777" w:rsidR="00551EE6" w:rsidRPr="00B058A7" w:rsidRDefault="00551EE6" w:rsidP="00551EE6">
      <w:pPr>
        <w:spacing w:after="0" w:line="240" w:lineRule="auto"/>
        <w:jc w:val="both"/>
        <w:rPr>
          <w:rFonts w:asciiTheme="minorHAnsi" w:hAnsiTheme="minorHAnsi" w:cstheme="minorHAnsi"/>
          <w:b/>
          <w:sz w:val="20"/>
          <w:szCs w:val="20"/>
          <w:lang w:val="ka-GE"/>
        </w:rPr>
      </w:pPr>
    </w:p>
    <w:p w14:paraId="5648E887" w14:textId="77777777" w:rsidR="00551EE6" w:rsidRPr="00B058A7" w:rsidRDefault="00551EE6" w:rsidP="00551EE6">
      <w:pPr>
        <w:spacing w:after="0" w:line="240" w:lineRule="auto"/>
        <w:jc w:val="both"/>
        <w:rPr>
          <w:rFonts w:asciiTheme="minorHAnsi" w:hAnsiTheme="minorHAnsi" w:cstheme="minorHAnsi"/>
          <w:b/>
          <w:sz w:val="20"/>
          <w:szCs w:val="20"/>
          <w:lang w:val="ka-GE"/>
        </w:rPr>
      </w:pPr>
      <w:r w:rsidRPr="00B058A7">
        <w:rPr>
          <w:rFonts w:asciiTheme="minorHAnsi" w:hAnsiTheme="minorHAnsi" w:cstheme="minorHAnsi"/>
          <w:b/>
          <w:sz w:val="20"/>
          <w:szCs w:val="20"/>
          <w:lang w:val="ka-GE"/>
        </w:rPr>
        <w:t>ნიმუშის იდენტიფიცირება და მიწოდების დეტალები:</w:t>
      </w:r>
    </w:p>
    <w:p w14:paraId="460D6520" w14:textId="77777777" w:rsidR="00551EE6" w:rsidRPr="00B058A7" w:rsidRDefault="00551EE6" w:rsidP="00551EE6">
      <w:pPr>
        <w:spacing w:after="0" w:line="240" w:lineRule="auto"/>
        <w:jc w:val="both"/>
        <w:rPr>
          <w:rFonts w:asciiTheme="minorHAnsi" w:hAnsiTheme="minorHAnsi" w:cstheme="minorHAnsi"/>
          <w:b/>
          <w:sz w:val="20"/>
          <w:szCs w:val="20"/>
          <w:lang w:val="ka-GE"/>
        </w:rPr>
      </w:pPr>
    </w:p>
    <w:p w14:paraId="0AED4D8D" w14:textId="77777777" w:rsidR="00551EE6" w:rsidRPr="00B058A7" w:rsidRDefault="00551EE6" w:rsidP="00551EE6">
      <w:pPr>
        <w:pStyle w:val="ListParagraph"/>
        <w:numPr>
          <w:ilvl w:val="0"/>
          <w:numId w:val="9"/>
        </w:num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ნიმუშების მიწოდება მოხდება მხოლოდ ქეთევან ჩხეიძესთან, თბილისში, </w:t>
      </w:r>
      <w:r w:rsidRPr="00B058A7">
        <w:rPr>
          <w:rFonts w:asciiTheme="minorHAnsi" w:hAnsiTheme="minorHAnsi" w:cstheme="minorHAnsi"/>
          <w:sz w:val="20"/>
          <w:szCs w:val="20"/>
        </w:rPr>
        <w:t>GWP</w:t>
      </w:r>
      <w:r w:rsidRPr="00B058A7">
        <w:rPr>
          <w:rFonts w:asciiTheme="minorHAnsi" w:hAnsiTheme="minorHAnsi" w:cstheme="minorHAnsi"/>
          <w:sz w:val="20"/>
          <w:szCs w:val="20"/>
          <w:lang w:val="ka-GE"/>
        </w:rPr>
        <w:t xml:space="preserve">-ის სათავო ოფისში, მისამართზე: ქ. თბილისი, მედეა (მზია) ჯუღელის N10. საფოსტო ინდექსი 0179.  </w:t>
      </w:r>
    </w:p>
    <w:p w14:paraId="4CC4D44B" w14:textId="77777777" w:rsidR="00551EE6" w:rsidRPr="00B058A7" w:rsidRDefault="00551EE6" w:rsidP="00551EE6">
      <w:pPr>
        <w:pStyle w:val="ListParagraph"/>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საკონტაქტო პირი: ქეთევან ჩხეიძე</w:t>
      </w:r>
    </w:p>
    <w:p w14:paraId="36111252" w14:textId="77777777" w:rsidR="00551EE6" w:rsidRPr="00B058A7" w:rsidRDefault="00551EE6" w:rsidP="00551EE6">
      <w:pPr>
        <w:pStyle w:val="ListParagraph"/>
        <w:spacing w:after="0" w:line="240" w:lineRule="auto"/>
        <w:jc w:val="both"/>
        <w:rPr>
          <w:rFonts w:asciiTheme="minorHAnsi" w:hAnsiTheme="minorHAnsi" w:cstheme="minorHAnsi"/>
          <w:sz w:val="20"/>
          <w:szCs w:val="20"/>
        </w:rPr>
      </w:pPr>
      <w:r w:rsidRPr="00B058A7">
        <w:rPr>
          <w:rFonts w:asciiTheme="minorHAnsi" w:hAnsiTheme="minorHAnsi" w:cstheme="minorHAnsi"/>
          <w:sz w:val="20"/>
          <w:szCs w:val="20"/>
          <w:lang w:val="ka-GE"/>
        </w:rPr>
        <w:t xml:space="preserve">საკონტაქტო ნომერი: </w:t>
      </w:r>
      <w:r w:rsidRPr="00B058A7">
        <w:rPr>
          <w:rFonts w:asciiTheme="minorHAnsi" w:hAnsiTheme="minorHAnsi" w:cstheme="minorHAnsi"/>
          <w:sz w:val="20"/>
          <w:szCs w:val="20"/>
        </w:rPr>
        <w:t xml:space="preserve">+995 </w:t>
      </w:r>
      <w:r w:rsidRPr="00B058A7">
        <w:rPr>
          <w:rFonts w:asciiTheme="minorHAnsi" w:hAnsiTheme="minorHAnsi" w:cstheme="minorHAnsi"/>
          <w:sz w:val="20"/>
          <w:szCs w:val="20"/>
          <w:lang w:val="ka-GE"/>
        </w:rPr>
        <w:t>5</w:t>
      </w:r>
      <w:r w:rsidRPr="00B058A7">
        <w:rPr>
          <w:rFonts w:asciiTheme="minorHAnsi" w:hAnsiTheme="minorHAnsi" w:cstheme="minorHAnsi"/>
          <w:sz w:val="20"/>
          <w:szCs w:val="20"/>
        </w:rPr>
        <w:t xml:space="preserve"> </w:t>
      </w:r>
      <w:r w:rsidRPr="00B058A7">
        <w:rPr>
          <w:rFonts w:asciiTheme="minorHAnsi" w:hAnsiTheme="minorHAnsi" w:cstheme="minorHAnsi"/>
          <w:sz w:val="20"/>
          <w:szCs w:val="20"/>
          <w:lang w:val="ka-GE"/>
        </w:rPr>
        <w:t>95</w:t>
      </w:r>
      <w:r w:rsidRPr="00B058A7">
        <w:rPr>
          <w:rFonts w:asciiTheme="minorHAnsi" w:hAnsiTheme="minorHAnsi" w:cstheme="minorHAnsi"/>
          <w:sz w:val="20"/>
          <w:szCs w:val="20"/>
        </w:rPr>
        <w:t xml:space="preserve"> 25 74 58</w:t>
      </w:r>
    </w:p>
    <w:p w14:paraId="47F89BCC" w14:textId="77777777" w:rsidR="00551EE6" w:rsidRPr="00B058A7" w:rsidRDefault="00551EE6" w:rsidP="00551EE6">
      <w:pPr>
        <w:pStyle w:val="ListParagraph"/>
        <w:spacing w:after="0" w:line="240" w:lineRule="auto"/>
        <w:jc w:val="both"/>
        <w:rPr>
          <w:rFonts w:asciiTheme="minorHAnsi" w:hAnsiTheme="minorHAnsi" w:cstheme="minorHAnsi"/>
          <w:sz w:val="20"/>
          <w:szCs w:val="20"/>
          <w:lang w:val="ka-GE"/>
        </w:rPr>
      </w:pPr>
    </w:p>
    <w:p w14:paraId="277DA9F1" w14:textId="77777777" w:rsidR="00551EE6" w:rsidRPr="00B058A7" w:rsidRDefault="00551EE6" w:rsidP="00551EE6">
      <w:pPr>
        <w:pStyle w:val="ListParagraph"/>
        <w:numPr>
          <w:ilvl w:val="0"/>
          <w:numId w:val="9"/>
        </w:num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სატესტოდ მიწოდებულ თითოეულ ნიმუშს უნდა მიენიჭოს იდენტიფიცირებისათვის საჭირო კოდური დასახელება (რომელსაც „პრეტენდენტი“ მიანიჭებს თავად - შესაძლოა იყოს გარკვეული ციფრები), რომელიც დაფიქსირებული იქნება, როგოც მოწოდებულ ნიმუშზე ასევე ფასების ცხრილში, რომელსაც „პრეტენდენტი“ tenders.ge-ს საიტზე ატვირთავს.</w:t>
      </w:r>
    </w:p>
    <w:p w14:paraId="1AED4B4F" w14:textId="77777777" w:rsidR="00551EE6" w:rsidRPr="00B058A7" w:rsidRDefault="00551EE6" w:rsidP="00551EE6">
      <w:pPr>
        <w:pStyle w:val="ListParagraph"/>
        <w:spacing w:after="0" w:line="240" w:lineRule="auto"/>
        <w:jc w:val="both"/>
        <w:rPr>
          <w:rFonts w:asciiTheme="minorHAnsi" w:hAnsiTheme="minorHAnsi" w:cstheme="minorHAnsi"/>
          <w:sz w:val="20"/>
          <w:szCs w:val="20"/>
          <w:lang w:val="ka-GE"/>
        </w:rPr>
      </w:pPr>
    </w:p>
    <w:p w14:paraId="1C6ED77D" w14:textId="77777777" w:rsidR="00551EE6" w:rsidRPr="00B058A7" w:rsidRDefault="00551EE6" w:rsidP="00551EE6">
      <w:pPr>
        <w:pStyle w:val="ListParagraph"/>
        <w:numPr>
          <w:ilvl w:val="0"/>
          <w:numId w:val="9"/>
        </w:num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ნიმუშების არევის თავიდან აცილების მიზნით, გთხოვთ, ჩადოთ ქაღალდი თითოეულ ნიმუშში, ან დააკრათ ზემოდან, სადაც დაწერთ თქვენი (პრეტენდენტის კომპანიის) სახელს, თქვენს მიერ მინიჭებულ კოდურ დასახელებას და პროდუქტის ორიგინალ დასახელება - რომელიც უნდა იყოს იდენტიფიცირებადი ანალიზის სერტიფიკატსა და MSDS-ში</w:t>
      </w:r>
    </w:p>
    <w:p w14:paraId="634D9C51" w14:textId="77777777" w:rsidR="00551EE6" w:rsidRPr="00B058A7" w:rsidRDefault="00551EE6" w:rsidP="00551EE6">
      <w:pPr>
        <w:pStyle w:val="ListParagraph"/>
        <w:rPr>
          <w:rFonts w:asciiTheme="minorHAnsi" w:hAnsiTheme="minorHAnsi" w:cstheme="minorHAnsi"/>
          <w:sz w:val="20"/>
          <w:szCs w:val="20"/>
          <w:lang w:val="ka-GE"/>
        </w:rPr>
      </w:pPr>
    </w:p>
    <w:p w14:paraId="3372BB53" w14:textId="77777777" w:rsidR="00551EE6" w:rsidRPr="00B058A7" w:rsidRDefault="00551EE6" w:rsidP="00551EE6">
      <w:pPr>
        <w:pStyle w:val="ListParagraph"/>
        <w:numPr>
          <w:ilvl w:val="0"/>
          <w:numId w:val="9"/>
        </w:numPr>
        <w:spacing w:after="0" w:line="240" w:lineRule="auto"/>
        <w:jc w:val="both"/>
        <w:rPr>
          <w:rFonts w:asciiTheme="minorHAnsi" w:hAnsiTheme="minorHAnsi" w:cstheme="minorHAnsi"/>
          <w:b/>
          <w:sz w:val="20"/>
          <w:szCs w:val="20"/>
          <w:lang w:val="ka-GE"/>
        </w:rPr>
      </w:pPr>
      <w:r w:rsidRPr="00B058A7">
        <w:rPr>
          <w:rFonts w:asciiTheme="minorHAnsi" w:hAnsiTheme="minorHAnsi" w:cstheme="minorHAnsi"/>
          <w:b/>
          <w:sz w:val="20"/>
          <w:szCs w:val="20"/>
          <w:lang w:val="ka-GE"/>
        </w:rPr>
        <w:t>ნიმუშები შეიძლება გაიგზავნოს ქეთევან ჩხეიძეს tenders.ge-ზე წინადადების ატვირთვამდე ან მის შემდეგ. მნიშვნელოვანია, რომ კოდური დასახელება, რომელსაც თქვენ მიანიჭებთ ნიმუშს, მითითებული იყოს ფასების ცხრილში.</w:t>
      </w:r>
    </w:p>
    <w:p w14:paraId="7913893A" w14:textId="7139B667" w:rsidR="004B17E5" w:rsidRPr="00B058A7" w:rsidRDefault="004B17E5" w:rsidP="004B17E5">
      <w:pPr>
        <w:spacing w:before="240" w:after="160" w:line="240" w:lineRule="auto"/>
        <w:jc w:val="both"/>
        <w:rPr>
          <w:rFonts w:asciiTheme="minorHAnsi" w:hAnsiTheme="minorHAnsi" w:cstheme="minorHAnsi"/>
          <w:b/>
          <w:sz w:val="20"/>
          <w:szCs w:val="20"/>
          <w:lang w:val="ka-GE"/>
        </w:rPr>
      </w:pPr>
    </w:p>
    <w:p w14:paraId="4E178394" w14:textId="579B209B" w:rsidR="00FC7A54" w:rsidRPr="00B058A7" w:rsidRDefault="00FC7A54" w:rsidP="004B17E5">
      <w:pPr>
        <w:spacing w:before="240" w:after="160" w:line="240" w:lineRule="auto"/>
        <w:jc w:val="both"/>
        <w:rPr>
          <w:rFonts w:asciiTheme="minorHAnsi" w:hAnsiTheme="minorHAnsi" w:cstheme="minorHAnsi"/>
          <w:b/>
          <w:sz w:val="20"/>
          <w:szCs w:val="20"/>
        </w:rPr>
      </w:pPr>
      <w:r w:rsidRPr="00B058A7">
        <w:rPr>
          <w:rFonts w:asciiTheme="minorHAnsi" w:hAnsiTheme="minorHAnsi" w:cstheme="minorHAnsi"/>
          <w:b/>
          <w:sz w:val="20"/>
          <w:szCs w:val="20"/>
        </w:rPr>
        <w:t>1.8.2 პროდუქტის ვალიდაციის ტესტირება და პროდუქტის ხარისხის კონტროლი</w:t>
      </w:r>
    </w:p>
    <w:p w14:paraId="321E14CE" w14:textId="71C7F8B3" w:rsidR="00FC7A54" w:rsidRPr="00B058A7" w:rsidRDefault="00FC7A54" w:rsidP="00FC7A54">
      <w:pPr>
        <w:spacing w:before="240" w:after="16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მას შემდეგ, რაც </w:t>
      </w:r>
      <w:r w:rsidR="00336ECB"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პრეტენდენტი</w:t>
      </w:r>
      <w:r w:rsidR="00336ECB"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w:t>
      </w:r>
      <w:r w:rsidR="00336ECB" w:rsidRPr="00B058A7">
        <w:rPr>
          <w:rFonts w:asciiTheme="minorHAnsi" w:hAnsiTheme="minorHAnsi" w:cstheme="minorHAnsi"/>
          <w:sz w:val="20"/>
          <w:szCs w:val="20"/>
          <w:lang w:val="ka-GE"/>
        </w:rPr>
        <w:t>შეარჩევს</w:t>
      </w:r>
      <w:r w:rsidRPr="00B058A7">
        <w:rPr>
          <w:rFonts w:asciiTheme="minorHAnsi" w:hAnsiTheme="minorHAnsi" w:cstheme="minorHAnsi"/>
          <w:sz w:val="20"/>
          <w:szCs w:val="20"/>
          <w:lang w:val="ka-GE"/>
        </w:rPr>
        <w:t xml:space="preserve"> პოლიმერს, რომელ</w:t>
      </w:r>
      <w:r w:rsidR="00336ECB" w:rsidRPr="00B058A7">
        <w:rPr>
          <w:rFonts w:asciiTheme="minorHAnsi" w:hAnsiTheme="minorHAnsi" w:cstheme="minorHAnsi"/>
          <w:sz w:val="20"/>
          <w:szCs w:val="20"/>
          <w:lang w:val="ka-GE"/>
        </w:rPr>
        <w:t>სა</w:t>
      </w:r>
      <w:r w:rsidRPr="00B058A7">
        <w:rPr>
          <w:rFonts w:asciiTheme="minorHAnsi" w:hAnsiTheme="minorHAnsi" w:cstheme="minorHAnsi"/>
          <w:sz w:val="20"/>
          <w:szCs w:val="20"/>
          <w:lang w:val="ka-GE"/>
        </w:rPr>
        <w:t xml:space="preserve">ც შესთავაზებს </w:t>
      </w:r>
      <w:r w:rsidR="00336ECB" w:rsidRPr="00B058A7">
        <w:rPr>
          <w:rFonts w:asciiTheme="minorHAnsi" w:hAnsiTheme="minorHAnsi" w:cstheme="minorHAnsi"/>
          <w:sz w:val="20"/>
          <w:szCs w:val="20"/>
          <w:lang w:val="ka-GE"/>
        </w:rPr>
        <w:t>„შე</w:t>
      </w:r>
      <w:r w:rsidRPr="00B058A7">
        <w:rPr>
          <w:rFonts w:asciiTheme="minorHAnsi" w:hAnsiTheme="minorHAnsi" w:cstheme="minorHAnsi"/>
          <w:sz w:val="20"/>
          <w:szCs w:val="20"/>
          <w:lang w:val="ka-GE"/>
        </w:rPr>
        <w:t>მ</w:t>
      </w:r>
      <w:r w:rsidR="00336ECB" w:rsidRPr="00B058A7">
        <w:rPr>
          <w:rFonts w:asciiTheme="minorHAnsi" w:hAnsiTheme="minorHAnsi" w:cstheme="minorHAnsi"/>
          <w:sz w:val="20"/>
          <w:szCs w:val="20"/>
          <w:lang w:val="ka-GE"/>
        </w:rPr>
        <w:t>სყიდველს“</w:t>
      </w:r>
      <w:r w:rsidRPr="00B058A7">
        <w:rPr>
          <w:rFonts w:asciiTheme="minorHAnsi" w:hAnsiTheme="minorHAnsi" w:cstheme="minorHAnsi"/>
          <w:sz w:val="20"/>
          <w:szCs w:val="20"/>
          <w:lang w:val="ka-GE"/>
        </w:rPr>
        <w:t xml:space="preserve"> ლამის ტესტირების შედეგების</w:t>
      </w:r>
      <w:r w:rsidR="00336ECB" w:rsidRPr="00B058A7">
        <w:rPr>
          <w:rFonts w:asciiTheme="minorHAnsi" w:hAnsiTheme="minorHAnsi" w:cstheme="minorHAnsi"/>
          <w:sz w:val="20"/>
          <w:szCs w:val="20"/>
          <w:lang w:val="ka-GE"/>
        </w:rPr>
        <w:t xml:space="preserve"> გათვალისწინებით</w:t>
      </w:r>
      <w:r w:rsidRPr="00B058A7">
        <w:rPr>
          <w:rFonts w:asciiTheme="minorHAnsi" w:hAnsiTheme="minorHAnsi" w:cstheme="minorHAnsi"/>
          <w:sz w:val="20"/>
          <w:szCs w:val="20"/>
          <w:lang w:val="ka-GE"/>
        </w:rPr>
        <w:t xml:space="preserve"> ან მყიდველის მიერ მოწოდებული მოთხოვნების საფუძველზე, </w:t>
      </w:r>
      <w:r w:rsidR="00336ECB"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პრეტენდენტი</w:t>
      </w:r>
      <w:r w:rsidR="00336ECB"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უზრუნველყოფს არჩეული პროდუქტის 1 კგ ნიმუშ</w:t>
      </w:r>
      <w:r w:rsidR="00336ECB" w:rsidRPr="00B058A7">
        <w:rPr>
          <w:rFonts w:asciiTheme="minorHAnsi" w:hAnsiTheme="minorHAnsi" w:cstheme="minorHAnsi"/>
          <w:sz w:val="20"/>
          <w:szCs w:val="20"/>
          <w:lang w:val="ka-GE"/>
        </w:rPr>
        <w:t>ი</w:t>
      </w:r>
      <w:r w:rsidRPr="00B058A7">
        <w:rPr>
          <w:rFonts w:asciiTheme="minorHAnsi" w:hAnsiTheme="minorHAnsi" w:cstheme="minorHAnsi"/>
          <w:sz w:val="20"/>
          <w:szCs w:val="20"/>
          <w:lang w:val="ka-GE"/>
        </w:rPr>
        <w:t>ს</w:t>
      </w:r>
      <w:r w:rsidR="00336ECB" w:rsidRPr="00B058A7">
        <w:rPr>
          <w:rFonts w:asciiTheme="minorHAnsi" w:hAnsiTheme="minorHAnsi" w:cstheme="minorHAnsi"/>
          <w:sz w:val="20"/>
          <w:szCs w:val="20"/>
          <w:lang w:val="ka-GE"/>
        </w:rPr>
        <w:t xml:space="preserve"> „შემსყიდველისათვის“ მიწოდებას</w:t>
      </w:r>
      <w:r w:rsidRPr="00B058A7">
        <w:rPr>
          <w:rFonts w:asciiTheme="minorHAnsi" w:hAnsiTheme="minorHAnsi" w:cstheme="minorHAnsi"/>
          <w:sz w:val="20"/>
          <w:szCs w:val="20"/>
          <w:lang w:val="ka-GE"/>
        </w:rPr>
        <w:t xml:space="preserve">, რომელიც </w:t>
      </w:r>
      <w:r w:rsidR="00336ECB" w:rsidRPr="00B058A7">
        <w:rPr>
          <w:rFonts w:asciiTheme="minorHAnsi" w:hAnsiTheme="minorHAnsi" w:cstheme="minorHAnsi"/>
          <w:sz w:val="20"/>
          <w:szCs w:val="20"/>
          <w:lang w:val="ka-GE"/>
        </w:rPr>
        <w:t xml:space="preserve">თავის მხრივ პროდუქტის ხარისხისა და ეფექტურობის დასადგენად ჩაატარებს ე.წ. </w:t>
      </w:r>
      <w:r w:rsidR="00336ECB" w:rsidRPr="00B058A7">
        <w:rPr>
          <w:rFonts w:asciiTheme="minorHAnsi" w:hAnsiTheme="minorHAnsi" w:cstheme="minorHAnsi"/>
          <w:sz w:val="20"/>
          <w:szCs w:val="20"/>
        </w:rPr>
        <w:t>Jar Test-</w:t>
      </w:r>
      <w:r w:rsidR="00336ECB" w:rsidRPr="00B058A7">
        <w:rPr>
          <w:rFonts w:asciiTheme="minorHAnsi" w:hAnsiTheme="minorHAnsi" w:cstheme="minorHAnsi"/>
          <w:sz w:val="20"/>
          <w:szCs w:val="20"/>
          <w:lang w:val="ka-GE"/>
        </w:rPr>
        <w:t xml:space="preserve">ს. </w:t>
      </w:r>
      <w:r w:rsidRPr="00B058A7">
        <w:rPr>
          <w:rFonts w:asciiTheme="minorHAnsi" w:hAnsiTheme="minorHAnsi" w:cstheme="minorHAnsi"/>
          <w:sz w:val="20"/>
          <w:szCs w:val="20"/>
          <w:lang w:val="ka-GE"/>
        </w:rPr>
        <w:t xml:space="preserve"> </w:t>
      </w:r>
    </w:p>
    <w:p w14:paraId="4710E718" w14:textId="39B23D96" w:rsidR="00FC7A54" w:rsidRPr="00B058A7" w:rsidRDefault="00FC7A54" w:rsidP="00FC7A54">
      <w:pPr>
        <w:spacing w:before="240" w:after="16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წარმატებულ </w:t>
      </w:r>
      <w:r w:rsidR="00336ECB"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პრეტენდენტთან</w:t>
      </w:r>
      <w:r w:rsidR="00336ECB"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w:t>
      </w:r>
      <w:r w:rsidR="00336ECB" w:rsidRPr="00B058A7">
        <w:rPr>
          <w:rFonts w:asciiTheme="minorHAnsi" w:hAnsiTheme="minorHAnsi" w:cstheme="minorHAnsi"/>
          <w:sz w:val="20"/>
          <w:szCs w:val="20"/>
          <w:lang w:val="ka-GE"/>
        </w:rPr>
        <w:t>ხელშეკრულების</w:t>
      </w:r>
      <w:r w:rsidRPr="00B058A7">
        <w:rPr>
          <w:rFonts w:asciiTheme="minorHAnsi" w:hAnsiTheme="minorHAnsi" w:cstheme="minorHAnsi"/>
          <w:sz w:val="20"/>
          <w:szCs w:val="20"/>
          <w:lang w:val="ka-GE"/>
        </w:rPr>
        <w:t xml:space="preserve"> გაფორმების შემდეგ შესაძლოა საჭირო გახდეს მის მიერ სხვადასხვა ტიპის ტესტების ჩატარება:</w:t>
      </w:r>
    </w:p>
    <w:p w14:paraId="6E7E6FC3" w14:textId="4ADF3CBC" w:rsidR="00FC7A54" w:rsidRPr="00B058A7" w:rsidRDefault="00FC7A54" w:rsidP="00FC7A54">
      <w:pPr>
        <w:spacing w:before="240" w:after="16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 </w:t>
      </w:r>
      <w:r w:rsidR="00336ECB" w:rsidRPr="00B058A7">
        <w:rPr>
          <w:rFonts w:asciiTheme="minorHAnsi" w:hAnsiTheme="minorHAnsi" w:cstheme="minorHAnsi"/>
          <w:sz w:val="20"/>
          <w:szCs w:val="20"/>
          <w:lang w:val="ka-GE"/>
        </w:rPr>
        <w:t>ხელშეკრულების</w:t>
      </w:r>
      <w:r w:rsidRPr="00B058A7">
        <w:rPr>
          <w:rFonts w:asciiTheme="minorHAnsi" w:hAnsiTheme="minorHAnsi" w:cstheme="minorHAnsi"/>
          <w:sz w:val="20"/>
          <w:szCs w:val="20"/>
          <w:lang w:val="ka-GE"/>
        </w:rPr>
        <w:t xml:space="preserve"> ვადის განმავლობაში, </w:t>
      </w:r>
      <w:r w:rsidR="00336ECB" w:rsidRPr="00B058A7">
        <w:rPr>
          <w:rFonts w:asciiTheme="minorHAnsi" w:hAnsiTheme="minorHAnsi" w:cstheme="minorHAnsi"/>
          <w:sz w:val="20"/>
          <w:szCs w:val="20"/>
          <w:lang w:val="ka-GE"/>
        </w:rPr>
        <w:t xml:space="preserve">შესაძლებელია ჩატარდეს </w:t>
      </w:r>
      <w:r w:rsidRPr="00B058A7">
        <w:rPr>
          <w:rFonts w:asciiTheme="minorHAnsi" w:hAnsiTheme="minorHAnsi" w:cstheme="minorHAnsi"/>
          <w:sz w:val="20"/>
          <w:szCs w:val="20"/>
          <w:lang w:val="ka-GE"/>
        </w:rPr>
        <w:t>ლაბორატორიული ტესტები და</w:t>
      </w:r>
      <w:r w:rsidR="00336ECB" w:rsidRPr="00B058A7">
        <w:rPr>
          <w:rFonts w:asciiTheme="minorHAnsi" w:hAnsiTheme="minorHAnsi" w:cstheme="minorHAnsi"/>
          <w:sz w:val="20"/>
          <w:szCs w:val="20"/>
          <w:lang w:val="ka-GE"/>
        </w:rPr>
        <w:t xml:space="preserve"> მოხდეს ახალი </w:t>
      </w:r>
      <w:r w:rsidR="00812060">
        <w:rPr>
          <w:rFonts w:asciiTheme="minorHAnsi" w:hAnsiTheme="minorHAnsi" w:cstheme="minorHAnsi"/>
          <w:sz w:val="20"/>
          <w:szCs w:val="20"/>
          <w:lang w:val="ka-GE"/>
        </w:rPr>
        <w:t>„</w:t>
      </w:r>
      <w:r w:rsidR="00336ECB" w:rsidRPr="00B058A7">
        <w:rPr>
          <w:rFonts w:asciiTheme="minorHAnsi" w:hAnsiTheme="minorHAnsi" w:cstheme="minorHAnsi"/>
          <w:sz w:val="20"/>
          <w:szCs w:val="20"/>
          <w:lang w:val="ka-GE"/>
        </w:rPr>
        <w:t>პროდუქტების</w:t>
      </w:r>
      <w:r w:rsidR="00812060">
        <w:rPr>
          <w:rFonts w:asciiTheme="minorHAnsi" w:hAnsiTheme="minorHAnsi" w:cstheme="minorHAnsi"/>
          <w:sz w:val="20"/>
          <w:szCs w:val="20"/>
          <w:lang w:val="ka-GE"/>
        </w:rPr>
        <w:t>“</w:t>
      </w:r>
      <w:r w:rsidR="00336ECB" w:rsidRPr="00B058A7">
        <w:rPr>
          <w:rFonts w:asciiTheme="minorHAnsi" w:hAnsiTheme="minorHAnsi" w:cstheme="minorHAnsi"/>
          <w:sz w:val="20"/>
          <w:szCs w:val="20"/>
          <w:lang w:val="ka-GE"/>
        </w:rPr>
        <w:t xml:space="preserve"> ვალიდაცია, </w:t>
      </w:r>
      <w:r w:rsidRPr="00B058A7">
        <w:rPr>
          <w:rFonts w:asciiTheme="minorHAnsi" w:hAnsiTheme="minorHAnsi" w:cstheme="minorHAnsi"/>
          <w:sz w:val="20"/>
          <w:szCs w:val="20"/>
          <w:lang w:val="ka-GE"/>
        </w:rPr>
        <w:t xml:space="preserve">ყველაზე შესაფერისი </w:t>
      </w:r>
      <w:r w:rsidR="00812060">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812060">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განსაზღვრის მიზნით, პროცესის ეფექტურობის</w:t>
      </w:r>
      <w:r w:rsidR="00336ECB" w:rsidRPr="00B058A7">
        <w:rPr>
          <w:rFonts w:asciiTheme="minorHAnsi" w:hAnsiTheme="minorHAnsi" w:cstheme="minorHAnsi"/>
          <w:sz w:val="20"/>
          <w:szCs w:val="20"/>
          <w:lang w:val="ka-GE"/>
        </w:rPr>
        <w:t xml:space="preserve"> გაზრდის</w:t>
      </w:r>
      <w:r w:rsidRPr="00B058A7">
        <w:rPr>
          <w:rFonts w:asciiTheme="minorHAnsi" w:hAnsiTheme="minorHAnsi" w:cstheme="minorHAnsi"/>
          <w:sz w:val="20"/>
          <w:szCs w:val="20"/>
          <w:lang w:val="ka-GE"/>
        </w:rPr>
        <w:t xml:space="preserve">ა და </w:t>
      </w:r>
      <w:r w:rsidR="00336ECB" w:rsidRPr="00B058A7">
        <w:rPr>
          <w:rFonts w:asciiTheme="minorHAnsi" w:hAnsiTheme="minorHAnsi" w:cstheme="minorHAnsi"/>
          <w:sz w:val="20"/>
          <w:szCs w:val="20"/>
          <w:lang w:val="ka-GE"/>
        </w:rPr>
        <w:t>ხელშეკრულების</w:t>
      </w:r>
      <w:r w:rsidRPr="00B058A7">
        <w:rPr>
          <w:rFonts w:asciiTheme="minorHAnsi" w:hAnsiTheme="minorHAnsi" w:cstheme="minorHAnsi"/>
          <w:sz w:val="20"/>
          <w:szCs w:val="20"/>
          <w:lang w:val="ka-GE"/>
        </w:rPr>
        <w:t xml:space="preserve"> ღირებულების ოპტიმიზაციის მიზნით.</w:t>
      </w:r>
    </w:p>
    <w:p w14:paraId="03928933" w14:textId="3960A266" w:rsidR="00FC7A54" w:rsidRPr="00B058A7" w:rsidRDefault="00FC7A54" w:rsidP="00FC7A54">
      <w:pPr>
        <w:spacing w:before="240" w:after="16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 პერიოდული </w:t>
      </w:r>
      <w:r w:rsidR="00336ECB" w:rsidRPr="00B058A7">
        <w:rPr>
          <w:rFonts w:asciiTheme="minorHAnsi" w:hAnsiTheme="minorHAnsi" w:cstheme="minorHAnsi"/>
          <w:sz w:val="20"/>
          <w:szCs w:val="20"/>
          <w:lang w:val="ka-GE"/>
        </w:rPr>
        <w:t>ტესტირებები</w:t>
      </w:r>
      <w:r w:rsidRPr="00B058A7">
        <w:rPr>
          <w:rFonts w:asciiTheme="minorHAnsi" w:hAnsiTheme="minorHAnsi" w:cstheme="minorHAnsi"/>
          <w:sz w:val="20"/>
          <w:szCs w:val="20"/>
          <w:lang w:val="ka-GE"/>
        </w:rPr>
        <w:t xml:space="preserve"> ჩატარდება მინიმუმ ორჯერ ხელშეკრუ</w:t>
      </w:r>
      <w:r w:rsidR="00336ECB" w:rsidRPr="00B058A7">
        <w:rPr>
          <w:rFonts w:asciiTheme="minorHAnsi" w:hAnsiTheme="minorHAnsi" w:cstheme="minorHAnsi"/>
          <w:sz w:val="20"/>
          <w:szCs w:val="20"/>
          <w:lang w:val="ka-GE"/>
        </w:rPr>
        <w:t>ლების მოქმედების განმავლობაში,</w:t>
      </w:r>
      <w:r w:rsidRPr="00B058A7">
        <w:rPr>
          <w:rFonts w:asciiTheme="minorHAnsi" w:hAnsiTheme="minorHAnsi" w:cstheme="minorHAnsi"/>
          <w:sz w:val="20"/>
          <w:szCs w:val="20"/>
          <w:lang w:val="ka-GE"/>
        </w:rPr>
        <w:t xml:space="preserve"> როდესაც შეიცვლება გასაწმენდი წყლის მახასიათებლები, რამაც შეიძლება გავლენა მოახდინოს წარმოქმნილი ლამის მახასიათებლებზე და სტაბილიზაციის პროცესებზე. მაგალითად, თუ მოსალოდნელია სამრეწველო </w:t>
      </w:r>
      <w:r w:rsidR="00336ECB" w:rsidRPr="00B058A7">
        <w:rPr>
          <w:rFonts w:asciiTheme="minorHAnsi" w:hAnsiTheme="minorHAnsi" w:cstheme="minorHAnsi"/>
          <w:sz w:val="20"/>
          <w:szCs w:val="20"/>
          <w:lang w:val="ka-GE"/>
        </w:rPr>
        <w:t>ნარჩენების რაოდენობის ზ</w:t>
      </w:r>
      <w:r w:rsidRPr="00B058A7">
        <w:rPr>
          <w:rFonts w:asciiTheme="minorHAnsi" w:hAnsiTheme="minorHAnsi" w:cstheme="minorHAnsi"/>
          <w:sz w:val="20"/>
          <w:szCs w:val="20"/>
          <w:lang w:val="ka-GE"/>
        </w:rPr>
        <w:t xml:space="preserve">რდა </w:t>
      </w:r>
      <w:r w:rsidR="00336ECB" w:rsidRPr="00B058A7">
        <w:rPr>
          <w:rFonts w:asciiTheme="minorHAnsi" w:hAnsiTheme="minorHAnsi" w:cstheme="minorHAnsi"/>
          <w:sz w:val="20"/>
          <w:szCs w:val="20"/>
          <w:lang w:val="ka-GE"/>
        </w:rPr>
        <w:t>ამა თუ იმ</w:t>
      </w:r>
      <w:r w:rsidRPr="00B058A7">
        <w:rPr>
          <w:rFonts w:asciiTheme="minorHAnsi" w:hAnsiTheme="minorHAnsi" w:cstheme="minorHAnsi"/>
          <w:sz w:val="20"/>
          <w:szCs w:val="20"/>
          <w:lang w:val="ka-GE"/>
        </w:rPr>
        <w:t xml:space="preserve"> სეზონზე, გამწმენდი ნაგებობის ქარხნის მენეჯერი აცნობებს მიმწოდებელს </w:t>
      </w:r>
      <w:r w:rsidR="00336ECB" w:rsidRPr="00B058A7">
        <w:rPr>
          <w:rFonts w:asciiTheme="minorHAnsi" w:hAnsiTheme="minorHAnsi" w:cstheme="minorHAnsi"/>
          <w:sz w:val="20"/>
          <w:szCs w:val="20"/>
          <w:lang w:val="ka-GE"/>
        </w:rPr>
        <w:t xml:space="preserve">მოსალოდნელი ცვლილებების შესახებ და დანიშნავს ტესტირებას </w:t>
      </w:r>
      <w:r w:rsidRPr="00B058A7">
        <w:rPr>
          <w:rFonts w:asciiTheme="minorHAnsi" w:hAnsiTheme="minorHAnsi" w:cstheme="minorHAnsi"/>
          <w:sz w:val="20"/>
          <w:szCs w:val="20"/>
          <w:lang w:val="ka-GE"/>
        </w:rPr>
        <w:t>როგორც ლაბორატორი</w:t>
      </w:r>
      <w:r w:rsidR="00336ECB" w:rsidRPr="00B058A7">
        <w:rPr>
          <w:rFonts w:asciiTheme="minorHAnsi" w:hAnsiTheme="minorHAnsi" w:cstheme="minorHAnsi"/>
          <w:sz w:val="20"/>
          <w:szCs w:val="20"/>
          <w:lang w:val="ka-GE"/>
        </w:rPr>
        <w:t>ულს</w:t>
      </w:r>
      <w:r w:rsidRPr="00B058A7">
        <w:rPr>
          <w:rFonts w:asciiTheme="minorHAnsi" w:hAnsiTheme="minorHAnsi" w:cstheme="minorHAnsi"/>
          <w:sz w:val="20"/>
          <w:szCs w:val="20"/>
          <w:lang w:val="ka-GE"/>
        </w:rPr>
        <w:t xml:space="preserve">, ასევე </w:t>
      </w:r>
      <w:r w:rsidR="00336ECB" w:rsidRPr="00B058A7">
        <w:rPr>
          <w:rFonts w:asciiTheme="minorHAnsi" w:hAnsiTheme="minorHAnsi" w:cstheme="minorHAnsi"/>
          <w:sz w:val="20"/>
          <w:szCs w:val="20"/>
          <w:lang w:val="ka-GE"/>
        </w:rPr>
        <w:t>მანქანა-დანადგარებზეც.</w:t>
      </w:r>
    </w:p>
    <w:p w14:paraId="753EB917" w14:textId="2D56F56A" w:rsidR="00FC7A54" w:rsidRPr="00B058A7" w:rsidRDefault="00FC7A54" w:rsidP="00FC7A54">
      <w:pPr>
        <w:spacing w:before="240" w:after="16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მიწოდების პერიოდის განმავლობაში, </w:t>
      </w:r>
      <w:r w:rsidR="00812060">
        <w:rPr>
          <w:rFonts w:asciiTheme="minorHAnsi" w:hAnsiTheme="minorHAnsi" w:cstheme="minorHAnsi"/>
          <w:sz w:val="20"/>
          <w:szCs w:val="20"/>
          <w:lang w:val="ka-GE"/>
        </w:rPr>
        <w:t>„შე</w:t>
      </w:r>
      <w:r w:rsidRPr="00B058A7">
        <w:rPr>
          <w:rFonts w:asciiTheme="minorHAnsi" w:hAnsiTheme="minorHAnsi" w:cstheme="minorHAnsi"/>
          <w:sz w:val="20"/>
          <w:szCs w:val="20"/>
          <w:lang w:val="ka-GE"/>
        </w:rPr>
        <w:t>მ</w:t>
      </w:r>
      <w:r w:rsidR="00812060">
        <w:rPr>
          <w:rFonts w:asciiTheme="minorHAnsi" w:hAnsiTheme="minorHAnsi" w:cstheme="minorHAnsi"/>
          <w:sz w:val="20"/>
          <w:szCs w:val="20"/>
          <w:lang w:val="ka-GE"/>
        </w:rPr>
        <w:t>ს</w:t>
      </w:r>
      <w:r w:rsidRPr="00B058A7">
        <w:rPr>
          <w:rFonts w:asciiTheme="minorHAnsi" w:hAnsiTheme="minorHAnsi" w:cstheme="minorHAnsi"/>
          <w:sz w:val="20"/>
          <w:szCs w:val="20"/>
          <w:lang w:val="ka-GE"/>
        </w:rPr>
        <w:t>ყიდველს</w:t>
      </w:r>
      <w:r w:rsidR="00812060">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უფლება აქვს შეაგროვოს მიწოდებული პროდუქციის შემთხვევითი ნიმუშები და ჩაატაროს ლაბორატორიული ტესტები, რათა დაადასტუროს, რომ პროდუქციის ხარისხი შეესაბამება ხელშეკრულებაში შეთანხმებულ</w:t>
      </w:r>
      <w:r w:rsidR="00336ECB" w:rsidRPr="00B058A7">
        <w:rPr>
          <w:rFonts w:asciiTheme="minorHAnsi" w:hAnsiTheme="minorHAnsi" w:cstheme="minorHAnsi"/>
          <w:sz w:val="20"/>
          <w:szCs w:val="20"/>
          <w:lang w:val="ka-GE"/>
        </w:rPr>
        <w:t xml:space="preserve"> მონაცემებ</w:t>
      </w:r>
      <w:r w:rsidRPr="00B058A7">
        <w:rPr>
          <w:rFonts w:asciiTheme="minorHAnsi" w:hAnsiTheme="minorHAnsi" w:cstheme="minorHAnsi"/>
          <w:sz w:val="20"/>
          <w:szCs w:val="20"/>
          <w:lang w:val="ka-GE"/>
        </w:rPr>
        <w:t>ს.</w:t>
      </w:r>
    </w:p>
    <w:p w14:paraId="681155C7" w14:textId="414992B3" w:rsidR="00FC7A54" w:rsidRPr="00B058A7" w:rsidRDefault="00FC7A54" w:rsidP="004B17E5">
      <w:pPr>
        <w:spacing w:before="240" w:after="160" w:line="240" w:lineRule="auto"/>
        <w:jc w:val="both"/>
        <w:rPr>
          <w:rFonts w:asciiTheme="minorHAnsi" w:hAnsiTheme="minorHAnsi" w:cstheme="minorHAnsi"/>
          <w:b/>
          <w:sz w:val="20"/>
          <w:szCs w:val="20"/>
          <w:lang w:val="ka-GE"/>
        </w:rPr>
      </w:pPr>
    </w:p>
    <w:p w14:paraId="7D846064" w14:textId="6D4D48D8" w:rsidR="004B17E5" w:rsidRPr="00B058A7" w:rsidRDefault="008261C1" w:rsidP="004B17E5">
      <w:pPr>
        <w:spacing w:before="240" w:after="160" w:line="240" w:lineRule="auto"/>
        <w:jc w:val="both"/>
        <w:rPr>
          <w:rFonts w:asciiTheme="minorHAnsi" w:hAnsiTheme="minorHAnsi" w:cstheme="minorHAnsi"/>
          <w:b/>
          <w:sz w:val="20"/>
          <w:szCs w:val="20"/>
          <w:lang w:val="ka-GE"/>
        </w:rPr>
      </w:pPr>
      <w:r w:rsidRPr="00B058A7">
        <w:rPr>
          <w:rFonts w:asciiTheme="minorHAnsi" w:hAnsiTheme="minorHAnsi" w:cstheme="minorHAnsi"/>
          <w:b/>
          <w:sz w:val="20"/>
          <w:szCs w:val="20"/>
          <w:lang w:val="ka-GE"/>
        </w:rPr>
        <w:t>1.9</w:t>
      </w:r>
      <w:r w:rsidR="004B17E5" w:rsidRPr="00B058A7">
        <w:rPr>
          <w:rFonts w:asciiTheme="minorHAnsi" w:hAnsiTheme="minorHAnsi" w:cstheme="minorHAnsi"/>
          <w:b/>
          <w:sz w:val="20"/>
          <w:szCs w:val="20"/>
          <w:lang w:val="ka-GE"/>
        </w:rPr>
        <w:t xml:space="preserve"> </w:t>
      </w:r>
      <w:r w:rsidR="00F165A8" w:rsidRPr="00B058A7">
        <w:rPr>
          <w:rFonts w:asciiTheme="minorHAnsi" w:hAnsiTheme="minorHAnsi" w:cstheme="minorHAnsi"/>
          <w:b/>
          <w:sz w:val="20"/>
          <w:szCs w:val="20"/>
          <w:lang w:val="ka-GE"/>
        </w:rPr>
        <w:t>„</w:t>
      </w:r>
      <w:r w:rsidR="004B17E5" w:rsidRPr="00B058A7">
        <w:rPr>
          <w:rFonts w:asciiTheme="minorHAnsi" w:hAnsiTheme="minorHAnsi" w:cstheme="minorHAnsi"/>
          <w:b/>
          <w:sz w:val="20"/>
          <w:szCs w:val="20"/>
          <w:lang w:val="ka-GE"/>
        </w:rPr>
        <w:t>პრეტენდენტის</w:t>
      </w:r>
      <w:r w:rsidR="00F165A8" w:rsidRPr="00B058A7">
        <w:rPr>
          <w:rFonts w:asciiTheme="minorHAnsi" w:hAnsiTheme="minorHAnsi" w:cstheme="minorHAnsi"/>
          <w:b/>
          <w:sz w:val="20"/>
          <w:szCs w:val="20"/>
          <w:lang w:val="ka-GE"/>
        </w:rPr>
        <w:t>“</w:t>
      </w:r>
      <w:r w:rsidR="004B17E5" w:rsidRPr="00B058A7">
        <w:rPr>
          <w:rFonts w:asciiTheme="minorHAnsi" w:hAnsiTheme="minorHAnsi" w:cstheme="minorHAnsi"/>
          <w:b/>
          <w:sz w:val="20"/>
          <w:szCs w:val="20"/>
          <w:lang w:val="ka-GE"/>
        </w:rPr>
        <w:t xml:space="preserve"> მიერ ელექტრონულ ტენდერში ასატვირთი/წარმოსადგენი </w:t>
      </w:r>
      <w:r w:rsidR="00336ECB" w:rsidRPr="00B058A7">
        <w:rPr>
          <w:rFonts w:asciiTheme="minorHAnsi" w:hAnsiTheme="minorHAnsi" w:cstheme="minorHAnsi"/>
          <w:b/>
          <w:sz w:val="20"/>
          <w:szCs w:val="20"/>
          <w:lang w:val="ka-GE"/>
        </w:rPr>
        <w:t>დოკუმენტაცია</w:t>
      </w:r>
    </w:p>
    <w:p w14:paraId="0E0089A7" w14:textId="19A6D8EA" w:rsidR="00960298" w:rsidRPr="00B058A7" w:rsidRDefault="008261C1" w:rsidP="008261C1">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1. </w:t>
      </w:r>
      <w:r w:rsidR="005E557D" w:rsidRPr="00B058A7">
        <w:rPr>
          <w:rFonts w:asciiTheme="minorHAnsi" w:hAnsiTheme="minorHAnsi" w:cstheme="minorHAnsi"/>
          <w:sz w:val="20"/>
          <w:szCs w:val="20"/>
          <w:lang w:val="ka-GE"/>
        </w:rPr>
        <w:t>ფასების ცხრილი</w:t>
      </w:r>
      <w:r w:rsidR="00B802D2" w:rsidRPr="00B058A7">
        <w:rPr>
          <w:rFonts w:asciiTheme="minorHAnsi" w:hAnsiTheme="minorHAnsi" w:cstheme="minorHAnsi"/>
          <w:sz w:val="20"/>
          <w:szCs w:val="20"/>
          <w:lang w:val="ka-GE"/>
        </w:rPr>
        <w:t>;</w:t>
      </w:r>
      <w:r w:rsidR="005E557D" w:rsidRPr="00B058A7">
        <w:rPr>
          <w:rFonts w:asciiTheme="minorHAnsi" w:hAnsiTheme="minorHAnsi" w:cstheme="minorHAnsi"/>
          <w:sz w:val="20"/>
          <w:szCs w:val="20"/>
          <w:lang w:val="ka-GE"/>
        </w:rPr>
        <w:t xml:space="preserve">  </w:t>
      </w:r>
      <w:r w:rsidR="00CB0800" w:rsidRPr="00B058A7">
        <w:rPr>
          <w:rFonts w:asciiTheme="minorHAnsi" w:hAnsiTheme="minorHAnsi" w:cstheme="minorHAnsi"/>
          <w:sz w:val="20"/>
          <w:szCs w:val="20"/>
        </w:rPr>
        <w:t>(</w:t>
      </w:r>
      <w:r w:rsidR="00CB0800" w:rsidRPr="00B058A7">
        <w:rPr>
          <w:rFonts w:asciiTheme="minorHAnsi" w:hAnsiTheme="minorHAnsi" w:cstheme="minorHAnsi"/>
          <w:sz w:val="20"/>
          <w:szCs w:val="20"/>
          <w:lang w:val="ka-GE"/>
        </w:rPr>
        <w:t xml:space="preserve">დანართი </w:t>
      </w:r>
      <w:r w:rsidR="007C20EF" w:rsidRPr="00B058A7">
        <w:rPr>
          <w:rFonts w:asciiTheme="minorHAnsi" w:hAnsiTheme="minorHAnsi" w:cstheme="minorHAnsi"/>
          <w:sz w:val="20"/>
          <w:szCs w:val="20"/>
          <w:lang w:val="ka-GE"/>
        </w:rPr>
        <w:t>N1</w:t>
      </w:r>
      <w:r w:rsidR="00CB0800"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w:t>
      </w:r>
      <w:r w:rsidR="00F47635" w:rsidRPr="00B058A7">
        <w:rPr>
          <w:rFonts w:asciiTheme="minorHAnsi" w:hAnsiTheme="minorHAnsi" w:cstheme="minorHAnsi"/>
          <w:sz w:val="20"/>
          <w:szCs w:val="20"/>
          <w:lang w:val="ka-GE"/>
        </w:rPr>
        <w:t xml:space="preserve"> როგორ ექსელ ფორმატში, ასევე ხელმოწერილი ვარიანტი.</w:t>
      </w:r>
    </w:p>
    <w:p w14:paraId="02BAC19A" w14:textId="5CF2BE82" w:rsidR="00336ECB" w:rsidRPr="00B058A7" w:rsidRDefault="00336ECB" w:rsidP="00336EC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2. შემოთავაზებული </w:t>
      </w:r>
      <w:r w:rsidR="00812060">
        <w:rPr>
          <w:rFonts w:asciiTheme="minorHAnsi" w:hAnsiTheme="minorHAnsi" w:cstheme="minorHAnsi"/>
          <w:sz w:val="20"/>
          <w:szCs w:val="20"/>
          <w:lang w:val="ka-GE"/>
        </w:rPr>
        <w:t>„</w:t>
      </w:r>
      <w:r w:rsidRPr="00B058A7">
        <w:rPr>
          <w:rFonts w:asciiTheme="minorHAnsi" w:hAnsiTheme="minorHAnsi" w:cstheme="minorHAnsi"/>
          <w:sz w:val="20"/>
          <w:szCs w:val="20"/>
          <w:lang w:val="ka-GE"/>
        </w:rPr>
        <w:t>პროდუქტის</w:t>
      </w:r>
      <w:r w:rsidR="00812060">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(პროდუქტების) ანალიზის სერთიფიკატები </w:t>
      </w:r>
      <w:r w:rsidR="00F47BE4">
        <w:rPr>
          <w:rFonts w:asciiTheme="minorHAnsi" w:hAnsiTheme="minorHAnsi" w:cstheme="minorHAnsi"/>
          <w:sz w:val="20"/>
          <w:szCs w:val="20"/>
          <w:lang w:val="ka-GE"/>
        </w:rPr>
        <w:t>სადაც სხვა სტანდარტულ მონაცემებთან</w:t>
      </w:r>
      <w:r w:rsidR="0038281A">
        <w:rPr>
          <w:rFonts w:asciiTheme="minorHAnsi" w:hAnsiTheme="minorHAnsi" w:cstheme="minorHAnsi"/>
          <w:sz w:val="20"/>
          <w:szCs w:val="20"/>
        </w:rPr>
        <w:t xml:space="preserve"> </w:t>
      </w:r>
      <w:r w:rsidR="0038281A">
        <w:rPr>
          <w:rFonts w:asciiTheme="minorHAnsi" w:hAnsiTheme="minorHAnsi" w:cstheme="minorHAnsi"/>
          <w:sz w:val="20"/>
          <w:szCs w:val="20"/>
          <w:lang w:val="ka-GE"/>
        </w:rPr>
        <w:t xml:space="preserve">ერთად მოცემული იქნება </w:t>
      </w:r>
      <w:r w:rsidRPr="00B058A7">
        <w:rPr>
          <w:rFonts w:asciiTheme="minorHAnsi" w:hAnsiTheme="minorHAnsi" w:cstheme="minorHAnsi"/>
          <w:sz w:val="20"/>
          <w:szCs w:val="20"/>
          <w:lang w:val="ka-GE"/>
        </w:rPr>
        <w:t>ქვემოთ ჩამოთვლილი ფიზიკურ-ქიმიური პარამეტრებით *</w:t>
      </w:r>
    </w:p>
    <w:p w14:paraId="51A1E8EA" w14:textId="03F84DCA" w:rsidR="00336ECB" w:rsidRPr="00812060" w:rsidRDefault="00336ECB" w:rsidP="00336ECB">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lastRenderedPageBreak/>
        <w:t xml:space="preserve">3. შემოთავაზებული </w:t>
      </w:r>
      <w:r w:rsidR="00812060" w:rsidRPr="00812060">
        <w:rPr>
          <w:rFonts w:asciiTheme="minorHAnsi" w:hAnsiTheme="minorHAnsi" w:cstheme="minorHAnsi"/>
          <w:sz w:val="20"/>
          <w:szCs w:val="20"/>
          <w:lang w:val="ka-GE"/>
        </w:rPr>
        <w:t xml:space="preserve">„პროდუქტის“ </w:t>
      </w:r>
      <w:r w:rsidRPr="00812060">
        <w:rPr>
          <w:rFonts w:asciiTheme="minorHAnsi" w:hAnsiTheme="minorHAnsi" w:cstheme="minorHAnsi"/>
          <w:sz w:val="20"/>
          <w:szCs w:val="20"/>
          <w:lang w:val="ka-GE"/>
        </w:rPr>
        <w:t>(პროდუქტების) TDS სერთიფიკატი</w:t>
      </w:r>
    </w:p>
    <w:p w14:paraId="34816108" w14:textId="7BA29D1D" w:rsidR="008261C1" w:rsidRPr="00B058A7" w:rsidRDefault="00336ECB" w:rsidP="00336ECB">
      <w:pPr>
        <w:spacing w:after="0" w:line="240" w:lineRule="auto"/>
        <w:rPr>
          <w:rFonts w:asciiTheme="minorHAnsi" w:hAnsiTheme="minorHAnsi" w:cstheme="minorHAnsi"/>
          <w:sz w:val="20"/>
          <w:szCs w:val="20"/>
          <w:lang w:val="ka-GE"/>
        </w:rPr>
      </w:pPr>
      <w:r w:rsidRPr="00812060">
        <w:rPr>
          <w:rFonts w:asciiTheme="minorHAnsi" w:hAnsiTheme="minorHAnsi" w:cstheme="minorHAnsi"/>
          <w:sz w:val="20"/>
          <w:szCs w:val="20"/>
          <w:lang w:val="ka-GE"/>
        </w:rPr>
        <w:t xml:space="preserve">4. შემოთავაზებული </w:t>
      </w:r>
      <w:r w:rsidR="00812060" w:rsidRPr="00812060">
        <w:rPr>
          <w:rFonts w:asciiTheme="minorHAnsi" w:hAnsiTheme="minorHAnsi" w:cstheme="minorHAnsi"/>
          <w:sz w:val="20"/>
          <w:szCs w:val="20"/>
          <w:lang w:val="ka-GE"/>
        </w:rPr>
        <w:t xml:space="preserve">„პროდუქტის“ </w:t>
      </w:r>
      <w:r w:rsidRPr="00812060">
        <w:rPr>
          <w:rFonts w:asciiTheme="minorHAnsi" w:hAnsiTheme="minorHAnsi" w:cstheme="minorHAnsi"/>
          <w:sz w:val="20"/>
          <w:szCs w:val="20"/>
          <w:lang w:val="ka-GE"/>
        </w:rPr>
        <w:t>MSDS</w:t>
      </w:r>
      <w:r w:rsidRPr="00B058A7">
        <w:rPr>
          <w:rFonts w:asciiTheme="minorHAnsi" w:hAnsiTheme="minorHAnsi" w:cstheme="minorHAnsi"/>
          <w:sz w:val="20"/>
          <w:szCs w:val="20"/>
          <w:lang w:val="ka-GE"/>
        </w:rPr>
        <w:t xml:space="preserve"> სერთიფიკატი</w:t>
      </w:r>
    </w:p>
    <w:p w14:paraId="2B32748D" w14:textId="72A53537" w:rsidR="00C451F1" w:rsidRPr="00B058A7" w:rsidRDefault="00F47635" w:rsidP="00C451F1">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5</w:t>
      </w:r>
      <w:r w:rsidR="005E09C6" w:rsidRPr="00B058A7">
        <w:rPr>
          <w:rFonts w:asciiTheme="minorHAnsi" w:hAnsiTheme="minorHAnsi" w:cstheme="minorHAnsi"/>
          <w:sz w:val="20"/>
          <w:szCs w:val="20"/>
          <w:lang w:val="ka-GE"/>
        </w:rPr>
        <w:t xml:space="preserve"> </w:t>
      </w:r>
      <w:r w:rsidR="00BB6BEA" w:rsidRPr="00B058A7">
        <w:rPr>
          <w:rFonts w:asciiTheme="minorHAnsi" w:hAnsiTheme="minorHAnsi" w:cstheme="minorHAnsi"/>
          <w:sz w:val="20"/>
          <w:szCs w:val="20"/>
          <w:lang w:val="ka-GE"/>
        </w:rPr>
        <w:t xml:space="preserve"> </w:t>
      </w:r>
      <w:r w:rsidR="00812060" w:rsidRPr="00812060">
        <w:rPr>
          <w:rFonts w:asciiTheme="minorHAnsi" w:hAnsiTheme="minorHAnsi" w:cstheme="minorHAnsi"/>
          <w:sz w:val="20"/>
          <w:szCs w:val="20"/>
          <w:lang w:val="ka-GE"/>
        </w:rPr>
        <w:t xml:space="preserve">„პროდუქტის“ </w:t>
      </w:r>
      <w:r w:rsidR="00C451F1" w:rsidRPr="00B058A7">
        <w:rPr>
          <w:rFonts w:asciiTheme="minorHAnsi" w:hAnsiTheme="minorHAnsi" w:cstheme="minorHAnsi"/>
          <w:sz w:val="20"/>
          <w:szCs w:val="20"/>
          <w:lang w:val="ka-GE"/>
        </w:rPr>
        <w:t>მწარმოებელი ქარხნის</w:t>
      </w:r>
      <w:r w:rsidR="006966D7" w:rsidRPr="00B058A7">
        <w:rPr>
          <w:rFonts w:asciiTheme="minorHAnsi" w:hAnsiTheme="minorHAnsi" w:cstheme="minorHAnsi"/>
          <w:sz w:val="20"/>
          <w:szCs w:val="20"/>
          <w:lang w:val="ka-GE"/>
        </w:rPr>
        <w:t xml:space="preserve"> ISO ან (ანალოგი)</w:t>
      </w:r>
      <w:r w:rsidR="00C451F1" w:rsidRPr="00B058A7">
        <w:rPr>
          <w:rFonts w:asciiTheme="minorHAnsi" w:hAnsiTheme="minorHAnsi" w:cstheme="minorHAnsi"/>
          <w:sz w:val="20"/>
          <w:szCs w:val="20"/>
          <w:lang w:val="ka-GE"/>
        </w:rPr>
        <w:t xml:space="preserve"> სერტიფიკატები </w:t>
      </w:r>
      <w:r w:rsidR="006966D7" w:rsidRPr="00B058A7">
        <w:rPr>
          <w:rFonts w:asciiTheme="minorHAnsi" w:hAnsiTheme="minorHAnsi" w:cstheme="minorHAnsi"/>
          <w:sz w:val="20"/>
          <w:szCs w:val="20"/>
          <w:lang w:val="ka-GE"/>
        </w:rPr>
        <w:t>(</w:t>
      </w:r>
      <w:r w:rsidR="00C451F1" w:rsidRPr="00B058A7">
        <w:rPr>
          <w:rFonts w:asciiTheme="minorHAnsi" w:hAnsiTheme="minorHAnsi" w:cstheme="minorHAnsi"/>
          <w:sz w:val="20"/>
          <w:szCs w:val="20"/>
          <w:lang w:val="ka-GE"/>
        </w:rPr>
        <w:t>ასეთის არსებობის შემხვევაში</w:t>
      </w:r>
      <w:r w:rsidR="006966D7" w:rsidRPr="00B058A7">
        <w:rPr>
          <w:rFonts w:asciiTheme="minorHAnsi" w:hAnsiTheme="minorHAnsi" w:cstheme="minorHAnsi"/>
          <w:sz w:val="20"/>
          <w:szCs w:val="20"/>
          <w:lang w:val="ka-GE"/>
        </w:rPr>
        <w:t>);</w:t>
      </w:r>
    </w:p>
    <w:p w14:paraId="5A8A1357" w14:textId="4D7D9CD4" w:rsidR="005E557D" w:rsidRPr="00B058A7" w:rsidRDefault="00F47635" w:rsidP="00C451F1">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6</w:t>
      </w:r>
      <w:r w:rsidR="008261C1"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 xml:space="preserve"> </w:t>
      </w:r>
      <w:r w:rsidR="00812060">
        <w:rPr>
          <w:rFonts w:asciiTheme="minorHAnsi" w:hAnsiTheme="minorHAnsi" w:cstheme="minorHAnsi"/>
          <w:sz w:val="20"/>
          <w:szCs w:val="20"/>
          <w:lang w:val="ka-GE"/>
        </w:rPr>
        <w:t xml:space="preserve"> </w:t>
      </w:r>
      <w:r w:rsidR="00C905C1" w:rsidRPr="00B058A7">
        <w:rPr>
          <w:rFonts w:asciiTheme="minorHAnsi" w:hAnsiTheme="minorHAnsi" w:cstheme="minorHAnsi"/>
          <w:sz w:val="20"/>
          <w:szCs w:val="20"/>
          <w:lang w:val="ka-GE"/>
        </w:rPr>
        <w:t>გამოცდილების</w:t>
      </w:r>
      <w:r w:rsidR="00812060">
        <w:rPr>
          <w:rFonts w:asciiTheme="minorHAnsi" w:hAnsiTheme="minorHAnsi" w:cstheme="minorHAnsi"/>
          <w:sz w:val="20"/>
          <w:szCs w:val="20"/>
          <w:lang w:val="ka-GE"/>
        </w:rPr>
        <w:t xml:space="preserve"> დამადასტურებელი დოკუმენტები</w:t>
      </w:r>
    </w:p>
    <w:p w14:paraId="6B2D81BC" w14:textId="31B90302" w:rsidR="00B802D2" w:rsidRPr="00B058A7" w:rsidRDefault="00F47635" w:rsidP="00C451F1">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7</w:t>
      </w:r>
      <w:r w:rsidR="008261C1" w:rsidRPr="00B058A7">
        <w:rPr>
          <w:rFonts w:asciiTheme="minorHAnsi" w:hAnsiTheme="minorHAnsi" w:cstheme="minorHAnsi"/>
          <w:sz w:val="20"/>
          <w:szCs w:val="20"/>
          <w:lang w:val="ka-GE"/>
        </w:rPr>
        <w:t>.</w:t>
      </w:r>
      <w:r w:rsidR="00812060">
        <w:rPr>
          <w:rFonts w:asciiTheme="minorHAnsi" w:hAnsiTheme="minorHAnsi" w:cstheme="minorHAnsi"/>
          <w:sz w:val="20"/>
          <w:szCs w:val="20"/>
          <w:lang w:val="ka-GE"/>
        </w:rPr>
        <w:t xml:space="preserve"> </w:t>
      </w:r>
      <w:r w:rsidR="00B802D2" w:rsidRPr="00B058A7">
        <w:rPr>
          <w:rFonts w:asciiTheme="minorHAnsi" w:hAnsiTheme="minorHAnsi" w:cstheme="minorHAnsi"/>
          <w:sz w:val="20"/>
          <w:szCs w:val="20"/>
          <w:lang w:val="ka-GE"/>
        </w:rPr>
        <w:t xml:space="preserve">იმ შემთხვევაში თუ </w:t>
      </w:r>
      <w:r w:rsidR="00F165A8" w:rsidRPr="00B058A7">
        <w:rPr>
          <w:rFonts w:asciiTheme="minorHAnsi" w:hAnsiTheme="minorHAnsi" w:cstheme="minorHAnsi"/>
          <w:sz w:val="20"/>
          <w:szCs w:val="20"/>
          <w:lang w:val="ka-GE"/>
        </w:rPr>
        <w:t>„პრეტენდენტი“</w:t>
      </w:r>
      <w:r w:rsidR="0007630F" w:rsidRPr="00B058A7">
        <w:rPr>
          <w:rFonts w:asciiTheme="minorHAnsi" w:hAnsiTheme="minorHAnsi" w:cstheme="minorHAnsi"/>
          <w:sz w:val="20"/>
          <w:szCs w:val="20"/>
          <w:lang w:val="ka-GE"/>
        </w:rPr>
        <w:t xml:space="preserve"> არ არის </w:t>
      </w:r>
      <w:r w:rsidR="00812060" w:rsidRPr="00812060">
        <w:rPr>
          <w:rFonts w:asciiTheme="minorHAnsi" w:hAnsiTheme="minorHAnsi" w:cstheme="minorHAnsi"/>
          <w:sz w:val="20"/>
          <w:szCs w:val="20"/>
          <w:lang w:val="ka-GE"/>
        </w:rPr>
        <w:t>„პროდუქტის“</w:t>
      </w:r>
      <w:r w:rsidR="00812060">
        <w:rPr>
          <w:rFonts w:asciiTheme="minorHAnsi" w:hAnsiTheme="minorHAnsi" w:cstheme="minorHAnsi"/>
          <w:sz w:val="20"/>
          <w:szCs w:val="20"/>
          <w:lang w:val="ka-GE"/>
        </w:rPr>
        <w:t xml:space="preserve"> </w:t>
      </w:r>
      <w:r w:rsidR="0007630F" w:rsidRPr="00B058A7">
        <w:rPr>
          <w:rFonts w:asciiTheme="minorHAnsi" w:hAnsiTheme="minorHAnsi" w:cstheme="minorHAnsi"/>
          <w:sz w:val="20"/>
          <w:szCs w:val="20"/>
          <w:lang w:val="ka-GE"/>
        </w:rPr>
        <w:t xml:space="preserve">უშუალო მწარმოებელი, </w:t>
      </w:r>
      <w:r w:rsidR="00B802D2" w:rsidRPr="00B058A7">
        <w:rPr>
          <w:rFonts w:asciiTheme="minorHAnsi" w:hAnsiTheme="minorHAnsi" w:cstheme="minorHAnsi"/>
          <w:sz w:val="20"/>
          <w:szCs w:val="20"/>
          <w:lang w:val="ka-GE"/>
        </w:rPr>
        <w:t xml:space="preserve"> </w:t>
      </w:r>
      <w:r w:rsidR="00F165A8" w:rsidRPr="00B058A7">
        <w:rPr>
          <w:rFonts w:asciiTheme="minorHAnsi" w:hAnsiTheme="minorHAnsi" w:cstheme="minorHAnsi"/>
          <w:sz w:val="20"/>
          <w:szCs w:val="20"/>
          <w:lang w:val="ka-GE"/>
        </w:rPr>
        <w:t xml:space="preserve">„პრეტენდენტმა“ უნდა  </w:t>
      </w:r>
      <w:r w:rsidR="00B802D2" w:rsidRPr="00B058A7">
        <w:rPr>
          <w:rFonts w:asciiTheme="minorHAnsi" w:hAnsiTheme="minorHAnsi" w:cstheme="minorHAnsi"/>
          <w:sz w:val="20"/>
          <w:szCs w:val="20"/>
          <w:lang w:val="ka-GE"/>
        </w:rPr>
        <w:t>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r w:rsidR="00F165A8" w:rsidRPr="00B058A7">
        <w:rPr>
          <w:rFonts w:asciiTheme="minorHAnsi" w:hAnsiTheme="minorHAnsi" w:cstheme="minorHAnsi"/>
          <w:sz w:val="20"/>
          <w:szCs w:val="20"/>
          <w:lang w:val="ka-GE"/>
        </w:rPr>
        <w:t xml:space="preserve"> და/ან ექსკლუზიური წარმომადგენლობის დამადასტურებელი სერტიფიკატი</w:t>
      </w:r>
      <w:r w:rsidR="0007630F" w:rsidRPr="00B058A7">
        <w:rPr>
          <w:rFonts w:asciiTheme="minorHAnsi" w:hAnsiTheme="minorHAnsi" w:cstheme="minorHAnsi"/>
          <w:sz w:val="20"/>
          <w:szCs w:val="20"/>
          <w:lang w:val="ka-GE"/>
        </w:rPr>
        <w:t>;</w:t>
      </w:r>
    </w:p>
    <w:p w14:paraId="2FB6B1F1" w14:textId="4C83E54D" w:rsidR="00DE6303" w:rsidRPr="00B058A7" w:rsidRDefault="00F47635" w:rsidP="00C451F1">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8</w:t>
      </w:r>
      <w:r w:rsidR="008261C1" w:rsidRPr="00B058A7">
        <w:rPr>
          <w:rFonts w:asciiTheme="minorHAnsi" w:hAnsiTheme="minorHAnsi" w:cstheme="minorHAnsi"/>
          <w:sz w:val="20"/>
          <w:szCs w:val="20"/>
          <w:lang w:val="ka-GE"/>
        </w:rPr>
        <w:t>.</w:t>
      </w:r>
      <w:r w:rsidR="005E09C6" w:rsidRPr="00B058A7">
        <w:rPr>
          <w:rFonts w:asciiTheme="minorHAnsi" w:hAnsiTheme="minorHAnsi" w:cstheme="minorHAnsi"/>
          <w:sz w:val="20"/>
          <w:szCs w:val="20"/>
          <w:lang w:val="ka-GE"/>
        </w:rPr>
        <w:t xml:space="preserve"> </w:t>
      </w:r>
      <w:r w:rsidR="00812060">
        <w:rPr>
          <w:rFonts w:asciiTheme="minorHAnsi" w:hAnsiTheme="minorHAnsi" w:cstheme="minorHAnsi"/>
          <w:sz w:val="20"/>
          <w:szCs w:val="20"/>
          <w:lang w:val="ka-GE"/>
        </w:rPr>
        <w:t>„</w:t>
      </w:r>
      <w:r w:rsidR="00DE6303" w:rsidRPr="00B058A7">
        <w:rPr>
          <w:rFonts w:asciiTheme="minorHAnsi" w:hAnsiTheme="minorHAnsi" w:cstheme="minorHAnsi"/>
          <w:sz w:val="20"/>
          <w:szCs w:val="20"/>
          <w:lang w:val="ka-GE"/>
        </w:rPr>
        <w:t>პრეტენდენტი</w:t>
      </w:r>
      <w:r w:rsidR="00812060">
        <w:rPr>
          <w:rFonts w:asciiTheme="minorHAnsi" w:hAnsiTheme="minorHAnsi" w:cstheme="minorHAnsi"/>
          <w:sz w:val="20"/>
          <w:szCs w:val="20"/>
          <w:lang w:val="ka-GE"/>
        </w:rPr>
        <w:t>“</w:t>
      </w:r>
      <w:r w:rsidR="00DE6303" w:rsidRPr="00B058A7">
        <w:rPr>
          <w:rFonts w:asciiTheme="minorHAnsi" w:hAnsiTheme="minorHAnsi" w:cstheme="minorHAnsi"/>
          <w:sz w:val="20"/>
          <w:szCs w:val="20"/>
          <w:lang w:val="ka-GE"/>
        </w:rPr>
        <w:t xml:space="preserve"> კომპანიის სრული რეკვიზიტები;</w:t>
      </w:r>
    </w:p>
    <w:p w14:paraId="1EECD88B" w14:textId="02D81906" w:rsidR="005E557D" w:rsidRPr="00B058A7" w:rsidRDefault="00F47635" w:rsidP="00C451F1">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9</w:t>
      </w:r>
      <w:r w:rsidR="008261C1" w:rsidRPr="00B058A7">
        <w:rPr>
          <w:rFonts w:asciiTheme="minorHAnsi" w:hAnsiTheme="minorHAnsi" w:cstheme="minorHAnsi"/>
          <w:sz w:val="20"/>
          <w:szCs w:val="20"/>
          <w:lang w:val="ka-GE"/>
        </w:rPr>
        <w:t>.</w:t>
      </w:r>
      <w:r w:rsidR="005E557D" w:rsidRPr="00B058A7">
        <w:rPr>
          <w:rFonts w:asciiTheme="minorHAnsi" w:hAnsiTheme="minorHAnsi" w:cstheme="minorHAnsi"/>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A78310A" w14:textId="78A21835" w:rsidR="00B15044" w:rsidRPr="00B058A7" w:rsidRDefault="00F47635" w:rsidP="00C451F1">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10</w:t>
      </w:r>
      <w:r w:rsidR="00B15044" w:rsidRPr="00B058A7">
        <w:rPr>
          <w:rFonts w:asciiTheme="minorHAnsi" w:hAnsiTheme="minorHAnsi" w:cstheme="minorHAnsi"/>
          <w:sz w:val="20"/>
          <w:szCs w:val="20"/>
          <w:lang w:val="ka-GE"/>
        </w:rPr>
        <w:t xml:space="preserve">. </w:t>
      </w:r>
      <w:r w:rsidR="00E944DB" w:rsidRPr="00B058A7">
        <w:rPr>
          <w:rFonts w:asciiTheme="minorHAnsi" w:hAnsiTheme="minorHAnsi" w:cstheme="minorHAnsi"/>
          <w:sz w:val="20"/>
          <w:szCs w:val="20"/>
          <w:lang w:val="ka-GE"/>
        </w:rPr>
        <w:t>თანხმობა წინამდებარე სატენდერო პირობებზე, რომლის დასადასტურებლად</w:t>
      </w:r>
      <w:r w:rsidR="00F165A8" w:rsidRPr="00B058A7">
        <w:rPr>
          <w:rFonts w:asciiTheme="minorHAnsi" w:hAnsiTheme="minorHAnsi" w:cstheme="minorHAnsi"/>
          <w:sz w:val="20"/>
          <w:szCs w:val="20"/>
          <w:lang w:val="ka-GE"/>
        </w:rPr>
        <w:t xml:space="preserve"> </w:t>
      </w:r>
      <w:r w:rsidR="00812060">
        <w:rPr>
          <w:rFonts w:asciiTheme="minorHAnsi" w:hAnsiTheme="minorHAnsi" w:cstheme="minorHAnsi"/>
          <w:sz w:val="20"/>
          <w:szCs w:val="20"/>
          <w:lang w:val="ka-GE"/>
        </w:rPr>
        <w:t>„</w:t>
      </w:r>
      <w:r w:rsidR="00F165A8" w:rsidRPr="00B058A7">
        <w:rPr>
          <w:rFonts w:asciiTheme="minorHAnsi" w:hAnsiTheme="minorHAnsi" w:cstheme="minorHAnsi"/>
          <w:sz w:val="20"/>
          <w:szCs w:val="20"/>
          <w:lang w:val="ka-GE"/>
        </w:rPr>
        <w:t>პრეტენდენტმა</w:t>
      </w:r>
      <w:r w:rsidR="00812060">
        <w:rPr>
          <w:rFonts w:asciiTheme="minorHAnsi" w:hAnsiTheme="minorHAnsi" w:cstheme="minorHAnsi"/>
          <w:sz w:val="20"/>
          <w:szCs w:val="20"/>
          <w:lang w:val="ka-GE"/>
        </w:rPr>
        <w:t>“</w:t>
      </w:r>
      <w:r w:rsidR="00F165A8" w:rsidRPr="00B058A7">
        <w:rPr>
          <w:rFonts w:asciiTheme="minorHAnsi" w:hAnsiTheme="minorHAnsi" w:cstheme="minorHAnsi"/>
          <w:sz w:val="20"/>
          <w:szCs w:val="20"/>
          <w:lang w:val="ka-GE"/>
        </w:rPr>
        <w:t xml:space="preserve"> წინამდებარე </w:t>
      </w:r>
      <w:r w:rsidR="005E09C6" w:rsidRPr="00B058A7">
        <w:rPr>
          <w:rFonts w:asciiTheme="minorHAnsi" w:hAnsiTheme="minorHAnsi" w:cstheme="minorHAnsi"/>
          <w:sz w:val="20"/>
          <w:szCs w:val="20"/>
          <w:lang w:val="ka-GE"/>
        </w:rPr>
        <w:t xml:space="preserve">დოკუმენტი უნდა ამობეჭდოთ და ხელმოწერილი </w:t>
      </w:r>
      <w:r w:rsidR="00F165A8" w:rsidRPr="00B058A7">
        <w:rPr>
          <w:rFonts w:asciiTheme="minorHAnsi" w:hAnsiTheme="minorHAnsi" w:cstheme="minorHAnsi"/>
          <w:sz w:val="20"/>
          <w:szCs w:val="20"/>
          <w:lang w:val="ka-GE"/>
        </w:rPr>
        <w:t>დაასკანეროს ან გაუკეთოს</w:t>
      </w:r>
      <w:r w:rsidR="005E09C6" w:rsidRPr="00B058A7">
        <w:rPr>
          <w:rFonts w:asciiTheme="minorHAnsi" w:hAnsiTheme="minorHAnsi" w:cstheme="minorHAnsi"/>
          <w:sz w:val="20"/>
          <w:szCs w:val="20"/>
          <w:lang w:val="ka-GE"/>
        </w:rPr>
        <w:t xml:space="preserve"> ელექტრონული ხელმოწერა.</w:t>
      </w:r>
    </w:p>
    <w:p w14:paraId="7ECBC5AE" w14:textId="1482D919" w:rsidR="00F47635" w:rsidRPr="00B058A7" w:rsidRDefault="00F47635" w:rsidP="00C451F1">
      <w:pPr>
        <w:spacing w:after="0" w:line="240" w:lineRule="auto"/>
        <w:jc w:val="both"/>
        <w:rPr>
          <w:rFonts w:asciiTheme="minorHAnsi" w:hAnsiTheme="minorHAnsi" w:cstheme="minorHAnsi"/>
          <w:sz w:val="20"/>
          <w:szCs w:val="20"/>
          <w:lang w:val="ka-GE"/>
        </w:rPr>
      </w:pPr>
    </w:p>
    <w:p w14:paraId="6A4D8F45" w14:textId="372A7726" w:rsidR="00F47635" w:rsidRPr="00B058A7" w:rsidRDefault="00F47635" w:rsidP="00F47635">
      <w:pPr>
        <w:spacing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rPr>
        <w:t>* ფიზიკურ-ქიმიური სპეციფიკაციები, რომლის განსაზღვრაც აუცილებელია</w:t>
      </w:r>
    </w:p>
    <w:p w14:paraId="23334FCB"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შემადგენლობა</w:t>
      </w:r>
    </w:p>
    <w:p w14:paraId="0288EE19"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ფიზიკური ფორმა (იერსახე)</w:t>
      </w:r>
    </w:p>
    <w:p w14:paraId="5A22F645"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იონიურობა</w:t>
      </w:r>
    </w:p>
    <w:p w14:paraId="0A4E8FF6"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ტენიანობა</w:t>
      </w:r>
    </w:p>
    <w:p w14:paraId="02F58126"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მიახლოებითი მოჩვენებითი სიმკვრივე</w:t>
      </w:r>
    </w:p>
    <w:p w14:paraId="1F684BCC"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პოლიაკრილამიდის ფაქტიური შემცველობა, % წონის მიხედვით</w:t>
      </w:r>
    </w:p>
    <w:p w14:paraId="7F30A567"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Მოლეკულური წონა</w:t>
      </w:r>
    </w:p>
    <w:p w14:paraId="08465E87"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ნარჩენი მონომერი</w:t>
      </w:r>
    </w:p>
    <w:p w14:paraId="0EA50922"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უხსნადობა</w:t>
      </w:r>
    </w:p>
    <w:p w14:paraId="6C5C17A5"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ნარჩენი აკრილამიდი</w:t>
      </w:r>
    </w:p>
    <w:p w14:paraId="2403FAEC"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გრანულომეტრია</w:t>
      </w:r>
    </w:p>
    <w:p w14:paraId="47BDEB74"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წყალში დაშლის დრო 5გრ/ლ</w:t>
      </w:r>
    </w:p>
    <w:p w14:paraId="5BFE9210"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ტრანსპორტირების, შენახვისა და დამუშავების პირობები</w:t>
      </w:r>
    </w:p>
    <w:p w14:paraId="5036503F"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pH: ეფექტურია pH-ის რა დიაპაზონში და განზავების მნიშვნელობა 5 გ/ლ 25ºC-ზე</w:t>
      </w:r>
    </w:p>
    <w:p w14:paraId="4EB151F5"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ბრუკფილდის ვისკომეტრით კონცენტრირებული ხსნარების სიბლანტე 1, 2,5 და 5 გრ/ლ</w:t>
      </w:r>
    </w:p>
    <w:p w14:paraId="03A21261" w14:textId="77777777" w:rsidR="0038281A" w:rsidRPr="0038281A"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პროდუქტის სტაბილურობა (თვეები)</w:t>
      </w:r>
    </w:p>
    <w:p w14:paraId="7A29DD93" w14:textId="6523DD7E" w:rsidR="00F47635" w:rsidRDefault="0038281A" w:rsidP="0038281A">
      <w:pPr>
        <w:spacing w:after="0" w:line="240" w:lineRule="auto"/>
        <w:ind w:left="720"/>
        <w:jc w:val="both"/>
        <w:rPr>
          <w:rFonts w:asciiTheme="minorHAnsi" w:hAnsiTheme="minorHAnsi" w:cstheme="minorHAnsi"/>
          <w:sz w:val="20"/>
          <w:szCs w:val="20"/>
        </w:rPr>
      </w:pPr>
      <w:r w:rsidRPr="0038281A">
        <w:rPr>
          <w:rFonts w:asciiTheme="minorHAnsi" w:hAnsiTheme="minorHAnsi" w:cstheme="minorHAnsi"/>
          <w:sz w:val="20"/>
          <w:szCs w:val="20"/>
        </w:rPr>
        <w:t>• ტოქსიკოლოგიური მონაცემები</w:t>
      </w:r>
    </w:p>
    <w:p w14:paraId="2BF52090" w14:textId="77777777" w:rsidR="007441BA" w:rsidRPr="00B058A7" w:rsidRDefault="007441BA" w:rsidP="0038281A">
      <w:pPr>
        <w:spacing w:after="0" w:line="240" w:lineRule="auto"/>
        <w:ind w:left="720"/>
        <w:jc w:val="both"/>
        <w:rPr>
          <w:rFonts w:asciiTheme="minorHAnsi" w:hAnsiTheme="minorHAnsi" w:cstheme="minorHAnsi"/>
          <w:sz w:val="20"/>
          <w:szCs w:val="20"/>
        </w:rPr>
      </w:pPr>
      <w:bookmarkStart w:id="0" w:name="_GoBack"/>
      <w:bookmarkEnd w:id="0"/>
    </w:p>
    <w:p w14:paraId="66DE902B" w14:textId="22C7FD18" w:rsidR="00C451F1" w:rsidRDefault="00F47635" w:rsidP="0038281A">
      <w:pPr>
        <w:spacing w:after="0" w:line="240" w:lineRule="auto"/>
        <w:jc w:val="both"/>
        <w:rPr>
          <w:rFonts w:asciiTheme="minorHAnsi" w:hAnsiTheme="minorHAnsi" w:cstheme="minorHAnsi"/>
          <w:sz w:val="20"/>
          <w:szCs w:val="20"/>
        </w:rPr>
      </w:pPr>
      <w:r w:rsidRPr="00B058A7">
        <w:rPr>
          <w:rFonts w:asciiTheme="minorHAnsi" w:hAnsiTheme="minorHAnsi" w:cstheme="minorHAnsi"/>
          <w:sz w:val="20"/>
          <w:szCs w:val="20"/>
        </w:rPr>
        <w:t>“</w:t>
      </w:r>
      <w:r w:rsidRPr="00B058A7">
        <w:rPr>
          <w:rFonts w:asciiTheme="minorHAnsi" w:hAnsiTheme="minorHAnsi" w:cstheme="minorHAnsi"/>
          <w:sz w:val="20"/>
          <w:szCs w:val="20"/>
          <w:lang w:val="ka-GE"/>
        </w:rPr>
        <w:t>პრეტენდენტს“</w:t>
      </w:r>
      <w:r w:rsidR="007441BA">
        <w:rPr>
          <w:rFonts w:asciiTheme="minorHAnsi" w:hAnsiTheme="minorHAnsi" w:cstheme="minorHAnsi"/>
          <w:sz w:val="20"/>
          <w:szCs w:val="20"/>
        </w:rPr>
        <w:t xml:space="preserve"> </w:t>
      </w:r>
      <w:r w:rsidR="0038281A" w:rsidRPr="0038281A">
        <w:rPr>
          <w:rFonts w:asciiTheme="minorHAnsi" w:hAnsiTheme="minorHAnsi" w:cstheme="minorHAnsi"/>
          <w:sz w:val="20"/>
          <w:szCs w:val="20"/>
        </w:rPr>
        <w:t>თავის შეხედულებისამებრ, შეუძლია წარმოადგინოს შეთავაზებული პროდუქტის მახასიათებლებზე (სიბლანტე და დეჰიდრატაცია) დამატებითი, საჭირო დოკუმენტაცია.</w:t>
      </w:r>
    </w:p>
    <w:p w14:paraId="1BD3338C" w14:textId="77777777" w:rsidR="0038281A" w:rsidRPr="0038281A" w:rsidRDefault="0038281A" w:rsidP="0038281A">
      <w:pPr>
        <w:spacing w:after="0" w:line="240" w:lineRule="auto"/>
        <w:jc w:val="both"/>
        <w:rPr>
          <w:rFonts w:asciiTheme="minorHAnsi" w:hAnsiTheme="minorHAnsi" w:cstheme="minorHAnsi"/>
          <w:sz w:val="20"/>
          <w:szCs w:val="20"/>
        </w:rPr>
      </w:pPr>
    </w:p>
    <w:p w14:paraId="034DB71D" w14:textId="7F3BAE1C" w:rsidR="00C451F1" w:rsidRPr="00B058A7" w:rsidRDefault="00C451F1" w:rsidP="00C451F1">
      <w:pPr>
        <w:spacing w:line="240" w:lineRule="auto"/>
        <w:rPr>
          <w:rFonts w:asciiTheme="minorHAnsi" w:hAnsiTheme="minorHAnsi" w:cstheme="minorHAnsi"/>
          <w:sz w:val="20"/>
          <w:szCs w:val="20"/>
          <w:lang w:val="ka-GE"/>
        </w:rPr>
      </w:pPr>
      <w:r w:rsidRPr="00B058A7">
        <w:rPr>
          <w:rFonts w:asciiTheme="minorHAnsi" w:hAnsiTheme="minorHAnsi" w:cstheme="minorHAnsi"/>
          <w:b/>
          <w:sz w:val="20"/>
          <w:szCs w:val="20"/>
          <w:lang w:val="ka-GE"/>
        </w:rPr>
        <w:t>შენიშვნა:</w:t>
      </w:r>
      <w:r w:rsidRPr="00B058A7">
        <w:rPr>
          <w:rFonts w:asciiTheme="minorHAnsi" w:hAnsiTheme="minorHAnsi" w:cstheme="minorHAnsi"/>
          <w:b/>
          <w:sz w:val="20"/>
          <w:szCs w:val="20"/>
          <w:lang w:val="ka-GE"/>
        </w:rPr>
        <w:br/>
      </w:r>
      <w:r w:rsidRPr="00B058A7">
        <w:rPr>
          <w:rFonts w:asciiTheme="minorHAnsi" w:hAnsiTheme="minorHAnsi" w:cstheme="minorHAnsi"/>
          <w:sz w:val="20"/>
          <w:szCs w:val="20"/>
          <w:lang w:val="ka-GE"/>
        </w:rPr>
        <w:t xml:space="preserve">1) ელექტრონულ ტენდერში ატვირთული </w:t>
      </w:r>
      <w:r w:rsidR="00F165A8"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პრეტენდენტის</w:t>
      </w:r>
      <w:r w:rsidR="00F165A8"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B058A7">
        <w:rPr>
          <w:rFonts w:asciiTheme="minorHAnsi" w:hAnsiTheme="minorHAnsi" w:cstheme="minorHAnsi"/>
          <w:sz w:val="20"/>
          <w:szCs w:val="20"/>
          <w:lang w:val="ka-GE"/>
        </w:rPr>
        <w:br/>
        <w:t xml:space="preserve">2) </w:t>
      </w:r>
      <w:r w:rsidR="00F165A8"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პრეტენდენტის</w:t>
      </w:r>
      <w:r w:rsidR="00F165A8"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B058A7" w:rsidRDefault="00C451F1" w:rsidP="00C451F1">
      <w:pPr>
        <w:spacing w:after="0" w:line="360" w:lineRule="auto"/>
        <w:jc w:val="both"/>
        <w:rPr>
          <w:rFonts w:asciiTheme="minorHAnsi" w:hAnsiTheme="minorHAnsi" w:cstheme="minorHAnsi"/>
          <w:sz w:val="20"/>
          <w:szCs w:val="20"/>
          <w:lang w:val="ka-GE"/>
        </w:rPr>
      </w:pPr>
    </w:p>
    <w:p w14:paraId="736726BA" w14:textId="220C31FE" w:rsidR="00C451F1" w:rsidRPr="00B058A7" w:rsidRDefault="0092489D" w:rsidP="0092489D">
      <w:pPr>
        <w:pStyle w:val="ListParagraph"/>
        <w:numPr>
          <w:ilvl w:val="1"/>
          <w:numId w:val="12"/>
        </w:numPr>
        <w:spacing w:after="0" w:line="360" w:lineRule="auto"/>
        <w:jc w:val="both"/>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 </w:t>
      </w:r>
      <w:r w:rsidR="00C451F1" w:rsidRPr="00B058A7">
        <w:rPr>
          <w:rFonts w:asciiTheme="minorHAnsi" w:hAnsiTheme="minorHAnsi" w:cstheme="minorHAnsi"/>
          <w:b/>
          <w:sz w:val="20"/>
          <w:szCs w:val="20"/>
          <w:lang w:val="ka-GE"/>
        </w:rPr>
        <w:t>ხელშეკრულების გაფორმება</w:t>
      </w:r>
    </w:p>
    <w:p w14:paraId="57459B7D" w14:textId="4B89DF30" w:rsidR="00C451F1" w:rsidRPr="00B058A7" w:rsidRDefault="00C451F1" w:rsidP="00A544AC">
      <w:pPr>
        <w:spacing w:after="0" w:line="360" w:lineRule="auto"/>
        <w:jc w:val="both"/>
        <w:rPr>
          <w:rFonts w:asciiTheme="minorHAnsi" w:eastAsiaTheme="minorHAnsi" w:hAnsiTheme="minorHAnsi" w:cstheme="minorHAnsi"/>
          <w:sz w:val="20"/>
          <w:szCs w:val="20"/>
        </w:rPr>
      </w:pPr>
      <w:r w:rsidRPr="00B058A7">
        <w:rPr>
          <w:rFonts w:asciiTheme="minorHAnsi" w:eastAsiaTheme="minorHAnsi" w:hAnsiTheme="minorHAnsi" w:cstheme="minorHAnsi"/>
          <w:sz w:val="20"/>
          <w:szCs w:val="20"/>
          <w:lang w:val="ka-GE"/>
        </w:rPr>
        <w:t xml:space="preserve">გამარჯვებულ კომპანიასთან ხელშეკრულება </w:t>
      </w:r>
      <w:r w:rsidR="005E09C6" w:rsidRPr="00B058A7">
        <w:rPr>
          <w:rFonts w:asciiTheme="minorHAnsi" w:eastAsiaTheme="minorHAnsi" w:hAnsiTheme="minorHAnsi" w:cstheme="minorHAnsi"/>
          <w:sz w:val="20"/>
          <w:szCs w:val="20"/>
          <w:lang w:val="ka-GE"/>
        </w:rPr>
        <w:t xml:space="preserve">გაფორმდება </w:t>
      </w:r>
      <w:r w:rsidRPr="00B058A7">
        <w:rPr>
          <w:rFonts w:asciiTheme="minorHAnsi" w:eastAsiaTheme="minorHAnsi" w:hAnsiTheme="minorHAnsi" w:cstheme="minorHAnsi"/>
          <w:sz w:val="20"/>
          <w:szCs w:val="20"/>
          <w:lang w:val="ka-GE"/>
        </w:rPr>
        <w:t>წინამდებარე სატენდერო დოკუმენტაციით განსაზღვრული პირობების</w:t>
      </w:r>
      <w:r w:rsidR="007710DB" w:rsidRPr="00B058A7">
        <w:rPr>
          <w:rFonts w:asciiTheme="minorHAnsi" w:eastAsiaTheme="minorHAnsi" w:hAnsiTheme="minorHAnsi" w:cstheme="minorHAnsi"/>
          <w:sz w:val="20"/>
          <w:szCs w:val="20"/>
          <w:lang w:val="ka-GE"/>
        </w:rPr>
        <w:t xml:space="preserve">ა და </w:t>
      </w:r>
      <w:r w:rsidR="00812060">
        <w:rPr>
          <w:rFonts w:asciiTheme="minorHAnsi" w:eastAsiaTheme="minorHAnsi" w:hAnsiTheme="minorHAnsi" w:cstheme="minorHAnsi"/>
          <w:sz w:val="20"/>
          <w:szCs w:val="20"/>
          <w:lang w:val="ka-GE"/>
        </w:rPr>
        <w:t>„შემსყიდველის“ მიერ წარმოდგენილი</w:t>
      </w:r>
      <w:r w:rsidR="007710DB" w:rsidRPr="00B058A7">
        <w:rPr>
          <w:rFonts w:asciiTheme="minorHAnsi" w:eastAsiaTheme="minorHAnsi" w:hAnsiTheme="minorHAnsi" w:cstheme="minorHAnsi"/>
          <w:sz w:val="20"/>
          <w:szCs w:val="20"/>
          <w:lang w:val="ka-GE"/>
        </w:rPr>
        <w:t xml:space="preserve"> ხელშეკრულებების ნიმუშ</w:t>
      </w:r>
      <w:r w:rsidR="00812060">
        <w:rPr>
          <w:rFonts w:asciiTheme="minorHAnsi" w:eastAsiaTheme="minorHAnsi" w:hAnsiTheme="minorHAnsi" w:cstheme="minorHAnsi"/>
          <w:sz w:val="20"/>
          <w:szCs w:val="20"/>
          <w:lang w:val="ka-GE"/>
        </w:rPr>
        <w:t xml:space="preserve">ის </w:t>
      </w:r>
      <w:r w:rsidRPr="00B058A7">
        <w:rPr>
          <w:rFonts w:asciiTheme="minorHAnsi" w:eastAsiaTheme="minorHAnsi" w:hAnsiTheme="minorHAnsi" w:cstheme="minorHAnsi"/>
          <w:sz w:val="20"/>
          <w:szCs w:val="20"/>
          <w:lang w:val="ka-GE"/>
        </w:rPr>
        <w:t xml:space="preserve">შესაბამისად. </w:t>
      </w:r>
    </w:p>
    <w:p w14:paraId="65C95BDA" w14:textId="77777777" w:rsidR="00B63CAF" w:rsidRPr="00B058A7" w:rsidRDefault="00B63CAF" w:rsidP="00C451F1">
      <w:pPr>
        <w:spacing w:line="240" w:lineRule="auto"/>
        <w:rPr>
          <w:rFonts w:asciiTheme="minorHAnsi" w:hAnsiTheme="minorHAnsi" w:cstheme="minorHAnsi"/>
          <w:b/>
          <w:sz w:val="20"/>
          <w:szCs w:val="20"/>
          <w:lang w:val="ka-GE"/>
        </w:rPr>
      </w:pPr>
    </w:p>
    <w:p w14:paraId="36751DE2" w14:textId="0165401B" w:rsidR="00C451F1" w:rsidRPr="00B058A7" w:rsidRDefault="00E54A14" w:rsidP="0092489D">
      <w:pPr>
        <w:pStyle w:val="ListParagraph"/>
        <w:numPr>
          <w:ilvl w:val="1"/>
          <w:numId w:val="12"/>
        </w:numPr>
        <w:spacing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 </w:t>
      </w:r>
      <w:r w:rsidR="00C451F1" w:rsidRPr="00B058A7">
        <w:rPr>
          <w:rFonts w:asciiTheme="minorHAnsi" w:hAnsiTheme="minorHAnsi" w:cstheme="minorHAnsi"/>
          <w:b/>
          <w:sz w:val="20"/>
          <w:szCs w:val="20"/>
          <w:lang w:val="ka-GE"/>
        </w:rPr>
        <w:t>სხვა მოთხოვნა</w:t>
      </w:r>
    </w:p>
    <w:p w14:paraId="460848E2" w14:textId="0680B7FD" w:rsidR="00C451F1" w:rsidRPr="00B058A7" w:rsidRDefault="006B64AB" w:rsidP="0092489D">
      <w:pPr>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1.11.1 </w:t>
      </w:r>
      <w:r w:rsidRPr="00B058A7">
        <w:rPr>
          <w:rFonts w:asciiTheme="minorHAnsi" w:hAnsiTheme="minorHAnsi" w:cstheme="minorHAnsi"/>
          <w:sz w:val="20"/>
          <w:szCs w:val="20"/>
          <w:lang w:val="ka-GE"/>
        </w:rPr>
        <w:tab/>
      </w:r>
      <w:r w:rsidR="00C451F1" w:rsidRPr="00B058A7">
        <w:rPr>
          <w:rFonts w:asciiTheme="minorHAnsi" w:hAnsiTheme="minorHAnsi" w:cstheme="minorHAnsi"/>
          <w:sz w:val="20"/>
          <w:szCs w:val="20"/>
          <w:lang w:val="ka-GE"/>
        </w:rPr>
        <w:t xml:space="preserve">წინადადების წარდგენის მომენტისთვის </w:t>
      </w:r>
      <w:r w:rsidR="00432103" w:rsidRPr="00B058A7">
        <w:rPr>
          <w:rFonts w:asciiTheme="minorHAnsi" w:hAnsiTheme="minorHAnsi" w:cstheme="minorHAnsi"/>
          <w:sz w:val="20"/>
          <w:szCs w:val="20"/>
          <w:lang w:val="ka-GE"/>
        </w:rPr>
        <w:t>„</w:t>
      </w:r>
      <w:r w:rsidR="00C451F1" w:rsidRPr="00B058A7">
        <w:rPr>
          <w:rFonts w:asciiTheme="minorHAnsi" w:hAnsiTheme="minorHAnsi" w:cstheme="minorHAnsi"/>
          <w:sz w:val="20"/>
          <w:szCs w:val="20"/>
          <w:lang w:val="ka-GE"/>
        </w:rPr>
        <w:t>პრეტენდენტი</w:t>
      </w:r>
      <w:r w:rsidR="00432103" w:rsidRPr="00B058A7">
        <w:rPr>
          <w:rFonts w:asciiTheme="minorHAnsi" w:hAnsiTheme="minorHAnsi" w:cstheme="minorHAnsi"/>
          <w:sz w:val="20"/>
          <w:szCs w:val="20"/>
          <w:lang w:val="ka-GE"/>
        </w:rPr>
        <w:t>“</w:t>
      </w:r>
      <w:r w:rsidR="00C451F1" w:rsidRPr="00B058A7">
        <w:rPr>
          <w:rFonts w:asciiTheme="minorHAnsi" w:hAnsiTheme="minorHAnsi" w:cstheme="minorHAnsi"/>
          <w:sz w:val="20"/>
          <w:szCs w:val="20"/>
          <w:lang w:val="ka-GE"/>
        </w:rPr>
        <w:t xml:space="preserve"> არ უნდა იყოს: </w:t>
      </w:r>
    </w:p>
    <w:p w14:paraId="46E0E184" w14:textId="77777777" w:rsidR="00C451F1" w:rsidRPr="00B058A7"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გაკოტრების პროცესში;</w:t>
      </w:r>
    </w:p>
    <w:p w14:paraId="3C384F82" w14:textId="77777777" w:rsidR="00C451F1" w:rsidRPr="00B058A7"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ლიკვიდაციის პროცესში;</w:t>
      </w:r>
    </w:p>
    <w:p w14:paraId="574EFDCD" w14:textId="77777777" w:rsidR="00C451F1" w:rsidRPr="00B058A7"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საქმიანობის დროებით შეჩერების მდგომარეობაში; </w:t>
      </w:r>
    </w:p>
    <w:p w14:paraId="0C6B7792" w14:textId="48B408D9" w:rsidR="00C451F1" w:rsidRPr="00B058A7" w:rsidRDefault="00C451F1" w:rsidP="006B64AB">
      <w:pPr>
        <w:pStyle w:val="ListParagraph"/>
        <w:numPr>
          <w:ilvl w:val="2"/>
          <w:numId w:val="16"/>
        </w:numPr>
        <w:spacing w:after="0"/>
        <w:jc w:val="both"/>
        <w:rPr>
          <w:rFonts w:asciiTheme="minorHAnsi" w:hAnsiTheme="minorHAnsi" w:cstheme="minorHAnsi"/>
          <w:b/>
          <w:sz w:val="20"/>
          <w:szCs w:val="20"/>
          <w:lang w:val="ka-GE"/>
        </w:rPr>
      </w:pPr>
      <w:r w:rsidRPr="00B058A7">
        <w:rPr>
          <w:rFonts w:asciiTheme="minorHAnsi" w:hAnsiTheme="minorHAnsi" w:cstheme="minorHAnsi"/>
          <w:sz w:val="20"/>
          <w:szCs w:val="20"/>
          <w:lang w:val="ka-GE"/>
        </w:rPr>
        <w:lastRenderedPageBreak/>
        <w:t>ფასების წარმოდგენა დასაშვებია საქართველოს ეროვნულ ვალუტაში (ლარი)</w:t>
      </w:r>
      <w:r w:rsidR="005E09C6" w:rsidRPr="00B058A7">
        <w:rPr>
          <w:rFonts w:asciiTheme="minorHAnsi" w:hAnsiTheme="minorHAnsi" w:cstheme="minorHAnsi"/>
          <w:sz w:val="20"/>
          <w:szCs w:val="20"/>
          <w:lang w:val="ka-GE"/>
        </w:rPr>
        <w:t>, ასევე</w:t>
      </w:r>
      <w:r w:rsidRPr="00B058A7">
        <w:rPr>
          <w:rFonts w:asciiTheme="minorHAnsi" w:hAnsiTheme="minorHAnsi" w:cstheme="minorHAnsi"/>
          <w:sz w:val="20"/>
          <w:szCs w:val="20"/>
          <w:lang w:val="ka-GE"/>
        </w:rPr>
        <w:t xml:space="preserve"> </w:t>
      </w:r>
      <w:r w:rsidR="00BB6BEA" w:rsidRPr="00B058A7">
        <w:rPr>
          <w:rFonts w:asciiTheme="minorHAnsi" w:hAnsiTheme="minorHAnsi" w:cstheme="minorHAnsi"/>
          <w:sz w:val="20"/>
          <w:szCs w:val="20"/>
          <w:lang w:val="ka-GE"/>
        </w:rPr>
        <w:t xml:space="preserve">დოლარსა </w:t>
      </w:r>
      <w:r w:rsidR="005E09C6" w:rsidRPr="00B058A7">
        <w:rPr>
          <w:rFonts w:asciiTheme="minorHAnsi" w:hAnsiTheme="minorHAnsi" w:cstheme="minorHAnsi"/>
          <w:sz w:val="20"/>
          <w:szCs w:val="20"/>
          <w:lang w:val="ka-GE"/>
        </w:rPr>
        <w:t xml:space="preserve">და ევროში. </w:t>
      </w:r>
      <w:r w:rsidRPr="00B058A7">
        <w:rPr>
          <w:rFonts w:asciiTheme="minorHAnsi" w:hAnsiTheme="minorHAnsi" w:cstheme="minorHAnsi"/>
          <w:sz w:val="20"/>
          <w:szCs w:val="20"/>
          <w:lang w:val="ka-GE"/>
        </w:rPr>
        <w:t>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11D6C434" w14:textId="440CEFFC" w:rsidR="00C451F1" w:rsidRPr="00B058A7" w:rsidRDefault="00432103" w:rsidP="006B64AB">
      <w:pPr>
        <w:pStyle w:val="ListParagraph"/>
        <w:numPr>
          <w:ilvl w:val="2"/>
          <w:numId w:val="16"/>
        </w:numPr>
        <w:jc w:val="both"/>
        <w:rPr>
          <w:rFonts w:asciiTheme="minorHAnsi" w:hAnsiTheme="minorHAnsi" w:cstheme="minorHAnsi"/>
          <w:sz w:val="20"/>
          <w:szCs w:val="20"/>
          <w:lang w:val="es-MX"/>
        </w:rPr>
      </w:pPr>
      <w:r w:rsidRPr="00B058A7">
        <w:rPr>
          <w:rFonts w:asciiTheme="minorHAnsi" w:hAnsiTheme="minorHAnsi" w:cstheme="minorHAnsi"/>
          <w:sz w:val="20"/>
          <w:szCs w:val="20"/>
          <w:lang w:val="ka-GE"/>
        </w:rPr>
        <w:t xml:space="preserve">„პრეტენდენტის“ </w:t>
      </w:r>
      <w:r w:rsidR="00C451F1" w:rsidRPr="00B058A7">
        <w:rPr>
          <w:rFonts w:asciiTheme="minorHAnsi" w:hAnsiTheme="minorHAnsi" w:cstheme="minorHAnsi"/>
          <w:sz w:val="20"/>
          <w:szCs w:val="20"/>
          <w:lang w:val="ka-GE"/>
        </w:rPr>
        <w:t xml:space="preserve">მიერ წარმოდგენილი წინადადება ძალაში უნდა იყოს წინადადებების მიღების თარიღიდან </w:t>
      </w:r>
      <w:r w:rsidR="005E09C6" w:rsidRPr="00B058A7">
        <w:rPr>
          <w:rFonts w:asciiTheme="minorHAnsi" w:hAnsiTheme="minorHAnsi" w:cstheme="minorHAnsi"/>
          <w:sz w:val="20"/>
          <w:szCs w:val="20"/>
          <w:lang w:val="ka-GE"/>
        </w:rPr>
        <w:t xml:space="preserve">60 (სამოცი) </w:t>
      </w:r>
      <w:r w:rsidR="00C451F1" w:rsidRPr="00B058A7">
        <w:rPr>
          <w:rFonts w:asciiTheme="minorHAnsi" w:hAnsiTheme="minorHAnsi" w:cstheme="minorHAnsi"/>
          <w:sz w:val="20"/>
          <w:szCs w:val="20"/>
          <w:lang w:val="ka-GE"/>
        </w:rPr>
        <w:t>კალენდარული დღის განმავლობაში.</w:t>
      </w:r>
    </w:p>
    <w:p w14:paraId="7731C026" w14:textId="58E22581" w:rsidR="00C451F1" w:rsidRPr="00B058A7" w:rsidRDefault="00FD02B2" w:rsidP="006B64AB">
      <w:pPr>
        <w:pStyle w:val="ListParagraph"/>
        <w:numPr>
          <w:ilvl w:val="2"/>
          <w:numId w:val="16"/>
        </w:numPr>
        <w:jc w:val="both"/>
        <w:rPr>
          <w:rFonts w:asciiTheme="minorHAnsi" w:hAnsiTheme="minorHAnsi" w:cstheme="minorHAnsi"/>
          <w:sz w:val="20"/>
          <w:szCs w:val="20"/>
          <w:lang w:val="es-MX"/>
        </w:rPr>
      </w:pPr>
      <w:r w:rsidRPr="00B058A7">
        <w:rPr>
          <w:rFonts w:asciiTheme="minorHAnsi" w:hAnsiTheme="minorHAnsi" w:cstheme="minorHAnsi"/>
          <w:sz w:val="20"/>
          <w:szCs w:val="20"/>
          <w:lang w:val="es-MX"/>
        </w:rPr>
        <w:t>„შემსყიდველი“</w:t>
      </w:r>
      <w:r w:rsidR="00432103" w:rsidRPr="00B058A7">
        <w:rPr>
          <w:rFonts w:asciiTheme="minorHAnsi" w:hAnsiTheme="minorHAnsi" w:cstheme="minorHAnsi"/>
          <w:sz w:val="20"/>
          <w:szCs w:val="20"/>
          <w:lang w:val="ka-GE"/>
        </w:rPr>
        <w:t xml:space="preserve"> </w:t>
      </w:r>
      <w:r w:rsidRPr="00B058A7">
        <w:rPr>
          <w:rFonts w:asciiTheme="minorHAnsi" w:hAnsiTheme="minorHAnsi" w:cstheme="minorHAnsi"/>
          <w:sz w:val="20"/>
          <w:szCs w:val="20"/>
          <w:lang w:val="es-MX"/>
        </w:rPr>
        <w:t>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4AA57A06" w14:textId="0CF34B2E" w:rsidR="00FD02B2" w:rsidRPr="00B058A7" w:rsidRDefault="00FD02B2" w:rsidP="006B64AB">
      <w:pPr>
        <w:pStyle w:val="ListParagraph"/>
        <w:numPr>
          <w:ilvl w:val="2"/>
          <w:numId w:val="16"/>
        </w:numPr>
        <w:tabs>
          <w:tab w:val="left" w:pos="270"/>
        </w:tabs>
        <w:spacing w:before="120"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„შემსყიდველი“ 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„შემსყიდველი“ არ არის ვალდებული </w:t>
      </w:r>
      <w:r w:rsidR="00432103"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პრეტენდენტს</w:t>
      </w:r>
      <w:r w:rsidR="00432103"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9471AB6" w14:textId="67EB1726" w:rsidR="00FD02B2" w:rsidRPr="00B058A7" w:rsidRDefault="00FD02B2" w:rsidP="006B64AB">
      <w:pPr>
        <w:pStyle w:val="ListParagraph"/>
        <w:numPr>
          <w:ilvl w:val="2"/>
          <w:numId w:val="16"/>
        </w:numPr>
        <w:tabs>
          <w:tab w:val="left" w:pos="270"/>
        </w:tabs>
        <w:spacing w:before="120"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„შემსყიდველი“</w:t>
      </w:r>
      <w:r w:rsidR="00432103" w:rsidRPr="00B058A7">
        <w:rPr>
          <w:rFonts w:asciiTheme="minorHAnsi" w:hAnsiTheme="minorHAnsi" w:cstheme="minorHAnsi"/>
          <w:sz w:val="20"/>
          <w:szCs w:val="20"/>
          <w:lang w:val="ka-GE"/>
        </w:rPr>
        <w:t xml:space="preserve"> </w:t>
      </w:r>
      <w:r w:rsidRPr="00B058A7">
        <w:rPr>
          <w:rFonts w:asciiTheme="minorHAnsi" w:hAnsiTheme="minorHAnsi" w:cstheme="minorHAnsi"/>
          <w:sz w:val="20"/>
          <w:szCs w:val="20"/>
          <w:lang w:val="ka-GE"/>
        </w:rPr>
        <w:t xml:space="preserve">იტოვებს უფლებას გადაამოწმოს </w:t>
      </w:r>
      <w:r w:rsidR="00432103"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პრეტენდენტებისგან</w:t>
      </w:r>
      <w:r w:rsidR="00432103" w:rsidRPr="00B058A7">
        <w:rPr>
          <w:rFonts w:asciiTheme="minorHAnsi" w:hAnsiTheme="minorHAnsi" w:cstheme="minorHAnsi"/>
          <w:sz w:val="20"/>
          <w:szCs w:val="20"/>
          <w:lang w:val="ka-GE"/>
        </w:rPr>
        <w:t>“</w:t>
      </w:r>
      <w:r w:rsidRPr="00B058A7">
        <w:rPr>
          <w:rFonts w:asciiTheme="minorHAnsi" w:hAnsiTheme="minorHAnsi" w:cstheme="minorHAnsi"/>
          <w:sz w:val="20"/>
          <w:szCs w:val="20"/>
          <w:lang w:val="ka-GE"/>
        </w:rPr>
        <w:t xml:space="preserve">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7D88C7C" w14:textId="3F5F79AD" w:rsidR="00FD02B2" w:rsidRPr="00B058A7" w:rsidRDefault="00FD02B2" w:rsidP="006B64AB">
      <w:pPr>
        <w:pStyle w:val="ListParagraph"/>
        <w:numPr>
          <w:ilvl w:val="2"/>
          <w:numId w:val="16"/>
        </w:numPr>
        <w:tabs>
          <w:tab w:val="left" w:pos="270"/>
        </w:tabs>
        <w:spacing w:before="120" w:after="0" w:line="240" w:lineRule="auto"/>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გთხოვთ გაითვალისწინოთ, რომ „შემსყიდველი“არ მიიღებს არავითარ ზეპირ შეკითხვას დამატებითი ინფორმაციის მისაღებად. </w:t>
      </w:r>
    </w:p>
    <w:p w14:paraId="59925F1E" w14:textId="0374AE5E" w:rsidR="00FD02B2" w:rsidRPr="00B058A7" w:rsidRDefault="00FD02B2" w:rsidP="00A544AC">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„შემსყიდველი</w:t>
      </w:r>
      <w:r w:rsidR="00432103" w:rsidRPr="00B058A7">
        <w:rPr>
          <w:rFonts w:asciiTheme="minorHAnsi" w:hAnsiTheme="minorHAnsi" w:cstheme="minorHAnsi"/>
          <w:b/>
          <w:sz w:val="20"/>
          <w:szCs w:val="20"/>
          <w:lang w:val="ka-GE"/>
        </w:rPr>
        <w:t>ს</w:t>
      </w:r>
      <w:r w:rsidRPr="00B058A7">
        <w:rPr>
          <w:rFonts w:asciiTheme="minorHAnsi" w:hAnsiTheme="minorHAnsi" w:cstheme="minorHAnsi"/>
          <w:b/>
          <w:sz w:val="20"/>
          <w:szCs w:val="20"/>
          <w:lang w:val="ka-GE"/>
        </w:rPr>
        <w:t>“</w:t>
      </w:r>
      <w:r w:rsidR="00432103" w:rsidRPr="00B058A7">
        <w:rPr>
          <w:rFonts w:asciiTheme="minorHAnsi" w:hAnsiTheme="minorHAnsi" w:cstheme="minorHAnsi"/>
          <w:b/>
          <w:sz w:val="20"/>
          <w:szCs w:val="20"/>
          <w:lang w:val="ka-GE"/>
        </w:rPr>
        <w:t xml:space="preserve"> </w:t>
      </w:r>
      <w:r w:rsidRPr="00B058A7">
        <w:rPr>
          <w:rFonts w:asciiTheme="minorHAnsi" w:hAnsiTheme="minorHAnsi" w:cstheme="minorHAnsi"/>
          <w:b/>
          <w:sz w:val="20"/>
          <w:szCs w:val="20"/>
          <w:lang w:val="ka-GE"/>
        </w:rPr>
        <w:t>მხრიდან.</w:t>
      </w:r>
    </w:p>
    <w:p w14:paraId="479B9E95" w14:textId="57C082EF" w:rsidR="00FD02B2" w:rsidRPr="00B058A7" w:rsidRDefault="00FD02B2" w:rsidP="00FD02B2">
      <w:pPr>
        <w:spacing w:after="0" w:line="240" w:lineRule="auto"/>
        <w:ind w:left="-450"/>
        <w:rPr>
          <w:rFonts w:asciiTheme="minorHAnsi" w:hAnsiTheme="minorHAnsi" w:cstheme="minorHAnsi"/>
          <w:b/>
          <w:sz w:val="20"/>
          <w:szCs w:val="20"/>
          <w:lang w:val="es-MX"/>
        </w:rPr>
      </w:pPr>
    </w:p>
    <w:p w14:paraId="381FA0C8" w14:textId="77777777" w:rsidR="00FD02B2" w:rsidRPr="00B058A7" w:rsidRDefault="00FD02B2" w:rsidP="006B64AB">
      <w:pPr>
        <w:pStyle w:val="ListParagraph"/>
        <w:numPr>
          <w:ilvl w:val="1"/>
          <w:numId w:val="16"/>
        </w:numPr>
        <w:spacing w:after="0" w:line="240" w:lineRule="auto"/>
        <w:jc w:val="both"/>
        <w:rPr>
          <w:rFonts w:asciiTheme="minorHAnsi" w:hAnsiTheme="minorHAnsi" w:cstheme="minorHAnsi"/>
          <w:b/>
          <w:sz w:val="20"/>
          <w:szCs w:val="20"/>
          <w:lang w:val="ka-GE"/>
        </w:rPr>
      </w:pPr>
      <w:r w:rsidRPr="00B058A7">
        <w:rPr>
          <w:rFonts w:asciiTheme="minorHAnsi" w:hAnsiTheme="minorHAnsi" w:cstheme="minorHAnsi"/>
          <w:b/>
          <w:sz w:val="20"/>
          <w:szCs w:val="20"/>
          <w:lang w:val="ka-GE"/>
        </w:rPr>
        <w:t xml:space="preserve">  ინფორმაცია ელექტრონულ ტენდერში მონაწილეთათვის</w:t>
      </w:r>
    </w:p>
    <w:p w14:paraId="3067ECA7" w14:textId="40B52C0C" w:rsidR="00FD02B2" w:rsidRPr="00B058A7" w:rsidRDefault="00FD02B2" w:rsidP="006B64AB">
      <w:pPr>
        <w:pStyle w:val="ListParagraph"/>
        <w:numPr>
          <w:ilvl w:val="2"/>
          <w:numId w:val="16"/>
        </w:numPr>
        <w:spacing w:after="0" w:line="240" w:lineRule="auto"/>
        <w:ind w:left="990"/>
        <w:jc w:val="both"/>
        <w:rPr>
          <w:rFonts w:asciiTheme="minorHAnsi" w:hAnsiTheme="minorHAnsi" w:cstheme="minorHAnsi"/>
          <w:b/>
          <w:sz w:val="20"/>
          <w:szCs w:val="20"/>
          <w:lang w:val="ka-GE"/>
        </w:rPr>
      </w:pPr>
      <w:r w:rsidRPr="00B058A7">
        <w:rPr>
          <w:rFonts w:asciiTheme="minorHAnsi" w:hAnsiTheme="minorHAnsi" w:cstheme="minorHAnsi"/>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B058A7">
        <w:rPr>
          <w:rFonts w:asciiTheme="minorHAnsi" w:hAnsiTheme="minorHAnsi" w:cstheme="minorHAnsi"/>
          <w:sz w:val="20"/>
          <w:szCs w:val="20"/>
        </w:rPr>
        <w:t>tenders.ge-</w:t>
      </w:r>
      <w:r w:rsidRPr="00B058A7">
        <w:rPr>
          <w:rFonts w:asciiTheme="minorHAnsi" w:hAnsiTheme="minorHAnsi" w:cstheme="minorHAnsi"/>
          <w:sz w:val="20"/>
          <w:szCs w:val="20"/>
          <w:lang w:val="ka-GE"/>
        </w:rPr>
        <w:t>ს პორტალის ონლაინ კითხვა-პასუხის რეჟიმი</w:t>
      </w:r>
      <w:r w:rsidR="00A544AC" w:rsidRPr="00B058A7">
        <w:rPr>
          <w:rFonts w:asciiTheme="minorHAnsi" w:hAnsiTheme="minorHAnsi" w:cstheme="minorHAnsi"/>
          <w:sz w:val="20"/>
          <w:szCs w:val="20"/>
        </w:rPr>
        <w:t xml:space="preserve"> </w:t>
      </w:r>
      <w:r w:rsidR="00A544AC" w:rsidRPr="00B058A7">
        <w:rPr>
          <w:rFonts w:asciiTheme="minorHAnsi" w:hAnsiTheme="minorHAnsi" w:cstheme="minorHAnsi"/>
          <w:sz w:val="20"/>
          <w:szCs w:val="20"/>
          <w:lang w:val="ka-GE"/>
        </w:rPr>
        <w:t xml:space="preserve">ან საკონტაქტო ინფორმაციაში მითითებული ელ ფოსტის </w:t>
      </w:r>
      <w:r w:rsidR="006B64AB" w:rsidRPr="00B058A7">
        <w:rPr>
          <w:rFonts w:asciiTheme="minorHAnsi" w:hAnsiTheme="minorHAnsi" w:cstheme="minorHAnsi"/>
          <w:sz w:val="20"/>
          <w:szCs w:val="20"/>
          <w:lang w:val="ka-GE"/>
        </w:rPr>
        <w:t xml:space="preserve">მისამართი: </w:t>
      </w:r>
      <w:hyperlink r:id="rId9" w:history="1">
        <w:r w:rsidR="006B64AB" w:rsidRPr="00B058A7">
          <w:rPr>
            <w:rStyle w:val="Hyperlink"/>
            <w:rFonts w:asciiTheme="minorHAnsi" w:hAnsiTheme="minorHAnsi" w:cstheme="minorHAnsi"/>
            <w:sz w:val="20"/>
            <w:szCs w:val="20"/>
          </w:rPr>
          <w:t>kchkheidze</w:t>
        </w:r>
        <w:r w:rsidR="006B64AB" w:rsidRPr="00B058A7">
          <w:rPr>
            <w:rStyle w:val="Hyperlink"/>
            <w:rFonts w:asciiTheme="minorHAnsi" w:hAnsiTheme="minorHAnsi" w:cstheme="minorHAnsi"/>
            <w:sz w:val="20"/>
            <w:szCs w:val="20"/>
            <w:lang w:val="ka-GE"/>
          </w:rPr>
          <w:t>@gwp.ge</w:t>
        </w:r>
      </w:hyperlink>
    </w:p>
    <w:p w14:paraId="1DEE8DE6" w14:textId="77777777" w:rsidR="00FD02B2" w:rsidRPr="00B058A7" w:rsidRDefault="00FD02B2" w:rsidP="006B64AB">
      <w:pPr>
        <w:pStyle w:val="ListParagraph"/>
        <w:numPr>
          <w:ilvl w:val="2"/>
          <w:numId w:val="16"/>
        </w:numPr>
        <w:spacing w:after="0" w:line="240" w:lineRule="auto"/>
        <w:ind w:left="990"/>
        <w:jc w:val="both"/>
        <w:rPr>
          <w:rStyle w:val="Hyperlink"/>
          <w:rFonts w:asciiTheme="minorHAnsi" w:hAnsiTheme="minorHAnsi" w:cstheme="minorHAnsi"/>
          <w:b/>
          <w:color w:val="auto"/>
          <w:sz w:val="20"/>
          <w:szCs w:val="20"/>
          <w:u w:val="none"/>
          <w:lang w:val="ka-GE"/>
        </w:rPr>
      </w:pPr>
      <w:r w:rsidRPr="00B058A7">
        <w:rPr>
          <w:rFonts w:asciiTheme="minorHAnsi" w:hAnsiTheme="minorHAnsi" w:cstheme="minorHAnsi"/>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0" w:history="1">
        <w:r w:rsidRPr="00B058A7">
          <w:rPr>
            <w:rStyle w:val="Hyperlink"/>
            <w:rFonts w:asciiTheme="minorHAnsi" w:hAnsiTheme="minorHAnsi" w:cstheme="minorHAnsi"/>
            <w:sz w:val="20"/>
            <w:szCs w:val="20"/>
            <w:lang w:val="ka-GE"/>
          </w:rPr>
          <w:t>www.tenders.ge</w:t>
        </w:r>
      </w:hyperlink>
    </w:p>
    <w:p w14:paraId="63C6721D" w14:textId="30F72234" w:rsidR="00FD02B2" w:rsidRPr="00B058A7" w:rsidRDefault="00FD02B2" w:rsidP="006B64AB">
      <w:pPr>
        <w:pStyle w:val="ListParagraph"/>
        <w:numPr>
          <w:ilvl w:val="2"/>
          <w:numId w:val="16"/>
        </w:numPr>
        <w:spacing w:after="0" w:line="240" w:lineRule="auto"/>
        <w:ind w:left="990"/>
        <w:jc w:val="both"/>
        <w:rPr>
          <w:rFonts w:asciiTheme="minorHAnsi" w:hAnsiTheme="minorHAnsi" w:cstheme="minorHAnsi"/>
          <w:b/>
          <w:sz w:val="20"/>
          <w:szCs w:val="20"/>
          <w:lang w:val="ka-GE"/>
        </w:rPr>
      </w:pPr>
      <w:r w:rsidRPr="00B058A7">
        <w:rPr>
          <w:rFonts w:asciiTheme="minorHAnsi" w:hAnsiTheme="minorHAnsi" w:cstheme="minorHAnsi"/>
          <w:sz w:val="20"/>
          <w:szCs w:val="20"/>
        </w:rPr>
        <w:t>tenders.ge-</w:t>
      </w:r>
      <w:r w:rsidRPr="00B058A7">
        <w:rPr>
          <w:rFonts w:asciiTheme="minorHAnsi" w:hAnsiTheme="minorHAnsi" w:cstheme="minorHAnsi"/>
          <w:sz w:val="20"/>
          <w:szCs w:val="20"/>
          <w:lang w:val="ka-GE"/>
        </w:rPr>
        <w:t xml:space="preserve">ზე ელექტრონული ტენდერში მონაწილეობის ინსტრუქცია იხილეთ დანართი </w:t>
      </w:r>
      <w:r w:rsidR="00262EDD" w:rsidRPr="00B058A7">
        <w:rPr>
          <w:rFonts w:asciiTheme="minorHAnsi" w:hAnsiTheme="minorHAnsi" w:cstheme="minorHAnsi"/>
          <w:sz w:val="20"/>
          <w:szCs w:val="20"/>
          <w:lang w:val="ka-GE"/>
        </w:rPr>
        <w:t>N</w:t>
      </w:r>
      <w:r w:rsidR="00262EDD" w:rsidRPr="00B058A7">
        <w:rPr>
          <w:rFonts w:asciiTheme="minorHAnsi" w:hAnsiTheme="minorHAnsi" w:cstheme="minorHAnsi"/>
          <w:sz w:val="20"/>
          <w:szCs w:val="20"/>
        </w:rPr>
        <w:t>2</w:t>
      </w:r>
      <w:r w:rsidRPr="00B058A7">
        <w:rPr>
          <w:rFonts w:asciiTheme="minorHAnsi" w:hAnsiTheme="minorHAnsi" w:cstheme="minorHAnsi"/>
          <w:sz w:val="20"/>
          <w:szCs w:val="20"/>
          <w:lang w:val="ka-GE"/>
        </w:rPr>
        <w:t>-ში.</w:t>
      </w:r>
    </w:p>
    <w:p w14:paraId="4F14C044" w14:textId="2F2AA5FC" w:rsidR="00FD02B2" w:rsidRPr="00B058A7" w:rsidRDefault="00FD02B2" w:rsidP="00FD02B2">
      <w:pPr>
        <w:spacing w:after="0" w:line="240" w:lineRule="auto"/>
        <w:rPr>
          <w:rFonts w:asciiTheme="minorHAnsi" w:hAnsiTheme="minorHAnsi" w:cstheme="minorHAnsi"/>
          <w:sz w:val="20"/>
          <w:szCs w:val="20"/>
          <w:lang w:val="ka-GE"/>
        </w:rPr>
      </w:pPr>
    </w:p>
    <w:p w14:paraId="56CC0E07" w14:textId="77777777" w:rsidR="0048224F" w:rsidRPr="00B058A7" w:rsidRDefault="0048224F" w:rsidP="00FD02B2">
      <w:pPr>
        <w:spacing w:after="0" w:line="240" w:lineRule="auto"/>
        <w:rPr>
          <w:rFonts w:asciiTheme="minorHAnsi" w:hAnsiTheme="minorHAnsi" w:cstheme="minorHAnsi"/>
          <w:sz w:val="20"/>
          <w:szCs w:val="20"/>
          <w:lang w:val="ka-GE"/>
        </w:rPr>
      </w:pPr>
    </w:p>
    <w:p w14:paraId="122E7C55" w14:textId="048AAAEE" w:rsidR="0048224F" w:rsidRPr="00B058A7" w:rsidRDefault="0048224F" w:rsidP="00FD02B2">
      <w:pPr>
        <w:spacing w:after="0" w:line="240" w:lineRule="auto"/>
        <w:rPr>
          <w:rFonts w:asciiTheme="minorHAnsi" w:hAnsiTheme="minorHAnsi" w:cstheme="minorHAnsi"/>
          <w:b/>
          <w:sz w:val="20"/>
          <w:szCs w:val="20"/>
          <w:lang w:val="ka-GE"/>
        </w:rPr>
      </w:pPr>
      <w:r w:rsidRPr="00B058A7">
        <w:rPr>
          <w:rFonts w:asciiTheme="minorHAnsi" w:hAnsiTheme="minorHAnsi" w:cstheme="minorHAnsi"/>
          <w:b/>
          <w:sz w:val="20"/>
          <w:szCs w:val="20"/>
          <w:lang w:val="ka-GE"/>
        </w:rPr>
        <w:t>დოკუმენტის დანართები:</w:t>
      </w:r>
    </w:p>
    <w:p w14:paraId="351ADA3E" w14:textId="1D4E59FC" w:rsidR="0048224F" w:rsidRPr="00B058A7" w:rsidRDefault="0048224F" w:rsidP="00FD02B2">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დანართი </w:t>
      </w:r>
      <w:r w:rsidR="007C20EF" w:rsidRPr="00B058A7">
        <w:rPr>
          <w:rFonts w:asciiTheme="minorHAnsi" w:hAnsiTheme="minorHAnsi" w:cstheme="minorHAnsi"/>
          <w:sz w:val="20"/>
          <w:szCs w:val="20"/>
          <w:lang w:val="ka-GE"/>
        </w:rPr>
        <w:t>N1</w:t>
      </w:r>
      <w:r w:rsidRPr="00B058A7">
        <w:rPr>
          <w:rFonts w:asciiTheme="minorHAnsi" w:hAnsiTheme="minorHAnsi" w:cstheme="minorHAnsi"/>
          <w:sz w:val="20"/>
          <w:szCs w:val="20"/>
          <w:lang w:val="ka-GE"/>
        </w:rPr>
        <w:t>-ფასების ცხრილი</w:t>
      </w:r>
    </w:p>
    <w:p w14:paraId="36398928" w14:textId="57738BDB" w:rsidR="0048224F" w:rsidRPr="00B058A7" w:rsidRDefault="0048224F" w:rsidP="00FD02B2">
      <w:pPr>
        <w:spacing w:after="0" w:line="240" w:lineRule="auto"/>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დანართი </w:t>
      </w:r>
      <w:r w:rsidR="007C20EF" w:rsidRPr="00B058A7">
        <w:rPr>
          <w:rFonts w:asciiTheme="minorHAnsi" w:hAnsiTheme="minorHAnsi" w:cstheme="minorHAnsi"/>
          <w:sz w:val="20"/>
          <w:szCs w:val="20"/>
          <w:lang w:val="ka-GE"/>
        </w:rPr>
        <w:t xml:space="preserve">N2 </w:t>
      </w:r>
      <w:r w:rsidRPr="00B058A7">
        <w:rPr>
          <w:rFonts w:asciiTheme="minorHAnsi" w:hAnsiTheme="minorHAnsi" w:cstheme="minorHAnsi"/>
          <w:sz w:val="20"/>
          <w:szCs w:val="20"/>
          <w:lang w:val="ka-GE"/>
        </w:rPr>
        <w:t>- ელ. ტენდერში მონაწილეობის ინსტრუქცია</w:t>
      </w:r>
    </w:p>
    <w:p w14:paraId="7AC5B50D" w14:textId="2E8DF1DB" w:rsidR="00515FA8" w:rsidRPr="00B058A7" w:rsidRDefault="00515FA8" w:rsidP="00515FA8">
      <w:pPr>
        <w:spacing w:after="0" w:line="240" w:lineRule="auto"/>
        <w:rPr>
          <w:rFonts w:asciiTheme="minorHAnsi" w:hAnsiTheme="minorHAnsi" w:cstheme="minorHAnsi"/>
          <w:b/>
          <w:color w:val="FF0000"/>
          <w:sz w:val="20"/>
          <w:szCs w:val="20"/>
          <w:lang w:val="ka-GE"/>
        </w:rPr>
      </w:pPr>
      <w:r w:rsidRPr="00B058A7">
        <w:rPr>
          <w:rFonts w:asciiTheme="minorHAnsi" w:hAnsiTheme="minorHAnsi" w:cstheme="minorHAnsi"/>
          <w:b/>
          <w:color w:val="FF0000"/>
          <w:sz w:val="20"/>
          <w:szCs w:val="20"/>
          <w:lang w:val="ka-GE"/>
        </w:rPr>
        <w:t>დანართი N3 - პროდუქტის სპეციფიკაცია</w:t>
      </w:r>
    </w:p>
    <w:p w14:paraId="06C93651" w14:textId="77777777" w:rsidR="00515FA8" w:rsidRPr="00B058A7" w:rsidRDefault="00515FA8" w:rsidP="00FD02B2">
      <w:pPr>
        <w:spacing w:after="0" w:line="240" w:lineRule="auto"/>
        <w:rPr>
          <w:rFonts w:asciiTheme="minorHAnsi" w:hAnsiTheme="minorHAnsi" w:cstheme="minorHAnsi"/>
          <w:sz w:val="20"/>
          <w:szCs w:val="20"/>
          <w:lang w:val="ka-GE"/>
        </w:rPr>
      </w:pPr>
    </w:p>
    <w:p w14:paraId="6A20C299" w14:textId="77777777" w:rsidR="00FD02B2" w:rsidRPr="00B058A7" w:rsidRDefault="00FD02B2" w:rsidP="00FD02B2">
      <w:pPr>
        <w:spacing w:after="0" w:line="240" w:lineRule="auto"/>
        <w:rPr>
          <w:rFonts w:asciiTheme="minorHAnsi" w:hAnsiTheme="minorHAnsi" w:cstheme="minorHAnsi"/>
          <w:sz w:val="20"/>
          <w:szCs w:val="20"/>
          <w:lang w:val="ka-GE"/>
        </w:rPr>
      </w:pPr>
    </w:p>
    <w:p w14:paraId="05D655E1" w14:textId="77777777" w:rsidR="00FD02B2" w:rsidRPr="00B058A7" w:rsidRDefault="00FD02B2" w:rsidP="00FD02B2">
      <w:pPr>
        <w:spacing w:after="0" w:line="240" w:lineRule="auto"/>
        <w:rPr>
          <w:rFonts w:asciiTheme="minorHAnsi" w:hAnsiTheme="minorHAnsi" w:cstheme="minorHAnsi"/>
          <w:b/>
          <w:sz w:val="20"/>
          <w:szCs w:val="20"/>
          <w:u w:val="single"/>
        </w:rPr>
      </w:pPr>
      <w:r w:rsidRPr="00B058A7">
        <w:rPr>
          <w:rFonts w:asciiTheme="minorHAnsi" w:hAnsiTheme="minorHAnsi" w:cstheme="minorHAnsi"/>
          <w:b/>
          <w:sz w:val="20"/>
          <w:szCs w:val="20"/>
          <w:u w:val="single"/>
          <w:lang w:val="ka-GE"/>
        </w:rPr>
        <w:t>საკონტაქტო ინფორმაცია</w:t>
      </w:r>
      <w:r w:rsidRPr="00B058A7">
        <w:rPr>
          <w:rFonts w:asciiTheme="minorHAnsi" w:hAnsiTheme="minorHAnsi" w:cstheme="minorHAnsi"/>
          <w:b/>
          <w:sz w:val="20"/>
          <w:szCs w:val="20"/>
          <w:u w:val="single"/>
        </w:rPr>
        <w:t>:</w:t>
      </w:r>
    </w:p>
    <w:p w14:paraId="0AA95A9B" w14:textId="77777777" w:rsidR="00FD02B2" w:rsidRPr="00B058A7" w:rsidRDefault="00FD02B2" w:rsidP="00FD02B2">
      <w:pPr>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საკონტაქტო პირი: ქეთევან ჩხიძე</w:t>
      </w:r>
    </w:p>
    <w:p w14:paraId="1E0592D3" w14:textId="77777777" w:rsidR="00FD02B2" w:rsidRPr="00B058A7" w:rsidRDefault="00FD02B2" w:rsidP="00FD02B2">
      <w:pPr>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მის.: ქ. თბილისი, მედეა (მზია) ჯუღელის N 10 </w:t>
      </w:r>
    </w:p>
    <w:p w14:paraId="56DE6A10" w14:textId="77777777" w:rsidR="00FD02B2" w:rsidRPr="00B058A7" w:rsidRDefault="00FD02B2" w:rsidP="00FD02B2">
      <w:pPr>
        <w:spacing w:after="0"/>
        <w:jc w:val="both"/>
        <w:rPr>
          <w:rFonts w:asciiTheme="minorHAnsi" w:hAnsiTheme="minorHAnsi" w:cstheme="minorHAnsi"/>
          <w:sz w:val="20"/>
          <w:szCs w:val="20"/>
        </w:rPr>
      </w:pPr>
      <w:r w:rsidRPr="00B058A7">
        <w:rPr>
          <w:rFonts w:asciiTheme="minorHAnsi" w:hAnsiTheme="minorHAnsi" w:cstheme="minorHAnsi"/>
          <w:sz w:val="20"/>
          <w:szCs w:val="20"/>
          <w:lang w:val="ka-GE"/>
        </w:rPr>
        <w:t xml:space="preserve">ელ. ფოსტა: </w:t>
      </w:r>
      <w:hyperlink r:id="rId11" w:history="1">
        <w:r w:rsidRPr="00B058A7">
          <w:rPr>
            <w:rStyle w:val="Hyperlink"/>
            <w:rFonts w:asciiTheme="minorHAnsi" w:hAnsiTheme="minorHAnsi" w:cstheme="minorHAnsi"/>
            <w:sz w:val="20"/>
            <w:szCs w:val="20"/>
          </w:rPr>
          <w:t>kchkheidze</w:t>
        </w:r>
        <w:r w:rsidRPr="00B058A7">
          <w:rPr>
            <w:rStyle w:val="Hyperlink"/>
            <w:rFonts w:asciiTheme="minorHAnsi" w:hAnsiTheme="minorHAnsi" w:cstheme="minorHAnsi"/>
            <w:sz w:val="20"/>
            <w:szCs w:val="20"/>
            <w:lang w:val="ka-GE"/>
          </w:rPr>
          <w:t>@gwp.ge</w:t>
        </w:r>
      </w:hyperlink>
      <w:r w:rsidRPr="00B058A7">
        <w:rPr>
          <w:rStyle w:val="Hyperlink"/>
          <w:rFonts w:asciiTheme="minorHAnsi" w:hAnsiTheme="minorHAnsi" w:cstheme="minorHAnsi"/>
          <w:sz w:val="20"/>
          <w:szCs w:val="20"/>
          <w:lang w:val="ka-GE"/>
        </w:rPr>
        <w:t xml:space="preserve"> </w:t>
      </w:r>
    </w:p>
    <w:p w14:paraId="2D97D79B" w14:textId="77777777" w:rsidR="00FD02B2" w:rsidRPr="00B058A7" w:rsidRDefault="00FD02B2" w:rsidP="00FD02B2">
      <w:pPr>
        <w:spacing w:after="0"/>
        <w:jc w:val="both"/>
        <w:rPr>
          <w:rFonts w:asciiTheme="minorHAnsi" w:hAnsiTheme="minorHAnsi" w:cstheme="minorHAnsi"/>
          <w:sz w:val="20"/>
          <w:szCs w:val="20"/>
        </w:rPr>
      </w:pPr>
      <w:r w:rsidRPr="00B058A7">
        <w:rPr>
          <w:rFonts w:asciiTheme="minorHAnsi" w:hAnsiTheme="minorHAnsi" w:cstheme="minorHAnsi"/>
          <w:sz w:val="20"/>
          <w:szCs w:val="20"/>
          <w:lang w:val="ka-GE"/>
        </w:rPr>
        <w:t xml:space="preserve">ტელ.: +(995 322) 931111 (1114); მობ: </w:t>
      </w:r>
      <w:r w:rsidRPr="00B058A7">
        <w:rPr>
          <w:rFonts w:asciiTheme="minorHAnsi" w:hAnsiTheme="minorHAnsi" w:cstheme="minorHAnsi"/>
          <w:sz w:val="20"/>
          <w:szCs w:val="20"/>
        </w:rPr>
        <w:t>+995 595 25 74 58</w:t>
      </w:r>
    </w:p>
    <w:p w14:paraId="35372F73" w14:textId="77777777" w:rsidR="00FD02B2" w:rsidRPr="00B058A7" w:rsidRDefault="00FD02B2" w:rsidP="00FD02B2">
      <w:pPr>
        <w:spacing w:after="0"/>
        <w:jc w:val="both"/>
        <w:rPr>
          <w:rFonts w:asciiTheme="minorHAnsi" w:hAnsiTheme="minorHAnsi" w:cstheme="minorHAnsi"/>
          <w:sz w:val="20"/>
          <w:szCs w:val="20"/>
          <w:lang w:val="ka-GE"/>
        </w:rPr>
      </w:pPr>
    </w:p>
    <w:p w14:paraId="212415F6" w14:textId="77777777" w:rsidR="00FD02B2" w:rsidRPr="00B058A7" w:rsidRDefault="00FD02B2" w:rsidP="00FD02B2">
      <w:pPr>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საკონტაქტო პირი: ირაკლი ხვადაგაძე</w:t>
      </w:r>
    </w:p>
    <w:p w14:paraId="18263888" w14:textId="77777777" w:rsidR="00FD7B0F" w:rsidRPr="00B058A7" w:rsidRDefault="00FD02B2" w:rsidP="00FD02B2">
      <w:pPr>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მის.: </w:t>
      </w:r>
      <w:r w:rsidR="00FD7B0F" w:rsidRPr="00B058A7">
        <w:rPr>
          <w:rFonts w:asciiTheme="minorHAnsi" w:hAnsiTheme="minorHAnsi" w:cstheme="minorHAnsi"/>
          <w:sz w:val="20"/>
          <w:szCs w:val="20"/>
          <w:lang w:val="ka-GE"/>
        </w:rPr>
        <w:t xml:space="preserve">ქ. თბილისი, მედეა (მზია) ჯუღელის N 10 </w:t>
      </w:r>
    </w:p>
    <w:p w14:paraId="2E9A1828" w14:textId="74FFE5F7" w:rsidR="00FD02B2" w:rsidRPr="00B058A7" w:rsidRDefault="00FD02B2" w:rsidP="00FD02B2">
      <w:pPr>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ელ. ფოსტა: </w:t>
      </w:r>
      <w:hyperlink r:id="rId12" w:history="1">
        <w:r w:rsidRPr="00B058A7">
          <w:rPr>
            <w:rStyle w:val="Hyperlink"/>
            <w:rFonts w:asciiTheme="minorHAnsi" w:hAnsiTheme="minorHAnsi" w:cstheme="minorHAnsi"/>
            <w:sz w:val="20"/>
            <w:szCs w:val="20"/>
          </w:rPr>
          <w:t>ikhvadagadze@gwp.ge</w:t>
        </w:r>
      </w:hyperlink>
      <w:r w:rsidRPr="00B058A7">
        <w:rPr>
          <w:rFonts w:asciiTheme="minorHAnsi" w:hAnsiTheme="minorHAnsi" w:cstheme="minorHAnsi"/>
          <w:sz w:val="20"/>
          <w:szCs w:val="20"/>
          <w:lang w:val="ka-GE"/>
        </w:rPr>
        <w:t xml:space="preserve"> </w:t>
      </w:r>
      <w:r w:rsidRPr="00B058A7">
        <w:rPr>
          <w:rStyle w:val="Hyperlink"/>
          <w:rFonts w:asciiTheme="minorHAnsi" w:hAnsiTheme="minorHAnsi" w:cstheme="minorHAnsi"/>
          <w:sz w:val="20"/>
          <w:szCs w:val="20"/>
          <w:lang w:val="ka-GE"/>
        </w:rPr>
        <w:t xml:space="preserve"> </w:t>
      </w:r>
    </w:p>
    <w:p w14:paraId="689D7432" w14:textId="13FA40C5" w:rsidR="00FD02B2" w:rsidRPr="00B058A7" w:rsidRDefault="00FD02B2" w:rsidP="00FD02B2">
      <w:pPr>
        <w:spacing w:after="0"/>
        <w:jc w:val="both"/>
        <w:rPr>
          <w:rFonts w:asciiTheme="minorHAnsi" w:hAnsiTheme="minorHAnsi" w:cstheme="minorHAnsi"/>
          <w:sz w:val="20"/>
          <w:szCs w:val="20"/>
          <w:lang w:val="ka-GE"/>
        </w:rPr>
      </w:pPr>
      <w:r w:rsidRPr="00B058A7">
        <w:rPr>
          <w:rFonts w:asciiTheme="minorHAnsi" w:hAnsiTheme="minorHAnsi" w:cstheme="minorHAnsi"/>
          <w:sz w:val="20"/>
          <w:szCs w:val="20"/>
          <w:lang w:val="ka-GE"/>
        </w:rPr>
        <w:t xml:space="preserve">ტელ.: +995 322 931111 (1145); </w:t>
      </w:r>
    </w:p>
    <w:p w14:paraId="584FF4B1" w14:textId="72C323B9" w:rsidR="00441B88" w:rsidRPr="00B058A7" w:rsidRDefault="00441B88" w:rsidP="00AE77E5">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sectPr w:rsidR="00441B88" w:rsidRPr="00B058A7" w:rsidSect="00993995">
      <w:headerReference w:type="default" r:id="rId13"/>
      <w:footerReference w:type="default" r:id="rId14"/>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9896" w14:textId="77777777" w:rsidR="00050487" w:rsidRDefault="00050487" w:rsidP="007902EA">
      <w:pPr>
        <w:spacing w:after="0" w:line="240" w:lineRule="auto"/>
      </w:pPr>
      <w:r>
        <w:separator/>
      </w:r>
    </w:p>
  </w:endnote>
  <w:endnote w:type="continuationSeparator" w:id="0">
    <w:p w14:paraId="411D889C" w14:textId="77777777" w:rsidR="00050487" w:rsidRDefault="0005048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29E3AAE2" w:rsidR="006C1436" w:rsidRDefault="00233130">
        <w:pPr>
          <w:pStyle w:val="Footer"/>
          <w:jc w:val="right"/>
        </w:pPr>
        <w:r>
          <w:fldChar w:fldCharType="begin"/>
        </w:r>
        <w:r w:rsidR="00204327">
          <w:instrText xml:space="preserve"> PAGE   \* MERGEFORMAT </w:instrText>
        </w:r>
        <w:r>
          <w:fldChar w:fldCharType="separate"/>
        </w:r>
        <w:r w:rsidR="007441BA">
          <w:rPr>
            <w:noProof/>
          </w:rPr>
          <w:t>7</w:t>
        </w:r>
        <w:r>
          <w:rPr>
            <w:noProof/>
          </w:rPr>
          <w:fldChar w:fldCharType="end"/>
        </w:r>
      </w:p>
    </w:sdtContent>
  </w:sdt>
  <w:p w14:paraId="41AC185C"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90165" w14:textId="77777777" w:rsidR="00050487" w:rsidRDefault="00050487" w:rsidP="007902EA">
      <w:pPr>
        <w:spacing w:after="0" w:line="240" w:lineRule="auto"/>
      </w:pPr>
      <w:r>
        <w:separator/>
      </w:r>
    </w:p>
  </w:footnote>
  <w:footnote w:type="continuationSeparator" w:id="0">
    <w:p w14:paraId="77FD5FAB" w14:textId="77777777" w:rsidR="00050487" w:rsidRDefault="0005048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 o:bullet="t">
        <v:imagedata r:id="rId1" o:title="mso213D"/>
      </v:shape>
    </w:pict>
  </w:numPicBullet>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9481BF2"/>
    <w:multiLevelType w:val="multilevel"/>
    <w:tmpl w:val="4BD81C42"/>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5" w15:restartNumberingAfterBreak="0">
    <w:nsid w:val="40F06CAE"/>
    <w:multiLevelType w:val="multilevel"/>
    <w:tmpl w:val="1E224CFA"/>
    <w:lvl w:ilvl="0">
      <w:start w:val="1"/>
      <w:numFmt w:val="decimal"/>
      <w:lvlText w:val="%1"/>
      <w:lvlJc w:val="left"/>
      <w:pPr>
        <w:ind w:left="528" w:hanging="528"/>
      </w:pPr>
      <w:rPr>
        <w:rFonts w:hint="default"/>
        <w:b w:val="0"/>
      </w:rPr>
    </w:lvl>
    <w:lvl w:ilvl="1">
      <w:start w:val="11"/>
      <w:numFmt w:val="decimal"/>
      <w:lvlText w:val="%1.%2"/>
      <w:lvlJc w:val="left"/>
      <w:pPr>
        <w:ind w:left="528" w:hanging="528"/>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436D5E6E"/>
    <w:multiLevelType w:val="multilevel"/>
    <w:tmpl w:val="DD94EF7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9" w15:restartNumberingAfterBreak="0">
    <w:nsid w:val="481478D7"/>
    <w:multiLevelType w:val="hybridMultilevel"/>
    <w:tmpl w:val="DAE29A96"/>
    <w:lvl w:ilvl="0" w:tplc="B01A67A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4" w15:restartNumberingAfterBreak="0">
    <w:nsid w:val="72D40B75"/>
    <w:multiLevelType w:val="hybridMultilevel"/>
    <w:tmpl w:val="D0886F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7B9C75C1"/>
    <w:multiLevelType w:val="hybridMultilevel"/>
    <w:tmpl w:val="949E05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DC19CA"/>
    <w:multiLevelType w:val="multilevel"/>
    <w:tmpl w:val="28EAF78A"/>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5"/>
  </w:num>
  <w:num w:numId="3">
    <w:abstractNumId w:val="8"/>
  </w:num>
  <w:num w:numId="4">
    <w:abstractNumId w:val="4"/>
  </w:num>
  <w:num w:numId="5">
    <w:abstractNumId w:val="2"/>
  </w:num>
  <w:num w:numId="6">
    <w:abstractNumId w:val="13"/>
  </w:num>
  <w:num w:numId="7">
    <w:abstractNumId w:val="10"/>
  </w:num>
  <w:num w:numId="8">
    <w:abstractNumId w:val="7"/>
  </w:num>
  <w:num w:numId="9">
    <w:abstractNumId w:val="3"/>
  </w:num>
  <w:num w:numId="10">
    <w:abstractNumId w:val="0"/>
  </w:num>
  <w:num w:numId="11">
    <w:abstractNumId w:val="12"/>
  </w:num>
  <w:num w:numId="12">
    <w:abstractNumId w:val="1"/>
  </w:num>
  <w:num w:numId="13">
    <w:abstractNumId w:val="9"/>
  </w:num>
  <w:num w:numId="14">
    <w:abstractNumId w:val="14"/>
  </w:num>
  <w:num w:numId="15">
    <w:abstractNumId w:val="16"/>
  </w:num>
  <w:num w:numId="16">
    <w:abstractNumId w:val="5"/>
  </w:num>
  <w:num w:numId="17">
    <w:abstractNumId w:val="6"/>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4636"/>
    <w:rsid w:val="00006807"/>
    <w:rsid w:val="00007959"/>
    <w:rsid w:val="00032014"/>
    <w:rsid w:val="00035516"/>
    <w:rsid w:val="00043A41"/>
    <w:rsid w:val="00046082"/>
    <w:rsid w:val="0004786C"/>
    <w:rsid w:val="00050487"/>
    <w:rsid w:val="00051E54"/>
    <w:rsid w:val="0005435C"/>
    <w:rsid w:val="000602DD"/>
    <w:rsid w:val="00064AB9"/>
    <w:rsid w:val="0007630F"/>
    <w:rsid w:val="00081D42"/>
    <w:rsid w:val="000821C0"/>
    <w:rsid w:val="000840BD"/>
    <w:rsid w:val="0008573C"/>
    <w:rsid w:val="00093D45"/>
    <w:rsid w:val="00094639"/>
    <w:rsid w:val="0009626D"/>
    <w:rsid w:val="000974B9"/>
    <w:rsid w:val="000A55F8"/>
    <w:rsid w:val="000A7A6C"/>
    <w:rsid w:val="000B168A"/>
    <w:rsid w:val="000B4C5E"/>
    <w:rsid w:val="000B776E"/>
    <w:rsid w:val="000C1C18"/>
    <w:rsid w:val="000C4F58"/>
    <w:rsid w:val="000D06BC"/>
    <w:rsid w:val="000D5AC7"/>
    <w:rsid w:val="000D5BB4"/>
    <w:rsid w:val="000E6071"/>
    <w:rsid w:val="000F03A0"/>
    <w:rsid w:val="000F15A3"/>
    <w:rsid w:val="000F63C5"/>
    <w:rsid w:val="00104656"/>
    <w:rsid w:val="001071B4"/>
    <w:rsid w:val="00110CCE"/>
    <w:rsid w:val="00112030"/>
    <w:rsid w:val="0011459C"/>
    <w:rsid w:val="00116D4F"/>
    <w:rsid w:val="00120724"/>
    <w:rsid w:val="00122148"/>
    <w:rsid w:val="00127F44"/>
    <w:rsid w:val="00130628"/>
    <w:rsid w:val="00131B75"/>
    <w:rsid w:val="00137719"/>
    <w:rsid w:val="00137C94"/>
    <w:rsid w:val="0014400F"/>
    <w:rsid w:val="001461E6"/>
    <w:rsid w:val="00150DA4"/>
    <w:rsid w:val="001575CA"/>
    <w:rsid w:val="00161677"/>
    <w:rsid w:val="00162053"/>
    <w:rsid w:val="00171F46"/>
    <w:rsid w:val="0017792E"/>
    <w:rsid w:val="00185C9D"/>
    <w:rsid w:val="0019233C"/>
    <w:rsid w:val="00194044"/>
    <w:rsid w:val="001946CE"/>
    <w:rsid w:val="001A4051"/>
    <w:rsid w:val="001B0048"/>
    <w:rsid w:val="001B0D00"/>
    <w:rsid w:val="001B6BD5"/>
    <w:rsid w:val="001B740A"/>
    <w:rsid w:val="001B75E0"/>
    <w:rsid w:val="001D1A13"/>
    <w:rsid w:val="001D33B6"/>
    <w:rsid w:val="001D3B12"/>
    <w:rsid w:val="001D71D1"/>
    <w:rsid w:val="001E0118"/>
    <w:rsid w:val="001E0606"/>
    <w:rsid w:val="001E745D"/>
    <w:rsid w:val="001F39A6"/>
    <w:rsid w:val="00200FE5"/>
    <w:rsid w:val="00202451"/>
    <w:rsid w:val="00202520"/>
    <w:rsid w:val="00204327"/>
    <w:rsid w:val="002056E8"/>
    <w:rsid w:val="00207B93"/>
    <w:rsid w:val="0021422C"/>
    <w:rsid w:val="0021503D"/>
    <w:rsid w:val="00216B88"/>
    <w:rsid w:val="00217C76"/>
    <w:rsid w:val="00227957"/>
    <w:rsid w:val="0023129E"/>
    <w:rsid w:val="00233130"/>
    <w:rsid w:val="002351EF"/>
    <w:rsid w:val="00237416"/>
    <w:rsid w:val="00240B49"/>
    <w:rsid w:val="00241768"/>
    <w:rsid w:val="00242760"/>
    <w:rsid w:val="0025658B"/>
    <w:rsid w:val="0026225B"/>
    <w:rsid w:val="00262EDD"/>
    <w:rsid w:val="00264C26"/>
    <w:rsid w:val="00265289"/>
    <w:rsid w:val="00266CA0"/>
    <w:rsid w:val="002778A0"/>
    <w:rsid w:val="00277BEC"/>
    <w:rsid w:val="0028190E"/>
    <w:rsid w:val="002839E6"/>
    <w:rsid w:val="002B6F69"/>
    <w:rsid w:val="002C066E"/>
    <w:rsid w:val="002C11FD"/>
    <w:rsid w:val="002C21C7"/>
    <w:rsid w:val="002D731B"/>
    <w:rsid w:val="002E25C2"/>
    <w:rsid w:val="002E3D47"/>
    <w:rsid w:val="002F15BA"/>
    <w:rsid w:val="002F49D5"/>
    <w:rsid w:val="00303697"/>
    <w:rsid w:val="00316C88"/>
    <w:rsid w:val="003258E2"/>
    <w:rsid w:val="00327C70"/>
    <w:rsid w:val="003307AE"/>
    <w:rsid w:val="0033101C"/>
    <w:rsid w:val="00331A56"/>
    <w:rsid w:val="0033399E"/>
    <w:rsid w:val="00336ECB"/>
    <w:rsid w:val="00341E8A"/>
    <w:rsid w:val="00343FBC"/>
    <w:rsid w:val="00353820"/>
    <w:rsid w:val="00355291"/>
    <w:rsid w:val="00357317"/>
    <w:rsid w:val="0036131E"/>
    <w:rsid w:val="00361F15"/>
    <w:rsid w:val="00365B5B"/>
    <w:rsid w:val="00367B3E"/>
    <w:rsid w:val="00370F0D"/>
    <w:rsid w:val="00372561"/>
    <w:rsid w:val="00374932"/>
    <w:rsid w:val="0038281A"/>
    <w:rsid w:val="003859BA"/>
    <w:rsid w:val="00387AB5"/>
    <w:rsid w:val="00392A42"/>
    <w:rsid w:val="003A47B7"/>
    <w:rsid w:val="003A4DAA"/>
    <w:rsid w:val="003B2CBF"/>
    <w:rsid w:val="003B460D"/>
    <w:rsid w:val="003B4AF2"/>
    <w:rsid w:val="003B5A5E"/>
    <w:rsid w:val="003C1CC6"/>
    <w:rsid w:val="003C6F7E"/>
    <w:rsid w:val="003D6473"/>
    <w:rsid w:val="003E014F"/>
    <w:rsid w:val="003E15FA"/>
    <w:rsid w:val="003F370C"/>
    <w:rsid w:val="003F5521"/>
    <w:rsid w:val="004073A0"/>
    <w:rsid w:val="0040741E"/>
    <w:rsid w:val="00410EC6"/>
    <w:rsid w:val="00425E73"/>
    <w:rsid w:val="00430AF7"/>
    <w:rsid w:val="00431665"/>
    <w:rsid w:val="00432103"/>
    <w:rsid w:val="004375BF"/>
    <w:rsid w:val="00440220"/>
    <w:rsid w:val="00441B88"/>
    <w:rsid w:val="00445F9D"/>
    <w:rsid w:val="00446516"/>
    <w:rsid w:val="004533A4"/>
    <w:rsid w:val="00473078"/>
    <w:rsid w:val="0047568B"/>
    <w:rsid w:val="00476AE7"/>
    <w:rsid w:val="0048224F"/>
    <w:rsid w:val="00483B17"/>
    <w:rsid w:val="0048659C"/>
    <w:rsid w:val="004946D4"/>
    <w:rsid w:val="00496437"/>
    <w:rsid w:val="004B09C9"/>
    <w:rsid w:val="004B17E5"/>
    <w:rsid w:val="004B600B"/>
    <w:rsid w:val="004C2C47"/>
    <w:rsid w:val="004C5841"/>
    <w:rsid w:val="004C7970"/>
    <w:rsid w:val="004D1456"/>
    <w:rsid w:val="004D5F5D"/>
    <w:rsid w:val="00504DBC"/>
    <w:rsid w:val="00506B74"/>
    <w:rsid w:val="00512ADE"/>
    <w:rsid w:val="00515FA8"/>
    <w:rsid w:val="0052494C"/>
    <w:rsid w:val="005358A8"/>
    <w:rsid w:val="00541A26"/>
    <w:rsid w:val="00544856"/>
    <w:rsid w:val="00551EE6"/>
    <w:rsid w:val="00552293"/>
    <w:rsid w:val="00557B4B"/>
    <w:rsid w:val="00557C71"/>
    <w:rsid w:val="00572577"/>
    <w:rsid w:val="00593F65"/>
    <w:rsid w:val="00595E4B"/>
    <w:rsid w:val="00597F62"/>
    <w:rsid w:val="005A2593"/>
    <w:rsid w:val="005A3DB4"/>
    <w:rsid w:val="005A44AD"/>
    <w:rsid w:val="005B06E4"/>
    <w:rsid w:val="005B53B4"/>
    <w:rsid w:val="005C3836"/>
    <w:rsid w:val="005D3B83"/>
    <w:rsid w:val="005E05B1"/>
    <w:rsid w:val="005E09C6"/>
    <w:rsid w:val="005E3480"/>
    <w:rsid w:val="005E557D"/>
    <w:rsid w:val="00601048"/>
    <w:rsid w:val="00610FC8"/>
    <w:rsid w:val="00632910"/>
    <w:rsid w:val="00633197"/>
    <w:rsid w:val="00634B58"/>
    <w:rsid w:val="00641AA3"/>
    <w:rsid w:val="00644868"/>
    <w:rsid w:val="00645E50"/>
    <w:rsid w:val="006600B8"/>
    <w:rsid w:val="006812C1"/>
    <w:rsid w:val="00681B23"/>
    <w:rsid w:val="00692B13"/>
    <w:rsid w:val="006966D7"/>
    <w:rsid w:val="006A0B62"/>
    <w:rsid w:val="006A384B"/>
    <w:rsid w:val="006A3D31"/>
    <w:rsid w:val="006A7B28"/>
    <w:rsid w:val="006B204C"/>
    <w:rsid w:val="006B3EE0"/>
    <w:rsid w:val="006B64AB"/>
    <w:rsid w:val="006C1436"/>
    <w:rsid w:val="006D1062"/>
    <w:rsid w:val="006E119F"/>
    <w:rsid w:val="006E1729"/>
    <w:rsid w:val="006E6C4A"/>
    <w:rsid w:val="006F25BD"/>
    <w:rsid w:val="006F2EC3"/>
    <w:rsid w:val="006F3C44"/>
    <w:rsid w:val="00707212"/>
    <w:rsid w:val="00711368"/>
    <w:rsid w:val="00712B04"/>
    <w:rsid w:val="00713EFC"/>
    <w:rsid w:val="007146D2"/>
    <w:rsid w:val="00717346"/>
    <w:rsid w:val="00717D5F"/>
    <w:rsid w:val="0073271D"/>
    <w:rsid w:val="00734570"/>
    <w:rsid w:val="00735828"/>
    <w:rsid w:val="00735D45"/>
    <w:rsid w:val="007441BA"/>
    <w:rsid w:val="00752138"/>
    <w:rsid w:val="007526A0"/>
    <w:rsid w:val="0075757C"/>
    <w:rsid w:val="00764DAD"/>
    <w:rsid w:val="007710DB"/>
    <w:rsid w:val="007808B7"/>
    <w:rsid w:val="007809E9"/>
    <w:rsid w:val="007902EA"/>
    <w:rsid w:val="0079252D"/>
    <w:rsid w:val="007941FB"/>
    <w:rsid w:val="007A28C4"/>
    <w:rsid w:val="007A5932"/>
    <w:rsid w:val="007B0AEC"/>
    <w:rsid w:val="007B7540"/>
    <w:rsid w:val="007C1801"/>
    <w:rsid w:val="007C20EF"/>
    <w:rsid w:val="007D3F97"/>
    <w:rsid w:val="007F44A9"/>
    <w:rsid w:val="007F57C8"/>
    <w:rsid w:val="007F604F"/>
    <w:rsid w:val="007F7400"/>
    <w:rsid w:val="00812060"/>
    <w:rsid w:val="0081634F"/>
    <w:rsid w:val="00823F6D"/>
    <w:rsid w:val="008261C1"/>
    <w:rsid w:val="008266CF"/>
    <w:rsid w:val="008318C4"/>
    <w:rsid w:val="00847213"/>
    <w:rsid w:val="00854A47"/>
    <w:rsid w:val="008629D9"/>
    <w:rsid w:val="00862F1A"/>
    <w:rsid w:val="00867825"/>
    <w:rsid w:val="00870266"/>
    <w:rsid w:val="00870F2A"/>
    <w:rsid w:val="008751D7"/>
    <w:rsid w:val="00876B9D"/>
    <w:rsid w:val="0088287D"/>
    <w:rsid w:val="0088508E"/>
    <w:rsid w:val="008928F5"/>
    <w:rsid w:val="00894C67"/>
    <w:rsid w:val="0089503F"/>
    <w:rsid w:val="008A0FC7"/>
    <w:rsid w:val="008A1DA3"/>
    <w:rsid w:val="008A5094"/>
    <w:rsid w:val="008A6670"/>
    <w:rsid w:val="008A673F"/>
    <w:rsid w:val="008B04EA"/>
    <w:rsid w:val="008C35CC"/>
    <w:rsid w:val="008C4E82"/>
    <w:rsid w:val="008E16DA"/>
    <w:rsid w:val="008E3D20"/>
    <w:rsid w:val="008E4598"/>
    <w:rsid w:val="008F0FC7"/>
    <w:rsid w:val="008F1041"/>
    <w:rsid w:val="008F419D"/>
    <w:rsid w:val="00913646"/>
    <w:rsid w:val="0091366B"/>
    <w:rsid w:val="00922889"/>
    <w:rsid w:val="0092489D"/>
    <w:rsid w:val="00930904"/>
    <w:rsid w:val="0094455B"/>
    <w:rsid w:val="00947D7A"/>
    <w:rsid w:val="00960298"/>
    <w:rsid w:val="009621F5"/>
    <w:rsid w:val="00964098"/>
    <w:rsid w:val="0096578F"/>
    <w:rsid w:val="009804B1"/>
    <w:rsid w:val="00982C2C"/>
    <w:rsid w:val="00984B62"/>
    <w:rsid w:val="00985307"/>
    <w:rsid w:val="0099130F"/>
    <w:rsid w:val="00993995"/>
    <w:rsid w:val="0099691B"/>
    <w:rsid w:val="009A0836"/>
    <w:rsid w:val="009A5CBD"/>
    <w:rsid w:val="009A7535"/>
    <w:rsid w:val="009B059A"/>
    <w:rsid w:val="009C0070"/>
    <w:rsid w:val="009C4C8E"/>
    <w:rsid w:val="009C7B5B"/>
    <w:rsid w:val="009D0869"/>
    <w:rsid w:val="009D363D"/>
    <w:rsid w:val="009D607A"/>
    <w:rsid w:val="009E1CE8"/>
    <w:rsid w:val="00A0023E"/>
    <w:rsid w:val="00A035A1"/>
    <w:rsid w:val="00A117DC"/>
    <w:rsid w:val="00A221DF"/>
    <w:rsid w:val="00A225F5"/>
    <w:rsid w:val="00A231C3"/>
    <w:rsid w:val="00A23B72"/>
    <w:rsid w:val="00A254FF"/>
    <w:rsid w:val="00A2799A"/>
    <w:rsid w:val="00A34531"/>
    <w:rsid w:val="00A35317"/>
    <w:rsid w:val="00A361D1"/>
    <w:rsid w:val="00A37FB1"/>
    <w:rsid w:val="00A44800"/>
    <w:rsid w:val="00A50438"/>
    <w:rsid w:val="00A544AC"/>
    <w:rsid w:val="00A55463"/>
    <w:rsid w:val="00A5597B"/>
    <w:rsid w:val="00A5606B"/>
    <w:rsid w:val="00A57B5C"/>
    <w:rsid w:val="00A60EC3"/>
    <w:rsid w:val="00A62AC7"/>
    <w:rsid w:val="00A63C87"/>
    <w:rsid w:val="00A7199F"/>
    <w:rsid w:val="00A7767E"/>
    <w:rsid w:val="00A852E7"/>
    <w:rsid w:val="00A85949"/>
    <w:rsid w:val="00A94A54"/>
    <w:rsid w:val="00AB023C"/>
    <w:rsid w:val="00AB080F"/>
    <w:rsid w:val="00AB3853"/>
    <w:rsid w:val="00AB41A3"/>
    <w:rsid w:val="00AB7EB4"/>
    <w:rsid w:val="00AC15C8"/>
    <w:rsid w:val="00AC4D81"/>
    <w:rsid w:val="00AE4346"/>
    <w:rsid w:val="00AE77E5"/>
    <w:rsid w:val="00AF5B0E"/>
    <w:rsid w:val="00B056FC"/>
    <w:rsid w:val="00B058A7"/>
    <w:rsid w:val="00B07BFB"/>
    <w:rsid w:val="00B132B9"/>
    <w:rsid w:val="00B135C2"/>
    <w:rsid w:val="00B137F3"/>
    <w:rsid w:val="00B15044"/>
    <w:rsid w:val="00B156A3"/>
    <w:rsid w:val="00B2179B"/>
    <w:rsid w:val="00B23313"/>
    <w:rsid w:val="00B27DEA"/>
    <w:rsid w:val="00B4192D"/>
    <w:rsid w:val="00B42689"/>
    <w:rsid w:val="00B45879"/>
    <w:rsid w:val="00B46A03"/>
    <w:rsid w:val="00B545AC"/>
    <w:rsid w:val="00B63CAF"/>
    <w:rsid w:val="00B76EF3"/>
    <w:rsid w:val="00B802D2"/>
    <w:rsid w:val="00B942E0"/>
    <w:rsid w:val="00BA3B7D"/>
    <w:rsid w:val="00BB11ED"/>
    <w:rsid w:val="00BB4CB0"/>
    <w:rsid w:val="00BB66A2"/>
    <w:rsid w:val="00BB6BEA"/>
    <w:rsid w:val="00BC364F"/>
    <w:rsid w:val="00BE187B"/>
    <w:rsid w:val="00BE3060"/>
    <w:rsid w:val="00BF2979"/>
    <w:rsid w:val="00BF534E"/>
    <w:rsid w:val="00BF5EFE"/>
    <w:rsid w:val="00C00837"/>
    <w:rsid w:val="00C06F22"/>
    <w:rsid w:val="00C07379"/>
    <w:rsid w:val="00C12270"/>
    <w:rsid w:val="00C14986"/>
    <w:rsid w:val="00C14D7A"/>
    <w:rsid w:val="00C16EE7"/>
    <w:rsid w:val="00C212D5"/>
    <w:rsid w:val="00C3311B"/>
    <w:rsid w:val="00C341D5"/>
    <w:rsid w:val="00C358A9"/>
    <w:rsid w:val="00C451F1"/>
    <w:rsid w:val="00C45A82"/>
    <w:rsid w:val="00C473FB"/>
    <w:rsid w:val="00C55BCF"/>
    <w:rsid w:val="00C57273"/>
    <w:rsid w:val="00C67999"/>
    <w:rsid w:val="00C7311A"/>
    <w:rsid w:val="00C73981"/>
    <w:rsid w:val="00C758A5"/>
    <w:rsid w:val="00C761CC"/>
    <w:rsid w:val="00C7793D"/>
    <w:rsid w:val="00C819D9"/>
    <w:rsid w:val="00C905C1"/>
    <w:rsid w:val="00C91AFC"/>
    <w:rsid w:val="00C9205D"/>
    <w:rsid w:val="00CA4C39"/>
    <w:rsid w:val="00CB0800"/>
    <w:rsid w:val="00CB52EC"/>
    <w:rsid w:val="00CC3C0A"/>
    <w:rsid w:val="00CD3EA4"/>
    <w:rsid w:val="00CE1D66"/>
    <w:rsid w:val="00CE296F"/>
    <w:rsid w:val="00CE495B"/>
    <w:rsid w:val="00CF0538"/>
    <w:rsid w:val="00CF4119"/>
    <w:rsid w:val="00CF4F77"/>
    <w:rsid w:val="00D00011"/>
    <w:rsid w:val="00D02854"/>
    <w:rsid w:val="00D13C42"/>
    <w:rsid w:val="00D150F5"/>
    <w:rsid w:val="00D301D1"/>
    <w:rsid w:val="00D32F6D"/>
    <w:rsid w:val="00D363B1"/>
    <w:rsid w:val="00D43A2F"/>
    <w:rsid w:val="00D80CDB"/>
    <w:rsid w:val="00D814DC"/>
    <w:rsid w:val="00D8198C"/>
    <w:rsid w:val="00D86F2D"/>
    <w:rsid w:val="00D90837"/>
    <w:rsid w:val="00D91134"/>
    <w:rsid w:val="00D95A0F"/>
    <w:rsid w:val="00D96566"/>
    <w:rsid w:val="00DA2408"/>
    <w:rsid w:val="00DA7A9A"/>
    <w:rsid w:val="00DB77E8"/>
    <w:rsid w:val="00DC0CE4"/>
    <w:rsid w:val="00DC3507"/>
    <w:rsid w:val="00DC6664"/>
    <w:rsid w:val="00DD1F94"/>
    <w:rsid w:val="00DE02AF"/>
    <w:rsid w:val="00DE5016"/>
    <w:rsid w:val="00DE6303"/>
    <w:rsid w:val="00DE7771"/>
    <w:rsid w:val="00DF5F26"/>
    <w:rsid w:val="00E00D0C"/>
    <w:rsid w:val="00E060C4"/>
    <w:rsid w:val="00E12F62"/>
    <w:rsid w:val="00E17E23"/>
    <w:rsid w:val="00E2134C"/>
    <w:rsid w:val="00E272FF"/>
    <w:rsid w:val="00E4143A"/>
    <w:rsid w:val="00E42B0C"/>
    <w:rsid w:val="00E46922"/>
    <w:rsid w:val="00E5014E"/>
    <w:rsid w:val="00E54795"/>
    <w:rsid w:val="00E54A14"/>
    <w:rsid w:val="00E55589"/>
    <w:rsid w:val="00E56000"/>
    <w:rsid w:val="00E57603"/>
    <w:rsid w:val="00E6197D"/>
    <w:rsid w:val="00E6248F"/>
    <w:rsid w:val="00E64861"/>
    <w:rsid w:val="00E915EE"/>
    <w:rsid w:val="00E92129"/>
    <w:rsid w:val="00E944DB"/>
    <w:rsid w:val="00E94AAA"/>
    <w:rsid w:val="00E95292"/>
    <w:rsid w:val="00E96398"/>
    <w:rsid w:val="00EA7F8E"/>
    <w:rsid w:val="00EB1F2B"/>
    <w:rsid w:val="00ED68C2"/>
    <w:rsid w:val="00EE791B"/>
    <w:rsid w:val="00EF7F05"/>
    <w:rsid w:val="00F019E0"/>
    <w:rsid w:val="00F03806"/>
    <w:rsid w:val="00F0659D"/>
    <w:rsid w:val="00F115A1"/>
    <w:rsid w:val="00F14024"/>
    <w:rsid w:val="00F165A8"/>
    <w:rsid w:val="00F20E56"/>
    <w:rsid w:val="00F2763C"/>
    <w:rsid w:val="00F27A96"/>
    <w:rsid w:val="00F36B24"/>
    <w:rsid w:val="00F36DE4"/>
    <w:rsid w:val="00F44A54"/>
    <w:rsid w:val="00F47635"/>
    <w:rsid w:val="00F47BE4"/>
    <w:rsid w:val="00F55AE8"/>
    <w:rsid w:val="00F612B0"/>
    <w:rsid w:val="00F678F6"/>
    <w:rsid w:val="00F761D0"/>
    <w:rsid w:val="00F83E29"/>
    <w:rsid w:val="00F844E2"/>
    <w:rsid w:val="00F8495A"/>
    <w:rsid w:val="00F84B51"/>
    <w:rsid w:val="00FA5DEC"/>
    <w:rsid w:val="00FB4345"/>
    <w:rsid w:val="00FC0E26"/>
    <w:rsid w:val="00FC12F5"/>
    <w:rsid w:val="00FC3141"/>
    <w:rsid w:val="00FC691A"/>
    <w:rsid w:val="00FC7A54"/>
    <w:rsid w:val="00FD02B2"/>
    <w:rsid w:val="00FD3C95"/>
    <w:rsid w:val="00FD4288"/>
    <w:rsid w:val="00FD7B0F"/>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F7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semiHidden/>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semiHidden/>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15350483">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387799821">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29722789">
      <w:bodyDiv w:val="1"/>
      <w:marLeft w:val="0"/>
      <w:marRight w:val="0"/>
      <w:marTop w:val="0"/>
      <w:marBottom w:val="0"/>
      <w:divBdr>
        <w:top w:val="none" w:sz="0" w:space="0" w:color="auto"/>
        <w:left w:val="none" w:sz="0" w:space="0" w:color="auto"/>
        <w:bottom w:val="none" w:sz="0" w:space="0" w:color="auto"/>
        <w:right w:val="none" w:sz="0" w:space="0" w:color="auto"/>
      </w:divBdr>
    </w:div>
    <w:div w:id="1828669589">
      <w:bodyDiv w:val="1"/>
      <w:marLeft w:val="0"/>
      <w:marRight w:val="0"/>
      <w:marTop w:val="0"/>
      <w:marBottom w:val="0"/>
      <w:divBdr>
        <w:top w:val="none" w:sz="0" w:space="0" w:color="auto"/>
        <w:left w:val="none" w:sz="0" w:space="0" w:color="auto"/>
        <w:bottom w:val="none" w:sz="0" w:space="0" w:color="auto"/>
        <w:right w:val="none" w:sz="0" w:space="0" w:color="auto"/>
      </w:divBdr>
    </w:div>
    <w:div w:id="187153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hkhei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6F6E5-AAB2-434A-B7F2-CBAD5C44A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8</Pages>
  <Words>2915</Words>
  <Characters>16617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219</cp:revision>
  <cp:lastPrinted>2013-01-03T11:45:00Z</cp:lastPrinted>
  <dcterms:created xsi:type="dcterms:W3CDTF">2014-07-17T13:01:00Z</dcterms:created>
  <dcterms:modified xsi:type="dcterms:W3CDTF">2023-11-03T08:28:00Z</dcterms:modified>
</cp:coreProperties>
</file>