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396D2CC7" w:rsidR="007C1229" w:rsidRPr="00207AB0" w:rsidRDefault="007C1229" w:rsidP="007C1229">
      <w:pPr>
        <w:spacing w:after="0" w:line="240" w:lineRule="auto"/>
        <w:jc w:val="both"/>
        <w:rPr>
          <w:rFonts w:ascii="Sylfaen" w:hAnsi="Sylfaen" w:cs="Sylfaen"/>
          <w:b/>
          <w:lang w:val="ka-GE"/>
        </w:rPr>
      </w:pPr>
      <w:proofErr w:type="spellStart"/>
      <w:r w:rsidRPr="007C1229">
        <w:rPr>
          <w:rFonts w:ascii="Sylfaen" w:hAnsi="Sylfaen" w:cs="Sylfaen"/>
          <w:b/>
        </w:rPr>
        <w:t>საგზაო</w:t>
      </w:r>
      <w:proofErr w:type="spellEnd"/>
      <w:r w:rsidRPr="007C1229">
        <w:rPr>
          <w:rFonts w:ascii="Sylfaen" w:hAnsi="Sylfaen" w:cs="Sylfaen"/>
          <w:b/>
        </w:rPr>
        <w:t xml:space="preserve"> </w:t>
      </w:r>
      <w:proofErr w:type="spellStart"/>
      <w:r w:rsidRPr="007C1229">
        <w:rPr>
          <w:rFonts w:ascii="Sylfaen" w:hAnsi="Sylfaen" w:cs="Sylfaen"/>
          <w:b/>
        </w:rPr>
        <w:t>საფარის</w:t>
      </w:r>
      <w:proofErr w:type="spellEnd"/>
      <w:r w:rsidRPr="007C1229">
        <w:rPr>
          <w:rFonts w:ascii="Sylfaen" w:hAnsi="Sylfaen" w:cs="Sylfaen"/>
          <w:b/>
        </w:rPr>
        <w:t xml:space="preserve"> (</w:t>
      </w:r>
      <w:proofErr w:type="spellStart"/>
      <w:r w:rsidRPr="007C1229">
        <w:rPr>
          <w:rFonts w:ascii="Sylfaen" w:hAnsi="Sylfaen" w:cs="Sylfaen"/>
          <w:b/>
        </w:rPr>
        <w:t>ასფალტის</w:t>
      </w:r>
      <w:proofErr w:type="spellEnd"/>
      <w:r w:rsidRPr="007C1229">
        <w:rPr>
          <w:rFonts w:ascii="Sylfaen" w:hAnsi="Sylfaen" w:cs="Sylfaen"/>
          <w:b/>
        </w:rPr>
        <w:t xml:space="preserve">) </w:t>
      </w:r>
      <w:r w:rsidR="00207AB0">
        <w:rPr>
          <w:rFonts w:ascii="Sylfaen" w:hAnsi="Sylfaen" w:cs="Sylfaen"/>
          <w:b/>
          <w:lang w:val="ka-GE"/>
        </w:rPr>
        <w:t xml:space="preserve">დაგების </w:t>
      </w:r>
      <w:proofErr w:type="spellStart"/>
      <w:r w:rsidR="009819C6">
        <w:rPr>
          <w:rFonts w:ascii="Sylfaen" w:hAnsi="Sylfaen" w:cs="Sylfaen"/>
          <w:b/>
        </w:rPr>
        <w:t>სამუშაოების</w:t>
      </w:r>
      <w:proofErr w:type="spellEnd"/>
      <w:r w:rsidR="009819C6">
        <w:rPr>
          <w:rFonts w:ascii="Sylfaen" w:hAnsi="Sylfaen" w:cs="Sylfaen"/>
          <w:b/>
        </w:rPr>
        <w:t xml:space="preserve"> </w:t>
      </w:r>
      <w:proofErr w:type="spellStart"/>
      <w:r w:rsidR="009819C6">
        <w:rPr>
          <w:rFonts w:ascii="Sylfaen" w:hAnsi="Sylfaen" w:cs="Sylfaen"/>
          <w:b/>
        </w:rPr>
        <w:t>შესყიდვაზე</w:t>
      </w:r>
      <w:proofErr w:type="spellEnd"/>
      <w:r w:rsidR="009819C6">
        <w:rPr>
          <w:rFonts w:ascii="Sylfaen" w:hAnsi="Sylfaen" w:cs="Sylfaen"/>
          <w:b/>
        </w:rPr>
        <w:t> </w:t>
      </w:r>
      <w:r w:rsidR="009819C6">
        <w:rPr>
          <w:rFonts w:ascii="Sylfaen" w:hAnsi="Sylfaen" w:cs="Sylfaen"/>
          <w:b/>
          <w:lang w:val="ka-GE"/>
        </w:rPr>
        <w:t>ქ. მცხეთაში, აღმაშენებლის ქუჩაზე</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73FE9174" w:rsidR="00665C42" w:rsidRDefault="00665C42" w:rsidP="005D0256">
      <w:pPr>
        <w:spacing w:after="0" w:line="360" w:lineRule="auto"/>
        <w:jc w:val="both"/>
        <w:rPr>
          <w:rFonts w:ascii="AcadNusx" w:hAnsi="AcadNusx"/>
          <w:b/>
        </w:rPr>
      </w:pPr>
    </w:p>
    <w:p w14:paraId="081F0934" w14:textId="286A5C04" w:rsidR="00207AB0" w:rsidRDefault="00207AB0" w:rsidP="005D0256">
      <w:pPr>
        <w:spacing w:after="0" w:line="360" w:lineRule="auto"/>
        <w:jc w:val="both"/>
        <w:rPr>
          <w:rFonts w:ascii="AcadNusx" w:hAnsi="AcadNusx"/>
          <w:b/>
        </w:rPr>
      </w:pPr>
    </w:p>
    <w:p w14:paraId="1358DB8C" w14:textId="77777777" w:rsidR="00207AB0" w:rsidRPr="00E37C5C" w:rsidRDefault="00207AB0"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t xml:space="preserve">1.1 </w:t>
      </w:r>
      <w:r w:rsidR="001B055A" w:rsidRPr="00E37C5C">
        <w:rPr>
          <w:rFonts w:ascii="Sylfaen" w:hAnsi="Sylfaen"/>
          <w:b/>
          <w:lang w:val="ka-GE"/>
        </w:rPr>
        <w:t>შესყიდვის ობიექტის დასახელება</w:t>
      </w:r>
    </w:p>
    <w:p w14:paraId="2F787BB4" w14:textId="7E6359F4" w:rsidR="0012302C" w:rsidRPr="00492C00" w:rsidRDefault="0012302C" w:rsidP="005D0256">
      <w:pPr>
        <w:spacing w:after="0" w:line="240" w:lineRule="auto"/>
        <w:jc w:val="both"/>
        <w:rPr>
          <w:rFonts w:ascii="Sylfaen" w:hAnsi="Sylfaen" w:cs="Sylfaen"/>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w:t>
      </w:r>
      <w:r w:rsidR="00207AB0">
        <w:rPr>
          <w:rFonts w:ascii="Sylfaen" w:hAnsi="Sylfaen" w:cs="Sylfaen"/>
          <w:lang w:val="ka-GE"/>
        </w:rPr>
        <w:t>დაგების სამუშაოების</w:t>
      </w:r>
      <w:r w:rsidRPr="0012302C">
        <w:rPr>
          <w:rFonts w:ascii="Sylfaen" w:hAnsi="Sylfaen" w:cs="Sylfaen"/>
          <w:lang w:val="ka-GE"/>
        </w:rPr>
        <w:t xml:space="preserve"> შესყიდვაზე</w:t>
      </w:r>
      <w:r w:rsidR="009819C6">
        <w:rPr>
          <w:rFonts w:ascii="Sylfaen" w:hAnsi="Sylfaen" w:cs="Sylfaen"/>
          <w:lang w:val="ka-GE"/>
        </w:rPr>
        <w:t xml:space="preserve"> ქ. მცხეთაში აღმაშენებლის ქუჩაზე </w:t>
      </w:r>
      <w:r w:rsidRPr="0012302C">
        <w:rPr>
          <w:rFonts w:ascii="Sylfaen" w:hAnsi="Sylfaen" w:cs="Sylfaen"/>
          <w:lang w:val="ka-GE"/>
        </w:rPr>
        <w:t xml:space="preserve"> </w:t>
      </w:r>
    </w:p>
    <w:p w14:paraId="53B2F051" w14:textId="22B5FA97" w:rsidR="00000982" w:rsidRDefault="00000982" w:rsidP="005D0256">
      <w:pPr>
        <w:spacing w:after="0" w:line="240" w:lineRule="auto"/>
        <w:jc w:val="both"/>
        <w:rPr>
          <w:rFonts w:ascii="Sylfaen" w:hAnsi="Sylfaen" w:cs="Sylfaen"/>
          <w:lang w:val="ka-GE"/>
        </w:rPr>
      </w:pPr>
    </w:p>
    <w:p w14:paraId="3A5B2F2C" w14:textId="5C7F36C3"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 </w:t>
      </w:r>
      <w:r w:rsidR="008B394A">
        <w:rPr>
          <w:rFonts w:ascii="Sylfaen" w:hAnsi="Sylfaen" w:cs="Sylfaen"/>
          <w:b/>
          <w:lang w:val="ka-GE"/>
        </w:rPr>
        <w:t>„დანართ N1“-ში</w:t>
      </w:r>
      <w:r w:rsidR="000E0AC1">
        <w:rPr>
          <w:rFonts w:ascii="Sylfaen" w:hAnsi="Sylfaen" w:cs="Sylfaen"/>
          <w:b/>
          <w:lang w:val="ka-GE"/>
        </w:rPr>
        <w:t xml:space="preserve"> მოცემულია შესასრულებელი სამუშაოების ჩამონთვალი მოცულობების ჩათვლით. </w:t>
      </w:r>
    </w:p>
    <w:p w14:paraId="1764B0FB" w14:textId="3382795D" w:rsidR="000E0AC1" w:rsidRDefault="000E0AC1" w:rsidP="005D0256">
      <w:pPr>
        <w:spacing w:after="0" w:line="240" w:lineRule="auto"/>
        <w:jc w:val="both"/>
        <w:rPr>
          <w:rFonts w:ascii="Sylfaen" w:hAnsi="Sylfaen" w:cs="Sylfaen"/>
          <w:b/>
          <w:lang w:val="ka-GE"/>
        </w:rPr>
      </w:pPr>
    </w:p>
    <w:p w14:paraId="46E7FEA8" w14:textId="77777777" w:rsidR="000E0AC1" w:rsidRDefault="000E0AC1" w:rsidP="005D0256">
      <w:pPr>
        <w:spacing w:after="0" w:line="240" w:lineRule="auto"/>
        <w:jc w:val="both"/>
        <w:rPr>
          <w:rFonts w:ascii="Sylfaen" w:hAnsi="Sylfaen" w:cs="Sylfaen"/>
          <w:b/>
          <w:lang w:val="ka-GE"/>
        </w:rPr>
      </w:pPr>
    </w:p>
    <w:p w14:paraId="5CD1D576" w14:textId="1B2FD3D7" w:rsidR="00207AB0" w:rsidRDefault="006B0A4D" w:rsidP="005D0256">
      <w:pPr>
        <w:spacing w:after="0" w:line="240" w:lineRule="auto"/>
        <w:jc w:val="both"/>
        <w:rPr>
          <w:rFonts w:ascii="Sylfaen" w:hAnsi="Sylfaen" w:cs="Sylfaen"/>
          <w:b/>
          <w:lang w:val="ka-GE"/>
        </w:rPr>
      </w:pPr>
      <w:r>
        <w:rPr>
          <w:rFonts w:ascii="Sylfaen" w:hAnsi="Sylfaen" w:cs="Sylfaen"/>
          <w:b/>
          <w:lang w:val="ka-GE"/>
        </w:rPr>
        <w:object w:dxaOrig="1508" w:dyaOrig="984" w14:anchorId="14DE9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9" o:title=""/>
          </v:shape>
          <o:OLEObject Type="Embed" ProgID="Excel.Sheet.12" ShapeID="_x0000_i1025" DrawAspect="Icon" ObjectID="_1758379878" r:id="rId10"/>
        </w:object>
      </w:r>
    </w:p>
    <w:p w14:paraId="60E8206A" w14:textId="51713E93" w:rsidR="005A427F" w:rsidRDefault="005A427F" w:rsidP="005D0256">
      <w:pPr>
        <w:spacing w:after="0" w:line="240" w:lineRule="auto"/>
        <w:jc w:val="both"/>
        <w:rPr>
          <w:rFonts w:ascii="Sylfaen" w:hAnsi="Sylfaen" w:cs="Sylfaen"/>
          <w:b/>
          <w:lang w:val="ka-GE"/>
        </w:rPr>
      </w:pP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2724629" w:rsidR="000353F8" w:rsidRDefault="00F209C5" w:rsidP="005D0256">
      <w:pPr>
        <w:spacing w:after="0" w:line="240" w:lineRule="auto"/>
        <w:jc w:val="both"/>
        <w:rPr>
          <w:rFonts w:ascii="Sylfaen" w:hAnsi="Sylfaen" w:cs="Sylfaen"/>
          <w:b/>
          <w:bCs/>
          <w:lang w:val="ka-GE"/>
        </w:rPr>
      </w:pPr>
      <w:r w:rsidRPr="00F209C5">
        <w:rPr>
          <w:rFonts w:ascii="Sylfaen" w:hAnsi="Sylfaen" w:cs="Sylfaen"/>
          <w:lang w:val="ka-GE"/>
        </w:rPr>
        <w:t xml:space="preserve">საგზაო საფარის (ასფალტის) დაგების </w:t>
      </w:r>
      <w:r w:rsidR="00FC68DD" w:rsidRPr="00FC68DD">
        <w:rPr>
          <w:rFonts w:ascii="Sylfaen" w:hAnsi="Sylfaen" w:cs="Sylfaen"/>
          <w:lang w:val="ka-GE"/>
        </w:rPr>
        <w:t xml:space="preserve">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w:t>
      </w:r>
      <w:r>
        <w:rPr>
          <w:rFonts w:ascii="Sylfaen" w:hAnsi="Sylfaen" w:cs="Sylfaen"/>
          <w:lang w:val="ka-GE"/>
        </w:rPr>
        <w:t xml:space="preserve">თანდართული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71D56736" w14:textId="0A2393E5"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77777777"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205330">
        <w:rPr>
          <w:rFonts w:ascii="Sylfaen" w:hAnsi="Sylfaen" w:cs="Sylfaen"/>
          <w:lang w:val="ka-GE"/>
        </w:rPr>
        <w:t xml:space="preserve"> N 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19C04EA0"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ილსადენის მოწყობისას თხრილის (ტრანშეას) შევსება და ტკეპვნა</w:t>
      </w:r>
      <w:r w:rsidR="00F209C5">
        <w:rPr>
          <w:rFonts w:ascii="Sylfaen" w:hAnsi="Sylfaen" w:cs="Sylfaen"/>
          <w:lang w:val="ka-GE"/>
        </w:rPr>
        <w:t xml:space="preserve"> ( ასეთის არსებობის შემთხვევაში)</w:t>
      </w:r>
      <w:r w:rsidR="00117A87" w:rsidRPr="00117A87">
        <w:rPr>
          <w:rFonts w:ascii="Sylfaen" w:hAnsi="Sylfaen" w:cs="Sylfaen"/>
          <w:lang w:val="ka-GE"/>
        </w:rPr>
        <w:t xml:space="preserve">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lastRenderedPageBreak/>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r w:rsidRPr="00E37C5C">
        <w:rPr>
          <w:rFonts w:ascii="Sylfaen" w:hAnsi="Sylfaen" w:cs="Sylfaen"/>
          <w:color w:val="222222"/>
          <w:shd w:val="clear" w:color="auto" w:fill="FFFFFF"/>
        </w:rPr>
        <w:t>განსაზღვრულ</w:t>
      </w:r>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18E3A6A9" w:rsidR="00926883" w:rsidRDefault="00926883" w:rsidP="005D0256">
      <w:pPr>
        <w:jc w:val="both"/>
        <w:rPr>
          <w:rFonts w:ascii="Sylfaen" w:hAnsi="Sylfaen" w:cs="Sylfaen"/>
          <w:b/>
          <w:bCs/>
          <w:u w:val="single"/>
        </w:rPr>
      </w:pP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68FF6734"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შესრულების(ხელშეკრულების) ვადა</w:t>
      </w:r>
    </w:p>
    <w:p w14:paraId="21CEDCF0" w14:textId="0169B494"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F209C5">
        <w:rPr>
          <w:rFonts w:ascii="Sylfaen" w:hAnsi="Sylfaen" w:cs="Sylfaen"/>
          <w:lang w:val="ka-GE"/>
        </w:rPr>
        <w:t xml:space="preserve">თითო ლოტისთვის ინდივიდუალურად. </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032AFECA"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F209C5">
        <w:rPr>
          <w:rFonts w:ascii="Sylfaen" w:hAnsi="Sylfaen"/>
          <w:lang w:val="ka-GE"/>
        </w:rPr>
        <w:t xml:space="preserve">დანართ </w:t>
      </w:r>
      <w:r w:rsidR="00CC583D">
        <w:rPr>
          <w:rFonts w:ascii="Sylfaen" w:hAnsi="Sylfaen"/>
          <w:lang w:val="ka-GE"/>
        </w:rPr>
        <w:t>მცხეთაში, აღმაშენებლის ქუჩაზე.</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41A4DEC3" w14:textId="00235DF2" w:rsidR="00F516B6" w:rsidRPr="00F516B6" w:rsidRDefault="00F516B6" w:rsidP="005D0256">
      <w:pPr>
        <w:spacing w:after="0" w:line="240" w:lineRule="auto"/>
        <w:jc w:val="both"/>
        <w:rPr>
          <w:rFonts w:ascii="Sylfaen" w:hAnsi="Sylfaen"/>
          <w:b/>
          <w:lang w:val="ka-GE"/>
        </w:rPr>
      </w:pPr>
    </w:p>
    <w:p w14:paraId="7B2C5B85" w14:textId="45F6C200"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 xml:space="preserve">„მხარეთა“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w:t>
      </w:r>
      <w:r w:rsidR="00D03900" w:rsidRPr="00D03900">
        <w:rPr>
          <w:rFonts w:ascii="Sylfaen" w:hAnsi="Sylfaen"/>
          <w:lang w:val="ka-GE"/>
        </w:rPr>
        <w:lastRenderedPageBreak/>
        <w:t>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5128CDDD"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w:t>
      </w:r>
      <w:r w:rsidR="00705C72" w:rsidRPr="00705C72">
        <w:rPr>
          <w:rFonts w:ascii="Sylfaen" w:hAnsi="Sylfaen"/>
          <w:lang w:val="ka-GE"/>
        </w:rPr>
        <w:t>12</w:t>
      </w:r>
      <w:r w:rsidR="00705C72">
        <w:rPr>
          <w:rFonts w:ascii="Sylfaen" w:hAnsi="Sylfaen"/>
          <w:lang w:val="ka-GE"/>
        </w:rPr>
        <w:t>,</w:t>
      </w:r>
      <w:r w:rsidR="00705C72" w:rsidRPr="00705C72">
        <w:rPr>
          <w:rFonts w:ascii="Sylfaen" w:hAnsi="Sylfaen"/>
          <w:lang w:val="ka-GE"/>
        </w:rPr>
        <w:t>000</w:t>
      </w:r>
      <w:r w:rsidR="00705C72">
        <w:rPr>
          <w:rFonts w:ascii="Sylfaen" w:hAnsi="Sylfaen"/>
          <w:lang w:val="ka-GE"/>
        </w:rPr>
        <w:t xml:space="preserve"> ლარის</w:t>
      </w:r>
      <w:r w:rsidR="00EB217E" w:rsidRPr="00E37C5C">
        <w:rPr>
          <w:rFonts w:ascii="Sylfaen" w:hAnsi="Sylfaen"/>
          <w:lang w:val="ka-GE"/>
        </w:rPr>
        <w:t xml:space="preserve">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w:t>
      </w:r>
      <w:bookmarkStart w:id="0" w:name="_GoBack"/>
      <w:bookmarkEnd w:id="0"/>
      <w:r w:rsidR="00AA511B" w:rsidRPr="00E37C5C">
        <w:rPr>
          <w:rFonts w:ascii="Sylfaen" w:hAnsi="Sylfaen"/>
          <w:lang w:val="ka-GE"/>
        </w:rPr>
        <w:t xml:space="preserve">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67D71BD4" w:rsidR="00044E70" w:rsidRDefault="00044E70" w:rsidP="005D0256">
      <w:pPr>
        <w:jc w:val="both"/>
        <w:rPr>
          <w:rFonts w:ascii="Sylfaen" w:hAnsi="Sylfaen"/>
          <w:lang w:val="ka-GE"/>
        </w:rPr>
      </w:pPr>
      <w:r>
        <w:rPr>
          <w:rFonts w:ascii="Sylfaen" w:hAnsi="Sylfaen"/>
          <w:lang w:val="ka-GE"/>
        </w:rPr>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ჩამონათვალი, რაოდენობა, ა.შ...) და შესაბამისი დამადასტურებელი ( 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r>
      <w:r w:rsidRPr="00E37C5C">
        <w:rPr>
          <w:rFonts w:ascii="Sylfaen" w:hAnsi="Sylfaen"/>
          <w:lang w:val="ka-GE"/>
        </w:rPr>
        <w:lastRenderedPageBreak/>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75441997"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lastRenderedPageBreak/>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1"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6" type="#_x0000_t75" style="width:75.5pt;height:48pt" o:ole="">
            <v:imagedata r:id="rId12" o:title=""/>
          </v:shape>
          <o:OLEObject Type="Embed" ProgID="Acrobat.Document.DC" ShapeID="_x0000_i1026" DrawAspect="Icon" ObjectID="_1758379879" r:id="rId13"/>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D0256">
      <w:pPr>
        <w:spacing w:after="0"/>
        <w:jc w:val="both"/>
        <w:rPr>
          <w:rFonts w:ascii="Sylfaen" w:hAnsi="Sylfaen" w:cs="Sylfaen"/>
          <w:lang w:val="ka-GE"/>
        </w:rPr>
      </w:pPr>
      <w:r w:rsidRPr="004B7C5D">
        <w:rPr>
          <w:rFonts w:ascii="Sylfaen" w:hAnsi="Sylfaen" w:cs="Sylfaen"/>
          <w:lang w:val="ka-GE"/>
        </w:rPr>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4"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0072950D" w:rsidR="00F827AD" w:rsidRPr="008649A8" w:rsidRDefault="00F827AD" w:rsidP="005D0256">
      <w:pPr>
        <w:spacing w:after="0"/>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5"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58D236C0" w14:textId="770DFB0E" w:rsidR="00237416" w:rsidRPr="00CC583D"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sectPr w:rsidR="00237416" w:rsidRPr="00CC583D"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183C2B" w14:textId="77777777" w:rsidR="007C11E0" w:rsidRDefault="007C11E0" w:rsidP="007902EA">
      <w:pPr>
        <w:spacing w:after="0" w:line="240" w:lineRule="auto"/>
      </w:pPr>
      <w:r>
        <w:separator/>
      </w:r>
    </w:p>
  </w:endnote>
  <w:endnote w:type="continuationSeparator" w:id="0">
    <w:p w14:paraId="6C48C18F" w14:textId="77777777" w:rsidR="007C11E0" w:rsidRDefault="007C11E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DA92BAC" w:rsidR="004A3BD8" w:rsidRDefault="004A3BD8">
        <w:pPr>
          <w:pStyle w:val="Footer"/>
          <w:jc w:val="right"/>
        </w:pPr>
        <w:r>
          <w:fldChar w:fldCharType="begin"/>
        </w:r>
        <w:r>
          <w:instrText xml:space="preserve"> PAGE   \* MERGEFORMAT </w:instrText>
        </w:r>
        <w:r>
          <w:fldChar w:fldCharType="separate"/>
        </w:r>
        <w:r w:rsidR="00705C72">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0EC910" w14:textId="77777777" w:rsidR="007C11E0" w:rsidRDefault="007C11E0" w:rsidP="007902EA">
      <w:pPr>
        <w:spacing w:after="0" w:line="240" w:lineRule="auto"/>
      </w:pPr>
      <w:r>
        <w:separator/>
      </w:r>
    </w:p>
  </w:footnote>
  <w:footnote w:type="continuationSeparator" w:id="0">
    <w:p w14:paraId="02C48A76" w14:textId="77777777" w:rsidR="007C11E0" w:rsidRDefault="007C11E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3223"/>
    <w:rsid w:val="000D5BB4"/>
    <w:rsid w:val="000D68A2"/>
    <w:rsid w:val="000E0AC1"/>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AB0"/>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2970"/>
    <w:rsid w:val="002B6F69"/>
    <w:rsid w:val="002C05F5"/>
    <w:rsid w:val="002C066E"/>
    <w:rsid w:val="002C21C7"/>
    <w:rsid w:val="002C42C6"/>
    <w:rsid w:val="002D06EE"/>
    <w:rsid w:val="002D1E74"/>
    <w:rsid w:val="002D2F27"/>
    <w:rsid w:val="002D611B"/>
    <w:rsid w:val="002D6828"/>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A753A"/>
    <w:rsid w:val="003B460D"/>
    <w:rsid w:val="003B5A5E"/>
    <w:rsid w:val="003C568B"/>
    <w:rsid w:val="003C6F22"/>
    <w:rsid w:val="003D04D5"/>
    <w:rsid w:val="003D6473"/>
    <w:rsid w:val="003E024B"/>
    <w:rsid w:val="003E15FA"/>
    <w:rsid w:val="003F370C"/>
    <w:rsid w:val="003F5521"/>
    <w:rsid w:val="003F699A"/>
    <w:rsid w:val="00410EC6"/>
    <w:rsid w:val="0041258C"/>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2C00"/>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32910"/>
    <w:rsid w:val="00633210"/>
    <w:rsid w:val="00634B58"/>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92B13"/>
    <w:rsid w:val="0069500B"/>
    <w:rsid w:val="006A256D"/>
    <w:rsid w:val="006A3D31"/>
    <w:rsid w:val="006A7B28"/>
    <w:rsid w:val="006B0A4D"/>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05C72"/>
    <w:rsid w:val="00711C86"/>
    <w:rsid w:val="00712E16"/>
    <w:rsid w:val="00713E6E"/>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3C76"/>
    <w:rsid w:val="00794191"/>
    <w:rsid w:val="00796BF5"/>
    <w:rsid w:val="007A28C4"/>
    <w:rsid w:val="007A5CB0"/>
    <w:rsid w:val="007A6E1A"/>
    <w:rsid w:val="007A7424"/>
    <w:rsid w:val="007B0E18"/>
    <w:rsid w:val="007B4C58"/>
    <w:rsid w:val="007B7D53"/>
    <w:rsid w:val="007C11E0"/>
    <w:rsid w:val="007C1229"/>
    <w:rsid w:val="007C3107"/>
    <w:rsid w:val="007C482E"/>
    <w:rsid w:val="007C4D48"/>
    <w:rsid w:val="007D3F97"/>
    <w:rsid w:val="007D605A"/>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8CD"/>
    <w:rsid w:val="00894218"/>
    <w:rsid w:val="00894C67"/>
    <w:rsid w:val="00896274"/>
    <w:rsid w:val="008978B9"/>
    <w:rsid w:val="008A02A1"/>
    <w:rsid w:val="008A3D28"/>
    <w:rsid w:val="008A5094"/>
    <w:rsid w:val="008A673F"/>
    <w:rsid w:val="008B04EA"/>
    <w:rsid w:val="008B394A"/>
    <w:rsid w:val="008B67F1"/>
    <w:rsid w:val="008C04FA"/>
    <w:rsid w:val="008C0A74"/>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19C6"/>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A511B"/>
    <w:rsid w:val="00AC32F5"/>
    <w:rsid w:val="00AC494C"/>
    <w:rsid w:val="00AD31FD"/>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806AE"/>
    <w:rsid w:val="00B830F8"/>
    <w:rsid w:val="00B83F1F"/>
    <w:rsid w:val="00B84106"/>
    <w:rsid w:val="00B92B05"/>
    <w:rsid w:val="00B92FBE"/>
    <w:rsid w:val="00B942E0"/>
    <w:rsid w:val="00B97F4F"/>
    <w:rsid w:val="00BA4CC6"/>
    <w:rsid w:val="00BB0F01"/>
    <w:rsid w:val="00BB1ACD"/>
    <w:rsid w:val="00BC151F"/>
    <w:rsid w:val="00BC3407"/>
    <w:rsid w:val="00BC364F"/>
    <w:rsid w:val="00BD1501"/>
    <w:rsid w:val="00BE0965"/>
    <w:rsid w:val="00BE0C5D"/>
    <w:rsid w:val="00BE187B"/>
    <w:rsid w:val="00BE1A34"/>
    <w:rsid w:val="00BE3060"/>
    <w:rsid w:val="00BE4678"/>
    <w:rsid w:val="00BF5EFE"/>
    <w:rsid w:val="00C01CD2"/>
    <w:rsid w:val="00C021B6"/>
    <w:rsid w:val="00C06F22"/>
    <w:rsid w:val="00C11E7E"/>
    <w:rsid w:val="00C12270"/>
    <w:rsid w:val="00C14986"/>
    <w:rsid w:val="00C14D7A"/>
    <w:rsid w:val="00C33D82"/>
    <w:rsid w:val="00C40C8C"/>
    <w:rsid w:val="00C41C03"/>
    <w:rsid w:val="00C55BCF"/>
    <w:rsid w:val="00C67999"/>
    <w:rsid w:val="00C73981"/>
    <w:rsid w:val="00C761CC"/>
    <w:rsid w:val="00C83494"/>
    <w:rsid w:val="00C86CD0"/>
    <w:rsid w:val="00C87ABD"/>
    <w:rsid w:val="00C91AFC"/>
    <w:rsid w:val="00C9205D"/>
    <w:rsid w:val="00CA1443"/>
    <w:rsid w:val="00CA4A83"/>
    <w:rsid w:val="00CA54EE"/>
    <w:rsid w:val="00CB2B75"/>
    <w:rsid w:val="00CB730B"/>
    <w:rsid w:val="00CB736E"/>
    <w:rsid w:val="00CC3C0A"/>
    <w:rsid w:val="00CC4789"/>
    <w:rsid w:val="00CC583D"/>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1793"/>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9C5"/>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9541F"/>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enders.ge" TargetMode="External"/><Relationship Id="rId5" Type="http://schemas.openxmlformats.org/officeDocument/2006/relationships/webSettings" Target="webSettings.xml"/><Relationship Id="rId15" Type="http://schemas.openxmlformats.org/officeDocument/2006/relationships/hyperlink" Target="mailto:nkoberidze@gwp.ge" TargetMode="External"/><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ikhvadaga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17DB58-B29A-49D8-87DF-45F716E0F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TotalTime>
  <Pages>6</Pages>
  <Words>1365</Words>
  <Characters>7781</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Nino Koberidze</cp:lastModifiedBy>
  <cp:revision>4</cp:revision>
  <cp:lastPrinted>2015-07-27T06:36:00Z</cp:lastPrinted>
  <dcterms:created xsi:type="dcterms:W3CDTF">2023-05-25T16:28:00Z</dcterms:created>
  <dcterms:modified xsi:type="dcterms:W3CDTF">2023-10-09T14:05:00Z</dcterms:modified>
</cp:coreProperties>
</file>