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40DC4" w:rsidP="003924CB">
      <w:pPr>
        <w:spacing w:after="0" w:line="240" w:lineRule="auto"/>
        <w:jc w:val="center"/>
        <w:rPr>
          <w:rFonts w:ascii="Sylfaen" w:hAnsi="Sylfaen" w:cs="Sylfaen"/>
          <w:b/>
        </w:rPr>
      </w:pPr>
      <w:r>
        <w:rPr>
          <w:rFonts w:ascii="Sylfaen" w:hAnsi="Sylfaen" w:cs="Sylfaen"/>
          <w:b/>
          <w:noProof/>
        </w:rPr>
        <w:drawing>
          <wp:inline distT="0" distB="0" distL="0" distR="0" wp14:anchorId="63D1C608" wp14:editId="01A6FBCC">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Pr="001502E3" w:rsidRDefault="009815C7" w:rsidP="00D240DB">
      <w:pPr>
        <w:spacing w:after="0" w:line="240" w:lineRule="auto"/>
        <w:jc w:val="center"/>
        <w:rPr>
          <w:rFonts w:ascii="Sylfaen" w:hAnsi="Sylfaen" w:cs="Sylfaen"/>
          <w:b/>
          <w:sz w:val="24"/>
          <w:lang w:val="ka-GE"/>
        </w:rPr>
      </w:pPr>
      <w:r w:rsidRPr="001502E3">
        <w:rPr>
          <w:rFonts w:ascii="Sylfaen" w:hAnsi="Sylfaen" w:cs="Sylfaen"/>
          <w:b/>
          <w:sz w:val="24"/>
          <w:lang w:val="ka-GE"/>
        </w:rPr>
        <w:t>ელექტრონული ტენდერის დოკუმენტაცია</w:t>
      </w:r>
      <w:r w:rsidR="000C36B3" w:rsidRPr="001502E3">
        <w:rPr>
          <w:rFonts w:ascii="Sylfaen" w:hAnsi="Sylfaen" w:cs="Sylfaen"/>
          <w:b/>
          <w:sz w:val="24"/>
          <w:lang w:val="ka-GE"/>
        </w:rPr>
        <w:t xml:space="preserve"> </w:t>
      </w:r>
    </w:p>
    <w:p w:rsidR="00574D48" w:rsidRPr="001502E3" w:rsidRDefault="00574D48" w:rsidP="001502E3">
      <w:pPr>
        <w:spacing w:after="0" w:line="240" w:lineRule="auto"/>
        <w:jc w:val="center"/>
        <w:rPr>
          <w:rFonts w:ascii="Sylfaen" w:hAnsi="Sylfaen" w:cs="Sylfaen"/>
          <w:b/>
          <w:sz w:val="24"/>
          <w:lang w:val="ka-GE"/>
        </w:rPr>
      </w:pPr>
    </w:p>
    <w:p w:rsidR="001502E3" w:rsidRDefault="001502E3" w:rsidP="001502E3">
      <w:pPr>
        <w:spacing w:after="0" w:line="240" w:lineRule="auto"/>
        <w:jc w:val="center"/>
        <w:rPr>
          <w:rFonts w:ascii="Sylfaen" w:hAnsi="Sylfaen" w:cs="Sylfaen"/>
          <w:b/>
          <w:sz w:val="24"/>
          <w:lang w:val="ka-GE"/>
        </w:rPr>
      </w:pPr>
      <w:proofErr w:type="spellStart"/>
      <w:proofErr w:type="gramStart"/>
      <w:r w:rsidRPr="001502E3">
        <w:rPr>
          <w:rFonts w:ascii="Sylfaen" w:hAnsi="Sylfaen" w:cs="Sylfaen"/>
          <w:b/>
          <w:sz w:val="24"/>
        </w:rPr>
        <w:t>კორელატორი</w:t>
      </w:r>
      <w:proofErr w:type="spellEnd"/>
      <w:r w:rsidRPr="001502E3">
        <w:rPr>
          <w:rFonts w:ascii="Sylfaen" w:hAnsi="Sylfaen" w:cs="Sylfaen"/>
          <w:b/>
          <w:sz w:val="24"/>
          <w:lang w:val="ka-GE"/>
        </w:rPr>
        <w:t>ს</w:t>
      </w:r>
      <w:proofErr w:type="gramEnd"/>
      <w:r w:rsidRPr="001502E3">
        <w:rPr>
          <w:rFonts w:ascii="Sylfaen" w:hAnsi="Sylfaen" w:cs="Sylfaen"/>
          <w:b/>
          <w:sz w:val="24"/>
          <w:lang w:val="ka-GE"/>
        </w:rPr>
        <w:t xml:space="preserve"> </w:t>
      </w:r>
      <w:r w:rsidR="006D01A7">
        <w:rPr>
          <w:rFonts w:ascii="Sylfaen" w:hAnsi="Sylfaen" w:cs="Sylfaen"/>
          <w:b/>
          <w:sz w:val="24"/>
          <w:lang w:val="ka-GE"/>
        </w:rPr>
        <w:t xml:space="preserve">და ჯეოფონის </w:t>
      </w:r>
      <w:r w:rsidRPr="001502E3">
        <w:rPr>
          <w:rFonts w:ascii="Sylfaen" w:hAnsi="Sylfaen" w:cs="Sylfaen"/>
          <w:b/>
          <w:sz w:val="24"/>
          <w:lang w:val="ka-GE"/>
        </w:rPr>
        <w:t>შესყიდვაზე</w:t>
      </w:r>
      <w:r>
        <w:rPr>
          <w:rFonts w:ascii="Sylfaen" w:hAnsi="Sylfaen" w:cs="Sylfaen"/>
          <w:b/>
          <w:sz w:val="24"/>
          <w:lang w:val="ka-GE"/>
        </w:rPr>
        <w:t xml:space="preserve"> </w:t>
      </w:r>
    </w:p>
    <w:p w:rsidR="001502E3" w:rsidRPr="001502E3" w:rsidRDefault="001502E3" w:rsidP="001502E3">
      <w:pPr>
        <w:spacing w:after="0" w:line="240" w:lineRule="auto"/>
        <w:jc w:val="center"/>
        <w:rPr>
          <w:rFonts w:ascii="Sylfaen" w:hAnsi="Sylfaen" w:cs="Sylfaen"/>
          <w:b/>
          <w:sz w:val="24"/>
          <w:lang w:val="ka-GE"/>
        </w:rPr>
      </w:pPr>
      <w:r>
        <w:rPr>
          <w:rFonts w:ascii="Sylfaen" w:hAnsi="Sylfaen" w:cs="Sylfaen"/>
          <w:b/>
          <w:sz w:val="24"/>
          <w:lang w:val="ka-GE"/>
        </w:rPr>
        <w:t>(</w:t>
      </w:r>
      <w:proofErr w:type="spellStart"/>
      <w:r>
        <w:rPr>
          <w:rFonts w:ascii="Sylfaen" w:hAnsi="Sylfaen" w:cs="Sylfaen"/>
          <w:b/>
          <w:sz w:val="24"/>
        </w:rPr>
        <w:t>წნევიან</w:t>
      </w:r>
      <w:proofErr w:type="spellEnd"/>
      <w:r>
        <w:rPr>
          <w:rFonts w:ascii="Sylfaen" w:hAnsi="Sylfaen" w:cs="Sylfaen"/>
          <w:b/>
          <w:sz w:val="24"/>
        </w:rPr>
        <w:t xml:space="preserve"> </w:t>
      </w:r>
      <w:proofErr w:type="spellStart"/>
      <w:r>
        <w:rPr>
          <w:rFonts w:ascii="Sylfaen" w:hAnsi="Sylfaen" w:cs="Sylfaen"/>
          <w:b/>
          <w:sz w:val="24"/>
        </w:rPr>
        <w:t>მილსადენებ</w:t>
      </w:r>
      <w:r w:rsidRPr="001502E3">
        <w:rPr>
          <w:rFonts w:ascii="Sylfaen" w:hAnsi="Sylfaen" w:cs="Sylfaen"/>
          <w:b/>
          <w:sz w:val="24"/>
        </w:rPr>
        <w:t>ში</w:t>
      </w:r>
      <w:proofErr w:type="spellEnd"/>
      <w:r w:rsidRPr="001502E3">
        <w:rPr>
          <w:rFonts w:ascii="Sylfaen" w:hAnsi="Sylfaen" w:cs="Sylfaen"/>
          <w:b/>
          <w:sz w:val="24"/>
        </w:rPr>
        <w:t xml:space="preserve"> </w:t>
      </w:r>
      <w:proofErr w:type="spellStart"/>
      <w:r w:rsidRPr="001502E3">
        <w:rPr>
          <w:rFonts w:ascii="Sylfaen" w:hAnsi="Sylfaen" w:cs="Sylfaen"/>
          <w:b/>
          <w:sz w:val="24"/>
        </w:rPr>
        <w:t>ფარული</w:t>
      </w:r>
      <w:proofErr w:type="spellEnd"/>
      <w:r w:rsidRPr="001502E3">
        <w:rPr>
          <w:rFonts w:ascii="Sylfaen" w:hAnsi="Sylfaen" w:cs="Sylfaen"/>
          <w:b/>
          <w:sz w:val="24"/>
        </w:rPr>
        <w:t xml:space="preserve"> </w:t>
      </w:r>
      <w:proofErr w:type="spellStart"/>
      <w:r w:rsidRPr="001502E3">
        <w:rPr>
          <w:rFonts w:ascii="Sylfaen" w:hAnsi="Sylfaen" w:cs="Sylfaen"/>
          <w:b/>
          <w:sz w:val="24"/>
        </w:rPr>
        <w:t>დანაკარგების</w:t>
      </w:r>
      <w:proofErr w:type="spellEnd"/>
      <w:r w:rsidRPr="001502E3">
        <w:rPr>
          <w:rFonts w:ascii="Sylfaen" w:hAnsi="Sylfaen" w:cs="Sylfaen"/>
          <w:b/>
          <w:sz w:val="24"/>
        </w:rPr>
        <w:t xml:space="preserve"> </w:t>
      </w:r>
      <w:proofErr w:type="spellStart"/>
      <w:r w:rsidRPr="001502E3">
        <w:rPr>
          <w:rFonts w:ascii="Sylfaen" w:hAnsi="Sylfaen" w:cs="Sylfaen"/>
          <w:b/>
          <w:sz w:val="24"/>
        </w:rPr>
        <w:t>პრელოკატორი</w:t>
      </w:r>
      <w:proofErr w:type="spellEnd"/>
      <w:r w:rsidRPr="001502E3">
        <w:rPr>
          <w:rFonts w:ascii="Sylfaen" w:hAnsi="Sylfaen" w:cs="Sylfaen"/>
          <w:b/>
          <w:sz w:val="24"/>
        </w:rPr>
        <w:t xml:space="preserve"> </w:t>
      </w:r>
      <w:proofErr w:type="spellStart"/>
      <w:r w:rsidRPr="001502E3">
        <w:rPr>
          <w:rFonts w:ascii="Sylfaen" w:hAnsi="Sylfaen" w:cs="Sylfaen"/>
          <w:b/>
          <w:sz w:val="24"/>
        </w:rPr>
        <w:t>კორელირების</w:t>
      </w:r>
      <w:proofErr w:type="spellEnd"/>
      <w:r w:rsidRPr="001502E3">
        <w:rPr>
          <w:rFonts w:ascii="Sylfaen" w:hAnsi="Sylfaen" w:cs="Sylfaen"/>
          <w:b/>
          <w:sz w:val="24"/>
        </w:rPr>
        <w:t xml:space="preserve"> </w:t>
      </w:r>
      <w:r w:rsidR="006D01A7">
        <w:rPr>
          <w:rFonts w:ascii="Sylfaen" w:hAnsi="Sylfaen" w:cs="Sylfaen"/>
          <w:b/>
          <w:sz w:val="24"/>
          <w:lang w:val="ka-GE"/>
        </w:rPr>
        <w:t xml:space="preserve">და აკუსტიკური </w:t>
      </w:r>
      <w:proofErr w:type="spellStart"/>
      <w:r w:rsidRPr="001502E3">
        <w:rPr>
          <w:rFonts w:ascii="Sylfaen" w:hAnsi="Sylfaen" w:cs="Sylfaen"/>
          <w:b/>
          <w:sz w:val="24"/>
        </w:rPr>
        <w:t>მეთოდით</w:t>
      </w:r>
      <w:proofErr w:type="spellEnd"/>
      <w:r>
        <w:rPr>
          <w:rFonts w:ascii="Sylfaen" w:hAnsi="Sylfaen" w:cs="Sylfaen"/>
          <w:b/>
          <w:sz w:val="24"/>
          <w:lang w:val="ka-GE"/>
        </w:rPr>
        <w:t xml:space="preserve"> კორელატორი</w:t>
      </w:r>
      <w:r>
        <w:rPr>
          <w:rFonts w:ascii="Sylfaen" w:hAnsi="Sylfaen" w:cs="Sylfaen"/>
          <w:b/>
          <w:sz w:val="24"/>
        </w:rPr>
        <w:t>)</w:t>
      </w:r>
    </w:p>
    <w:p w:rsidR="00FD0DCD" w:rsidRPr="001502E3" w:rsidRDefault="00FD0DCD" w:rsidP="001502E3">
      <w:pPr>
        <w:spacing w:after="0" w:line="360" w:lineRule="auto"/>
        <w:jc w:val="center"/>
        <w:rPr>
          <w:rFonts w:ascii="Sylfaen" w:hAnsi="Sylfaen"/>
          <w:b/>
          <w:sz w:val="24"/>
          <w:szCs w:val="24"/>
          <w:lang w:val="ka-GE"/>
        </w:rPr>
      </w:pPr>
    </w:p>
    <w:p w:rsidR="00FD0DCD" w:rsidRPr="001502E3" w:rsidRDefault="00FD0DCD" w:rsidP="00665C42">
      <w:pPr>
        <w:spacing w:after="0" w:line="360" w:lineRule="auto"/>
        <w:jc w:val="center"/>
        <w:rPr>
          <w:rFonts w:ascii="Sylfaen" w:hAnsi="Sylfaen"/>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CF0A87" w:rsidRDefault="00540DC4" w:rsidP="004B148B">
      <w:pPr>
        <w:spacing w:after="0" w:line="240" w:lineRule="auto"/>
        <w:rPr>
          <w:rFonts w:ascii="Sylfaen" w:hAnsi="Sylfaen" w:cs="Sylfaen"/>
          <w:lang w:val="ka-GE"/>
        </w:rPr>
      </w:pPr>
      <w:r w:rsidRPr="00540DC4">
        <w:rPr>
          <w:rFonts w:ascii="Sylfaen" w:hAnsi="Sylfaen" w:cs="Sylfaen"/>
          <w:lang w:val="ka-GE"/>
        </w:rPr>
        <w:t>შპს „რუსთავის წყალი“ (RWC, ს/ნ 216323351) აცხადებს ელექტრონულ ტენდერს 1 ლოტად შემდეგი მომსახურების შესყიდვაზე:</w:t>
      </w:r>
    </w:p>
    <w:p w:rsidR="00540DC4" w:rsidRPr="00485E5A" w:rsidRDefault="00540DC4" w:rsidP="004B148B">
      <w:pPr>
        <w:spacing w:after="0" w:line="240" w:lineRule="auto"/>
        <w:rPr>
          <w:rFonts w:ascii="Sylfaen" w:hAnsi="Sylfaen" w:cs="Sylfaen"/>
          <w:lang w:val="ka-GE"/>
        </w:rPr>
      </w:pPr>
    </w:p>
    <w:p w:rsidR="001502E3" w:rsidRPr="006D01A7" w:rsidRDefault="001502E3" w:rsidP="001502E3">
      <w:pPr>
        <w:spacing w:after="0" w:line="240" w:lineRule="auto"/>
        <w:jc w:val="both"/>
        <w:rPr>
          <w:rFonts w:ascii="Sylfaen" w:hAnsi="Sylfaen" w:cs="Sylfaen"/>
          <w:b/>
          <w:sz w:val="24"/>
          <w:lang w:val="ka-GE"/>
        </w:rPr>
      </w:pPr>
      <w:proofErr w:type="spellStart"/>
      <w:proofErr w:type="gramStart"/>
      <w:r w:rsidRPr="001502E3">
        <w:rPr>
          <w:rFonts w:ascii="Sylfaen" w:hAnsi="Sylfaen" w:cs="Sylfaen"/>
          <w:b/>
          <w:sz w:val="24"/>
        </w:rPr>
        <w:t>კორელატორი</w:t>
      </w:r>
      <w:proofErr w:type="spellEnd"/>
      <w:r w:rsidR="006D01A7">
        <w:rPr>
          <w:rFonts w:ascii="Sylfaen" w:hAnsi="Sylfaen" w:cs="Sylfaen"/>
          <w:b/>
          <w:sz w:val="24"/>
          <w:lang w:val="ka-GE"/>
        </w:rPr>
        <w:t>ს</w:t>
      </w:r>
      <w:proofErr w:type="gramEnd"/>
      <w:r w:rsidR="006D01A7">
        <w:rPr>
          <w:rFonts w:ascii="Sylfaen" w:hAnsi="Sylfaen" w:cs="Sylfaen"/>
          <w:b/>
          <w:sz w:val="24"/>
          <w:lang w:val="ka-GE"/>
        </w:rPr>
        <w:t xml:space="preserve"> და ჯეოფონის </w:t>
      </w:r>
      <w:r w:rsidRPr="001502E3">
        <w:rPr>
          <w:rFonts w:ascii="Sylfaen" w:hAnsi="Sylfaen" w:cs="Sylfaen"/>
          <w:b/>
          <w:sz w:val="24"/>
          <w:lang w:val="ka-GE"/>
        </w:rPr>
        <w:t>შესყიდვაზე</w:t>
      </w:r>
      <w:r>
        <w:rPr>
          <w:rFonts w:ascii="Sylfaen" w:hAnsi="Sylfaen" w:cs="Sylfaen"/>
          <w:b/>
          <w:sz w:val="24"/>
          <w:lang w:val="ka-GE"/>
        </w:rPr>
        <w:t xml:space="preserve"> (</w:t>
      </w:r>
      <w:proofErr w:type="spellStart"/>
      <w:r>
        <w:rPr>
          <w:rFonts w:ascii="Sylfaen" w:hAnsi="Sylfaen" w:cs="Sylfaen"/>
          <w:b/>
          <w:sz w:val="24"/>
        </w:rPr>
        <w:t>წნევიან</w:t>
      </w:r>
      <w:proofErr w:type="spellEnd"/>
      <w:r>
        <w:rPr>
          <w:rFonts w:ascii="Sylfaen" w:hAnsi="Sylfaen" w:cs="Sylfaen"/>
          <w:b/>
          <w:sz w:val="24"/>
        </w:rPr>
        <w:t xml:space="preserve"> </w:t>
      </w:r>
      <w:proofErr w:type="spellStart"/>
      <w:r>
        <w:rPr>
          <w:rFonts w:ascii="Sylfaen" w:hAnsi="Sylfaen" w:cs="Sylfaen"/>
          <w:b/>
          <w:sz w:val="24"/>
        </w:rPr>
        <w:t>მილსადენებ</w:t>
      </w:r>
      <w:r w:rsidRPr="001502E3">
        <w:rPr>
          <w:rFonts w:ascii="Sylfaen" w:hAnsi="Sylfaen" w:cs="Sylfaen"/>
          <w:b/>
          <w:sz w:val="24"/>
        </w:rPr>
        <w:t>ში</w:t>
      </w:r>
      <w:proofErr w:type="spellEnd"/>
      <w:r w:rsidRPr="001502E3">
        <w:rPr>
          <w:rFonts w:ascii="Sylfaen" w:hAnsi="Sylfaen" w:cs="Sylfaen"/>
          <w:b/>
          <w:sz w:val="24"/>
        </w:rPr>
        <w:t xml:space="preserve"> </w:t>
      </w:r>
      <w:proofErr w:type="spellStart"/>
      <w:r w:rsidRPr="001502E3">
        <w:rPr>
          <w:rFonts w:ascii="Sylfaen" w:hAnsi="Sylfaen" w:cs="Sylfaen"/>
          <w:b/>
          <w:sz w:val="24"/>
        </w:rPr>
        <w:t>ფარული</w:t>
      </w:r>
      <w:proofErr w:type="spellEnd"/>
      <w:r w:rsidRPr="001502E3">
        <w:rPr>
          <w:rFonts w:ascii="Sylfaen" w:hAnsi="Sylfaen" w:cs="Sylfaen"/>
          <w:b/>
          <w:sz w:val="24"/>
        </w:rPr>
        <w:t xml:space="preserve"> </w:t>
      </w:r>
      <w:proofErr w:type="spellStart"/>
      <w:r w:rsidRPr="001502E3">
        <w:rPr>
          <w:rFonts w:ascii="Sylfaen" w:hAnsi="Sylfaen" w:cs="Sylfaen"/>
          <w:b/>
          <w:sz w:val="24"/>
        </w:rPr>
        <w:t>დანაკარგების</w:t>
      </w:r>
      <w:proofErr w:type="spellEnd"/>
      <w:r w:rsidRPr="001502E3">
        <w:rPr>
          <w:rFonts w:ascii="Sylfaen" w:hAnsi="Sylfaen" w:cs="Sylfaen"/>
          <w:b/>
          <w:sz w:val="24"/>
        </w:rPr>
        <w:t xml:space="preserve"> </w:t>
      </w:r>
      <w:proofErr w:type="spellStart"/>
      <w:r w:rsidRPr="001502E3">
        <w:rPr>
          <w:rFonts w:ascii="Sylfaen" w:hAnsi="Sylfaen" w:cs="Sylfaen"/>
          <w:b/>
          <w:sz w:val="24"/>
        </w:rPr>
        <w:t>პრელოკატორი</w:t>
      </w:r>
      <w:proofErr w:type="spellEnd"/>
      <w:r w:rsidRPr="001502E3">
        <w:rPr>
          <w:rFonts w:ascii="Sylfaen" w:hAnsi="Sylfaen" w:cs="Sylfaen"/>
          <w:b/>
          <w:sz w:val="24"/>
        </w:rPr>
        <w:t xml:space="preserve"> </w:t>
      </w:r>
      <w:proofErr w:type="spellStart"/>
      <w:r w:rsidRPr="001502E3">
        <w:rPr>
          <w:rFonts w:ascii="Sylfaen" w:hAnsi="Sylfaen" w:cs="Sylfaen"/>
          <w:b/>
          <w:sz w:val="24"/>
        </w:rPr>
        <w:t>კორელირების</w:t>
      </w:r>
      <w:proofErr w:type="spellEnd"/>
      <w:r w:rsidRPr="001502E3">
        <w:rPr>
          <w:rFonts w:ascii="Sylfaen" w:hAnsi="Sylfaen" w:cs="Sylfaen"/>
          <w:b/>
          <w:sz w:val="24"/>
        </w:rPr>
        <w:t xml:space="preserve"> </w:t>
      </w:r>
      <w:r w:rsidR="006D01A7">
        <w:rPr>
          <w:rFonts w:ascii="Sylfaen" w:hAnsi="Sylfaen" w:cs="Sylfaen"/>
          <w:b/>
          <w:sz w:val="24"/>
          <w:lang w:val="ka-GE"/>
        </w:rPr>
        <w:t xml:space="preserve">და აკუსტიკური </w:t>
      </w:r>
      <w:proofErr w:type="spellStart"/>
      <w:r w:rsidRPr="001502E3">
        <w:rPr>
          <w:rFonts w:ascii="Sylfaen" w:hAnsi="Sylfaen" w:cs="Sylfaen"/>
          <w:b/>
          <w:sz w:val="24"/>
        </w:rPr>
        <w:t>მეთოდით</w:t>
      </w:r>
      <w:proofErr w:type="spellEnd"/>
      <w:r>
        <w:rPr>
          <w:rFonts w:ascii="Sylfaen" w:hAnsi="Sylfaen" w:cs="Sylfaen"/>
          <w:b/>
          <w:sz w:val="24"/>
          <w:lang w:val="ka-GE"/>
        </w:rPr>
        <w:t xml:space="preserve"> კორელატორი</w:t>
      </w:r>
      <w:r>
        <w:rPr>
          <w:rFonts w:ascii="Sylfaen" w:hAnsi="Sylfaen" w:cs="Sylfaen"/>
          <w:b/>
          <w:sz w:val="24"/>
        </w:rPr>
        <w:t>)</w:t>
      </w:r>
      <w:r w:rsidR="00E121B3">
        <w:rPr>
          <w:rFonts w:ascii="Sylfaen" w:hAnsi="Sylfaen" w:cs="Sylfaen"/>
          <w:b/>
          <w:sz w:val="24"/>
          <w:lang w:val="ka-GE"/>
        </w:rPr>
        <w:t xml:space="preserve"> – 3</w:t>
      </w:r>
      <w:r w:rsidR="006D01A7">
        <w:rPr>
          <w:rFonts w:ascii="Sylfaen" w:hAnsi="Sylfaen" w:cs="Sylfaen"/>
          <w:b/>
          <w:sz w:val="24"/>
          <w:lang w:val="ka-GE"/>
        </w:rPr>
        <w:t xml:space="preserve"> კომპ </w:t>
      </w:r>
      <w:r w:rsidR="004619DF">
        <w:rPr>
          <w:rFonts w:ascii="Sylfaen" w:hAnsi="Sylfaen" w:cs="Sylfaen"/>
          <w:b/>
          <w:sz w:val="24"/>
          <w:lang w:val="ka-GE"/>
        </w:rPr>
        <w:t>(RWC</w:t>
      </w:r>
      <w:r w:rsidR="006D01A7" w:rsidRPr="006D01A7">
        <w:rPr>
          <w:rFonts w:ascii="Sylfaen" w:hAnsi="Sylfaen" w:cs="Sylfaen"/>
          <w:b/>
          <w:sz w:val="24"/>
          <w:lang w:val="ka-GE"/>
        </w:rPr>
        <w:t xml:space="preserve"> </w:t>
      </w:r>
      <w:r w:rsidR="006D01A7">
        <w:rPr>
          <w:rFonts w:ascii="Sylfaen" w:hAnsi="Sylfaen" w:cs="Sylfaen"/>
          <w:b/>
          <w:sz w:val="24"/>
          <w:lang w:val="ka-GE"/>
        </w:rPr>
        <w:t>მიიღებს შემოთავაზებას ინტეგრირებული ვარიანტის ანუ კორელატორი ჯეოფონით</w:t>
      </w:r>
      <w:r w:rsidR="006D01A7" w:rsidRPr="006D01A7">
        <w:rPr>
          <w:rFonts w:ascii="Sylfaen" w:hAnsi="Sylfaen" w:cs="Sylfaen"/>
          <w:b/>
          <w:sz w:val="24"/>
          <w:lang w:val="ka-GE"/>
        </w:rPr>
        <w:t>).</w:t>
      </w:r>
    </w:p>
    <w:p w:rsidR="004240C0" w:rsidRPr="00485E5A" w:rsidRDefault="004240C0"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bookmarkStart w:id="0" w:name="_GoBack"/>
      <w:bookmarkEnd w:id="0"/>
    </w:p>
    <w:p w:rsidR="00BC7740" w:rsidRDefault="00416720" w:rsidP="00860A3E">
      <w:pPr>
        <w:spacing w:after="0" w:line="240" w:lineRule="auto"/>
        <w:jc w:val="both"/>
        <w:rPr>
          <w:rFonts w:ascii="Sylfaen" w:hAnsi="Sylfaen" w:cs="Sylfaen"/>
          <w:lang w:val="ka-GE"/>
        </w:rPr>
      </w:pPr>
      <w:r w:rsidRPr="007D2C9B">
        <w:rPr>
          <w:rFonts w:ascii="Sylfaen" w:hAnsi="Sylfaen" w:cs="Sylfaen"/>
          <w:lang w:val="ka-GE"/>
        </w:rPr>
        <w:t>სპეციფიკაცია მიუთითეთ</w:t>
      </w:r>
      <w:r w:rsidR="00682F84" w:rsidRPr="007D2C9B">
        <w:rPr>
          <w:rFonts w:ascii="Sylfaen" w:hAnsi="Sylfaen" w:cs="Sylfaen"/>
        </w:rPr>
        <w:t xml:space="preserve"> </w:t>
      </w:r>
      <w:proofErr w:type="spellStart"/>
      <w:r w:rsidR="00682F84" w:rsidRPr="007D2C9B">
        <w:rPr>
          <w:rFonts w:ascii="Sylfaen" w:hAnsi="Sylfaen" w:cs="Sylfaen"/>
        </w:rPr>
        <w:t>დანართი</w:t>
      </w:r>
      <w:proofErr w:type="spellEnd"/>
      <w:r w:rsidR="00682F84" w:rsidRPr="007D2C9B">
        <w:rPr>
          <w:rFonts w:ascii="Sylfaen" w:hAnsi="Sylfaen" w:cs="Sylfaen"/>
        </w:rPr>
        <w:t xml:space="preserve"> N1-</w:t>
      </w:r>
      <w:r w:rsidR="005F2A51" w:rsidRPr="007D2C9B">
        <w:rPr>
          <w:rFonts w:ascii="Sylfaen" w:hAnsi="Sylfaen" w:cs="Sylfaen"/>
          <w:lang w:val="ka-GE"/>
        </w:rPr>
        <w:t>ში</w:t>
      </w:r>
    </w:p>
    <w:p w:rsidR="00C87E77" w:rsidRDefault="00C87E77" w:rsidP="004B148B">
      <w:pPr>
        <w:spacing w:after="0"/>
        <w:rPr>
          <w:rFonts w:ascii="Sylfaen" w:hAnsi="Sylfaen" w:cs="Sylfaen"/>
          <w:lang w:val="ka-GE"/>
        </w:rPr>
      </w:pPr>
    </w:p>
    <w:p w:rsidR="00DF7C26" w:rsidRDefault="00DF7C26" w:rsidP="004B148B">
      <w:pPr>
        <w:spacing w:after="0"/>
        <w:rPr>
          <w:rFonts w:ascii="Sylfaen" w:hAnsi="Sylfaen" w:cs="Sylfaen"/>
          <w:b/>
          <w:lang w:val="ka-GE"/>
        </w:rPr>
      </w:pPr>
      <w:r>
        <w:rPr>
          <w:rFonts w:ascii="Sylfaen" w:hAnsi="Sylfaen" w:cs="Sylfaen"/>
          <w:b/>
        </w:rPr>
        <w:t xml:space="preserve">1.3. </w:t>
      </w:r>
      <w:proofErr w:type="gramStart"/>
      <w:r>
        <w:rPr>
          <w:rFonts w:ascii="Sylfaen" w:hAnsi="Sylfaen" w:cs="Sylfaen"/>
          <w:b/>
          <w:lang w:val="ka-GE"/>
        </w:rPr>
        <w:t>ტექნიკური</w:t>
      </w:r>
      <w:proofErr w:type="gramEnd"/>
      <w:r>
        <w:rPr>
          <w:rFonts w:ascii="Sylfaen" w:hAnsi="Sylfaen" w:cs="Sylfaen"/>
          <w:b/>
          <w:lang w:val="ka-GE"/>
        </w:rPr>
        <w:t xml:space="preserve"> დავალება</w:t>
      </w:r>
    </w:p>
    <w:p w:rsidR="001502E3" w:rsidRDefault="001502E3" w:rsidP="001502E3">
      <w:pPr>
        <w:pStyle w:val="ListParagraph"/>
        <w:numPr>
          <w:ilvl w:val="0"/>
          <w:numId w:val="16"/>
        </w:numPr>
        <w:spacing w:after="0" w:line="240" w:lineRule="auto"/>
        <w:jc w:val="both"/>
        <w:rPr>
          <w:rFonts w:ascii="Sylfaen" w:hAnsi="Sylfaen" w:cs="Arial"/>
          <w:color w:val="000000"/>
        </w:rPr>
      </w:pPr>
      <w:proofErr w:type="spellStart"/>
      <w:proofErr w:type="gramStart"/>
      <w:r>
        <w:rPr>
          <w:rFonts w:ascii="Sylfaen" w:hAnsi="Sylfaen" w:cs="Sylfaen"/>
          <w:color w:val="000000"/>
        </w:rPr>
        <w:t>ცენტრალურ</w:t>
      </w:r>
      <w:proofErr w:type="spellEnd"/>
      <w:proofErr w:type="gramEnd"/>
      <w:r w:rsidRPr="001502E3">
        <w:rPr>
          <w:rFonts w:ascii="Sylfaen" w:hAnsi="Sylfaen" w:cs="Arial"/>
          <w:color w:val="000000"/>
        </w:rPr>
        <w:t xml:space="preserve"> </w:t>
      </w:r>
      <w:proofErr w:type="spellStart"/>
      <w:r w:rsidRPr="001502E3">
        <w:rPr>
          <w:rFonts w:ascii="Sylfaen" w:hAnsi="Sylfaen" w:cs="Sylfaen"/>
          <w:color w:val="000000"/>
        </w:rPr>
        <w:t>სამართავ</w:t>
      </w:r>
      <w:proofErr w:type="spellEnd"/>
      <w:r w:rsidRPr="001502E3">
        <w:rPr>
          <w:rFonts w:ascii="Sylfaen" w:hAnsi="Sylfaen" w:cs="Arial"/>
          <w:color w:val="000000"/>
        </w:rPr>
        <w:t xml:space="preserve"> </w:t>
      </w:r>
      <w:proofErr w:type="spellStart"/>
      <w:r w:rsidRPr="001502E3">
        <w:rPr>
          <w:rFonts w:ascii="Sylfaen" w:hAnsi="Sylfaen" w:cs="Sylfaen"/>
          <w:color w:val="000000"/>
        </w:rPr>
        <w:t>ბლოკს</w:t>
      </w:r>
      <w:proofErr w:type="spellEnd"/>
      <w:r w:rsidRPr="001502E3">
        <w:rPr>
          <w:rFonts w:ascii="Sylfaen" w:hAnsi="Sylfaen" w:cs="Arial"/>
          <w:color w:val="000000"/>
        </w:rPr>
        <w:t xml:space="preserve"> </w:t>
      </w:r>
      <w:proofErr w:type="spellStart"/>
      <w:r w:rsidRPr="001502E3">
        <w:rPr>
          <w:rFonts w:ascii="Sylfaen" w:hAnsi="Sylfaen" w:cs="Sylfaen"/>
          <w:color w:val="000000"/>
        </w:rPr>
        <w:t>უნდა</w:t>
      </w:r>
      <w:proofErr w:type="spellEnd"/>
      <w:r w:rsidRPr="001502E3">
        <w:rPr>
          <w:rFonts w:ascii="Sylfaen" w:hAnsi="Sylfaen" w:cs="Arial"/>
          <w:color w:val="000000"/>
        </w:rPr>
        <w:t xml:space="preserve"> </w:t>
      </w:r>
      <w:proofErr w:type="spellStart"/>
      <w:r w:rsidRPr="001502E3">
        <w:rPr>
          <w:rFonts w:ascii="Sylfaen" w:hAnsi="Sylfaen" w:cs="Sylfaen"/>
          <w:color w:val="000000"/>
        </w:rPr>
        <w:t>შეეძლოს</w:t>
      </w:r>
      <w:proofErr w:type="spellEnd"/>
      <w:r w:rsidRPr="001502E3">
        <w:rPr>
          <w:rFonts w:ascii="Sylfaen" w:hAnsi="Sylfaen" w:cs="Arial"/>
          <w:color w:val="000000"/>
        </w:rPr>
        <w:t xml:space="preserve"> </w:t>
      </w:r>
      <w:proofErr w:type="spellStart"/>
      <w:r w:rsidRPr="001502E3">
        <w:rPr>
          <w:rFonts w:ascii="Sylfaen" w:hAnsi="Sylfaen" w:cs="Sylfaen"/>
          <w:color w:val="000000"/>
        </w:rPr>
        <w:t>სენსორული</w:t>
      </w:r>
      <w:proofErr w:type="spellEnd"/>
      <w:r w:rsidRPr="001502E3">
        <w:rPr>
          <w:rFonts w:ascii="Sylfaen" w:hAnsi="Sylfaen" w:cs="Arial"/>
          <w:color w:val="000000"/>
        </w:rPr>
        <w:t xml:space="preserve"> </w:t>
      </w:r>
      <w:proofErr w:type="spellStart"/>
      <w:r w:rsidRPr="001502E3">
        <w:rPr>
          <w:rFonts w:ascii="Sylfaen" w:hAnsi="Sylfaen" w:cs="Sylfaen"/>
          <w:color w:val="000000"/>
        </w:rPr>
        <w:t>მაღალი</w:t>
      </w:r>
      <w:proofErr w:type="spellEnd"/>
      <w:r w:rsidRPr="001502E3">
        <w:rPr>
          <w:rFonts w:ascii="Sylfaen" w:hAnsi="Sylfaen" w:cs="Arial"/>
          <w:color w:val="000000"/>
        </w:rPr>
        <w:t xml:space="preserve"> </w:t>
      </w:r>
      <w:proofErr w:type="spellStart"/>
      <w:r w:rsidRPr="001502E3">
        <w:rPr>
          <w:rFonts w:ascii="Sylfaen" w:hAnsi="Sylfaen" w:cs="Sylfaen"/>
          <w:color w:val="000000"/>
        </w:rPr>
        <w:t>გარჩევადობის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მქონე</w:t>
      </w:r>
      <w:proofErr w:type="spellEnd"/>
      <w:r w:rsidRPr="001502E3">
        <w:rPr>
          <w:rFonts w:ascii="Sylfaen" w:hAnsi="Sylfaen" w:cs="Arial"/>
          <w:color w:val="000000"/>
        </w:rPr>
        <w:t xml:space="preserve"> </w:t>
      </w:r>
      <w:proofErr w:type="spellStart"/>
      <w:r w:rsidRPr="001502E3">
        <w:rPr>
          <w:rFonts w:ascii="Sylfaen" w:hAnsi="Sylfaen" w:cs="Sylfaen"/>
          <w:color w:val="000000"/>
        </w:rPr>
        <w:t>მონიტორით</w:t>
      </w:r>
      <w:proofErr w:type="spellEnd"/>
      <w:r w:rsidRPr="001502E3">
        <w:rPr>
          <w:rFonts w:ascii="Sylfaen" w:hAnsi="Sylfaen" w:cs="Arial"/>
          <w:color w:val="000000"/>
        </w:rPr>
        <w:t xml:space="preserve"> </w:t>
      </w:r>
      <w:proofErr w:type="spellStart"/>
      <w:r w:rsidRPr="001502E3">
        <w:rPr>
          <w:rFonts w:ascii="Sylfaen" w:hAnsi="Sylfaen" w:cs="Sylfaen"/>
          <w:color w:val="000000"/>
        </w:rPr>
        <w:t>და</w:t>
      </w:r>
      <w:proofErr w:type="spellEnd"/>
      <w:r w:rsidRPr="001502E3">
        <w:rPr>
          <w:rFonts w:ascii="Sylfaen" w:hAnsi="Sylfaen" w:cs="Arial"/>
          <w:color w:val="000000"/>
        </w:rPr>
        <w:t xml:space="preserve"> </w:t>
      </w:r>
      <w:proofErr w:type="spellStart"/>
      <w:r w:rsidRPr="001502E3">
        <w:rPr>
          <w:rFonts w:ascii="Sylfaen" w:hAnsi="Sylfaen" w:cs="Sylfaen"/>
          <w:color w:val="000000"/>
        </w:rPr>
        <w:t>მარტივი</w:t>
      </w:r>
      <w:proofErr w:type="spellEnd"/>
      <w:r w:rsidRPr="001502E3">
        <w:rPr>
          <w:rFonts w:ascii="Sylfaen" w:hAnsi="Sylfaen" w:cs="Arial"/>
          <w:color w:val="000000"/>
        </w:rPr>
        <w:t xml:space="preserve"> </w:t>
      </w:r>
      <w:proofErr w:type="spellStart"/>
      <w:r w:rsidRPr="001502E3">
        <w:rPr>
          <w:rFonts w:ascii="Sylfaen" w:hAnsi="Sylfaen" w:cs="Sylfaen"/>
          <w:color w:val="000000"/>
        </w:rPr>
        <w:t>ღილაკების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მეშვეობით</w:t>
      </w:r>
      <w:proofErr w:type="spellEnd"/>
      <w:r w:rsidRPr="001502E3">
        <w:rPr>
          <w:rFonts w:ascii="Sylfaen" w:hAnsi="Sylfaen" w:cs="Arial"/>
          <w:color w:val="000000"/>
        </w:rPr>
        <w:t xml:space="preserve"> </w:t>
      </w:r>
      <w:proofErr w:type="spellStart"/>
      <w:r w:rsidRPr="001502E3">
        <w:rPr>
          <w:rFonts w:ascii="Sylfaen" w:hAnsi="Sylfaen" w:cs="Sylfaen"/>
          <w:color w:val="000000"/>
        </w:rPr>
        <w:t>ოპერირება</w:t>
      </w:r>
      <w:proofErr w:type="spellEnd"/>
      <w:r w:rsidRPr="001502E3">
        <w:rPr>
          <w:rFonts w:ascii="Sylfaen" w:hAnsi="Sylfaen" w:cs="Arial"/>
          <w:color w:val="000000"/>
        </w:rPr>
        <w:t xml:space="preserve">. </w:t>
      </w:r>
    </w:p>
    <w:p w:rsidR="001502E3" w:rsidRDefault="001502E3" w:rsidP="001502E3">
      <w:pPr>
        <w:pStyle w:val="ListParagraph"/>
        <w:numPr>
          <w:ilvl w:val="0"/>
          <w:numId w:val="16"/>
        </w:numPr>
        <w:spacing w:after="0" w:line="240" w:lineRule="auto"/>
        <w:jc w:val="both"/>
        <w:rPr>
          <w:rFonts w:ascii="Sylfaen" w:hAnsi="Sylfaen" w:cs="Arial"/>
          <w:color w:val="000000"/>
        </w:rPr>
      </w:pPr>
      <w:proofErr w:type="spellStart"/>
      <w:proofErr w:type="gramStart"/>
      <w:r w:rsidRPr="001502E3">
        <w:rPr>
          <w:rFonts w:ascii="Sylfaen" w:hAnsi="Sylfaen" w:cs="Sylfaen"/>
          <w:color w:val="000000"/>
        </w:rPr>
        <w:t>უნდა</w:t>
      </w:r>
      <w:proofErr w:type="spellEnd"/>
      <w:proofErr w:type="gramEnd"/>
      <w:r w:rsidRPr="001502E3">
        <w:rPr>
          <w:rFonts w:ascii="Sylfaen" w:hAnsi="Sylfaen" w:cs="Arial"/>
          <w:color w:val="000000"/>
        </w:rPr>
        <w:t xml:space="preserve"> </w:t>
      </w:r>
      <w:proofErr w:type="spellStart"/>
      <w:r w:rsidRPr="001502E3">
        <w:rPr>
          <w:rFonts w:ascii="Sylfaen" w:hAnsi="Sylfaen" w:cs="Sylfaen"/>
          <w:color w:val="000000"/>
        </w:rPr>
        <w:t>ქონდეს</w:t>
      </w:r>
      <w:proofErr w:type="spellEnd"/>
      <w:r w:rsidRPr="001502E3">
        <w:rPr>
          <w:rFonts w:ascii="Sylfaen" w:hAnsi="Sylfaen" w:cs="Arial"/>
          <w:color w:val="000000"/>
        </w:rPr>
        <w:t xml:space="preserve"> </w:t>
      </w:r>
      <w:proofErr w:type="spellStart"/>
      <w:r w:rsidRPr="001502E3">
        <w:rPr>
          <w:rFonts w:ascii="Sylfaen" w:hAnsi="Sylfaen" w:cs="Sylfaen"/>
          <w:color w:val="000000"/>
        </w:rPr>
        <w:t>ინფორმაციის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მიმღები</w:t>
      </w:r>
      <w:proofErr w:type="spellEnd"/>
      <w:r w:rsidRPr="001502E3">
        <w:rPr>
          <w:rFonts w:ascii="Sylfaen" w:hAnsi="Sylfaen" w:cs="Arial"/>
          <w:color w:val="000000"/>
        </w:rPr>
        <w:t xml:space="preserve"> </w:t>
      </w:r>
      <w:proofErr w:type="spellStart"/>
      <w:r w:rsidRPr="001502E3">
        <w:rPr>
          <w:rFonts w:ascii="Sylfaen" w:hAnsi="Sylfaen" w:cs="Sylfaen"/>
          <w:color w:val="000000"/>
        </w:rPr>
        <w:t>სენსორების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და</w:t>
      </w:r>
      <w:proofErr w:type="spellEnd"/>
      <w:r w:rsidRPr="001502E3">
        <w:rPr>
          <w:rFonts w:ascii="Sylfaen" w:hAnsi="Sylfaen" w:cs="Arial"/>
          <w:color w:val="000000"/>
        </w:rPr>
        <w:t xml:space="preserve"> </w:t>
      </w:r>
      <w:proofErr w:type="spellStart"/>
      <w:r w:rsidRPr="001502E3">
        <w:rPr>
          <w:rFonts w:ascii="Sylfaen" w:hAnsi="Sylfaen" w:cs="Sylfaen"/>
          <w:color w:val="000000"/>
        </w:rPr>
        <w:t>კვლევის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ტიპის</w:t>
      </w:r>
      <w:proofErr w:type="spellEnd"/>
      <w:r>
        <w:rPr>
          <w:rFonts w:ascii="Sylfaen" w:hAnsi="Sylfaen" w:cs="Arial"/>
          <w:color w:val="000000"/>
        </w:rPr>
        <w:t xml:space="preserve"> </w:t>
      </w:r>
      <w:proofErr w:type="spellStart"/>
      <w:r w:rsidRPr="001502E3">
        <w:rPr>
          <w:rFonts w:ascii="Sylfaen" w:hAnsi="Sylfaen" w:cs="Sylfaen"/>
          <w:color w:val="000000"/>
        </w:rPr>
        <w:t>შერჩევის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შესაძლებლობა</w:t>
      </w:r>
      <w:proofErr w:type="spellEnd"/>
      <w:r w:rsidRPr="001502E3">
        <w:rPr>
          <w:rFonts w:ascii="Sylfaen" w:hAnsi="Sylfaen" w:cs="Arial"/>
          <w:color w:val="000000"/>
        </w:rPr>
        <w:t xml:space="preserve">. </w:t>
      </w:r>
    </w:p>
    <w:p w:rsidR="001502E3" w:rsidRPr="001502E3" w:rsidRDefault="001502E3" w:rsidP="001502E3">
      <w:pPr>
        <w:pStyle w:val="ListParagraph"/>
        <w:numPr>
          <w:ilvl w:val="0"/>
          <w:numId w:val="16"/>
        </w:numPr>
        <w:spacing w:after="0" w:line="240" w:lineRule="auto"/>
        <w:jc w:val="both"/>
        <w:rPr>
          <w:rFonts w:ascii="Sylfaen" w:hAnsi="Sylfaen" w:cs="Arial"/>
          <w:color w:val="000000"/>
        </w:rPr>
      </w:pPr>
      <w:proofErr w:type="spellStart"/>
      <w:proofErr w:type="gramStart"/>
      <w:r w:rsidRPr="001502E3">
        <w:rPr>
          <w:rFonts w:ascii="Sylfaen" w:hAnsi="Sylfaen" w:cs="Sylfaen"/>
          <w:color w:val="000000"/>
        </w:rPr>
        <w:t>სენსორული</w:t>
      </w:r>
      <w:proofErr w:type="spellEnd"/>
      <w:proofErr w:type="gramEnd"/>
      <w:r w:rsidRPr="001502E3">
        <w:rPr>
          <w:rFonts w:ascii="Sylfaen" w:hAnsi="Sylfaen" w:cs="Arial"/>
          <w:color w:val="000000"/>
        </w:rPr>
        <w:t xml:space="preserve"> </w:t>
      </w:r>
      <w:proofErr w:type="spellStart"/>
      <w:r w:rsidRPr="001502E3">
        <w:rPr>
          <w:rFonts w:ascii="Sylfaen" w:hAnsi="Sylfaen" w:cs="Sylfaen"/>
          <w:color w:val="000000"/>
        </w:rPr>
        <w:t>ბლოკები</w:t>
      </w:r>
      <w:proofErr w:type="spellEnd"/>
      <w:r w:rsidRPr="001502E3">
        <w:rPr>
          <w:rFonts w:ascii="Sylfaen" w:hAnsi="Sylfaen" w:cs="Arial"/>
          <w:color w:val="000000"/>
        </w:rPr>
        <w:t xml:space="preserve"> A;B </w:t>
      </w:r>
      <w:proofErr w:type="spellStart"/>
      <w:r w:rsidRPr="001502E3">
        <w:rPr>
          <w:rFonts w:ascii="Sylfaen" w:hAnsi="Sylfaen" w:cs="Sylfaen"/>
          <w:color w:val="000000"/>
        </w:rPr>
        <w:t>მიმღებები</w:t>
      </w:r>
      <w:proofErr w:type="spellEnd"/>
      <w:r w:rsidRPr="001502E3">
        <w:rPr>
          <w:rFonts w:ascii="Sylfaen" w:hAnsi="Sylfaen" w:cs="Arial"/>
          <w:color w:val="000000"/>
        </w:rPr>
        <w:t xml:space="preserve"> </w:t>
      </w:r>
      <w:proofErr w:type="spellStart"/>
      <w:r w:rsidRPr="001502E3">
        <w:rPr>
          <w:rFonts w:ascii="Sylfaen" w:hAnsi="Sylfaen" w:cs="Sylfaen"/>
          <w:color w:val="000000"/>
        </w:rPr>
        <w:t>რეალურ</w:t>
      </w:r>
      <w:proofErr w:type="spellEnd"/>
      <w:r w:rsidRPr="001502E3">
        <w:rPr>
          <w:rFonts w:ascii="Sylfaen" w:hAnsi="Sylfaen" w:cs="Arial"/>
          <w:color w:val="000000"/>
        </w:rPr>
        <w:t xml:space="preserve"> </w:t>
      </w:r>
      <w:proofErr w:type="spellStart"/>
      <w:r w:rsidRPr="001502E3">
        <w:rPr>
          <w:rFonts w:ascii="Sylfaen" w:hAnsi="Sylfaen" w:cs="Sylfaen"/>
          <w:color w:val="000000"/>
        </w:rPr>
        <w:t>დროში</w:t>
      </w:r>
      <w:proofErr w:type="spellEnd"/>
      <w:r w:rsidRPr="001502E3">
        <w:rPr>
          <w:rFonts w:ascii="Sylfaen" w:hAnsi="Sylfaen" w:cs="Arial"/>
          <w:color w:val="000000"/>
        </w:rPr>
        <w:t xml:space="preserve"> </w:t>
      </w:r>
      <w:proofErr w:type="spellStart"/>
      <w:r w:rsidRPr="001502E3">
        <w:rPr>
          <w:rFonts w:ascii="Sylfaen" w:hAnsi="Sylfaen" w:cs="Sylfaen"/>
          <w:color w:val="000000"/>
        </w:rPr>
        <w:t>საკორელაციოდ</w:t>
      </w:r>
      <w:proofErr w:type="spellEnd"/>
      <w:r w:rsidRPr="001502E3">
        <w:rPr>
          <w:rFonts w:ascii="Sylfaen" w:hAnsi="Sylfaen" w:cs="Arial"/>
          <w:color w:val="000000"/>
        </w:rPr>
        <w:t xml:space="preserve">, </w:t>
      </w:r>
      <w:proofErr w:type="spellStart"/>
      <w:r w:rsidRPr="001502E3">
        <w:rPr>
          <w:rFonts w:ascii="Sylfaen" w:hAnsi="Sylfaen" w:cs="Sylfaen"/>
          <w:color w:val="000000"/>
        </w:rPr>
        <w:t>ქსელის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მინიმუმ</w:t>
      </w:r>
      <w:proofErr w:type="spellEnd"/>
      <w:r w:rsidRPr="001502E3">
        <w:rPr>
          <w:rFonts w:ascii="Sylfaen" w:hAnsi="Sylfaen" w:cs="Arial"/>
          <w:color w:val="000000"/>
        </w:rPr>
        <w:t xml:space="preserve"> </w:t>
      </w:r>
      <w:proofErr w:type="spellStart"/>
      <w:r w:rsidRPr="001502E3">
        <w:rPr>
          <w:rFonts w:ascii="Sylfaen" w:hAnsi="Sylfaen" w:cs="Sylfaen"/>
          <w:color w:val="000000"/>
        </w:rPr>
        <w:t>ერთი</w:t>
      </w:r>
      <w:proofErr w:type="spellEnd"/>
      <w:r w:rsidRPr="001502E3">
        <w:rPr>
          <w:rFonts w:ascii="Sylfaen" w:hAnsi="Sylfaen" w:cs="Arial"/>
          <w:color w:val="000000"/>
        </w:rPr>
        <w:t xml:space="preserve"> </w:t>
      </w:r>
      <w:proofErr w:type="spellStart"/>
      <w:r w:rsidRPr="001502E3">
        <w:rPr>
          <w:rFonts w:ascii="Sylfaen" w:hAnsi="Sylfaen" w:cs="Sylfaen"/>
          <w:color w:val="000000"/>
        </w:rPr>
        <w:t>მონაკვეთისთვის</w:t>
      </w:r>
      <w:proofErr w:type="spellEnd"/>
      <w:r w:rsidRPr="001502E3">
        <w:rPr>
          <w:rFonts w:ascii="Sylfaen" w:hAnsi="Sylfaen" w:cs="Arial"/>
          <w:color w:val="000000"/>
        </w:rPr>
        <w:t>.</w:t>
      </w:r>
    </w:p>
    <w:p w:rsidR="001502E3" w:rsidRPr="001502E3" w:rsidRDefault="001502E3" w:rsidP="001502E3">
      <w:pPr>
        <w:pStyle w:val="ListParagraph"/>
        <w:numPr>
          <w:ilvl w:val="0"/>
          <w:numId w:val="16"/>
        </w:numPr>
        <w:spacing w:after="0" w:line="240" w:lineRule="auto"/>
        <w:jc w:val="both"/>
        <w:rPr>
          <w:rFonts w:ascii="Sylfaen" w:hAnsi="Sylfaen" w:cs="Arial"/>
          <w:color w:val="000000"/>
        </w:rPr>
      </w:pPr>
      <w:proofErr w:type="spellStart"/>
      <w:proofErr w:type="gramStart"/>
      <w:r w:rsidRPr="001502E3">
        <w:rPr>
          <w:rFonts w:ascii="Sylfaen" w:hAnsi="Sylfaen" w:cs="Sylfaen"/>
          <w:color w:val="000000"/>
        </w:rPr>
        <w:t>მთელი</w:t>
      </w:r>
      <w:proofErr w:type="spellEnd"/>
      <w:proofErr w:type="gramEnd"/>
      <w:r w:rsidRPr="001502E3">
        <w:rPr>
          <w:rFonts w:ascii="Sylfaen" w:hAnsi="Sylfaen" w:cs="Arial"/>
          <w:color w:val="000000"/>
        </w:rPr>
        <w:t xml:space="preserve"> </w:t>
      </w:r>
      <w:proofErr w:type="spellStart"/>
      <w:r w:rsidRPr="001502E3">
        <w:rPr>
          <w:rFonts w:ascii="Sylfaen" w:hAnsi="Sylfaen" w:cs="Sylfaen"/>
          <w:color w:val="000000"/>
        </w:rPr>
        <w:t>სისტემა</w:t>
      </w:r>
      <w:proofErr w:type="spellEnd"/>
      <w:r w:rsidRPr="001502E3">
        <w:rPr>
          <w:rFonts w:ascii="Sylfaen" w:hAnsi="Sylfaen" w:cs="Arial"/>
          <w:color w:val="000000"/>
        </w:rPr>
        <w:t xml:space="preserve"> </w:t>
      </w:r>
      <w:proofErr w:type="spellStart"/>
      <w:r w:rsidRPr="001502E3">
        <w:rPr>
          <w:rFonts w:ascii="Sylfaen" w:hAnsi="Sylfaen" w:cs="Sylfaen"/>
          <w:color w:val="000000"/>
        </w:rPr>
        <w:t>უნდა</w:t>
      </w:r>
      <w:proofErr w:type="spellEnd"/>
      <w:r w:rsidRPr="001502E3">
        <w:rPr>
          <w:rFonts w:ascii="Sylfaen" w:hAnsi="Sylfaen" w:cs="Arial"/>
          <w:color w:val="000000"/>
        </w:rPr>
        <w:t xml:space="preserve"> </w:t>
      </w:r>
      <w:proofErr w:type="spellStart"/>
      <w:r w:rsidRPr="001502E3">
        <w:rPr>
          <w:rFonts w:ascii="Sylfaen" w:hAnsi="Sylfaen" w:cs="Sylfaen"/>
          <w:color w:val="000000"/>
        </w:rPr>
        <w:t>იყოს</w:t>
      </w:r>
      <w:proofErr w:type="spellEnd"/>
      <w:r w:rsidRPr="001502E3">
        <w:rPr>
          <w:rFonts w:ascii="Sylfaen" w:hAnsi="Sylfaen" w:cs="Arial"/>
          <w:color w:val="000000"/>
        </w:rPr>
        <w:t xml:space="preserve"> </w:t>
      </w:r>
      <w:proofErr w:type="spellStart"/>
      <w:r w:rsidRPr="001502E3">
        <w:rPr>
          <w:rFonts w:ascii="Sylfaen" w:hAnsi="Sylfaen" w:cs="Sylfaen"/>
          <w:color w:val="000000"/>
        </w:rPr>
        <w:t>კომპლექტაციით</w:t>
      </w:r>
      <w:proofErr w:type="spellEnd"/>
      <w:r w:rsidRPr="001502E3">
        <w:rPr>
          <w:rFonts w:ascii="Sylfaen" w:hAnsi="Sylfaen" w:cs="Arial"/>
          <w:color w:val="000000"/>
        </w:rPr>
        <w:t xml:space="preserve"> PRO, </w:t>
      </w:r>
      <w:proofErr w:type="spellStart"/>
      <w:r w:rsidRPr="001502E3">
        <w:rPr>
          <w:rFonts w:ascii="Sylfaen" w:hAnsi="Sylfaen" w:cs="Sylfaen"/>
          <w:color w:val="000000"/>
        </w:rPr>
        <w:t>დარტყმამედეგი</w:t>
      </w:r>
      <w:proofErr w:type="spellEnd"/>
      <w:r w:rsidRPr="001502E3">
        <w:rPr>
          <w:rFonts w:ascii="Sylfaen" w:hAnsi="Sylfaen" w:cs="Arial"/>
          <w:color w:val="000000"/>
        </w:rPr>
        <w:t xml:space="preserve">, </w:t>
      </w:r>
      <w:proofErr w:type="spellStart"/>
      <w:r w:rsidRPr="001502E3">
        <w:rPr>
          <w:rFonts w:ascii="Sylfaen" w:hAnsi="Sylfaen" w:cs="Sylfaen"/>
          <w:color w:val="000000"/>
        </w:rPr>
        <w:t>წყალგაუმტარი</w:t>
      </w:r>
      <w:proofErr w:type="spellEnd"/>
      <w:r w:rsidRPr="001502E3">
        <w:rPr>
          <w:rFonts w:ascii="Sylfaen" w:hAnsi="Sylfaen" w:cs="Arial"/>
          <w:color w:val="000000"/>
        </w:rPr>
        <w:t>...</w:t>
      </w:r>
    </w:p>
    <w:p w:rsidR="001502E3" w:rsidRDefault="001502E3" w:rsidP="001502E3">
      <w:pPr>
        <w:pStyle w:val="ListParagraph"/>
        <w:numPr>
          <w:ilvl w:val="0"/>
          <w:numId w:val="16"/>
        </w:numPr>
        <w:spacing w:after="0" w:line="240" w:lineRule="auto"/>
        <w:jc w:val="both"/>
        <w:rPr>
          <w:rFonts w:ascii="Sylfaen" w:hAnsi="Sylfaen" w:cs="Arial"/>
          <w:color w:val="000000"/>
        </w:rPr>
      </w:pPr>
      <w:proofErr w:type="spellStart"/>
      <w:proofErr w:type="gramStart"/>
      <w:r w:rsidRPr="001502E3">
        <w:rPr>
          <w:rFonts w:ascii="Sylfaen" w:hAnsi="Sylfaen" w:cs="Sylfaen"/>
          <w:color w:val="000000"/>
        </w:rPr>
        <w:t>კორელირების</w:t>
      </w:r>
      <w:proofErr w:type="spellEnd"/>
      <w:proofErr w:type="gramEnd"/>
      <w:r w:rsidRPr="001502E3">
        <w:rPr>
          <w:rFonts w:ascii="Sylfaen" w:hAnsi="Sylfaen" w:cs="Arial"/>
          <w:color w:val="000000"/>
        </w:rPr>
        <w:t xml:space="preserve"> </w:t>
      </w:r>
      <w:proofErr w:type="spellStart"/>
      <w:r w:rsidRPr="001502E3">
        <w:rPr>
          <w:rFonts w:ascii="Sylfaen" w:hAnsi="Sylfaen" w:cs="Sylfaen"/>
          <w:color w:val="000000"/>
        </w:rPr>
        <w:t>დისტანცია</w:t>
      </w:r>
      <w:proofErr w:type="spellEnd"/>
      <w:r w:rsidRPr="001502E3">
        <w:rPr>
          <w:rFonts w:ascii="Sylfaen" w:hAnsi="Sylfaen" w:cs="Arial"/>
          <w:color w:val="000000"/>
        </w:rPr>
        <w:t xml:space="preserve"> </w:t>
      </w:r>
      <w:proofErr w:type="spellStart"/>
      <w:r w:rsidRPr="001502E3">
        <w:rPr>
          <w:rFonts w:ascii="Sylfaen" w:hAnsi="Sylfaen" w:cs="Sylfaen"/>
          <w:color w:val="000000"/>
        </w:rPr>
        <w:t>რეალურ</w:t>
      </w:r>
      <w:proofErr w:type="spellEnd"/>
      <w:r w:rsidRPr="001502E3">
        <w:rPr>
          <w:rFonts w:ascii="Sylfaen" w:hAnsi="Sylfaen" w:cs="Arial"/>
          <w:color w:val="000000"/>
        </w:rPr>
        <w:t xml:space="preserve"> </w:t>
      </w:r>
      <w:proofErr w:type="spellStart"/>
      <w:r w:rsidRPr="001502E3">
        <w:rPr>
          <w:rFonts w:ascii="Sylfaen" w:hAnsi="Sylfaen" w:cs="Sylfaen"/>
          <w:color w:val="000000"/>
        </w:rPr>
        <w:t>დროში</w:t>
      </w:r>
      <w:proofErr w:type="spellEnd"/>
      <w:r w:rsidRPr="001502E3">
        <w:rPr>
          <w:rFonts w:ascii="Sylfaen" w:hAnsi="Sylfaen" w:cs="Arial"/>
          <w:color w:val="000000"/>
        </w:rPr>
        <w:t xml:space="preserve"> </w:t>
      </w:r>
      <w:proofErr w:type="spellStart"/>
      <w:r w:rsidRPr="001502E3">
        <w:rPr>
          <w:rFonts w:ascii="Sylfaen" w:hAnsi="Sylfaen" w:cs="Sylfaen"/>
          <w:color w:val="000000"/>
        </w:rPr>
        <w:t>უნდა</w:t>
      </w:r>
      <w:proofErr w:type="spellEnd"/>
      <w:r w:rsidRPr="001502E3">
        <w:rPr>
          <w:rFonts w:ascii="Sylfaen" w:hAnsi="Sylfaen" w:cs="Arial"/>
          <w:color w:val="000000"/>
        </w:rPr>
        <w:t xml:space="preserve"> </w:t>
      </w:r>
      <w:proofErr w:type="spellStart"/>
      <w:r w:rsidRPr="001502E3">
        <w:rPr>
          <w:rFonts w:ascii="Sylfaen" w:hAnsi="Sylfaen" w:cs="Sylfaen"/>
          <w:color w:val="000000"/>
        </w:rPr>
        <w:t>შეაგგენდეს</w:t>
      </w:r>
      <w:proofErr w:type="spellEnd"/>
      <w:r w:rsidRPr="001502E3">
        <w:rPr>
          <w:rFonts w:ascii="Sylfaen" w:hAnsi="Sylfaen" w:cs="Arial"/>
          <w:color w:val="000000"/>
        </w:rPr>
        <w:t xml:space="preserve"> </w:t>
      </w:r>
      <w:proofErr w:type="spellStart"/>
      <w:r w:rsidRPr="001502E3">
        <w:rPr>
          <w:rFonts w:ascii="Sylfaen" w:hAnsi="Sylfaen" w:cs="Sylfaen"/>
          <w:color w:val="000000"/>
        </w:rPr>
        <w:t>არანაკლებ</w:t>
      </w:r>
      <w:proofErr w:type="spellEnd"/>
      <w:r w:rsidRPr="001502E3">
        <w:rPr>
          <w:rFonts w:ascii="Sylfaen" w:hAnsi="Sylfaen" w:cs="Arial"/>
          <w:color w:val="000000"/>
        </w:rPr>
        <w:t xml:space="preserve"> 250/ 300 </w:t>
      </w:r>
      <w:proofErr w:type="spellStart"/>
      <w:r w:rsidRPr="001502E3">
        <w:rPr>
          <w:rFonts w:ascii="Sylfaen" w:hAnsi="Sylfaen" w:cs="Sylfaen"/>
          <w:color w:val="000000"/>
        </w:rPr>
        <w:t>მეტრს</w:t>
      </w:r>
      <w:proofErr w:type="spellEnd"/>
      <w:r w:rsidRPr="001502E3">
        <w:rPr>
          <w:rFonts w:ascii="Sylfaen" w:hAnsi="Sylfaen" w:cs="Arial"/>
          <w:color w:val="000000"/>
        </w:rPr>
        <w:t xml:space="preserve"> </w:t>
      </w:r>
      <w:proofErr w:type="spellStart"/>
      <w:r w:rsidRPr="001502E3">
        <w:rPr>
          <w:rFonts w:ascii="Sylfaen" w:hAnsi="Sylfaen" w:cs="Sylfaen"/>
          <w:color w:val="000000"/>
        </w:rPr>
        <w:t>სენსორებს</w:t>
      </w:r>
      <w:proofErr w:type="spellEnd"/>
      <w:r w:rsidRPr="001502E3">
        <w:rPr>
          <w:rFonts w:ascii="Sylfaen" w:hAnsi="Sylfaen" w:cs="Arial"/>
          <w:color w:val="000000"/>
        </w:rPr>
        <w:t xml:space="preserve"> </w:t>
      </w:r>
      <w:proofErr w:type="spellStart"/>
      <w:r w:rsidRPr="001502E3">
        <w:rPr>
          <w:rFonts w:ascii="Sylfaen" w:hAnsi="Sylfaen" w:cs="Sylfaen"/>
          <w:color w:val="000000"/>
        </w:rPr>
        <w:t>შორის</w:t>
      </w:r>
      <w:proofErr w:type="spellEnd"/>
      <w:r w:rsidRPr="001502E3">
        <w:rPr>
          <w:rFonts w:ascii="Sylfaen" w:hAnsi="Sylfaen" w:cs="Arial"/>
          <w:color w:val="000000"/>
        </w:rPr>
        <w:t>.</w:t>
      </w:r>
    </w:p>
    <w:p w:rsidR="004A43F1" w:rsidRPr="004A43F1" w:rsidRDefault="004A43F1" w:rsidP="001502E3">
      <w:pPr>
        <w:pStyle w:val="ListParagraph"/>
        <w:numPr>
          <w:ilvl w:val="0"/>
          <w:numId w:val="16"/>
        </w:numPr>
        <w:spacing w:after="0" w:line="240" w:lineRule="auto"/>
        <w:jc w:val="both"/>
        <w:rPr>
          <w:rFonts w:ascii="Sylfaen" w:hAnsi="Sylfaen" w:cs="Arial"/>
          <w:color w:val="000000"/>
        </w:rPr>
      </w:pPr>
      <w:r>
        <w:rPr>
          <w:rFonts w:ascii="Sylfaen" w:hAnsi="Sylfaen" w:cs="Arial"/>
          <w:color w:val="000000"/>
          <w:lang w:val="ka-GE"/>
        </w:rPr>
        <w:t>წარმოდგენილი უნდა იყოს პროდუქტის სერტიფიკატები</w:t>
      </w:r>
    </w:p>
    <w:p w:rsidR="004A43F1" w:rsidRDefault="004A43F1" w:rsidP="004A43F1">
      <w:pPr>
        <w:pStyle w:val="ListParagraph"/>
        <w:numPr>
          <w:ilvl w:val="0"/>
          <w:numId w:val="16"/>
        </w:numPr>
        <w:spacing w:after="0" w:line="240" w:lineRule="auto"/>
        <w:jc w:val="both"/>
        <w:rPr>
          <w:rFonts w:ascii="Sylfaen" w:hAnsi="Sylfaen" w:cs="Arial"/>
          <w:color w:val="000000"/>
        </w:rPr>
      </w:pPr>
      <w:proofErr w:type="spellStart"/>
      <w:r w:rsidRPr="004A43F1">
        <w:rPr>
          <w:rFonts w:ascii="Sylfaen" w:hAnsi="Sylfaen" w:cs="Arial"/>
          <w:color w:val="000000"/>
        </w:rPr>
        <w:t>უნდა</w:t>
      </w:r>
      <w:proofErr w:type="spellEnd"/>
      <w:r w:rsidRPr="004A43F1">
        <w:rPr>
          <w:rFonts w:ascii="Sylfaen" w:hAnsi="Sylfaen" w:cs="Arial"/>
          <w:color w:val="000000"/>
        </w:rPr>
        <w:t xml:space="preserve"> </w:t>
      </w:r>
      <w:proofErr w:type="spellStart"/>
      <w:r w:rsidRPr="004A43F1">
        <w:rPr>
          <w:rFonts w:ascii="Sylfaen" w:hAnsi="Sylfaen" w:cs="Arial"/>
          <w:color w:val="000000"/>
        </w:rPr>
        <w:t>იყოს</w:t>
      </w:r>
      <w:proofErr w:type="spellEnd"/>
      <w:r w:rsidRPr="004A43F1">
        <w:rPr>
          <w:rFonts w:ascii="Sylfaen" w:hAnsi="Sylfaen" w:cs="Arial"/>
          <w:color w:val="000000"/>
        </w:rPr>
        <w:t xml:space="preserve"> </w:t>
      </w:r>
      <w:proofErr w:type="spellStart"/>
      <w:r w:rsidRPr="004A43F1">
        <w:rPr>
          <w:rFonts w:ascii="Sylfaen" w:hAnsi="Sylfaen" w:cs="Arial"/>
          <w:color w:val="000000"/>
        </w:rPr>
        <w:t>მინიმუმ</w:t>
      </w:r>
      <w:proofErr w:type="spellEnd"/>
      <w:r w:rsidRPr="004A43F1">
        <w:rPr>
          <w:rFonts w:ascii="Sylfaen" w:hAnsi="Sylfaen" w:cs="Arial"/>
          <w:color w:val="000000"/>
        </w:rPr>
        <w:t xml:space="preserve"> IP65/IP67</w:t>
      </w:r>
    </w:p>
    <w:p w:rsidR="004A43F1" w:rsidRDefault="004A43F1" w:rsidP="004A43F1">
      <w:pPr>
        <w:pStyle w:val="ListParagraph"/>
        <w:numPr>
          <w:ilvl w:val="0"/>
          <w:numId w:val="16"/>
        </w:numPr>
        <w:spacing w:after="0" w:line="240" w:lineRule="auto"/>
        <w:jc w:val="both"/>
        <w:rPr>
          <w:rFonts w:ascii="Sylfaen" w:hAnsi="Sylfaen" w:cs="Arial"/>
          <w:color w:val="000000"/>
        </w:rPr>
      </w:pPr>
      <w:proofErr w:type="spellStart"/>
      <w:r>
        <w:rPr>
          <w:rFonts w:ascii="Sylfaen" w:hAnsi="Sylfaen" w:cs="Arial"/>
          <w:color w:val="000000"/>
        </w:rPr>
        <w:t>მუშაობის</w:t>
      </w:r>
      <w:proofErr w:type="spellEnd"/>
      <w:r>
        <w:rPr>
          <w:rFonts w:ascii="Sylfaen" w:hAnsi="Sylfaen" w:cs="Arial"/>
          <w:color w:val="000000"/>
        </w:rPr>
        <w:t xml:space="preserve"> </w:t>
      </w:r>
      <w:proofErr w:type="spellStart"/>
      <w:r>
        <w:rPr>
          <w:rFonts w:ascii="Sylfaen" w:hAnsi="Sylfaen" w:cs="Arial"/>
          <w:color w:val="000000"/>
        </w:rPr>
        <w:t>დრო</w:t>
      </w:r>
      <w:proofErr w:type="spellEnd"/>
      <w:r w:rsidRPr="004A43F1">
        <w:rPr>
          <w:rFonts w:ascii="Sylfaen" w:hAnsi="Sylfaen" w:cs="Arial"/>
          <w:color w:val="000000"/>
        </w:rPr>
        <w:t xml:space="preserve">: &gt; 10 </w:t>
      </w:r>
      <w:proofErr w:type="spellStart"/>
      <w:r w:rsidRPr="004A43F1">
        <w:rPr>
          <w:rFonts w:ascii="Sylfaen" w:hAnsi="Sylfaen" w:cs="Arial"/>
          <w:color w:val="000000"/>
        </w:rPr>
        <w:t>სთ</w:t>
      </w:r>
      <w:proofErr w:type="spellEnd"/>
    </w:p>
    <w:p w:rsidR="004A43F1" w:rsidRPr="004A43F1" w:rsidRDefault="004A43F1" w:rsidP="004A43F1">
      <w:pPr>
        <w:pStyle w:val="ListParagraph"/>
        <w:numPr>
          <w:ilvl w:val="0"/>
          <w:numId w:val="16"/>
        </w:numPr>
        <w:spacing w:after="0" w:line="240" w:lineRule="auto"/>
        <w:jc w:val="both"/>
        <w:rPr>
          <w:rFonts w:ascii="Sylfaen" w:hAnsi="Sylfaen" w:cs="Arial"/>
          <w:color w:val="000000"/>
        </w:rPr>
      </w:pPr>
      <w:proofErr w:type="spellStart"/>
      <w:r w:rsidRPr="004A43F1">
        <w:rPr>
          <w:rFonts w:ascii="Sylfaen" w:hAnsi="Sylfaen" w:cs="Arial"/>
          <w:color w:val="000000"/>
        </w:rPr>
        <w:t>მოწყობილობას</w:t>
      </w:r>
      <w:proofErr w:type="spellEnd"/>
      <w:r w:rsidRPr="004A43F1">
        <w:rPr>
          <w:rFonts w:ascii="Sylfaen" w:hAnsi="Sylfaen" w:cs="Arial"/>
          <w:color w:val="000000"/>
        </w:rPr>
        <w:t xml:space="preserve"> </w:t>
      </w:r>
      <w:proofErr w:type="spellStart"/>
      <w:r w:rsidRPr="004A43F1">
        <w:rPr>
          <w:rFonts w:ascii="Sylfaen" w:hAnsi="Sylfaen" w:cs="Arial"/>
          <w:color w:val="000000"/>
        </w:rPr>
        <w:t>უნდა</w:t>
      </w:r>
      <w:proofErr w:type="spellEnd"/>
      <w:r w:rsidRPr="004A43F1">
        <w:rPr>
          <w:rFonts w:ascii="Sylfaen" w:hAnsi="Sylfaen" w:cs="Arial"/>
          <w:color w:val="000000"/>
        </w:rPr>
        <w:t xml:space="preserve"> </w:t>
      </w:r>
      <w:proofErr w:type="spellStart"/>
      <w:r w:rsidRPr="004A43F1">
        <w:rPr>
          <w:rFonts w:ascii="Sylfaen" w:hAnsi="Sylfaen" w:cs="Arial"/>
          <w:color w:val="000000"/>
        </w:rPr>
        <w:t>ჰქონდეს</w:t>
      </w:r>
      <w:proofErr w:type="spellEnd"/>
      <w:r w:rsidRPr="004A43F1">
        <w:rPr>
          <w:rFonts w:ascii="Sylfaen" w:hAnsi="Sylfaen" w:cs="Arial"/>
          <w:color w:val="000000"/>
        </w:rPr>
        <w:t xml:space="preserve"> </w:t>
      </w:r>
      <w:proofErr w:type="spellStart"/>
      <w:r w:rsidRPr="004A43F1">
        <w:rPr>
          <w:rFonts w:ascii="Sylfaen" w:hAnsi="Sylfaen" w:cs="Arial"/>
          <w:color w:val="000000"/>
        </w:rPr>
        <w:t>გაზომვის</w:t>
      </w:r>
      <w:proofErr w:type="spellEnd"/>
      <w:r w:rsidRPr="004A43F1">
        <w:rPr>
          <w:rFonts w:ascii="Sylfaen" w:hAnsi="Sylfaen" w:cs="Arial"/>
          <w:color w:val="000000"/>
        </w:rPr>
        <w:t xml:space="preserve"> </w:t>
      </w:r>
      <w:proofErr w:type="spellStart"/>
      <w:r w:rsidRPr="004A43F1">
        <w:rPr>
          <w:rFonts w:ascii="Sylfaen" w:hAnsi="Sylfaen" w:cs="Arial"/>
          <w:color w:val="000000"/>
        </w:rPr>
        <w:t>თანმიმდევრობა</w:t>
      </w:r>
      <w:proofErr w:type="spellEnd"/>
      <w:r>
        <w:rPr>
          <w:rFonts w:ascii="Sylfaen" w:hAnsi="Sylfaen" w:cs="Arial"/>
          <w:color w:val="000000"/>
          <w:lang w:val="ka-GE"/>
        </w:rPr>
        <w:t xml:space="preserve"> -</w:t>
      </w:r>
      <w:r w:rsidRPr="004A43F1">
        <w:rPr>
          <w:rFonts w:ascii="Sylfaen" w:hAnsi="Sylfaen" w:cs="Arial"/>
          <w:color w:val="000000"/>
        </w:rPr>
        <w:t xml:space="preserve"> </w:t>
      </w:r>
      <w:proofErr w:type="spellStart"/>
      <w:r w:rsidRPr="004A43F1">
        <w:rPr>
          <w:rFonts w:ascii="Sylfaen" w:hAnsi="Sylfaen" w:cs="Arial"/>
          <w:color w:val="000000"/>
        </w:rPr>
        <w:t>ავტომატური</w:t>
      </w:r>
      <w:proofErr w:type="spellEnd"/>
    </w:p>
    <w:p w:rsidR="004A43F1" w:rsidRPr="001502E3" w:rsidRDefault="004A43F1" w:rsidP="004A43F1">
      <w:pPr>
        <w:pStyle w:val="ListParagraph"/>
        <w:numPr>
          <w:ilvl w:val="0"/>
          <w:numId w:val="16"/>
        </w:numPr>
        <w:spacing w:after="0" w:line="240" w:lineRule="auto"/>
        <w:jc w:val="both"/>
        <w:rPr>
          <w:rFonts w:ascii="Sylfaen" w:hAnsi="Sylfaen" w:cs="Arial"/>
          <w:color w:val="000000"/>
        </w:rPr>
      </w:pPr>
      <w:proofErr w:type="spellStart"/>
      <w:r w:rsidRPr="004A43F1">
        <w:rPr>
          <w:rFonts w:ascii="Sylfaen" w:hAnsi="Sylfaen" w:cs="Arial"/>
          <w:color w:val="000000"/>
        </w:rPr>
        <w:t>გთხო</w:t>
      </w:r>
      <w:r>
        <w:rPr>
          <w:rFonts w:ascii="Sylfaen" w:hAnsi="Sylfaen" w:cs="Arial"/>
          <w:color w:val="000000"/>
        </w:rPr>
        <w:t>ვთ</w:t>
      </w:r>
      <w:proofErr w:type="spellEnd"/>
      <w:r>
        <w:rPr>
          <w:rFonts w:ascii="Sylfaen" w:hAnsi="Sylfaen" w:cs="Arial"/>
          <w:color w:val="000000"/>
        </w:rPr>
        <w:t xml:space="preserve">, </w:t>
      </w:r>
      <w:proofErr w:type="spellStart"/>
      <w:r>
        <w:rPr>
          <w:rFonts w:ascii="Sylfaen" w:hAnsi="Sylfaen" w:cs="Arial"/>
          <w:color w:val="000000"/>
        </w:rPr>
        <w:t>მიუთითოთ</w:t>
      </w:r>
      <w:proofErr w:type="spellEnd"/>
      <w:r>
        <w:rPr>
          <w:rFonts w:ascii="Sylfaen" w:hAnsi="Sylfaen" w:cs="Arial"/>
          <w:color w:val="000000"/>
        </w:rPr>
        <w:t xml:space="preserve">: </w:t>
      </w:r>
      <w:proofErr w:type="spellStart"/>
      <w:r>
        <w:rPr>
          <w:rFonts w:ascii="Sylfaen" w:hAnsi="Sylfaen" w:cs="Arial"/>
          <w:color w:val="000000"/>
        </w:rPr>
        <w:t>მონაცემთა</w:t>
      </w:r>
      <w:proofErr w:type="spellEnd"/>
      <w:r>
        <w:rPr>
          <w:rFonts w:ascii="Sylfaen" w:hAnsi="Sylfaen" w:cs="Arial"/>
          <w:color w:val="000000"/>
        </w:rPr>
        <w:t xml:space="preserve"> </w:t>
      </w:r>
      <w:proofErr w:type="spellStart"/>
      <w:r>
        <w:rPr>
          <w:rFonts w:ascii="Sylfaen" w:hAnsi="Sylfaen" w:cs="Arial"/>
          <w:color w:val="000000"/>
        </w:rPr>
        <w:t>აღრიცხვის</w:t>
      </w:r>
      <w:proofErr w:type="spellEnd"/>
      <w:r w:rsidRPr="004A43F1">
        <w:rPr>
          <w:rFonts w:ascii="Sylfaen" w:hAnsi="Sylfaen" w:cs="Arial"/>
          <w:color w:val="000000"/>
        </w:rPr>
        <w:t xml:space="preserve">, </w:t>
      </w:r>
      <w:proofErr w:type="spellStart"/>
      <w:r w:rsidRPr="004A43F1">
        <w:rPr>
          <w:rFonts w:ascii="Sylfaen" w:hAnsi="Sylfaen" w:cs="Arial"/>
          <w:color w:val="000000"/>
        </w:rPr>
        <w:t>მონაცემთა</w:t>
      </w:r>
      <w:proofErr w:type="spellEnd"/>
      <w:r w:rsidRPr="004A43F1">
        <w:rPr>
          <w:rFonts w:ascii="Sylfaen" w:hAnsi="Sylfaen" w:cs="Arial"/>
          <w:color w:val="000000"/>
        </w:rPr>
        <w:t xml:space="preserve"> </w:t>
      </w:r>
      <w:proofErr w:type="spellStart"/>
      <w:r w:rsidRPr="004A43F1">
        <w:rPr>
          <w:rFonts w:ascii="Sylfaen" w:hAnsi="Sylfaen" w:cs="Arial"/>
          <w:color w:val="000000"/>
        </w:rPr>
        <w:t>გადაცემის</w:t>
      </w:r>
      <w:proofErr w:type="spellEnd"/>
      <w:r w:rsidRPr="004A43F1">
        <w:rPr>
          <w:rFonts w:ascii="Sylfaen" w:hAnsi="Sylfaen" w:cs="Arial"/>
          <w:color w:val="000000"/>
        </w:rPr>
        <w:t xml:space="preserve"> </w:t>
      </w:r>
      <w:r>
        <w:rPr>
          <w:rFonts w:ascii="Sylfaen" w:hAnsi="Sylfaen" w:cs="Arial"/>
          <w:color w:val="000000"/>
          <w:lang w:val="ka-GE"/>
        </w:rPr>
        <w:t xml:space="preserve">- </w:t>
      </w:r>
      <w:proofErr w:type="spellStart"/>
      <w:r w:rsidRPr="004A43F1">
        <w:rPr>
          <w:rFonts w:ascii="Sylfaen" w:hAnsi="Sylfaen" w:cs="Arial"/>
          <w:color w:val="000000"/>
        </w:rPr>
        <w:t>ტექნიკური</w:t>
      </w:r>
      <w:proofErr w:type="spellEnd"/>
      <w:r w:rsidRPr="004A43F1">
        <w:rPr>
          <w:rFonts w:ascii="Sylfaen" w:hAnsi="Sylfaen" w:cs="Arial"/>
          <w:color w:val="000000"/>
        </w:rPr>
        <w:t xml:space="preserve"> </w:t>
      </w:r>
      <w:proofErr w:type="spellStart"/>
      <w:r w:rsidRPr="004A43F1">
        <w:rPr>
          <w:rFonts w:ascii="Sylfaen" w:hAnsi="Sylfaen" w:cs="Arial"/>
          <w:color w:val="000000"/>
        </w:rPr>
        <w:t>პარამეტრები</w:t>
      </w:r>
      <w:proofErr w:type="spellEnd"/>
    </w:p>
    <w:p w:rsidR="00382840" w:rsidRPr="006D01A7" w:rsidRDefault="00382840" w:rsidP="001502E3">
      <w:pPr>
        <w:pStyle w:val="ListParagraph"/>
        <w:numPr>
          <w:ilvl w:val="0"/>
          <w:numId w:val="16"/>
        </w:numPr>
        <w:spacing w:after="0" w:line="240" w:lineRule="auto"/>
        <w:jc w:val="both"/>
        <w:rPr>
          <w:rFonts w:ascii="Sylfaen" w:hAnsi="Sylfaen" w:cs="Arial"/>
          <w:color w:val="000000"/>
        </w:rPr>
      </w:pPr>
      <w:r>
        <w:rPr>
          <w:rFonts w:ascii="Sylfaen" w:hAnsi="Sylfaen" w:cs="Arial"/>
          <w:color w:val="000000"/>
          <w:lang w:val="ka-GE"/>
        </w:rPr>
        <w:t>გარანტია - მინიმუმ 2 (ორი) წელი</w:t>
      </w:r>
    </w:p>
    <w:p w:rsidR="006D01A7" w:rsidRPr="006D01A7" w:rsidRDefault="006D01A7" w:rsidP="006D01A7">
      <w:pPr>
        <w:pStyle w:val="ListParagraph"/>
        <w:numPr>
          <w:ilvl w:val="0"/>
          <w:numId w:val="16"/>
        </w:numPr>
        <w:spacing w:after="0" w:line="240" w:lineRule="auto"/>
        <w:jc w:val="both"/>
        <w:rPr>
          <w:rFonts w:ascii="Sylfaen" w:hAnsi="Sylfaen" w:cs="Arial"/>
          <w:color w:val="000000"/>
          <w:highlight w:val="yellow"/>
        </w:rPr>
      </w:pPr>
      <w:proofErr w:type="spellStart"/>
      <w:r w:rsidRPr="006D01A7">
        <w:rPr>
          <w:rFonts w:ascii="Sylfaen" w:hAnsi="Sylfaen" w:cs="Arial"/>
          <w:color w:val="000000"/>
          <w:highlight w:val="yellow"/>
        </w:rPr>
        <w:t>მომწოდებელმა</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უნდა</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შემოგვთავაზოს</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შემოთავაზებული</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კორელატორებისა</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და</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გეოფონების</w:t>
      </w:r>
      <w:proofErr w:type="spellEnd"/>
      <w:r w:rsidRPr="006D01A7">
        <w:rPr>
          <w:rFonts w:ascii="Sylfaen" w:hAnsi="Sylfaen" w:cs="Arial"/>
          <w:color w:val="000000"/>
          <w:highlight w:val="yellow"/>
          <w:lang w:val="ka-GE"/>
        </w:rPr>
        <w:t xml:space="preserve"> გამოყენების</w:t>
      </w:r>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ტრენინგი</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მინიმუმ</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სამი</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დღე</w:t>
      </w:r>
      <w:proofErr w:type="spellEnd"/>
    </w:p>
    <w:p w:rsidR="006D01A7" w:rsidRPr="006D01A7" w:rsidRDefault="006D01A7" w:rsidP="006D01A7">
      <w:pPr>
        <w:pStyle w:val="ListParagraph"/>
        <w:numPr>
          <w:ilvl w:val="0"/>
          <w:numId w:val="16"/>
        </w:numPr>
        <w:spacing w:after="0" w:line="240" w:lineRule="auto"/>
        <w:jc w:val="both"/>
        <w:rPr>
          <w:rFonts w:ascii="Sylfaen" w:hAnsi="Sylfaen" w:cs="Arial"/>
          <w:color w:val="000000"/>
          <w:highlight w:val="yellow"/>
        </w:rPr>
      </w:pPr>
      <w:r w:rsidRPr="006D01A7">
        <w:rPr>
          <w:rFonts w:ascii="Sylfaen" w:hAnsi="Sylfaen" w:cs="Arial"/>
          <w:color w:val="000000"/>
          <w:highlight w:val="yellow"/>
          <w:lang w:val="ka-GE"/>
        </w:rPr>
        <w:t xml:space="preserve">უცხოური საწარმოს შემთხვევაში </w:t>
      </w:r>
      <w:r w:rsidRPr="006D01A7">
        <w:rPr>
          <w:rFonts w:ascii="Sylfaen" w:hAnsi="Sylfaen" w:cs="Arial"/>
          <w:color w:val="000000"/>
          <w:highlight w:val="yellow"/>
        </w:rPr>
        <w:t xml:space="preserve">CIP </w:t>
      </w:r>
      <w:r w:rsidRPr="006D01A7">
        <w:rPr>
          <w:rFonts w:ascii="Sylfaen" w:hAnsi="Sylfaen" w:cs="Arial"/>
          <w:color w:val="000000"/>
          <w:highlight w:val="yellow"/>
          <w:lang w:val="ka-GE"/>
        </w:rPr>
        <w:t xml:space="preserve">პირობის შემთხვევაში </w:t>
      </w:r>
      <w:r w:rsidR="00540DC4">
        <w:rPr>
          <w:rFonts w:ascii="Sylfaen" w:hAnsi="Sylfaen" w:cs="Arial"/>
          <w:color w:val="000000"/>
          <w:highlight w:val="yellow"/>
        </w:rPr>
        <w:t>RWC</w:t>
      </w:r>
      <w:r w:rsidRPr="006D01A7">
        <w:rPr>
          <w:rFonts w:ascii="Sylfaen" w:hAnsi="Sylfaen" w:cs="Arial"/>
          <w:color w:val="000000"/>
          <w:highlight w:val="yellow"/>
        </w:rPr>
        <w:t xml:space="preserve"> </w:t>
      </w:r>
      <w:r w:rsidRPr="006D01A7">
        <w:rPr>
          <w:rFonts w:ascii="Sylfaen" w:hAnsi="Sylfaen" w:cs="Arial"/>
          <w:color w:val="000000"/>
          <w:highlight w:val="yellow"/>
          <w:lang w:val="ka-GE"/>
        </w:rPr>
        <w:t>-ი გადაიხდის საბაჟო გადასახადს.</w:t>
      </w:r>
    </w:p>
    <w:p w:rsidR="00DF7C26" w:rsidRPr="00DF7C26" w:rsidRDefault="00DF7C26" w:rsidP="00DF7C26">
      <w:pPr>
        <w:spacing w:after="0"/>
        <w:rPr>
          <w:rFonts w:ascii="Sylfaen" w:hAnsi="Sylfaen" w:cs="Sylfaen"/>
          <w:b/>
          <w:lang w:val="ka-GE"/>
        </w:rPr>
      </w:pPr>
    </w:p>
    <w:p w:rsidR="00DF7C26" w:rsidRPr="00DF7C26" w:rsidRDefault="00DF7C26" w:rsidP="00DF7C26">
      <w:pPr>
        <w:spacing w:after="0"/>
        <w:rPr>
          <w:rFonts w:ascii="Sylfaen" w:hAnsi="Sylfaen" w:cs="Sylfaen"/>
          <w:lang w:val="ka-GE"/>
        </w:rPr>
      </w:pPr>
    </w:p>
    <w:p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867D36">
        <w:rPr>
          <w:rFonts w:ascii="Sylfaen" w:hAnsi="Sylfaen" w:cs="Sylfaen"/>
          <w:b/>
        </w:rPr>
        <w:t>.5</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540DC4" w:rsidP="000C3556">
      <w:pPr>
        <w:spacing w:after="0" w:line="240" w:lineRule="auto"/>
        <w:rPr>
          <w:rFonts w:ascii="Sylfaen" w:hAnsi="Sylfaen" w:cs="Arial"/>
          <w:lang w:val="ka-GE"/>
        </w:rPr>
      </w:pPr>
      <w:r w:rsidRPr="00540DC4">
        <w:rPr>
          <w:rFonts w:ascii="Sylfaen" w:hAnsi="Sylfaen" w:cs="Sylfaen"/>
          <w:lang w:val="ka-GE"/>
        </w:rPr>
        <w:t>შპს „რუსთავის წყალი“ (RWC, ს/ნ 216323351)</w:t>
      </w:r>
      <w:r>
        <w:rPr>
          <w:rFonts w:ascii="Sylfaen" w:hAnsi="Sylfaen" w:cs="Sylfaen"/>
        </w:rPr>
        <w:t xml:space="preserve"> </w:t>
      </w:r>
      <w:r w:rsidR="001760C2"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540DC4" w:rsidRDefault="00540DC4" w:rsidP="00E711C6">
      <w:pPr>
        <w:spacing w:after="0" w:line="240" w:lineRule="auto"/>
        <w:rPr>
          <w:rFonts w:ascii="Sylfaen" w:hAnsi="Sylfaen" w:cs="Arial"/>
        </w:rPr>
      </w:pPr>
      <w:r w:rsidRPr="00540DC4">
        <w:rPr>
          <w:rFonts w:ascii="Sylfaen" w:hAnsi="Sylfaen" w:cs="Sylfaen"/>
          <w:lang w:val="ka-GE"/>
        </w:rPr>
        <w:t>შპს „რუსთავის წყალი“</w:t>
      </w:r>
      <w:r w:rsidR="00A549D3">
        <w:rPr>
          <w:rFonts w:ascii="Sylfaen" w:hAnsi="Sylfaen"/>
          <w:lang w:val="ka-GE"/>
        </w:rPr>
        <w:t xml:space="preserve">- ის საწყობი, </w:t>
      </w:r>
      <w:r>
        <w:rPr>
          <w:rFonts w:ascii="Sylfaen" w:hAnsi="Sylfaen" w:cs="Arial"/>
          <w:lang w:val="ka-GE"/>
        </w:rPr>
        <w:t>ქ.რუსთავი წმინდა ნინოს</w:t>
      </w:r>
      <w:r w:rsidR="00A549D3">
        <w:rPr>
          <w:rFonts w:ascii="Sylfaen" w:hAnsi="Sylfaen" w:cs="Arial"/>
          <w:lang w:val="ka-GE"/>
        </w:rPr>
        <w:t xml:space="preserve"> N</w:t>
      </w:r>
      <w:r>
        <w:rPr>
          <w:rFonts w:ascii="Sylfaen" w:hAnsi="Sylfaen" w:cs="Arial"/>
        </w:rPr>
        <w:t>5</w:t>
      </w:r>
    </w:p>
    <w:p w:rsidR="005E448B" w:rsidRPr="007A6F6E" w:rsidRDefault="005E448B" w:rsidP="00E711C6">
      <w:pPr>
        <w:spacing w:after="0" w:line="240" w:lineRule="auto"/>
        <w:rPr>
          <w:rFonts w:ascii="Sylfaen" w:hAnsi="Sylfaen" w:cs="Sylfaen"/>
          <w:lang w:val="ka-GE"/>
        </w:rPr>
      </w:pPr>
    </w:p>
    <w:p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lastRenderedPageBreak/>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proofErr w:type="gramStart"/>
      <w:r w:rsidRPr="006A6E44">
        <w:rPr>
          <w:rFonts w:ascii="Sylfaen" w:hAnsi="Sylfaen"/>
          <w:i/>
          <w:u w:val="single"/>
          <w:lang w:val="ka-GE"/>
        </w:rPr>
        <w:t>თუ</w:t>
      </w:r>
      <w:proofErr w:type="gramEnd"/>
      <w:r w:rsidRPr="006A6E4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9C2FE6">
        <w:rPr>
          <w:rFonts w:ascii="Sylfaen" w:hAnsi="Sylfaen"/>
          <w:b/>
          <w:i/>
          <w:u w:val="single"/>
          <w:lang w:val="ka-GE"/>
        </w:rPr>
        <w:t xml:space="preserve">არაუგვიანეს </w:t>
      </w:r>
      <w:r w:rsidR="00540DC4">
        <w:rPr>
          <w:rFonts w:ascii="Sylfaen" w:hAnsi="Sylfaen"/>
          <w:b/>
          <w:i/>
          <w:highlight w:val="yellow"/>
          <w:u w:val="single"/>
          <w:lang w:val="ka-GE"/>
        </w:rPr>
        <w:t>2023 წლის 21 ნოემბრის</w:t>
      </w:r>
      <w:r w:rsidR="00DB26EB">
        <w:rPr>
          <w:rFonts w:ascii="Sylfaen" w:hAnsi="Sylfaen"/>
          <w:b/>
          <w:i/>
          <w:highlight w:val="yellow"/>
          <w:u w:val="single"/>
        </w:rPr>
        <w:t xml:space="preserve"> </w:t>
      </w:r>
      <w:r w:rsidR="00BD205F">
        <w:rPr>
          <w:rFonts w:ascii="Sylfaen" w:hAnsi="Sylfaen"/>
          <w:b/>
          <w:i/>
          <w:highlight w:val="yellow"/>
          <w:u w:val="single"/>
          <w:lang w:val="ka-GE"/>
        </w:rPr>
        <w:t>18</w:t>
      </w:r>
      <w:r w:rsidR="00EE3545" w:rsidRPr="00830757">
        <w:rPr>
          <w:rFonts w:ascii="Sylfaen" w:hAnsi="Sylfaen"/>
          <w:b/>
          <w:i/>
          <w:highlight w:val="yellow"/>
          <w:u w:val="single"/>
          <w:lang w:val="ka-GE"/>
        </w:rPr>
        <w:t>:00 -მდე.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867D36" w:rsidP="004B148B">
      <w:pPr>
        <w:spacing w:after="0" w:line="240" w:lineRule="auto"/>
        <w:rPr>
          <w:b/>
          <w:lang w:val="ka-GE"/>
        </w:rPr>
      </w:pPr>
      <w:r>
        <w:rPr>
          <w:rFonts w:ascii="Sylfaen" w:hAnsi="Sylfaen" w:cs="Sylfaen"/>
          <w:lang w:val="ka-GE"/>
        </w:rPr>
        <w:lastRenderedPageBreak/>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 xml:space="preserve">შემსყიდველი </w:t>
      </w:r>
      <w:r w:rsidR="00540DC4">
        <w:rPr>
          <w:rFonts w:ascii="Sylfaen" w:hAnsi="Sylfaen" w:cs="Sylfaen"/>
          <w:lang w:val="ka-GE"/>
        </w:rPr>
        <w:t>(</w:t>
      </w:r>
      <w:r w:rsidR="00540DC4" w:rsidRPr="00540DC4">
        <w:rPr>
          <w:rFonts w:ascii="Sylfaen" w:hAnsi="Sylfaen" w:cs="Sylfaen"/>
          <w:lang w:val="ka-GE"/>
        </w:rPr>
        <w:t>შპს „რუსთავის წყალი“ (RWC, ს/ნ 216323351)</w:t>
      </w:r>
      <w:r w:rsidR="00540DC4">
        <w:rPr>
          <w:rFonts w:ascii="Sylfaen" w:hAnsi="Sylfaen" w:cs="Sylfaen"/>
          <w:lang w:val="ka-GE"/>
        </w:rPr>
        <w:t>)</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 xml:space="preserve">შემსყიდველი </w:t>
      </w:r>
      <w:r w:rsidR="00540DC4">
        <w:rPr>
          <w:rFonts w:ascii="Sylfaen" w:hAnsi="Sylfaen" w:cs="Sylfaen"/>
          <w:lang w:val="ka-GE"/>
        </w:rPr>
        <w:t>(</w:t>
      </w:r>
      <w:r w:rsidR="00540DC4" w:rsidRPr="00540DC4">
        <w:rPr>
          <w:rFonts w:ascii="Sylfaen" w:hAnsi="Sylfaen" w:cs="Sylfaen"/>
          <w:lang w:val="ka-GE"/>
        </w:rPr>
        <w:t>შპს „რუსთავის წყალი“ (RWC, ს/ნ 216323351)</w:t>
      </w:r>
      <w:r w:rsidR="00540DC4">
        <w:rPr>
          <w:rFonts w:ascii="Sylfaen" w:hAnsi="Sylfaen" w:cs="Sylfaen"/>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 xml:space="preserve">შემსყიდველი </w:t>
      </w:r>
      <w:r w:rsidR="00540DC4">
        <w:rPr>
          <w:rFonts w:ascii="Sylfaen" w:hAnsi="Sylfaen" w:cs="Sylfaen"/>
          <w:lang w:val="ka-GE"/>
        </w:rPr>
        <w:t>(</w:t>
      </w:r>
      <w:r w:rsidR="00540DC4" w:rsidRPr="00540DC4">
        <w:rPr>
          <w:rFonts w:ascii="Sylfaen" w:hAnsi="Sylfaen" w:cs="Sylfaen"/>
          <w:lang w:val="ka-GE"/>
        </w:rPr>
        <w:t>შპს „რუსთავის წყალი“ (RWC, ს/ნ 216323351)</w:t>
      </w:r>
      <w:r w:rsidR="00540DC4">
        <w:rPr>
          <w:rFonts w:ascii="Sylfaen" w:hAnsi="Sylfaen" w:cs="Sylfaen"/>
        </w:rPr>
        <w:t>)</w:t>
      </w:r>
      <w:r w:rsidR="00540DC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 xml:space="preserve">შემსყიდველი </w:t>
      </w:r>
      <w:r w:rsidR="00540DC4">
        <w:rPr>
          <w:rFonts w:ascii="Sylfaen" w:hAnsi="Sylfaen" w:cs="Sylfaen"/>
          <w:lang w:val="ka-GE"/>
        </w:rPr>
        <w:t>(</w:t>
      </w:r>
      <w:r w:rsidR="00540DC4" w:rsidRPr="00540DC4">
        <w:rPr>
          <w:rFonts w:ascii="Sylfaen" w:hAnsi="Sylfaen" w:cs="Sylfaen"/>
          <w:lang w:val="ka-GE"/>
        </w:rPr>
        <w:t>შპს „რუსთავის წყალი“ (RWC, ს/ნ 216323351)</w:t>
      </w:r>
      <w:r w:rsidR="00540DC4">
        <w:rPr>
          <w:rFonts w:ascii="Sylfaen" w:hAnsi="Sylfaen" w:cs="Sylfaen"/>
        </w:rPr>
        <w:t>)</w:t>
      </w:r>
      <w:r w:rsidRPr="00485E5A">
        <w:rPr>
          <w:rFonts w:ascii="Arial" w:hAnsi="Arial" w:cs="Arial"/>
        </w:rPr>
        <w:t xml:space="preserve">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 xml:space="preserve">შემსყიდველი </w:t>
      </w:r>
      <w:r w:rsidR="00540DC4">
        <w:rPr>
          <w:rFonts w:ascii="Sylfaen" w:hAnsi="Sylfaen" w:cs="Sylfaen"/>
          <w:lang w:val="ka-GE"/>
        </w:rPr>
        <w:t>(</w:t>
      </w:r>
      <w:r w:rsidR="00540DC4" w:rsidRPr="00540DC4">
        <w:rPr>
          <w:rFonts w:ascii="Sylfaen" w:hAnsi="Sylfaen" w:cs="Sylfaen"/>
          <w:lang w:val="ka-GE"/>
        </w:rPr>
        <w:t>შპს „რუსთავის წყალი“ (RWC, ს/ნ 216323351)</w:t>
      </w:r>
      <w:r w:rsidR="00540DC4">
        <w:rPr>
          <w:rFonts w:ascii="Sylfaen" w:hAnsi="Sylfaen" w:cs="Sylfaen"/>
        </w:rPr>
        <w:t>)</w:t>
      </w:r>
      <w:r w:rsidR="00540DC4" w:rsidRPr="00485E5A">
        <w:rPr>
          <w:rFonts w:ascii="Sylfaen" w:hAnsi="Sylfaen"/>
          <w:lang w:val="ka-GE"/>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 xml:space="preserve">შემსყიდველის </w:t>
      </w:r>
      <w:r w:rsidR="00540DC4">
        <w:rPr>
          <w:rFonts w:ascii="Sylfaen" w:hAnsi="Sylfaen" w:cs="Sylfaen"/>
          <w:lang w:val="ka-GE"/>
        </w:rPr>
        <w:t>(</w:t>
      </w:r>
      <w:r w:rsidR="00540DC4" w:rsidRPr="00540DC4">
        <w:rPr>
          <w:rFonts w:ascii="Sylfaen" w:hAnsi="Sylfaen" w:cs="Sylfaen"/>
          <w:lang w:val="ka-GE"/>
        </w:rPr>
        <w:t>შპს „რუსთავის წყალი“ (RWC, ს/ნ 216323351)</w:t>
      </w:r>
      <w:r w:rsidR="00540DC4">
        <w:rPr>
          <w:rFonts w:ascii="Sylfaen" w:hAnsi="Sylfaen" w:cs="Sylfaen"/>
        </w:rPr>
        <w:t>)</w:t>
      </w:r>
      <w:r w:rsidR="00540DC4" w:rsidRPr="00485E5A">
        <w:rPr>
          <w:rFonts w:ascii="Sylfaen" w:hAnsi="Sylfaen"/>
          <w:lang w:val="ka-GE"/>
        </w:rPr>
        <w:t xml:space="preserve"> </w:t>
      </w:r>
      <w:r w:rsidR="00B56244" w:rsidRPr="00485E5A">
        <w:rPr>
          <w:rFonts w:ascii="Arial" w:hAnsi="Arial" w:cs="Arial"/>
        </w:rPr>
        <w:t xml:space="preserve">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72602E">
        <w:fldChar w:fldCharType="begin"/>
      </w:r>
      <w:r w:rsidR="0072602E">
        <w:instrText xml:space="preserve"> HYPERLINK "http://www.tenders.ge" </w:instrText>
      </w:r>
      <w:r w:rsidR="0072602E">
        <w:fldChar w:fldCharType="separate"/>
      </w:r>
      <w:r w:rsidR="007E0304" w:rsidRPr="00485E5A">
        <w:rPr>
          <w:rStyle w:val="Hyperlink"/>
          <w:rFonts w:ascii="Sylfaen" w:hAnsi="Sylfaen"/>
          <w:lang w:val="ka-GE"/>
        </w:rPr>
        <w:t>www.tenders.ge</w:t>
      </w:r>
      <w:r w:rsidR="0072602E">
        <w:rPr>
          <w:rStyle w:val="Hyperlink"/>
          <w:rFonts w:ascii="Sylfaen" w:hAnsi="Sylfaen"/>
          <w:lang w:val="ka-GE"/>
        </w:rPr>
        <w:fldChar w:fldCharType="end"/>
      </w:r>
    </w:p>
    <w:p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pt;height:49.05pt" o:ole="">
            <v:imagedata r:id="rId9" o:title=""/>
          </v:shape>
          <o:OLEObject Type="Embed" ProgID="Acrobat.Document.DC" ShapeID="_x0000_i1025" DrawAspect="Icon" ObjectID="_1761467073" r:id="rId10"/>
        </w:object>
      </w:r>
    </w:p>
    <w:p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lastRenderedPageBreak/>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p>
    <w:p w:rsidR="00F827AD" w:rsidRPr="00485E5A" w:rsidRDefault="00F827AD" w:rsidP="00830757">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830757">
      <w:pPr>
        <w:spacing w:after="0" w:line="240" w:lineRule="auto"/>
        <w:jc w:val="both"/>
        <w:rPr>
          <w:rFonts w:ascii="Sylfaen" w:hAnsi="Sylfaen" w:cs="Sylfaen"/>
          <w:lang w:val="ka-GE"/>
        </w:rPr>
      </w:pPr>
    </w:p>
    <w:p w:rsidR="005E130F" w:rsidRPr="00485E5A" w:rsidRDefault="005E130F" w:rsidP="00830757">
      <w:pPr>
        <w:spacing w:after="0" w:line="240" w:lineRule="auto"/>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830757">
      <w:pPr>
        <w:spacing w:after="0" w:line="240" w:lineRule="auto"/>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p>
    <w:p w:rsidR="005E130F" w:rsidRPr="00A877D9" w:rsidRDefault="005E130F" w:rsidP="00830757">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830757">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7868" w:rsidRDefault="00FE7868" w:rsidP="007902EA">
      <w:pPr>
        <w:spacing w:after="0" w:line="240" w:lineRule="auto"/>
      </w:pPr>
      <w:r>
        <w:separator/>
      </w:r>
    </w:p>
  </w:endnote>
  <w:endnote w:type="continuationSeparator" w:id="0">
    <w:p w:rsidR="00FE7868" w:rsidRDefault="00FE786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4619DF">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7868" w:rsidRDefault="00FE7868" w:rsidP="007902EA">
      <w:pPr>
        <w:spacing w:after="0" w:line="240" w:lineRule="auto"/>
      </w:pPr>
      <w:r>
        <w:separator/>
      </w:r>
    </w:p>
  </w:footnote>
  <w:footnote w:type="continuationSeparator" w:id="0">
    <w:p w:rsidR="00FE7868" w:rsidRDefault="00FE786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A4598F"/>
    <w:multiLevelType w:val="hybridMultilevel"/>
    <w:tmpl w:val="95BE3C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CF1B48"/>
    <w:multiLevelType w:val="hybridMultilevel"/>
    <w:tmpl w:val="BA76C3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6"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8"/>
  </w:num>
  <w:num w:numId="3">
    <w:abstractNumId w:val="0"/>
  </w:num>
  <w:num w:numId="4">
    <w:abstractNumId w:val="13"/>
  </w:num>
  <w:num w:numId="5">
    <w:abstractNumId w:val="9"/>
  </w:num>
  <w:num w:numId="6">
    <w:abstractNumId w:val="1"/>
  </w:num>
  <w:num w:numId="7">
    <w:abstractNumId w:val="14"/>
  </w:num>
  <w:num w:numId="8">
    <w:abstractNumId w:val="3"/>
  </w:num>
  <w:num w:numId="9">
    <w:abstractNumId w:val="4"/>
  </w:num>
  <w:num w:numId="10">
    <w:abstractNumId w:val="10"/>
  </w:num>
  <w:num w:numId="11">
    <w:abstractNumId w:val="11"/>
  </w:num>
  <w:num w:numId="12">
    <w:abstractNumId w:val="7"/>
  </w:num>
  <w:num w:numId="13">
    <w:abstractNumId w:val="2"/>
  </w:num>
  <w:num w:numId="14">
    <w:abstractNumId w:val="16"/>
  </w:num>
  <w:num w:numId="15">
    <w:abstractNumId w:val="12"/>
  </w:num>
  <w:num w:numId="16">
    <w:abstractNumId w:val="6"/>
  </w:num>
  <w:num w:numId="1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02E3"/>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5AD8"/>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0B50"/>
    <w:rsid w:val="002B2F30"/>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0780F"/>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6D83"/>
    <w:rsid w:val="00377D43"/>
    <w:rsid w:val="00382840"/>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16720"/>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19DF"/>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3F1"/>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0DC4"/>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1A7"/>
    <w:rsid w:val="006D054A"/>
    <w:rsid w:val="006D05CF"/>
    <w:rsid w:val="006E0DDA"/>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2C9B"/>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8674D"/>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A4403"/>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26EB"/>
    <w:rsid w:val="00DB4255"/>
    <w:rsid w:val="00DB4D6B"/>
    <w:rsid w:val="00DB77E8"/>
    <w:rsid w:val="00DC2AA1"/>
    <w:rsid w:val="00DC4440"/>
    <w:rsid w:val="00DC6664"/>
    <w:rsid w:val="00DC6C3F"/>
    <w:rsid w:val="00DD1F94"/>
    <w:rsid w:val="00DE5016"/>
    <w:rsid w:val="00DE7ADB"/>
    <w:rsid w:val="00DF0E2A"/>
    <w:rsid w:val="00DF5F26"/>
    <w:rsid w:val="00DF7C26"/>
    <w:rsid w:val="00E00D0C"/>
    <w:rsid w:val="00E07E04"/>
    <w:rsid w:val="00E121B3"/>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81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11B6"/>
    <w:rsid w:val="00FE3548"/>
    <w:rsid w:val="00FE44F0"/>
    <w:rsid w:val="00FE6CD8"/>
    <w:rsid w:val="00FE783B"/>
    <w:rsid w:val="00FE7868"/>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8734C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 w:id="2135825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69B320-3307-48AB-9305-DD3C6410A8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TotalTime>
  <Pages>1</Pages>
  <Words>1024</Words>
  <Characters>5837</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99</cp:revision>
  <cp:lastPrinted>2015-07-27T06:36:00Z</cp:lastPrinted>
  <dcterms:created xsi:type="dcterms:W3CDTF">2021-10-22T05:18:00Z</dcterms:created>
  <dcterms:modified xsi:type="dcterms:W3CDTF">2023-11-14T07:38:00Z</dcterms:modified>
</cp:coreProperties>
</file>