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F14311E"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მთაწმინდა-კრწანისის რაიონში</w:t>
      </w:r>
      <w:r w:rsidR="00B47499">
        <w:rPr>
          <w:rFonts w:ascii="Sylfaen" w:hAnsi="Sylfaen" w:cs="Sylfaen"/>
          <w:b/>
        </w:rPr>
        <w:t>,</w:t>
      </w:r>
      <w:r>
        <w:rPr>
          <w:rFonts w:ascii="Sylfaen" w:hAnsi="Sylfaen" w:cs="Sylfaen"/>
          <w:b/>
          <w:lang w:val="ka-GE"/>
        </w:rPr>
        <w:t xml:space="preserve">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3A95E719" w:rsidR="001F6753" w:rsidRDefault="001F6753" w:rsidP="00665C42">
      <w:pPr>
        <w:spacing w:after="0" w:line="360" w:lineRule="auto"/>
        <w:jc w:val="center"/>
        <w:rPr>
          <w:rFonts w:asciiTheme="minorHAnsi" w:hAnsiTheme="minorHAnsi"/>
          <w:b/>
          <w:lang w:val="ka-GE"/>
        </w:rPr>
      </w:pPr>
    </w:p>
    <w:p w14:paraId="23CF6CC5" w14:textId="77777777" w:rsidR="00057DF9" w:rsidRPr="00057DF9" w:rsidRDefault="00057DF9"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C05EEB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A21F3">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057DF9">
        <w:rPr>
          <w:rFonts w:ascii="Sylfaen" w:hAnsi="Sylfaen" w:cs="Sylfaen"/>
          <w:b/>
          <w:sz w:val="20"/>
          <w:szCs w:val="20"/>
        </w:rPr>
        <w:t xml:space="preserve"> </w:t>
      </w:r>
      <w:r w:rsidR="007A3A74">
        <w:rPr>
          <w:rFonts w:ascii="Sylfaen" w:hAnsi="Sylfaen" w:cs="Sylfaen"/>
          <w:b/>
          <w:sz w:val="20"/>
          <w:szCs w:val="20"/>
        </w:rPr>
        <w:t>30</w:t>
      </w:r>
      <w:r w:rsidR="00EA21F3">
        <w:rPr>
          <w:rFonts w:ascii="Sylfaen" w:hAnsi="Sylfaen" w:cs="Sylfaen"/>
          <w:b/>
          <w:sz w:val="20"/>
          <w:szCs w:val="20"/>
          <w:lang w:val="ka-GE"/>
        </w:rPr>
        <w:t xml:space="preserve"> იანვარი</w:t>
      </w:r>
      <w:r w:rsidR="00057DF9">
        <w:rPr>
          <w:rFonts w:ascii="Sylfaen" w:hAnsi="Sylfaen" w:cs="Sylfaen"/>
          <w:b/>
          <w:sz w:val="20"/>
          <w:szCs w:val="20"/>
          <w:lang w:val="ka-GE"/>
        </w:rPr>
        <w:t>,</w:t>
      </w:r>
      <w:r w:rsidR="007A3A74">
        <w:rPr>
          <w:rFonts w:ascii="Sylfaen" w:hAnsi="Sylfaen" w:cs="Sylfaen"/>
          <w:b/>
          <w:sz w:val="20"/>
          <w:szCs w:val="20"/>
          <w:lang w:val="ka-GE"/>
        </w:rPr>
        <w:t xml:space="preserve"> 1</w:t>
      </w:r>
      <w:r w:rsidR="007A3A74">
        <w:rPr>
          <w:rFonts w:ascii="Sylfaen" w:hAnsi="Sylfaen" w:cs="Sylfaen"/>
          <w:b/>
          <w:sz w:val="20"/>
          <w:szCs w:val="20"/>
        </w:rPr>
        <w:t>8</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bookmarkStart w:id="1" w:name="_GoBack"/>
      <w:bookmarkEnd w:id="1"/>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5DE5B" w14:textId="77777777" w:rsidR="00460CA6" w:rsidRDefault="00460CA6" w:rsidP="007902EA">
      <w:pPr>
        <w:spacing w:after="0" w:line="240" w:lineRule="auto"/>
      </w:pPr>
      <w:r>
        <w:separator/>
      </w:r>
    </w:p>
  </w:endnote>
  <w:endnote w:type="continuationSeparator" w:id="0">
    <w:p w14:paraId="03F9AB73" w14:textId="77777777" w:rsidR="00460CA6" w:rsidRDefault="00460CA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06222D6" w:rsidR="004A3BD8" w:rsidRDefault="004A3BD8">
        <w:pPr>
          <w:pStyle w:val="Footer"/>
          <w:jc w:val="right"/>
        </w:pPr>
        <w:r>
          <w:fldChar w:fldCharType="begin"/>
        </w:r>
        <w:r>
          <w:instrText xml:space="preserve"> PAGE   \* MERGEFORMAT </w:instrText>
        </w:r>
        <w:r>
          <w:fldChar w:fldCharType="separate"/>
        </w:r>
        <w:r w:rsidR="007A3A7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EE53D" w14:textId="77777777" w:rsidR="00460CA6" w:rsidRDefault="00460CA6" w:rsidP="007902EA">
      <w:pPr>
        <w:spacing w:after="0" w:line="240" w:lineRule="auto"/>
      </w:pPr>
      <w:r>
        <w:separator/>
      </w:r>
    </w:p>
  </w:footnote>
  <w:footnote w:type="continuationSeparator" w:id="0">
    <w:p w14:paraId="2D00B316" w14:textId="77777777" w:rsidR="00460CA6" w:rsidRDefault="00460CA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57DF9"/>
    <w:rsid w:val="00060CFC"/>
    <w:rsid w:val="00064AB9"/>
    <w:rsid w:val="000677B2"/>
    <w:rsid w:val="00073317"/>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63BB1"/>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24BF"/>
    <w:rsid w:val="002056E8"/>
    <w:rsid w:val="00207B93"/>
    <w:rsid w:val="00207CEA"/>
    <w:rsid w:val="0021119E"/>
    <w:rsid w:val="0021503D"/>
    <w:rsid w:val="00216B88"/>
    <w:rsid w:val="0022155A"/>
    <w:rsid w:val="002319CA"/>
    <w:rsid w:val="00237416"/>
    <w:rsid w:val="00241768"/>
    <w:rsid w:val="002422D6"/>
    <w:rsid w:val="002468A9"/>
    <w:rsid w:val="002468D4"/>
    <w:rsid w:val="00247252"/>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87CE8"/>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CA6"/>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B39BF"/>
    <w:rsid w:val="004C1E0D"/>
    <w:rsid w:val="004C3ECC"/>
    <w:rsid w:val="004D3679"/>
    <w:rsid w:val="004D3D1C"/>
    <w:rsid w:val="004D747F"/>
    <w:rsid w:val="004E36F2"/>
    <w:rsid w:val="004E7665"/>
    <w:rsid w:val="00501AAC"/>
    <w:rsid w:val="005111AB"/>
    <w:rsid w:val="00524088"/>
    <w:rsid w:val="005248B1"/>
    <w:rsid w:val="0052656B"/>
    <w:rsid w:val="00533234"/>
    <w:rsid w:val="00540038"/>
    <w:rsid w:val="00544856"/>
    <w:rsid w:val="005553C3"/>
    <w:rsid w:val="00564F54"/>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5F346C"/>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85724"/>
    <w:rsid w:val="00692B13"/>
    <w:rsid w:val="0069500B"/>
    <w:rsid w:val="00696A50"/>
    <w:rsid w:val="006A0DDD"/>
    <w:rsid w:val="006A256D"/>
    <w:rsid w:val="006A3D31"/>
    <w:rsid w:val="006A7B28"/>
    <w:rsid w:val="006C1436"/>
    <w:rsid w:val="006C7D3F"/>
    <w:rsid w:val="006C7E00"/>
    <w:rsid w:val="006D054A"/>
    <w:rsid w:val="006E119F"/>
    <w:rsid w:val="006E1729"/>
    <w:rsid w:val="006E78E3"/>
    <w:rsid w:val="006F056F"/>
    <w:rsid w:val="006F25BD"/>
    <w:rsid w:val="006F27C8"/>
    <w:rsid w:val="006F2EC3"/>
    <w:rsid w:val="006F3C44"/>
    <w:rsid w:val="006F7D8B"/>
    <w:rsid w:val="0071070E"/>
    <w:rsid w:val="00711C86"/>
    <w:rsid w:val="00712DC2"/>
    <w:rsid w:val="00712E16"/>
    <w:rsid w:val="00713EFC"/>
    <w:rsid w:val="007146D2"/>
    <w:rsid w:val="007151B6"/>
    <w:rsid w:val="00715A5D"/>
    <w:rsid w:val="00717D5F"/>
    <w:rsid w:val="00724B81"/>
    <w:rsid w:val="00724BAF"/>
    <w:rsid w:val="007309AA"/>
    <w:rsid w:val="007341EA"/>
    <w:rsid w:val="00734570"/>
    <w:rsid w:val="00735828"/>
    <w:rsid w:val="007566CC"/>
    <w:rsid w:val="00764A65"/>
    <w:rsid w:val="007715BA"/>
    <w:rsid w:val="00772078"/>
    <w:rsid w:val="007754D2"/>
    <w:rsid w:val="007778CE"/>
    <w:rsid w:val="0078241F"/>
    <w:rsid w:val="007902EA"/>
    <w:rsid w:val="0079252D"/>
    <w:rsid w:val="00794191"/>
    <w:rsid w:val="00796BF5"/>
    <w:rsid w:val="007A28C4"/>
    <w:rsid w:val="007A3A7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1C2C"/>
    <w:rsid w:val="00833770"/>
    <w:rsid w:val="0083614B"/>
    <w:rsid w:val="008374C0"/>
    <w:rsid w:val="008401B6"/>
    <w:rsid w:val="008421EC"/>
    <w:rsid w:val="008473E6"/>
    <w:rsid w:val="008647CD"/>
    <w:rsid w:val="00867825"/>
    <w:rsid w:val="008751D7"/>
    <w:rsid w:val="00875254"/>
    <w:rsid w:val="00876B2D"/>
    <w:rsid w:val="00876B9D"/>
    <w:rsid w:val="00880673"/>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44E5C"/>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3148"/>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38CE"/>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2E44"/>
    <w:rsid w:val="00A847D4"/>
    <w:rsid w:val="00A935AC"/>
    <w:rsid w:val="00A96330"/>
    <w:rsid w:val="00AA4617"/>
    <w:rsid w:val="00AA511B"/>
    <w:rsid w:val="00AA6A7B"/>
    <w:rsid w:val="00AB03E1"/>
    <w:rsid w:val="00AB609B"/>
    <w:rsid w:val="00AC32F5"/>
    <w:rsid w:val="00AC494C"/>
    <w:rsid w:val="00AE4033"/>
    <w:rsid w:val="00AE6B6F"/>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499"/>
    <w:rsid w:val="00B47896"/>
    <w:rsid w:val="00B47D4C"/>
    <w:rsid w:val="00B511D7"/>
    <w:rsid w:val="00B5249E"/>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B67"/>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4BE1"/>
    <w:rsid w:val="00D663A7"/>
    <w:rsid w:val="00D71D2E"/>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70"/>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1F3"/>
    <w:rsid w:val="00EA22AE"/>
    <w:rsid w:val="00EA344B"/>
    <w:rsid w:val="00EB217E"/>
    <w:rsid w:val="00EB2E15"/>
    <w:rsid w:val="00EC0DA7"/>
    <w:rsid w:val="00EC2046"/>
    <w:rsid w:val="00ED55AB"/>
    <w:rsid w:val="00EE0747"/>
    <w:rsid w:val="00EE0A2D"/>
    <w:rsid w:val="00EE13E4"/>
    <w:rsid w:val="00EE3D7C"/>
    <w:rsid w:val="00EE612A"/>
    <w:rsid w:val="00EF34FE"/>
    <w:rsid w:val="00EF7F05"/>
    <w:rsid w:val="00F0297E"/>
    <w:rsid w:val="00F0659D"/>
    <w:rsid w:val="00F069C7"/>
    <w:rsid w:val="00F115A1"/>
    <w:rsid w:val="00F1250F"/>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11E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721C-579F-484F-A759-038092F22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6</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293</cp:revision>
  <cp:lastPrinted>2015-07-27T06:36:00Z</cp:lastPrinted>
  <dcterms:created xsi:type="dcterms:W3CDTF">2017-02-28T15:04:00Z</dcterms:created>
  <dcterms:modified xsi:type="dcterms:W3CDTF">2024-01-29T08:40:00Z</dcterms:modified>
</cp:coreProperties>
</file>