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B01946A" w:rsidR="00A71E0B" w:rsidRPr="005B0FD6" w:rsidRDefault="00B008AF" w:rsidP="00A71E0B">
      <w:pPr>
        <w:spacing w:after="0" w:line="240" w:lineRule="auto"/>
        <w:jc w:val="center"/>
        <w:rPr>
          <w:rFonts w:ascii="Sylfaen" w:hAnsi="Sylfaen" w:cs="Sylfaen"/>
          <w:b/>
          <w:sz w:val="28"/>
          <w:lang w:val="ka-GE"/>
        </w:rPr>
      </w:pPr>
      <w:r w:rsidRPr="005B0FD6">
        <w:rPr>
          <w:rFonts w:ascii="Sylfaen" w:hAnsi="Sylfaen" w:cs="Sylfaen"/>
          <w:b/>
          <w:sz w:val="28"/>
          <w:lang w:val="ka-GE"/>
        </w:rPr>
        <w:t xml:space="preserve">შპს </w:t>
      </w:r>
      <w:r w:rsidR="00A8430F" w:rsidRPr="005B0FD6">
        <w:rPr>
          <w:rFonts w:ascii="Sylfaen" w:hAnsi="Sylfaen" w:cs="Sylfaen"/>
          <w:b/>
          <w:sz w:val="28"/>
        </w:rPr>
        <w:t>ჯორჯიან</w:t>
      </w:r>
      <w:r w:rsidR="00657550">
        <w:rPr>
          <w:rFonts w:ascii="Sylfaen" w:hAnsi="Sylfaen" w:cs="Sylfaen"/>
          <w:b/>
          <w:sz w:val="28"/>
          <w:lang w:val="ka-GE"/>
        </w:rPr>
        <w:t xml:space="preserve"> </w:t>
      </w:r>
      <w:proofErr w:type="spellStart"/>
      <w:r w:rsidR="00A8430F" w:rsidRPr="005B0FD6">
        <w:rPr>
          <w:rFonts w:ascii="Sylfaen" w:hAnsi="Sylfaen" w:cs="Sylfaen"/>
          <w:b/>
          <w:sz w:val="28"/>
        </w:rPr>
        <w:t>უოთერ</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ენდ</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ფაუერი</w:t>
      </w:r>
      <w:proofErr w:type="spellEnd"/>
      <w:r w:rsidR="0025388E" w:rsidRPr="005B0FD6">
        <w:rPr>
          <w:rFonts w:ascii="Sylfaen" w:hAnsi="Sylfaen" w:cs="Sylfaen"/>
          <w:b/>
          <w:sz w:val="28"/>
        </w:rPr>
        <w:t xml:space="preserve"> </w:t>
      </w:r>
      <w:r w:rsidR="00340161" w:rsidRPr="005B0FD6">
        <w:rPr>
          <w:rFonts w:ascii="Sylfaen" w:hAnsi="Sylfaen" w:cs="Sylfaen"/>
          <w:b/>
          <w:sz w:val="28"/>
          <w:lang w:val="ka-GE"/>
        </w:rPr>
        <w:t xml:space="preserve">აცხადებს </w:t>
      </w:r>
      <w:r w:rsidR="00706C5C" w:rsidRPr="005B0FD6">
        <w:rPr>
          <w:rFonts w:ascii="Sylfaen" w:hAnsi="Sylfaen" w:cs="Sylfaen"/>
          <w:b/>
          <w:sz w:val="28"/>
          <w:lang w:val="ka-GE"/>
        </w:rPr>
        <w:t xml:space="preserve"> </w:t>
      </w:r>
      <w:r w:rsidR="00340161" w:rsidRPr="005B0FD6">
        <w:rPr>
          <w:rFonts w:ascii="Sylfaen" w:hAnsi="Sylfaen" w:cs="Sylfaen"/>
          <w:b/>
          <w:sz w:val="28"/>
          <w:lang w:val="ka-GE"/>
        </w:rPr>
        <w:t>ელექტრონულ ტენდერ</w:t>
      </w:r>
      <w:r w:rsidR="009815C7" w:rsidRPr="005B0FD6">
        <w:rPr>
          <w:rFonts w:ascii="Sylfaen" w:hAnsi="Sylfaen" w:cs="Sylfaen"/>
          <w:b/>
          <w:sz w:val="28"/>
          <w:lang w:val="ka-GE"/>
        </w:rPr>
        <w:t xml:space="preserve">ს </w:t>
      </w:r>
      <w:r w:rsidR="00657550">
        <w:rPr>
          <w:rFonts w:ascii="Sylfaen" w:hAnsi="Sylfaen" w:cs="Sylfaen"/>
          <w:b/>
          <w:sz w:val="28"/>
          <w:lang w:val="ka-GE"/>
        </w:rPr>
        <w:t>ერთ</w:t>
      </w:r>
      <w:r w:rsidR="005B0FD6">
        <w:rPr>
          <w:rFonts w:ascii="Sylfaen" w:hAnsi="Sylfaen" w:cs="Sylfaen"/>
          <w:b/>
          <w:sz w:val="28"/>
          <w:lang w:val="ka-GE"/>
        </w:rPr>
        <w:t xml:space="preserve"> ლოტად</w:t>
      </w:r>
    </w:p>
    <w:p w14:paraId="79791AEB" w14:textId="38F16C6E" w:rsidR="00BC3ECD" w:rsidRPr="005B0FD6" w:rsidRDefault="005B0FD6" w:rsidP="00BC3ECD">
      <w:pPr>
        <w:spacing w:after="0" w:line="240" w:lineRule="auto"/>
        <w:jc w:val="center"/>
        <w:rPr>
          <w:rFonts w:ascii="Sylfaen" w:hAnsi="Sylfaen" w:cs="Sylfaen"/>
          <w:b/>
          <w:sz w:val="28"/>
          <w:lang w:val="ka-GE"/>
        </w:rPr>
      </w:pPr>
      <w:r w:rsidRPr="005B0FD6">
        <w:rPr>
          <w:rFonts w:ascii="Sylfaen" w:hAnsi="Sylfaen" w:cs="Sylfaen"/>
          <w:b/>
          <w:sz w:val="28"/>
        </w:rPr>
        <w:t>Renault Logan-</w:t>
      </w:r>
      <w:r w:rsidRPr="005B0FD6">
        <w:rPr>
          <w:rFonts w:ascii="Sylfaen" w:hAnsi="Sylfaen" w:cs="Sylfaen"/>
          <w:b/>
          <w:sz w:val="28"/>
          <w:lang w:val="ka-GE"/>
        </w:rPr>
        <w:t>ების</w:t>
      </w:r>
      <w:r w:rsidR="00657550">
        <w:rPr>
          <w:rFonts w:ascii="Sylfaen" w:hAnsi="Sylfaen" w:cs="Sylfaen"/>
          <w:b/>
          <w:sz w:val="28"/>
          <w:lang w:val="ka-GE"/>
        </w:rPr>
        <w:t xml:space="preserve"> </w:t>
      </w:r>
      <w:r w:rsidRPr="005B0FD6">
        <w:rPr>
          <w:rFonts w:ascii="Sylfaen" w:hAnsi="Sylfaen" w:cs="Sylfaen"/>
          <w:b/>
          <w:sz w:val="28"/>
          <w:lang w:val="ka-GE"/>
        </w:rPr>
        <w:t>სათადარიგო ნაწილების შესყიდვა</w:t>
      </w:r>
      <w:r>
        <w:rPr>
          <w:rFonts w:ascii="Sylfaen" w:hAnsi="Sylfaen" w:cs="Sylfaen"/>
          <w:b/>
          <w:sz w:val="28"/>
          <w:lang w:val="ka-GE"/>
        </w:rPr>
        <w:t>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8169A97" w:rsidR="000353F8" w:rsidRDefault="005B0FD6" w:rsidP="000353F8">
      <w:pPr>
        <w:spacing w:after="0" w:line="240" w:lineRule="auto"/>
        <w:jc w:val="both"/>
        <w:rPr>
          <w:rFonts w:ascii="Sylfaen" w:hAnsi="Sylfaen" w:cs="Sylfaen"/>
          <w:b/>
          <w:bCs/>
        </w:rPr>
      </w:pPr>
      <w:r>
        <w:rPr>
          <w:rFonts w:ascii="Sylfaen" w:hAnsi="Sylfaen" w:cs="Sylfaen"/>
          <w:lang w:val="ka-GE"/>
        </w:rPr>
        <w:t xml:space="preserve">სათადარიგო ნაწილების </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635838B" w14:textId="69B171CC" w:rsidR="005B0FD6" w:rsidRDefault="005B0FD6" w:rsidP="000353F8">
      <w:pPr>
        <w:spacing w:after="0" w:line="240" w:lineRule="auto"/>
        <w:jc w:val="both"/>
        <w:rPr>
          <w:rFonts w:ascii="Sylfaen" w:hAnsi="Sylfaen" w:cs="Sylfaen"/>
          <w:b/>
          <w:bCs/>
        </w:rPr>
      </w:pPr>
    </w:p>
    <w:p w14:paraId="576792CC" w14:textId="4011E43D" w:rsidR="005B0FD6" w:rsidRDefault="005B0FD6" w:rsidP="000353F8">
      <w:pPr>
        <w:spacing w:after="0" w:line="240" w:lineRule="auto"/>
        <w:jc w:val="both"/>
        <w:rPr>
          <w:rFonts w:ascii="Sylfaen" w:hAnsi="Sylfaen" w:cs="Sylfaen"/>
          <w:b/>
          <w:bCs/>
        </w:rPr>
      </w:pPr>
      <w:r>
        <w:rPr>
          <w:rFonts w:ascii="Sylfaen" w:hAnsi="Sylfaen" w:cs="Sylfaen"/>
          <w:b/>
          <w:bCs/>
          <w:lang w:val="ka-GE"/>
        </w:rPr>
        <w:t xml:space="preserve">ლოტი 1 – </w:t>
      </w:r>
      <w:r>
        <w:rPr>
          <w:rFonts w:ascii="Sylfaen" w:hAnsi="Sylfaen" w:cs="Sylfaen"/>
          <w:b/>
          <w:bCs/>
        </w:rPr>
        <w:t xml:space="preserve">Renault logan - </w:t>
      </w:r>
      <w:r>
        <w:rPr>
          <w:rFonts w:ascii="Sylfaen" w:hAnsi="Sylfaen" w:cs="Sylfaen"/>
          <w:b/>
          <w:bCs/>
          <w:lang w:val="ka-GE"/>
        </w:rPr>
        <w:t xml:space="preserve">რენო ლოგანი (ექსელში </w:t>
      </w:r>
      <w:r>
        <w:rPr>
          <w:rFonts w:ascii="Sylfaen" w:hAnsi="Sylfaen" w:cs="Sylfaen"/>
          <w:b/>
          <w:bCs/>
        </w:rPr>
        <w:t>Sheet 2)</w:t>
      </w:r>
    </w:p>
    <w:p w14:paraId="7504A6B9" w14:textId="20D98A29" w:rsidR="00745668" w:rsidRDefault="00745668" w:rsidP="000353F8">
      <w:pPr>
        <w:spacing w:after="0" w:line="240" w:lineRule="auto"/>
        <w:jc w:val="both"/>
        <w:rPr>
          <w:rFonts w:ascii="Sylfaen" w:hAnsi="Sylfaen" w:cs="Sylfaen"/>
          <w:b/>
          <w:bCs/>
          <w:lang w:val="ka-GE"/>
        </w:rPr>
      </w:pPr>
    </w:p>
    <w:p w14:paraId="6F7C90A9" w14:textId="49F8B81D" w:rsidR="00B008AF" w:rsidRPr="00771D16" w:rsidRDefault="00657550"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5CC387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Excel.Sheet.12" ShapeID="_x0000_i1025"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833BCD4"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5B0FD6">
        <w:rPr>
          <w:rFonts w:ascii="Sylfaen" w:hAnsi="Sylfaen"/>
          <w:color w:val="222222"/>
          <w:shd w:val="clear" w:color="auto" w:fill="FFFFFF"/>
          <w:lang w:val="ka-GE"/>
        </w:rPr>
        <w:t>შეთავაზება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DFCBC3" w14:textId="7E3D8ECA" w:rsidR="005B0FD6" w:rsidRDefault="005B0FD6" w:rsidP="00F90B03">
      <w:p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შესავსები ველები:</w:t>
      </w:r>
    </w:p>
    <w:p w14:paraId="1A9BD631" w14:textId="465071B8"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ბრენდის დასახელება</w:t>
      </w:r>
      <w:r w:rsidR="00657550">
        <w:rPr>
          <w:rFonts w:ascii="Sylfaen" w:hAnsi="Sylfaen" w:cs="Sylfaen"/>
          <w:b/>
          <w:color w:val="222222"/>
          <w:u w:val="single"/>
          <w:shd w:val="clear" w:color="auto" w:fill="FFFFFF"/>
          <w:lang w:val="ka-GE"/>
        </w:rPr>
        <w:t>;</w:t>
      </w:r>
    </w:p>
    <w:p w14:paraId="6A30567F" w14:textId="172779B0" w:rsidR="00657550" w:rsidRDefault="00657550" w:rsidP="005B0FD6">
      <w:pPr>
        <w:pStyle w:val="ListParagraph"/>
        <w:numPr>
          <w:ilvl w:val="0"/>
          <w:numId w:val="38"/>
        </w:numPr>
        <w:rPr>
          <w:rFonts w:ascii="Sylfaen" w:hAnsi="Sylfaen" w:cs="Sylfaen"/>
          <w:b/>
          <w:color w:val="222222"/>
          <w:u w:val="single"/>
          <w:shd w:val="clear" w:color="auto" w:fill="FFFFFF"/>
          <w:lang w:val="ka-GE"/>
        </w:rPr>
      </w:pPr>
      <w:r w:rsidRPr="00657550">
        <w:rPr>
          <w:rFonts w:ascii="Sylfaen" w:hAnsi="Sylfaen" w:cs="Sylfaen"/>
          <w:b/>
          <w:color w:val="222222"/>
          <w:u w:val="single"/>
          <w:shd w:val="clear" w:color="auto" w:fill="FFFFFF"/>
          <w:lang w:val="ka-GE"/>
        </w:rPr>
        <w:t>შემოთავაზებული ნაწილის კოდი</w:t>
      </w:r>
      <w:r>
        <w:rPr>
          <w:rFonts w:ascii="Sylfaen" w:hAnsi="Sylfaen" w:cs="Sylfaen"/>
          <w:b/>
          <w:color w:val="222222"/>
          <w:u w:val="single"/>
          <w:shd w:val="clear" w:color="auto" w:fill="FFFFFF"/>
          <w:lang w:val="ka-GE"/>
        </w:rPr>
        <w:t>;</w:t>
      </w:r>
    </w:p>
    <w:p w14:paraId="5A4DA769" w14:textId="6074003F"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პროდუქტის წარმოშობის ქვეყანა</w:t>
      </w:r>
      <w:r w:rsidR="00657550">
        <w:rPr>
          <w:rFonts w:ascii="Sylfaen" w:hAnsi="Sylfaen" w:cs="Sylfaen"/>
          <w:b/>
          <w:color w:val="222222"/>
          <w:u w:val="single"/>
          <w:shd w:val="clear" w:color="auto" w:fill="FFFFFF"/>
          <w:lang w:val="ka-GE"/>
        </w:rPr>
        <w:t>;</w:t>
      </w:r>
    </w:p>
    <w:p w14:paraId="37B86F1F" w14:textId="5D3A4A46"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პრუდუქტის ფასი დღგ-ეს ჩათვლით (ლარი)</w:t>
      </w:r>
      <w:r w:rsidR="00657550">
        <w:rPr>
          <w:rFonts w:ascii="Sylfaen" w:hAnsi="Sylfaen" w:cs="Sylfaen"/>
          <w:b/>
          <w:color w:val="222222"/>
          <w:u w:val="single"/>
          <w:shd w:val="clear" w:color="auto" w:fill="FFFFFF"/>
          <w:lang w:val="ka-GE"/>
        </w:rPr>
        <w:t>;</w:t>
      </w:r>
    </w:p>
    <w:p w14:paraId="4CDE4BC4" w14:textId="20405405"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სრული ღირებულება დღგ-ეს ჩათვლით (ლარი)</w:t>
      </w:r>
      <w:r w:rsidR="00657550">
        <w:rPr>
          <w:rFonts w:ascii="Sylfaen" w:hAnsi="Sylfaen" w:cs="Sylfaen"/>
          <w:b/>
          <w:color w:val="222222"/>
          <w:u w:val="single"/>
          <w:shd w:val="clear" w:color="auto" w:fill="FFFFFF"/>
          <w:lang w:val="ka-GE"/>
        </w:rPr>
        <w:t>;</w:t>
      </w:r>
    </w:p>
    <w:p w14:paraId="013F2EE9" w14:textId="5EE40F91"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პრეტედენტის მიერ ადგილზე არსებული ნაშთით შემოთავაზებული რაოდენობა</w:t>
      </w:r>
      <w:r w:rsidR="00657550">
        <w:rPr>
          <w:rFonts w:ascii="Sylfaen" w:hAnsi="Sylfaen" w:cs="Sylfaen"/>
          <w:b/>
          <w:color w:val="222222"/>
          <w:u w:val="single"/>
          <w:shd w:val="clear" w:color="auto" w:fill="FFFFFF"/>
          <w:lang w:val="ka-GE"/>
        </w:rPr>
        <w:t>;</w:t>
      </w:r>
    </w:p>
    <w:p w14:paraId="718730F9" w14:textId="6E362004"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პრეტედენტის მიერ ადგილზე არსებული ნაშთიდან შემოთავაზებული რაოდენობის მოწოდების ვადა</w:t>
      </w:r>
      <w:r w:rsidR="00657550">
        <w:rPr>
          <w:rFonts w:ascii="Sylfaen" w:hAnsi="Sylfaen" w:cs="Sylfaen"/>
          <w:b/>
          <w:color w:val="222222"/>
          <w:u w:val="single"/>
          <w:shd w:val="clear" w:color="auto" w:fill="FFFFFF"/>
          <w:lang w:val="ka-GE"/>
        </w:rPr>
        <w:t>;</w:t>
      </w:r>
    </w:p>
    <w:p w14:paraId="26F1A2AF" w14:textId="2D771A56"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სრულად GWP-ის მიერ მოთხოვნილი რაოდენობის მოწოდების ვადა</w:t>
      </w:r>
      <w:r w:rsidR="00657550">
        <w:rPr>
          <w:rFonts w:ascii="Sylfaen" w:hAnsi="Sylfaen" w:cs="Sylfaen"/>
          <w:b/>
          <w:color w:val="222222"/>
          <w:u w:val="single"/>
          <w:shd w:val="clear" w:color="auto" w:fill="FFFFFF"/>
          <w:lang w:val="ka-GE"/>
        </w:rPr>
        <w:t>;</w:t>
      </w:r>
    </w:p>
    <w:p w14:paraId="0426C76E" w14:textId="4D3A29D6"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საგარნტიო პერიოდი</w:t>
      </w:r>
      <w:r w:rsidR="00657550">
        <w:rPr>
          <w:rFonts w:ascii="Sylfaen" w:hAnsi="Sylfaen" w:cs="Sylfaen"/>
          <w:b/>
          <w:color w:val="222222"/>
          <w:u w:val="single"/>
          <w:shd w:val="clear" w:color="auto" w:fill="FFFFFF"/>
          <w:lang w:val="ka-GE"/>
        </w:rPr>
        <w:t>;</w:t>
      </w:r>
    </w:p>
    <w:p w14:paraId="6902A1DC" w14:textId="4CB4F9A0" w:rsidR="005B0FD6" w:rsidRDefault="005B0FD6" w:rsidP="005B0FD6">
      <w:pPr>
        <w:rPr>
          <w:rFonts w:ascii="Sylfaen" w:hAnsi="Sylfaen" w:cs="Sylfaen"/>
          <w:b/>
          <w:color w:val="222222"/>
          <w:u w:val="single"/>
          <w:shd w:val="clear" w:color="auto" w:fill="FFFFFF"/>
          <w:lang w:val="ka-GE"/>
        </w:rPr>
      </w:pPr>
    </w:p>
    <w:p w14:paraId="55D945BE" w14:textId="4D8642A1" w:rsidR="005B0FD6" w:rsidRPr="005B0FD6" w:rsidRDefault="005B0FD6" w:rsidP="005B0FD6">
      <w:pPr>
        <w:jc w:val="center"/>
        <w:rPr>
          <w:rFonts w:ascii="Sylfaen" w:hAnsi="Sylfaen" w:cs="Sylfaen"/>
          <w:b/>
          <w:color w:val="FF0000"/>
          <w:u w:val="single"/>
          <w:shd w:val="clear" w:color="auto" w:fill="FFFFFF"/>
          <w:lang w:val="ka-GE"/>
        </w:rPr>
      </w:pPr>
      <w:r w:rsidRPr="005B0FD6">
        <w:rPr>
          <w:rFonts w:ascii="Sylfaen" w:hAnsi="Sylfaen" w:cs="Sylfaen"/>
          <w:b/>
          <w:color w:val="FF0000"/>
          <w:u w:val="single"/>
          <w:shd w:val="clear" w:color="auto" w:fill="FFFFFF"/>
          <w:lang w:val="ka-GE"/>
        </w:rPr>
        <w:t>ყველა აუცილებელი შესავსები სვეტები დასათაურებულია წითელი ფერით.</w:t>
      </w:r>
    </w:p>
    <w:p w14:paraId="60374DD7" w14:textId="421C0721" w:rsidR="001B6A7C" w:rsidRDefault="00657550" w:rsidP="004C617A">
      <w:pPr>
        <w:jc w:val="center"/>
        <w:rPr>
          <w:rFonts w:ascii="Sylfaen" w:hAnsi="Sylfaen" w:cs="Sylfaen"/>
          <w:color w:val="222222"/>
          <w:shd w:val="clear" w:color="auto" w:fill="FFFFFF"/>
          <w:lang w:val="ka-GE"/>
        </w:rPr>
      </w:pPr>
      <w:r>
        <w:object w:dxaOrig="1538" w:dyaOrig="994" w14:anchorId="2408E0A7">
          <v:shape id="_x0000_i1026" type="#_x0000_t75" style="width:77.25pt;height:49.5pt" o:ole="">
            <v:imagedata r:id="rId9" o:title=""/>
          </v:shape>
          <o:OLEObject Type="Link" ProgID="Excel.Sheet.12" ShapeID="_x0000_i1026" DrawAspect="Icon" r:id="rId11" UpdateMode="Always">
            <o:LinkType>EnhancedMetaFile</o:LinkType>
            <o:LockedField>false</o:LockedField>
            <o:FieldCodes>\f 0</o:FieldCodes>
          </o:OLEObject>
        </w:object>
      </w:r>
      <w:hyperlink r:id="rId12"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lastRenderedPageBreak/>
        <w:t>განსაკუთრებული მოთხოვნები:</w:t>
      </w:r>
    </w:p>
    <w:p w14:paraId="2EDEC589" w14:textId="37764CD1"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მაღალი ხარისხის და უნდა ვრცელდებოდეს მასზე მინიმუმ 3 თვიანი საგარანტიო პერიოდი. დიდ პერიოდზე შემოთავაზებულ საგარნტიო პერიოდს მიენიჭება უპირატესობა</w:t>
      </w:r>
      <w:r>
        <w:rPr>
          <w:rFonts w:ascii="Sylfaen" w:hAnsi="Sylfaen" w:cs="Sylfaen"/>
          <w:lang w:val="ka-GE"/>
        </w:rPr>
        <w:t>. შემოთავაზებული</w:t>
      </w:r>
      <w:r w:rsidRPr="005B0FD6">
        <w:rPr>
          <w:rFonts w:ascii="Sylfaen" w:hAnsi="Sylfaen" w:cs="Sylfaen"/>
          <w:lang w:val="ka-GE"/>
        </w:rPr>
        <w:t xml:space="preserve">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რისთვისაც განხორციელდა მისი შესყიდვა;</w:t>
      </w:r>
    </w:p>
    <w:p w14:paraId="3967922F" w14:textId="61682D56"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ახალი, არ უნდა იყოს ნამყოფი ექსპლუატაციაში</w:t>
      </w:r>
    </w:p>
    <w:p w14:paraId="3E396410" w14:textId="09F72300" w:rsidR="005B0FD6" w:rsidRP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პრეტედენმა ფასი უნდა დააფიქსიროს ლარში დღგ-ეს ჩათვლით</w:t>
      </w:r>
    </w:p>
    <w:p w14:paraId="3078897A" w14:textId="0D75242E" w:rsidR="00D6114D" w:rsidRPr="005B0FD6" w:rsidRDefault="00D6114D" w:rsidP="00657550">
      <w:pPr>
        <w:rPr>
          <w:rFonts w:ascii="Sylfaen" w:hAnsi="Sylfaen" w:cs="Sylfaen"/>
          <w:lang w:val="ka-GE"/>
        </w:rPr>
      </w:pP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2E158D55" w:rsidR="001C6888" w:rsidRPr="00657550" w:rsidRDefault="003657A5" w:rsidP="00FB230D">
      <w:pPr>
        <w:rPr>
          <w:rFonts w:ascii="Sylfaen" w:hAnsi="Sylfaen" w:cs="Sylfaen"/>
          <w:b/>
          <w:bCs/>
          <w:color w:val="FF0000"/>
          <w:u w:val="single"/>
          <w:lang w:val="ka-GE"/>
        </w:rPr>
      </w:pPr>
      <w:r w:rsidRPr="00657550">
        <w:rPr>
          <w:rFonts w:ascii="Sylfaen" w:hAnsi="Sylfaen" w:cs="Sylfaen"/>
          <w:b/>
          <w:bCs/>
          <w:color w:val="FF0000"/>
          <w:u w:val="single"/>
          <w:lang w:val="ka-GE"/>
        </w:rPr>
        <w:t xml:space="preserve">ხელშეკრულების გაფორმებიდან </w:t>
      </w:r>
      <w:r w:rsidR="0025388E" w:rsidRPr="00657550">
        <w:rPr>
          <w:rFonts w:ascii="Sylfaen" w:hAnsi="Sylfaen" w:cs="Sylfaen"/>
          <w:b/>
          <w:bCs/>
          <w:color w:val="FF0000"/>
          <w:u w:val="single"/>
          <w:lang w:val="ka-GE"/>
        </w:rPr>
        <w:t xml:space="preserve">არაუგვიანეს </w:t>
      </w:r>
      <w:r w:rsidR="005B0FD6" w:rsidRPr="00657550">
        <w:rPr>
          <w:rFonts w:ascii="Sylfaen" w:hAnsi="Sylfaen" w:cs="Sylfaen"/>
          <w:b/>
          <w:bCs/>
          <w:color w:val="FF0000"/>
          <w:u w:val="single"/>
          <w:lang w:val="ka-GE"/>
        </w:rPr>
        <w:t>15</w:t>
      </w:r>
      <w:r w:rsidR="00E91201" w:rsidRPr="00657550">
        <w:rPr>
          <w:rFonts w:ascii="Sylfaen" w:hAnsi="Sylfaen" w:cs="Sylfaen"/>
          <w:b/>
          <w:bCs/>
          <w:color w:val="FF0000"/>
          <w:u w:val="single"/>
          <w:lang w:val="ka-GE"/>
        </w:rPr>
        <w:t xml:space="preserve"> კალენდარული </w:t>
      </w:r>
      <w:r w:rsidR="00E27591" w:rsidRPr="00657550">
        <w:rPr>
          <w:rFonts w:ascii="Sylfaen" w:hAnsi="Sylfaen" w:cs="Sylfaen"/>
          <w:b/>
          <w:bCs/>
          <w:color w:val="FF0000"/>
          <w:u w:val="single"/>
          <w:lang w:val="ka-GE"/>
        </w:rPr>
        <w:t>დღის</w:t>
      </w:r>
      <w:r w:rsidR="00E91201" w:rsidRPr="00657550">
        <w:rPr>
          <w:rFonts w:ascii="Sylfaen" w:hAnsi="Sylfaen" w:cs="Sylfaen"/>
          <w:b/>
          <w:bCs/>
          <w:color w:val="FF0000"/>
          <w:u w:val="single"/>
          <w:lang w:val="ka-GE"/>
        </w:rPr>
        <w:t xml:space="preserve"> განმავლობაში </w:t>
      </w:r>
      <w:r w:rsidR="00E27591" w:rsidRPr="00657550">
        <w:rPr>
          <w:rFonts w:ascii="Sylfaen" w:hAnsi="Sylfaen" w:cs="Sylfaen"/>
          <w:b/>
          <w:bCs/>
          <w:color w:val="FF0000"/>
          <w:u w:val="single"/>
          <w:lang w:val="ka-GE"/>
        </w:rPr>
        <w:t xml:space="preserve">ერთიანად ან </w:t>
      </w:r>
      <w:r w:rsidR="005940C1" w:rsidRPr="00657550">
        <w:rPr>
          <w:rFonts w:ascii="Sylfaen" w:hAnsi="Sylfaen" w:cs="Sylfaen"/>
          <w:b/>
          <w:bCs/>
          <w:color w:val="FF0000"/>
          <w:u w:val="single"/>
          <w:lang w:val="ka-GE"/>
        </w:rPr>
        <w:t>ეტაპობრივად</w:t>
      </w:r>
      <w:r w:rsidR="00407C82" w:rsidRPr="00657550">
        <w:rPr>
          <w:rFonts w:ascii="Sylfaen" w:hAnsi="Sylfaen" w:cs="Sylfaen"/>
          <w:b/>
          <w:bCs/>
          <w:color w:val="FF0000"/>
          <w:u w:val="single"/>
          <w:lang w:val="ka-GE"/>
        </w:rPr>
        <w:t>, დამკვეთის მოთხოვნის შესაბამისად</w:t>
      </w:r>
      <w:r w:rsidR="005940C1" w:rsidRPr="00657550">
        <w:rPr>
          <w:rFonts w:ascii="Sylfaen" w:hAnsi="Sylfaen" w:cs="Sylfaen"/>
          <w:b/>
          <w:bCs/>
          <w:color w:val="FF0000"/>
          <w:u w:val="single"/>
          <w:lang w:val="ka-GE"/>
        </w:rPr>
        <w:t>.</w:t>
      </w:r>
      <w:r w:rsidR="00657550">
        <w:rPr>
          <w:rFonts w:ascii="Sylfaen" w:hAnsi="Sylfaen" w:cs="Sylfaen"/>
          <w:b/>
          <w:bCs/>
          <w:color w:val="FF0000"/>
          <w:u w:val="single"/>
          <w:lang w:val="ka-GE"/>
        </w:rPr>
        <w:t xml:space="preserve"> პრეტედენტს აქვს უფლება შეთავაზება გააკეთოს განსხვავებული მოწოდების ვადით; პრიორიტეტი მიენიჭება უადრეს მოწოდებას;</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77F00D6"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25388E" w:rsidRDefault="004056E4" w:rsidP="0025388E">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9D7955" w:rsidRPr="0025388E">
        <w:rPr>
          <w:rFonts w:ascii="Sylfaen" w:hAnsi="Sylfaen" w:cs="Sylfaen"/>
          <w:lang w:val="ka-GE"/>
        </w:rPr>
        <w:t>დოკუმენტი.</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87DD832"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2E86BBD3" w:rsidR="00BD74F8" w:rsidRDefault="009D7955" w:rsidP="00DA7781">
      <w:pPr>
        <w:spacing w:before="240" w:after="160"/>
        <w:jc w:val="both"/>
        <w:rPr>
          <w:rFonts w:ascii="Sylfaen" w:hAnsi="Sylfaen"/>
          <w:lang w:val="ka-GE"/>
        </w:rPr>
      </w:pPr>
      <w:r>
        <w:rPr>
          <w:rFonts w:ascii="Sylfaen" w:hAnsi="Sylfaen"/>
          <w:lang w:val="ka-GE"/>
        </w:rPr>
        <w:lastRenderedPageBreak/>
        <w:t>3</w:t>
      </w:r>
      <w:r w:rsidR="00E45EB8">
        <w:rPr>
          <w:rFonts w:ascii="Sylfaen" w:hAnsi="Sylfaen"/>
          <w:lang w:val="ka-GE"/>
        </w:rPr>
        <w:t>.</w:t>
      </w:r>
      <w:r w:rsidR="005B0FD6">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lastRenderedPageBreak/>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769264405"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624FC8">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68D73A" w14:textId="77777777" w:rsidR="00624FC8" w:rsidRDefault="00624FC8" w:rsidP="007902EA">
      <w:pPr>
        <w:spacing w:after="0" w:line="240" w:lineRule="auto"/>
      </w:pPr>
      <w:r>
        <w:separator/>
      </w:r>
    </w:p>
  </w:endnote>
  <w:endnote w:type="continuationSeparator" w:id="0">
    <w:p w14:paraId="3CD53E72" w14:textId="77777777" w:rsidR="00624FC8" w:rsidRDefault="00624FC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3F4D53C3" w:rsidR="004A3BD8" w:rsidRDefault="004A3BD8">
        <w:pPr>
          <w:pStyle w:val="Footer"/>
          <w:jc w:val="right"/>
        </w:pPr>
        <w:r>
          <w:fldChar w:fldCharType="begin"/>
        </w:r>
        <w:r>
          <w:instrText xml:space="preserve"> PAGE   \* MERGEFORMAT </w:instrText>
        </w:r>
        <w:r>
          <w:fldChar w:fldCharType="separate"/>
        </w:r>
        <w:r w:rsidR="005B0FD6">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4DCA69" w14:textId="77777777" w:rsidR="00624FC8" w:rsidRDefault="00624FC8" w:rsidP="007902EA">
      <w:pPr>
        <w:spacing w:after="0" w:line="240" w:lineRule="auto"/>
      </w:pPr>
      <w:r>
        <w:separator/>
      </w:r>
    </w:p>
  </w:footnote>
  <w:footnote w:type="continuationSeparator" w:id="0">
    <w:p w14:paraId="75C54F3D" w14:textId="77777777" w:rsidR="00624FC8" w:rsidRDefault="00624FC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C0550"/>
    <w:multiLevelType w:val="hybridMultilevel"/>
    <w:tmpl w:val="3BBE3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77518756">
    <w:abstractNumId w:val="16"/>
  </w:num>
  <w:num w:numId="2" w16cid:durableId="1602832775">
    <w:abstractNumId w:val="1"/>
  </w:num>
  <w:num w:numId="3" w16cid:durableId="472021104">
    <w:abstractNumId w:val="2"/>
  </w:num>
  <w:num w:numId="4" w16cid:durableId="1398746163">
    <w:abstractNumId w:val="35"/>
  </w:num>
  <w:num w:numId="5" w16cid:durableId="1517889716">
    <w:abstractNumId w:val="15"/>
  </w:num>
  <w:num w:numId="6" w16cid:durableId="855735720">
    <w:abstractNumId w:val="6"/>
  </w:num>
  <w:num w:numId="7" w16cid:durableId="88350946">
    <w:abstractNumId w:val="5"/>
  </w:num>
  <w:num w:numId="8" w16cid:durableId="2021538479">
    <w:abstractNumId w:val="28"/>
  </w:num>
  <w:num w:numId="9" w16cid:durableId="801848520">
    <w:abstractNumId w:val="32"/>
  </w:num>
  <w:num w:numId="10" w16cid:durableId="503471940">
    <w:abstractNumId w:val="17"/>
  </w:num>
  <w:num w:numId="11" w16cid:durableId="1345401993">
    <w:abstractNumId w:val="9"/>
  </w:num>
  <w:num w:numId="12" w16cid:durableId="924385490">
    <w:abstractNumId w:val="13"/>
  </w:num>
  <w:num w:numId="13" w16cid:durableId="1458137779">
    <w:abstractNumId w:val="24"/>
  </w:num>
  <w:num w:numId="14" w16cid:durableId="1619682595">
    <w:abstractNumId w:val="18"/>
  </w:num>
  <w:num w:numId="15" w16cid:durableId="1913195695">
    <w:abstractNumId w:val="11"/>
  </w:num>
  <w:num w:numId="16" w16cid:durableId="620771003">
    <w:abstractNumId w:val="30"/>
  </w:num>
  <w:num w:numId="17" w16cid:durableId="477454678">
    <w:abstractNumId w:val="22"/>
  </w:num>
  <w:num w:numId="18" w16cid:durableId="421493661">
    <w:abstractNumId w:val="21"/>
  </w:num>
  <w:num w:numId="19" w16cid:durableId="1959682323">
    <w:abstractNumId w:val="8"/>
  </w:num>
  <w:num w:numId="20" w16cid:durableId="1384477554">
    <w:abstractNumId w:val="3"/>
  </w:num>
  <w:num w:numId="21" w16cid:durableId="48194244">
    <w:abstractNumId w:val="34"/>
  </w:num>
  <w:num w:numId="22" w16cid:durableId="1072847242">
    <w:abstractNumId w:val="36"/>
  </w:num>
  <w:num w:numId="23" w16cid:durableId="1820533991">
    <w:abstractNumId w:val="14"/>
  </w:num>
  <w:num w:numId="24" w16cid:durableId="138155558">
    <w:abstractNumId w:val="31"/>
  </w:num>
  <w:num w:numId="25" w16cid:durableId="190413975">
    <w:abstractNumId w:val="10"/>
  </w:num>
  <w:num w:numId="26" w16cid:durableId="1217163228">
    <w:abstractNumId w:val="27"/>
  </w:num>
  <w:num w:numId="27" w16cid:durableId="748581149">
    <w:abstractNumId w:val="4"/>
  </w:num>
  <w:num w:numId="28" w16cid:durableId="2034574271">
    <w:abstractNumId w:val="25"/>
  </w:num>
  <w:num w:numId="29" w16cid:durableId="1601064983">
    <w:abstractNumId w:val="23"/>
  </w:num>
  <w:num w:numId="30" w16cid:durableId="1501775419">
    <w:abstractNumId w:val="29"/>
  </w:num>
  <w:num w:numId="31" w16cid:durableId="1923635679">
    <w:abstractNumId w:val="33"/>
  </w:num>
  <w:num w:numId="32" w16cid:durableId="769393898">
    <w:abstractNumId w:val="26"/>
  </w:num>
  <w:num w:numId="33" w16cid:durableId="1572497115">
    <w:abstractNumId w:val="12"/>
  </w:num>
  <w:num w:numId="34" w16cid:durableId="1617830574">
    <w:abstractNumId w:val="19"/>
  </w:num>
  <w:num w:numId="35" w16cid:durableId="635531654">
    <w:abstractNumId w:val="20"/>
  </w:num>
  <w:num w:numId="36" w16cid:durableId="1784837158">
    <w:abstractNumId w:val="7"/>
  </w:num>
  <w:num w:numId="37" w16cid:durableId="855463830">
    <w:abstractNumId w:val="37"/>
  </w:num>
  <w:num w:numId="38" w16cid:durableId="2101027754">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4DF9"/>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0FD6"/>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24FC8"/>
    <w:rsid w:val="00632910"/>
    <w:rsid w:val="00633210"/>
    <w:rsid w:val="00634B58"/>
    <w:rsid w:val="006447A4"/>
    <w:rsid w:val="00657550"/>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014"/>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6562D"/>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87D9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84C49"/>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22;&#4308;&#4316;&#4307;&#4308;&#4320;&#4312;%20&#4320;&#4308;&#4316;&#4317;&#4321;%20&#4316;&#4304;&#4332;&#4312;&#4314;&#4308;&#4305;&#4312;&#4321;%20&#4328;&#4308;&#4321;&#4327;&#4312;&#4307;&#4309;&#4304;&#4310;&#4308;\&#4307;&#4304;&#4316;&#4304;&#4320;&#4311;&#4312;%20N1%20-%20Annex%20N1.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gsotkilava\Desktop\&#4322;&#4308;&#4316;&#4307;&#4308;&#4320;&#4312;%20&#4320;&#4308;&#4316;&#4317;&#4321;%20&#4316;&#4304;&#4332;&#4312;&#4314;&#4308;&#4305;&#4312;&#4321;%20&#4328;&#4308;&#4321;&#4327;&#4312;&#4307;&#4309;&#4304;&#4310;&#4308;\&#4307;&#4304;&#4316;&#4304;&#4320;&#4311;&#4312;%20N1%20-%20Annex%20N1.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C7433-F70D-4A25-96E2-B12C28C8E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1</Pages>
  <Words>983</Words>
  <Characters>5608</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15</cp:revision>
  <cp:lastPrinted>2015-07-27T06:36:00Z</cp:lastPrinted>
  <dcterms:created xsi:type="dcterms:W3CDTF">2021-04-08T14:29:00Z</dcterms:created>
  <dcterms:modified xsi:type="dcterms:W3CDTF">2024-02-12T13:34:00Z</dcterms:modified>
</cp:coreProperties>
</file>