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BD4A16" w14:textId="77777777" w:rsidR="007D73CE" w:rsidRPr="00885CAF" w:rsidRDefault="007D73CE" w:rsidP="00A74B75">
      <w:pPr>
        <w:spacing w:after="0" w:line="360" w:lineRule="auto"/>
        <w:jc w:val="center"/>
        <w:rPr>
          <w:rFonts w:ascii="Sylfaen" w:hAnsi="Sylfaen"/>
          <w:b/>
        </w:rPr>
      </w:pPr>
    </w:p>
    <w:p w14:paraId="0BCFFB66" w14:textId="77777777" w:rsidR="009815C7" w:rsidRPr="00E37C5C" w:rsidRDefault="009815C7" w:rsidP="00794191">
      <w:pPr>
        <w:spacing w:after="0" w:line="240" w:lineRule="auto"/>
        <w:jc w:val="center"/>
        <w:rPr>
          <w:rFonts w:ascii="Sylfaen" w:hAnsi="Sylfaen" w:cs="Sylfaen"/>
          <w:b/>
        </w:rPr>
      </w:pPr>
    </w:p>
    <w:p w14:paraId="44EC1D85"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3D75F7F1" wp14:editId="71B5BCA7">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31354A43" w14:textId="77777777" w:rsidR="009815C7" w:rsidRPr="00485E5A" w:rsidRDefault="009815C7" w:rsidP="00794191">
      <w:pPr>
        <w:spacing w:after="0" w:line="240" w:lineRule="auto"/>
        <w:jc w:val="center"/>
        <w:rPr>
          <w:rFonts w:ascii="Sylfaen" w:hAnsi="Sylfaen" w:cs="Sylfaen"/>
          <w:b/>
        </w:rPr>
      </w:pPr>
    </w:p>
    <w:p w14:paraId="646EC919" w14:textId="77777777" w:rsidR="009815C7" w:rsidRPr="00485E5A" w:rsidRDefault="009815C7" w:rsidP="00EB505F">
      <w:pPr>
        <w:spacing w:after="0" w:line="240" w:lineRule="auto"/>
        <w:jc w:val="center"/>
        <w:rPr>
          <w:rFonts w:ascii="Sylfaen" w:hAnsi="Sylfaen" w:cs="Sylfaen"/>
          <w:b/>
          <w:sz w:val="24"/>
          <w:lang w:val="ka-GE"/>
        </w:rPr>
      </w:pPr>
    </w:p>
    <w:p w14:paraId="0925BF58"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082A3EBB" w14:textId="77777777" w:rsidR="00574D48" w:rsidRPr="00485E5A" w:rsidRDefault="00574D48" w:rsidP="00574D48">
      <w:pPr>
        <w:spacing w:after="0" w:line="240" w:lineRule="auto"/>
        <w:jc w:val="center"/>
        <w:rPr>
          <w:rFonts w:ascii="Sylfaen" w:hAnsi="Sylfaen" w:cs="Sylfaen"/>
          <w:b/>
          <w:sz w:val="24"/>
          <w:lang w:val="ka-GE"/>
        </w:rPr>
      </w:pPr>
    </w:p>
    <w:p w14:paraId="57B54268" w14:textId="77777777" w:rsidR="00FD0DCD" w:rsidRPr="00726177" w:rsidRDefault="00726177" w:rsidP="00665C42">
      <w:pPr>
        <w:spacing w:after="0" w:line="360" w:lineRule="auto"/>
        <w:jc w:val="center"/>
        <w:rPr>
          <w:rFonts w:ascii="AcadNusx" w:hAnsi="AcadNusx"/>
          <w:b/>
          <w:lang w:val="ka-GE"/>
        </w:rPr>
      </w:pPr>
      <w:r>
        <w:rPr>
          <w:rFonts w:ascii="Sylfaen" w:hAnsi="Sylfaen" w:cs="Sylfaen"/>
          <w:b/>
          <w:sz w:val="24"/>
          <w:lang w:val="ka-GE"/>
        </w:rPr>
        <w:t>ელექტრო მასალების შესყიდვა</w:t>
      </w:r>
    </w:p>
    <w:p w14:paraId="5FC16BA4" w14:textId="77777777" w:rsidR="00FD0DCD" w:rsidRPr="00485E5A" w:rsidRDefault="00FD0DCD" w:rsidP="00665C42">
      <w:pPr>
        <w:spacing w:after="0" w:line="360" w:lineRule="auto"/>
        <w:jc w:val="center"/>
        <w:rPr>
          <w:rFonts w:ascii="AcadNusx" w:hAnsi="AcadNusx"/>
          <w:b/>
        </w:rPr>
      </w:pPr>
    </w:p>
    <w:p w14:paraId="1A4B66F2" w14:textId="77777777" w:rsidR="00FD0DCD" w:rsidRPr="00485E5A" w:rsidRDefault="00FD0DCD" w:rsidP="00665C42">
      <w:pPr>
        <w:spacing w:after="0" w:line="360" w:lineRule="auto"/>
        <w:jc w:val="center"/>
        <w:rPr>
          <w:rFonts w:ascii="AcadNusx" w:hAnsi="AcadNusx"/>
          <w:b/>
        </w:rPr>
      </w:pPr>
    </w:p>
    <w:p w14:paraId="59B908C3" w14:textId="77777777" w:rsidR="00FD0DCD" w:rsidRPr="00485E5A" w:rsidRDefault="00FD0DCD" w:rsidP="00665C42">
      <w:pPr>
        <w:spacing w:after="0" w:line="360" w:lineRule="auto"/>
        <w:jc w:val="center"/>
        <w:rPr>
          <w:rFonts w:ascii="AcadNusx" w:hAnsi="AcadNusx"/>
          <w:b/>
        </w:rPr>
      </w:pPr>
    </w:p>
    <w:p w14:paraId="2A91F92F" w14:textId="77777777" w:rsidR="00FD0DCD" w:rsidRPr="00485E5A" w:rsidRDefault="00FD0DCD" w:rsidP="00665C42">
      <w:pPr>
        <w:spacing w:after="0" w:line="360" w:lineRule="auto"/>
        <w:jc w:val="center"/>
        <w:rPr>
          <w:rFonts w:ascii="AcadNusx" w:hAnsi="AcadNusx"/>
          <w:b/>
        </w:rPr>
      </w:pPr>
    </w:p>
    <w:p w14:paraId="3D113978" w14:textId="77777777" w:rsidR="00D30223" w:rsidRPr="00485E5A" w:rsidRDefault="00D30223" w:rsidP="00665C42">
      <w:pPr>
        <w:spacing w:after="0" w:line="360" w:lineRule="auto"/>
        <w:jc w:val="center"/>
        <w:rPr>
          <w:rFonts w:ascii="AcadNusx" w:hAnsi="AcadNusx"/>
          <w:b/>
        </w:rPr>
      </w:pPr>
    </w:p>
    <w:p w14:paraId="58D68FAD" w14:textId="77777777" w:rsidR="00D30223" w:rsidRPr="00485E5A" w:rsidRDefault="00D30223" w:rsidP="00665C42">
      <w:pPr>
        <w:spacing w:after="0" w:line="360" w:lineRule="auto"/>
        <w:jc w:val="center"/>
        <w:rPr>
          <w:rFonts w:ascii="AcadNusx" w:hAnsi="AcadNusx"/>
          <w:b/>
        </w:rPr>
      </w:pPr>
    </w:p>
    <w:p w14:paraId="3A52CCF2" w14:textId="77777777" w:rsidR="00356613" w:rsidRPr="00485E5A" w:rsidRDefault="00356613" w:rsidP="00665C42">
      <w:pPr>
        <w:spacing w:after="0" w:line="360" w:lineRule="auto"/>
        <w:jc w:val="center"/>
        <w:rPr>
          <w:rFonts w:ascii="AcadNusx" w:hAnsi="AcadNusx"/>
          <w:b/>
        </w:rPr>
      </w:pPr>
    </w:p>
    <w:p w14:paraId="158D2560" w14:textId="77777777" w:rsidR="00356613" w:rsidRPr="00485E5A" w:rsidRDefault="00356613" w:rsidP="00665C42">
      <w:pPr>
        <w:spacing w:after="0" w:line="360" w:lineRule="auto"/>
        <w:jc w:val="center"/>
        <w:rPr>
          <w:rFonts w:ascii="AcadNusx" w:hAnsi="AcadNusx"/>
          <w:b/>
        </w:rPr>
      </w:pPr>
    </w:p>
    <w:p w14:paraId="62DF95F6" w14:textId="77777777" w:rsidR="00356613" w:rsidRPr="00485E5A" w:rsidRDefault="00356613" w:rsidP="00665C42">
      <w:pPr>
        <w:spacing w:after="0" w:line="360" w:lineRule="auto"/>
        <w:jc w:val="center"/>
        <w:rPr>
          <w:rFonts w:ascii="AcadNusx" w:hAnsi="AcadNusx"/>
          <w:b/>
        </w:rPr>
      </w:pPr>
    </w:p>
    <w:p w14:paraId="3688E026" w14:textId="77777777" w:rsidR="00356613" w:rsidRPr="00485E5A" w:rsidRDefault="00356613" w:rsidP="00665C42">
      <w:pPr>
        <w:spacing w:after="0" w:line="360" w:lineRule="auto"/>
        <w:jc w:val="center"/>
        <w:rPr>
          <w:rFonts w:ascii="AcadNusx" w:hAnsi="AcadNusx"/>
          <w:b/>
        </w:rPr>
      </w:pPr>
    </w:p>
    <w:p w14:paraId="3C0BED38" w14:textId="77777777" w:rsidR="00277B37" w:rsidRPr="00485E5A" w:rsidRDefault="00277B37" w:rsidP="00C12ABD">
      <w:pPr>
        <w:spacing w:after="0" w:line="360" w:lineRule="auto"/>
        <w:rPr>
          <w:rFonts w:ascii="AcadNusx" w:hAnsi="AcadNusx"/>
          <w:b/>
        </w:rPr>
      </w:pPr>
    </w:p>
    <w:p w14:paraId="309847E6" w14:textId="77777777" w:rsidR="004B0C7B" w:rsidRPr="00485E5A" w:rsidRDefault="004B0C7B" w:rsidP="00C12ABD">
      <w:pPr>
        <w:spacing w:after="0" w:line="360" w:lineRule="auto"/>
        <w:rPr>
          <w:rFonts w:ascii="AcadNusx" w:hAnsi="AcadNusx"/>
          <w:b/>
        </w:rPr>
      </w:pPr>
    </w:p>
    <w:p w14:paraId="5D0B1221" w14:textId="77777777" w:rsidR="004B0C7B" w:rsidRPr="00485E5A" w:rsidRDefault="004B0C7B" w:rsidP="00C12ABD">
      <w:pPr>
        <w:spacing w:after="0" w:line="360" w:lineRule="auto"/>
        <w:rPr>
          <w:rFonts w:ascii="AcadNusx" w:hAnsi="AcadNusx"/>
          <w:b/>
        </w:rPr>
      </w:pPr>
    </w:p>
    <w:p w14:paraId="0CC35216" w14:textId="77777777" w:rsidR="004B0C7B" w:rsidRPr="00485E5A" w:rsidRDefault="004B0C7B" w:rsidP="00C12ABD">
      <w:pPr>
        <w:spacing w:after="0" w:line="360" w:lineRule="auto"/>
        <w:rPr>
          <w:rFonts w:ascii="AcadNusx" w:hAnsi="AcadNusx"/>
          <w:b/>
        </w:rPr>
      </w:pPr>
    </w:p>
    <w:p w14:paraId="3C30BE28" w14:textId="77777777" w:rsidR="004B0C7B" w:rsidRPr="00485E5A" w:rsidRDefault="004B0C7B" w:rsidP="00C12ABD">
      <w:pPr>
        <w:spacing w:after="0" w:line="360" w:lineRule="auto"/>
        <w:rPr>
          <w:rFonts w:ascii="AcadNusx" w:hAnsi="AcadNusx"/>
          <w:b/>
        </w:rPr>
      </w:pPr>
    </w:p>
    <w:p w14:paraId="34FBC5CB" w14:textId="77777777" w:rsidR="009C7E4E" w:rsidRPr="00485E5A" w:rsidRDefault="009C7E4E" w:rsidP="00C12ABD">
      <w:pPr>
        <w:spacing w:after="0" w:line="360" w:lineRule="auto"/>
        <w:rPr>
          <w:rFonts w:ascii="AcadNusx" w:hAnsi="AcadNusx"/>
          <w:b/>
        </w:rPr>
      </w:pPr>
    </w:p>
    <w:p w14:paraId="39DFDE9A" w14:textId="77777777" w:rsidR="009C7E4E" w:rsidRPr="00485E5A" w:rsidRDefault="009C7E4E" w:rsidP="00C12ABD">
      <w:pPr>
        <w:spacing w:after="0" w:line="360" w:lineRule="auto"/>
        <w:rPr>
          <w:rFonts w:ascii="AcadNusx" w:hAnsi="AcadNusx"/>
          <w:b/>
        </w:rPr>
      </w:pPr>
    </w:p>
    <w:p w14:paraId="5C6B9C53" w14:textId="77777777" w:rsidR="009C7E4E" w:rsidRPr="00485E5A" w:rsidRDefault="009C7E4E" w:rsidP="00C12ABD">
      <w:pPr>
        <w:spacing w:after="0" w:line="360" w:lineRule="auto"/>
        <w:rPr>
          <w:rFonts w:ascii="AcadNusx" w:hAnsi="AcadNusx"/>
          <w:b/>
        </w:rPr>
      </w:pPr>
    </w:p>
    <w:p w14:paraId="275908F3" w14:textId="77777777" w:rsidR="00C12ABD" w:rsidRDefault="00C12ABD" w:rsidP="00C12ABD">
      <w:pPr>
        <w:spacing w:after="0" w:line="360" w:lineRule="auto"/>
        <w:rPr>
          <w:rFonts w:ascii="Sylfaen" w:hAnsi="Sylfaen"/>
          <w:b/>
          <w:lang w:val="ka-GE"/>
        </w:rPr>
      </w:pPr>
    </w:p>
    <w:p w14:paraId="1DB9223A" w14:textId="77777777" w:rsidR="00726177" w:rsidRDefault="00726177" w:rsidP="00C12ABD">
      <w:pPr>
        <w:spacing w:after="0" w:line="360" w:lineRule="auto"/>
        <w:rPr>
          <w:rFonts w:ascii="Sylfaen" w:hAnsi="Sylfaen"/>
          <w:b/>
          <w:lang w:val="ka-GE"/>
        </w:rPr>
      </w:pPr>
    </w:p>
    <w:p w14:paraId="6262DDA4" w14:textId="77777777" w:rsidR="00A549D3" w:rsidRPr="00485E5A" w:rsidRDefault="00A549D3" w:rsidP="00C12ABD">
      <w:pPr>
        <w:spacing w:after="0" w:line="360" w:lineRule="auto"/>
        <w:rPr>
          <w:rFonts w:ascii="Sylfaen" w:hAnsi="Sylfaen"/>
          <w:b/>
          <w:lang w:val="ka-GE"/>
        </w:rPr>
      </w:pPr>
    </w:p>
    <w:p w14:paraId="05DDBCDD" w14:textId="77777777" w:rsidR="00665C42" w:rsidRPr="00485E5A" w:rsidRDefault="00665C42" w:rsidP="009D07D1">
      <w:pPr>
        <w:spacing w:after="0" w:line="360" w:lineRule="auto"/>
        <w:jc w:val="center"/>
        <w:rPr>
          <w:rFonts w:ascii="AcadNusx" w:hAnsi="AcadNusx"/>
          <w:b/>
        </w:rPr>
      </w:pPr>
    </w:p>
    <w:p w14:paraId="26A32D6C"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5D12587B" w14:textId="77777777" w:rsidR="00CF0A87" w:rsidRPr="00485E5A" w:rsidRDefault="00CF0A87" w:rsidP="00CF0A87">
      <w:pPr>
        <w:pStyle w:val="ListParagraph"/>
        <w:spacing w:after="0" w:line="240" w:lineRule="auto"/>
        <w:ind w:left="360"/>
        <w:rPr>
          <w:rFonts w:ascii="Sylfaen" w:hAnsi="Sylfaen"/>
          <w:b/>
          <w:lang w:val="ka-GE"/>
        </w:rPr>
      </w:pPr>
    </w:p>
    <w:p w14:paraId="23D95521" w14:textId="77777777"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w:t>
      </w:r>
      <w:r w:rsidR="00CF33D8">
        <w:rPr>
          <w:rFonts w:ascii="Sylfaen" w:hAnsi="Sylfaen" w:cs="Sylfaen"/>
          <w:lang w:val="ka-GE"/>
        </w:rPr>
        <w:t xml:space="preserve"> </w:t>
      </w:r>
      <w:r w:rsidR="00726177">
        <w:rPr>
          <w:rFonts w:ascii="Sylfaen" w:hAnsi="Sylfaen" w:cs="Sylfaen"/>
          <w:lang w:val="ka-GE"/>
        </w:rPr>
        <w:t>მასალების</w:t>
      </w:r>
      <w:r w:rsidR="00CF33D8">
        <w:rPr>
          <w:rFonts w:ascii="Sylfaen" w:hAnsi="Sylfaen" w:cs="Sylfaen"/>
          <w:lang w:val="ka-GE"/>
        </w:rPr>
        <w:t xml:space="preserve"> </w:t>
      </w:r>
      <w:r w:rsidR="000C36B3" w:rsidRPr="00485E5A">
        <w:rPr>
          <w:rFonts w:ascii="Sylfaen" w:hAnsi="Sylfaen" w:cs="Sylfaen"/>
          <w:lang w:val="ka-GE"/>
        </w:rPr>
        <w:t xml:space="preserve">შესყიდვაზე: </w:t>
      </w:r>
    </w:p>
    <w:p w14:paraId="63A3A2C9" w14:textId="77777777" w:rsidR="002F1F1F" w:rsidRDefault="002F1F1F" w:rsidP="004B148B">
      <w:pPr>
        <w:spacing w:after="0" w:line="240" w:lineRule="auto"/>
        <w:rPr>
          <w:rFonts w:ascii="Sylfaen" w:hAnsi="Sylfaen" w:cs="Sylfaen"/>
          <w:lang w:val="ka-GE"/>
        </w:rPr>
      </w:pPr>
    </w:p>
    <w:p w14:paraId="17A8E405" w14:textId="77777777" w:rsidR="00DB6CAB" w:rsidRDefault="00726177" w:rsidP="00DB6CAB">
      <w:pPr>
        <w:spacing w:after="0" w:line="240" w:lineRule="auto"/>
        <w:rPr>
          <w:rFonts w:ascii="Sylfaen" w:hAnsi="Sylfaen" w:cs="Sylfaen"/>
          <w:b/>
          <w:lang w:val="ka-GE"/>
        </w:rPr>
      </w:pPr>
      <w:r>
        <w:rPr>
          <w:rFonts w:ascii="Sylfaen" w:hAnsi="Sylfaen" w:cs="Sylfaen"/>
          <w:b/>
          <w:lang w:val="ka-GE"/>
        </w:rPr>
        <w:t>ელექტრო მასალების შესყიდვა (ავტომატორუ ამომრთველები;კონტაქტორები და კონტაქტორის ბლოკ-კონტაქტები).</w:t>
      </w:r>
    </w:p>
    <w:p w14:paraId="454055FA" w14:textId="77777777" w:rsidR="00726177" w:rsidRPr="00485E5A" w:rsidRDefault="00726177" w:rsidP="00DB6CAB">
      <w:pPr>
        <w:spacing w:after="0" w:line="240" w:lineRule="auto"/>
        <w:rPr>
          <w:rFonts w:ascii="Sylfaen" w:hAnsi="Sylfaen" w:cs="Sylfaen"/>
          <w:b/>
          <w:bCs/>
        </w:rPr>
      </w:pPr>
    </w:p>
    <w:p w14:paraId="502F4092" w14:textId="77777777" w:rsidR="00CF0A87" w:rsidRPr="00C87E77" w:rsidRDefault="001B055A" w:rsidP="00FC3479">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3FCCF855" w14:textId="77777777" w:rsidR="004311B0" w:rsidRDefault="00CF33D8" w:rsidP="00CF33D8">
      <w:pPr>
        <w:spacing w:after="0" w:line="240" w:lineRule="auto"/>
        <w:jc w:val="both"/>
        <w:rPr>
          <w:rFonts w:ascii="Sylfaen" w:hAnsi="Sylfaen" w:cs="Sylfaen"/>
          <w:lang w:val="ka-GE"/>
        </w:rPr>
      </w:pPr>
      <w:r>
        <w:rPr>
          <w:rFonts w:ascii="Sylfaen" w:hAnsi="Sylfaen" w:cs="Sylfaen"/>
          <w:lang w:val="ka-GE"/>
        </w:rPr>
        <w:t xml:space="preserve">ტექნიკური დავალება მოცემულია დანართ N2 სადაც მოცემულია </w:t>
      </w:r>
      <w:r w:rsidR="005F2A51" w:rsidRPr="00485E5A">
        <w:rPr>
          <w:rFonts w:ascii="Sylfaen" w:hAnsi="Sylfaen" w:cs="Sylfaen"/>
          <w:lang w:val="ka-GE"/>
        </w:rPr>
        <w:t xml:space="preserve">სპეციფიკაცია </w:t>
      </w:r>
      <w:proofErr w:type="spellStart"/>
      <w:r w:rsidR="00726177">
        <w:rPr>
          <w:rFonts w:ascii="Sylfaen" w:hAnsi="Sylfaen" w:cs="Sylfaen"/>
        </w:rPr>
        <w:t>ელექტრო</w:t>
      </w:r>
      <w:proofErr w:type="spellEnd"/>
      <w:r w:rsidR="00726177">
        <w:rPr>
          <w:rFonts w:ascii="Sylfaen" w:hAnsi="Sylfaen" w:cs="Sylfaen"/>
        </w:rPr>
        <w:t xml:space="preserve"> </w:t>
      </w:r>
      <w:proofErr w:type="spellStart"/>
      <w:r w:rsidR="00726177">
        <w:rPr>
          <w:rFonts w:ascii="Sylfaen" w:hAnsi="Sylfaen" w:cs="Sylfaen"/>
        </w:rPr>
        <w:t>მასალების</w:t>
      </w:r>
      <w:proofErr w:type="spellEnd"/>
      <w:r w:rsidR="00726177">
        <w:rPr>
          <w:rFonts w:ascii="Sylfaen" w:hAnsi="Sylfaen" w:cs="Sylfaen"/>
        </w:rPr>
        <w:t>.</w:t>
      </w:r>
    </w:p>
    <w:p w14:paraId="355F9FCF" w14:textId="77777777" w:rsidR="00DB6CAB" w:rsidRPr="00DF7C26" w:rsidRDefault="00DB6CAB" w:rsidP="00DF7C26">
      <w:pPr>
        <w:spacing w:after="0"/>
        <w:rPr>
          <w:rFonts w:ascii="Sylfaen" w:hAnsi="Sylfaen" w:cs="Sylfaen"/>
          <w:lang w:val="ka-GE"/>
        </w:rPr>
      </w:pPr>
    </w:p>
    <w:p w14:paraId="30829441" w14:textId="77777777" w:rsidR="00387591" w:rsidRPr="00485E5A" w:rsidRDefault="00DF7C26" w:rsidP="004B148B">
      <w:pPr>
        <w:spacing w:after="0"/>
        <w:rPr>
          <w:rFonts w:ascii="Sylfaen" w:hAnsi="Sylfaen" w:cs="Sylfaen"/>
          <w:b/>
          <w:lang w:val="ka-GE"/>
        </w:rPr>
      </w:pPr>
      <w:r>
        <w:rPr>
          <w:rFonts w:ascii="Sylfaen" w:hAnsi="Sylfaen" w:cs="Sylfaen"/>
          <w:b/>
          <w:lang w:val="ka-GE"/>
        </w:rPr>
        <w:t>1.</w:t>
      </w:r>
      <w:r w:rsidR="00CF33D8">
        <w:rPr>
          <w:rFonts w:ascii="Sylfaen" w:hAnsi="Sylfaen" w:cs="Sylfaen"/>
          <w:b/>
          <w:lang w:val="ka-GE"/>
        </w:rPr>
        <w:t>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14:paraId="1C7E431A"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32E10CD8" w14:textId="77777777" w:rsidR="00C87E77" w:rsidRPr="00485E5A" w:rsidRDefault="00C87E77" w:rsidP="0094732A">
      <w:pPr>
        <w:spacing w:after="0"/>
        <w:rPr>
          <w:rFonts w:ascii="Sylfaen" w:hAnsi="Sylfaen" w:cs="Sylfaen"/>
          <w:b/>
          <w:color w:val="222222"/>
          <w:u w:val="single"/>
          <w:shd w:val="clear" w:color="auto" w:fill="FFFFFF"/>
          <w:lang w:val="ka-GE"/>
        </w:rPr>
      </w:pPr>
    </w:p>
    <w:p w14:paraId="7EB6907C" w14:textId="77777777" w:rsidR="003924CB" w:rsidRPr="00904E6A" w:rsidRDefault="00056A31" w:rsidP="000C3556">
      <w:pPr>
        <w:spacing w:after="0" w:line="240" w:lineRule="auto"/>
        <w:rPr>
          <w:rFonts w:ascii="Sylfaen" w:hAnsi="Sylfaen"/>
          <w:b/>
          <w:lang w:val="ka-GE"/>
        </w:rPr>
      </w:pPr>
      <w:r w:rsidRPr="00485E5A">
        <w:rPr>
          <w:rFonts w:ascii="Sylfaen" w:hAnsi="Sylfaen" w:cs="Sylfaen"/>
          <w:b/>
        </w:rPr>
        <w:t>1</w:t>
      </w:r>
      <w:r w:rsidR="00867D36">
        <w:rPr>
          <w:rFonts w:ascii="Sylfaen" w:hAnsi="Sylfaen" w:cs="Sylfaen"/>
          <w:b/>
        </w:rPr>
        <w:t>.5</w:t>
      </w:r>
      <w:r w:rsidR="00931A9A" w:rsidRPr="00485E5A">
        <w:rPr>
          <w:rFonts w:ascii="Sylfaen" w:hAnsi="Sylfaen" w:cs="Sylfaen"/>
          <w:b/>
          <w:lang w:val="ka-GE"/>
        </w:rPr>
        <w:t xml:space="preserve"> </w:t>
      </w:r>
      <w:r w:rsidR="00485700" w:rsidRPr="00485E5A">
        <w:rPr>
          <w:rFonts w:ascii="Sylfaen" w:hAnsi="Sylfaen"/>
          <w:b/>
          <w:lang w:val="ka-GE"/>
        </w:rPr>
        <w:t>მიწოდების</w:t>
      </w:r>
      <w:r w:rsidRPr="00485E5A">
        <w:rPr>
          <w:rFonts w:ascii="Sylfaen" w:hAnsi="Sylfaen"/>
          <w:b/>
          <w:lang w:val="ka-GE"/>
        </w:rPr>
        <w:t xml:space="preserve"> ფორმა და ადგილი</w:t>
      </w:r>
    </w:p>
    <w:p w14:paraId="3CD1D2F8" w14:textId="77777777" w:rsidR="00726177" w:rsidRDefault="00726177" w:rsidP="00E711C6">
      <w:pPr>
        <w:spacing w:after="0" w:line="240" w:lineRule="auto"/>
        <w:rPr>
          <w:rFonts w:ascii="Sylfaen" w:hAnsi="Sylfaen" w:cs="Sylfaen"/>
          <w:lang w:val="ka-GE"/>
        </w:rPr>
      </w:pPr>
      <w:r>
        <w:rPr>
          <w:rFonts w:ascii="Sylfaen" w:hAnsi="Sylfaen" w:cs="Sylfaen"/>
          <w:lang w:val="ka-GE"/>
        </w:rPr>
        <w:t>შპს „ჯორჯიან უოთერ ენდ ფაუერ“ მიწოდების ადგილი:</w:t>
      </w:r>
    </w:p>
    <w:p w14:paraId="5897398D" w14:textId="77777777" w:rsidR="00726177" w:rsidRDefault="003E45D3" w:rsidP="00E711C6">
      <w:pPr>
        <w:spacing w:after="0" w:line="240" w:lineRule="auto"/>
        <w:rPr>
          <w:rFonts w:ascii="Sylfaen" w:hAnsi="Sylfaen" w:cs="Sylfaen"/>
          <w:lang w:val="ka-GE"/>
        </w:rPr>
      </w:pPr>
      <w:r>
        <w:rPr>
          <w:rFonts w:ascii="Sylfaen" w:hAnsi="Sylfaen" w:cs="Sylfaen"/>
          <w:lang w:val="ka-GE"/>
        </w:rPr>
        <w:t>წმინდა ნინოს 5</w:t>
      </w:r>
    </w:p>
    <w:p w14:paraId="3C87BEAC" w14:textId="77777777" w:rsidR="00726177" w:rsidRPr="007A6F6E" w:rsidRDefault="00726177" w:rsidP="00E711C6">
      <w:pPr>
        <w:spacing w:after="0" w:line="240" w:lineRule="auto"/>
        <w:rPr>
          <w:rFonts w:ascii="Sylfaen" w:hAnsi="Sylfaen" w:cs="Sylfaen"/>
          <w:lang w:val="ka-GE"/>
        </w:rPr>
      </w:pPr>
    </w:p>
    <w:p w14:paraId="3EAAAE44" w14:textId="77777777" w:rsidR="00C86727" w:rsidRPr="00485E5A" w:rsidRDefault="00867D36" w:rsidP="00E711C6">
      <w:pPr>
        <w:spacing w:after="0" w:line="240" w:lineRule="auto"/>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34EC421E"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66B14373" w14:textId="77777777" w:rsidR="005E448B" w:rsidRPr="00485E5A" w:rsidRDefault="005E448B" w:rsidP="005E448B">
      <w:pPr>
        <w:spacing w:after="0" w:line="240" w:lineRule="auto"/>
        <w:jc w:val="both"/>
        <w:rPr>
          <w:rFonts w:ascii="Sylfaen" w:hAnsi="Sylfaen"/>
          <w:b/>
          <w:lang w:val="ka-GE"/>
        </w:rPr>
      </w:pPr>
    </w:p>
    <w:p w14:paraId="397588B7" w14:textId="77777777" w:rsidR="008D04C5" w:rsidRPr="00485E5A" w:rsidRDefault="00867D36" w:rsidP="004B148B">
      <w:pPr>
        <w:spacing w:after="0"/>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6D0AAA92"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FC3479">
        <w:rPr>
          <w:rFonts w:ascii="Sylfaen" w:hAnsi="Sylfaen"/>
          <w:lang w:val="ka-GE"/>
        </w:rPr>
        <w:t xml:space="preserve"> გეგმა გრაფიკთან ერთად</w:t>
      </w:r>
      <w:r w:rsidR="00BD74F8" w:rsidRPr="002C3F1E">
        <w:rPr>
          <w:rFonts w:ascii="Sylfaen" w:hAnsi="Sylfaen"/>
          <w:lang w:val="ka-GE"/>
        </w:rPr>
        <w:t>)</w:t>
      </w:r>
      <w:r w:rsidR="009C56CF" w:rsidRPr="002C3F1E">
        <w:rPr>
          <w:rFonts w:ascii="Sylfaen" w:hAnsi="Sylfaen"/>
          <w:lang w:val="ka-GE"/>
        </w:rPr>
        <w:t>;</w:t>
      </w:r>
    </w:p>
    <w:p w14:paraId="4D3E97E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755746B8"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30410911" w14:textId="77777777" w:rsidR="00B32E22" w:rsidRPr="00FC3479" w:rsidRDefault="00B32E22" w:rsidP="00B32E22">
      <w:pPr>
        <w:pStyle w:val="ListParagraph"/>
        <w:numPr>
          <w:ilvl w:val="0"/>
          <w:numId w:val="10"/>
        </w:numPr>
        <w:spacing w:after="0"/>
        <w:jc w:val="both"/>
        <w:rPr>
          <w:rFonts w:ascii="Sylfaen" w:hAnsi="Sylfaen"/>
          <w:color w:val="FF0000"/>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FC3479">
        <w:rPr>
          <w:rFonts w:ascii="Sylfaen" w:hAnsi="Sylfaen"/>
          <w:lang w:val="ka-GE"/>
        </w:rPr>
        <w:t xml:space="preserve"> </w:t>
      </w:r>
      <w:r w:rsidR="00FC3479" w:rsidRPr="00FC3479">
        <w:rPr>
          <w:rFonts w:ascii="Sylfaen" w:hAnsi="Sylfaen"/>
          <w:color w:val="FF0000"/>
          <w:lang w:val="ka-GE"/>
        </w:rPr>
        <w:t>(ასეთის არსებობის შემთხვევაში)</w:t>
      </w:r>
    </w:p>
    <w:p w14:paraId="4A058D58" w14:textId="77777777" w:rsidR="00AD5302" w:rsidRPr="00485E5A" w:rsidRDefault="00AD5302" w:rsidP="00CF7A57">
      <w:pPr>
        <w:rPr>
          <w:rFonts w:ascii="Sylfaen" w:hAnsi="Sylfaen"/>
          <w:b/>
          <w:lang w:val="ka-GE"/>
        </w:rPr>
      </w:pPr>
    </w:p>
    <w:p w14:paraId="520C3D56" w14:textId="77777777"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3A99FA50" w14:textId="77777777" w:rsidR="00896274" w:rsidRDefault="001B7903" w:rsidP="000C3556">
      <w:pPr>
        <w:spacing w:after="0" w:line="240" w:lineRule="auto"/>
        <w:jc w:val="both"/>
        <w:rPr>
          <w:rFonts w:ascii="Sylfaen" w:hAnsi="Sylfaen"/>
          <w:lang w:val="ka-GE"/>
        </w:rPr>
      </w:pPr>
      <w:r w:rsidRPr="00485E5A">
        <w:rPr>
          <w:rFonts w:ascii="Sylfaen" w:hAnsi="Sylfaen"/>
          <w:lang w:val="ka-GE"/>
        </w:rPr>
        <w:lastRenderedPageBreak/>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024A262" w14:textId="77777777"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14:paraId="587662D7" w14:textId="37F8ED97"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3275D0">
        <w:rPr>
          <w:rFonts w:ascii="Sylfaen" w:hAnsi="Sylfaen"/>
          <w:b/>
          <w:i/>
          <w:u w:val="single"/>
          <w:lang w:val="ka-GE"/>
        </w:rPr>
        <w:t xml:space="preserve">არაუგვიანეს </w:t>
      </w:r>
      <w:r w:rsidR="003275D0" w:rsidRPr="003275D0">
        <w:rPr>
          <w:rFonts w:ascii="Sylfaen" w:hAnsi="Sylfaen"/>
          <w:b/>
          <w:i/>
          <w:u w:val="single"/>
          <w:lang w:val="ka-GE"/>
        </w:rPr>
        <w:t>2024</w:t>
      </w:r>
      <w:r w:rsidR="003275D0" w:rsidRPr="003275D0">
        <w:rPr>
          <w:rFonts w:ascii="Sylfaen" w:hAnsi="Sylfaen"/>
          <w:b/>
          <w:i/>
          <w:u w:val="single"/>
        </w:rPr>
        <w:t xml:space="preserve"> </w:t>
      </w:r>
      <w:r w:rsidR="00D167D3" w:rsidRPr="003275D0">
        <w:rPr>
          <w:rFonts w:ascii="Sylfaen" w:hAnsi="Sylfaen"/>
          <w:b/>
          <w:i/>
          <w:u w:val="single"/>
          <w:lang w:val="ka-GE"/>
        </w:rPr>
        <w:t xml:space="preserve">წლის </w:t>
      </w:r>
      <w:r w:rsidR="003275D0" w:rsidRPr="003275D0">
        <w:rPr>
          <w:rFonts w:ascii="Sylfaen" w:hAnsi="Sylfaen"/>
          <w:b/>
          <w:i/>
          <w:u w:val="single"/>
        </w:rPr>
        <w:t>2</w:t>
      </w:r>
      <w:r w:rsidR="00A35DC9">
        <w:rPr>
          <w:rFonts w:ascii="Sylfaen" w:hAnsi="Sylfaen"/>
          <w:b/>
          <w:i/>
          <w:u w:val="single"/>
          <w:lang w:val="ka-GE"/>
        </w:rPr>
        <w:t>7</w:t>
      </w:r>
      <w:r w:rsidR="003275D0" w:rsidRPr="003275D0">
        <w:rPr>
          <w:rFonts w:ascii="Sylfaen" w:hAnsi="Sylfaen"/>
          <w:b/>
          <w:i/>
          <w:u w:val="single"/>
        </w:rPr>
        <w:t xml:space="preserve"> </w:t>
      </w:r>
      <w:r w:rsidR="00A35DC9">
        <w:rPr>
          <w:rFonts w:ascii="Sylfaen" w:hAnsi="Sylfaen"/>
          <w:b/>
          <w:i/>
          <w:u w:val="single"/>
          <w:lang w:val="ka-GE"/>
        </w:rPr>
        <w:t>თებერვალის</w:t>
      </w:r>
      <w:r w:rsidR="003275D0" w:rsidRPr="003275D0">
        <w:rPr>
          <w:rFonts w:ascii="Sylfaen" w:hAnsi="Sylfaen"/>
          <w:b/>
          <w:i/>
          <w:u w:val="single"/>
          <w:lang w:val="ka-GE"/>
        </w:rPr>
        <w:t xml:space="preserve"> </w:t>
      </w:r>
      <w:r w:rsidR="00160E2F" w:rsidRPr="003275D0">
        <w:rPr>
          <w:rFonts w:ascii="Sylfaen" w:hAnsi="Sylfaen"/>
          <w:b/>
          <w:i/>
          <w:u w:val="single"/>
        </w:rPr>
        <w:t xml:space="preserve"> </w:t>
      </w:r>
      <w:r w:rsidR="00D26910" w:rsidRPr="003275D0">
        <w:rPr>
          <w:rFonts w:ascii="Sylfaen" w:hAnsi="Sylfaen"/>
          <w:b/>
          <w:i/>
          <w:u w:val="single"/>
        </w:rPr>
        <w:t xml:space="preserve"> </w:t>
      </w:r>
      <w:r w:rsidR="00BD205F" w:rsidRPr="003275D0">
        <w:rPr>
          <w:rFonts w:ascii="Sylfaen" w:hAnsi="Sylfaen"/>
          <w:b/>
          <w:i/>
          <w:u w:val="single"/>
          <w:lang w:val="ka-GE"/>
        </w:rPr>
        <w:t>18</w:t>
      </w:r>
      <w:r w:rsidR="00EE3545" w:rsidRPr="003275D0">
        <w:rPr>
          <w:rFonts w:ascii="Sylfaen" w:hAnsi="Sylfaen"/>
          <w:b/>
          <w:i/>
          <w:u w:val="single"/>
          <w:lang w:val="ka-GE"/>
        </w:rPr>
        <w:t>:00 -მდე.</w:t>
      </w:r>
    </w:p>
    <w:p w14:paraId="50BAB8C2" w14:textId="77777777" w:rsidR="00431B3C" w:rsidRPr="00EE3545" w:rsidRDefault="00431B3C" w:rsidP="00A74B75">
      <w:pPr>
        <w:spacing w:after="0" w:line="240" w:lineRule="auto"/>
        <w:rPr>
          <w:rFonts w:ascii="Sylfaen" w:hAnsi="Sylfaen"/>
          <w:b/>
          <w:lang w:val="ka-GE"/>
        </w:rPr>
      </w:pPr>
    </w:p>
    <w:p w14:paraId="264EBE79" w14:textId="77777777"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14:paraId="35EDF330" w14:textId="77777777"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14:paraId="04973A01" w14:textId="77777777" w:rsidR="00DA45AB" w:rsidRPr="00485E5A" w:rsidRDefault="00DA45AB" w:rsidP="004B148B">
      <w:pPr>
        <w:spacing w:after="0" w:line="360" w:lineRule="auto"/>
        <w:jc w:val="both"/>
        <w:rPr>
          <w:rFonts w:ascii="Sylfaen" w:hAnsi="Sylfaen"/>
          <w:b/>
          <w:lang w:val="ka-GE"/>
        </w:rPr>
      </w:pPr>
    </w:p>
    <w:p w14:paraId="3898E95E" w14:textId="77777777" w:rsidR="00CC4789" w:rsidRPr="00485E5A" w:rsidRDefault="00867D36"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14:paraId="5D3D8D0B" w14:textId="77777777"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867D36">
        <w:rPr>
          <w:rFonts w:ascii="Sylfaen" w:hAnsi="Sylfaen"/>
          <w:lang w:val="ka-GE"/>
        </w:rPr>
        <w:t>.9</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14:paraId="1D58CD4B"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14:paraId="72C8781B"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14:paraId="0FB4970D"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14:paraId="1E138F4A" w14:textId="77777777" w:rsidR="00CC4789" w:rsidRPr="00485E5A" w:rsidRDefault="00867D36" w:rsidP="004B148B">
      <w:pPr>
        <w:spacing w:after="0" w:line="240" w:lineRule="auto"/>
        <w:rPr>
          <w:b/>
          <w:lang w:val="ka-GE"/>
        </w:rPr>
      </w:pPr>
      <w:r>
        <w:rPr>
          <w:rFonts w:ascii="Sylfaen" w:hAnsi="Sylfaen" w:cs="Sylfaen"/>
          <w:lang w:val="ka-GE"/>
        </w:rPr>
        <w:t>1.9</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6F6CBAE2" w14:textId="77777777" w:rsidR="00CE7176" w:rsidRPr="00485E5A" w:rsidRDefault="00867D36" w:rsidP="004B148B">
      <w:pPr>
        <w:spacing w:after="0" w:line="240" w:lineRule="auto"/>
        <w:rPr>
          <w:lang w:val="es-MX"/>
        </w:rPr>
      </w:pPr>
      <w:r>
        <w:rPr>
          <w:rFonts w:ascii="Sylfaen" w:hAnsi="Sylfaen" w:cs="Sylfaen"/>
          <w:lang w:val="ka-GE"/>
        </w:rPr>
        <w:t>1.9</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14:paraId="394A685D" w14:textId="77777777" w:rsidR="00E90A78" w:rsidRDefault="00867D36" w:rsidP="004B148B">
      <w:pPr>
        <w:spacing w:after="0" w:line="240" w:lineRule="auto"/>
        <w:jc w:val="both"/>
        <w:rPr>
          <w:rFonts w:ascii="Sylfaen" w:hAnsi="Sylfaen"/>
          <w:lang w:val="ka-GE"/>
        </w:rPr>
      </w:pPr>
      <w:r>
        <w:rPr>
          <w:rFonts w:ascii="Sylfaen" w:hAnsi="Sylfaen" w:cs="Sylfaen"/>
          <w:lang w:val="ka-GE"/>
        </w:rPr>
        <w:t>1.9</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14:paraId="76927FCA" w14:textId="77777777" w:rsidR="002C3F1E" w:rsidRPr="00485E5A" w:rsidRDefault="002C3F1E" w:rsidP="004B148B">
      <w:pPr>
        <w:spacing w:after="0" w:line="240" w:lineRule="auto"/>
        <w:jc w:val="both"/>
        <w:rPr>
          <w:lang w:val="es-MX"/>
        </w:rPr>
      </w:pPr>
    </w:p>
    <w:p w14:paraId="6D3D5793" w14:textId="77777777"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65559185"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1EBC838B"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410F385F" w14:textId="77777777" w:rsidR="00CC4789" w:rsidRPr="00485E5A" w:rsidRDefault="00CC4789" w:rsidP="004B148B">
      <w:pPr>
        <w:spacing w:after="0" w:line="360" w:lineRule="auto"/>
        <w:ind w:firstLine="426"/>
        <w:jc w:val="both"/>
        <w:rPr>
          <w:rFonts w:ascii="Sylfaen" w:hAnsi="Sylfaen"/>
          <w:b/>
          <w:i/>
          <w:lang w:val="ka-GE"/>
        </w:rPr>
      </w:pPr>
    </w:p>
    <w:p w14:paraId="7FF27C49"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1496EC51" w14:textId="77777777" w:rsidR="000C3556" w:rsidRPr="00485E5A" w:rsidRDefault="000C3556" w:rsidP="000C3556">
      <w:pPr>
        <w:spacing w:after="0" w:line="240" w:lineRule="auto"/>
        <w:ind w:firstLine="426"/>
        <w:jc w:val="both"/>
        <w:rPr>
          <w:rFonts w:ascii="Sylfaen" w:hAnsi="Sylfaen"/>
          <w:lang w:val="ka-GE"/>
        </w:rPr>
      </w:pPr>
    </w:p>
    <w:p w14:paraId="7CF49333" w14:textId="77777777" w:rsidR="008246F4" w:rsidRPr="00485E5A" w:rsidRDefault="00867D36" w:rsidP="004B148B">
      <w:pPr>
        <w:spacing w:after="0" w:line="360" w:lineRule="auto"/>
        <w:jc w:val="both"/>
        <w:rPr>
          <w:rFonts w:ascii="Sylfaen" w:hAnsi="Sylfaen"/>
          <w:b/>
          <w:lang w:val="ka-GE"/>
        </w:rPr>
      </w:pPr>
      <w:r>
        <w:rPr>
          <w:rFonts w:ascii="Sylfaen" w:hAnsi="Sylfaen"/>
          <w:b/>
          <w:lang w:val="ka-GE"/>
        </w:rPr>
        <w:t>1.10</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DBFF912"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867D36">
        <w:rPr>
          <w:rFonts w:ascii="Sylfaen" w:hAnsi="Sylfaen"/>
          <w:lang w:val="ka-GE"/>
        </w:rPr>
        <w:t>.10</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58C316F5"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91287">
        <w:fldChar w:fldCharType="begin"/>
      </w:r>
      <w:r w:rsidR="00A91287">
        <w:instrText xml:space="preserve"> HYPERL</w:instrText>
      </w:r>
      <w:r w:rsidR="00A91287">
        <w:instrText xml:space="preserve">INK "http://www.tenders.ge" </w:instrText>
      </w:r>
      <w:r w:rsidR="00A91287">
        <w:fldChar w:fldCharType="separate"/>
      </w:r>
      <w:r w:rsidR="007E0304" w:rsidRPr="00485E5A">
        <w:rPr>
          <w:rStyle w:val="Hyperlink"/>
          <w:rFonts w:ascii="Sylfaen" w:hAnsi="Sylfaen"/>
          <w:lang w:val="ka-GE"/>
        </w:rPr>
        <w:t>www.tenders.ge</w:t>
      </w:r>
      <w:r w:rsidR="00A91287">
        <w:rPr>
          <w:rStyle w:val="Hyperlink"/>
          <w:rFonts w:ascii="Sylfaen" w:hAnsi="Sylfaen"/>
          <w:lang w:val="ka-GE"/>
        </w:rPr>
        <w:fldChar w:fldCharType="end"/>
      </w:r>
    </w:p>
    <w:p w14:paraId="4F5492AA" w14:textId="77777777" w:rsidR="007E0304" w:rsidRPr="00485E5A" w:rsidRDefault="00867D36" w:rsidP="004B148B">
      <w:pPr>
        <w:spacing w:after="0" w:line="240" w:lineRule="auto"/>
        <w:rPr>
          <w:rFonts w:ascii="Sylfaen" w:hAnsi="Sylfaen"/>
          <w:lang w:val="ka-GE"/>
        </w:rPr>
      </w:pPr>
      <w:r>
        <w:rPr>
          <w:rFonts w:ascii="Sylfaen" w:hAnsi="Sylfaen"/>
          <w:lang w:val="ka-GE"/>
        </w:rPr>
        <w:t>1.10</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7A8B5F8B" w14:textId="77777777" w:rsidR="00E94ED1" w:rsidRPr="00485E5A" w:rsidRDefault="00E94ED1" w:rsidP="004B148B">
      <w:pPr>
        <w:spacing w:after="0" w:line="360" w:lineRule="auto"/>
        <w:ind w:left="360"/>
        <w:jc w:val="both"/>
        <w:rPr>
          <w:rFonts w:ascii="Sylfaen" w:hAnsi="Sylfaen"/>
          <w:lang w:val="ka-GE"/>
        </w:rPr>
      </w:pPr>
    </w:p>
    <w:p w14:paraId="4FDD44E4" w14:textId="77777777" w:rsidR="00E90A78" w:rsidRPr="00485E5A" w:rsidRDefault="00A91287" w:rsidP="004B148B">
      <w:pPr>
        <w:spacing w:after="0" w:line="360" w:lineRule="auto"/>
        <w:jc w:val="both"/>
        <w:rPr>
          <w:rFonts w:ascii="Sylfaen" w:hAnsi="Sylfaen"/>
        </w:rPr>
      </w:pPr>
      <w:r w:rsidRPr="00485E5A">
        <w:rPr>
          <w:rFonts w:ascii="Sylfaen" w:hAnsi="Sylfaen"/>
          <w:noProof/>
        </w:rPr>
        <w:object w:dxaOrig="1508" w:dyaOrig="983" w14:anchorId="641346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pt;height:49.2pt;mso-width-percent:0;mso-height-percent:0;mso-width-percent:0;mso-height-percent:0" o:ole="">
            <v:imagedata r:id="rId9" o:title=""/>
          </v:shape>
          <o:OLEObject Type="Embed" ProgID="Acrobat.Document.DC" ShapeID="_x0000_i1025" DrawAspect="Icon" ObjectID="_1769861784" r:id="rId10"/>
        </w:object>
      </w:r>
    </w:p>
    <w:p w14:paraId="76A8C028" w14:textId="77777777"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42E0BCDC" w14:textId="77777777"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42BA275A"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7A8482F4"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48A0D3FC" w14:textId="77777777" w:rsidR="004D3679" w:rsidRPr="00485E5A" w:rsidRDefault="004D3679" w:rsidP="00C41C03">
      <w:pPr>
        <w:spacing w:after="0" w:line="240" w:lineRule="auto"/>
        <w:rPr>
          <w:rFonts w:ascii="Sylfaen" w:hAnsi="Sylfaen"/>
          <w:b/>
          <w:lang w:val="ka-GE"/>
        </w:rPr>
      </w:pPr>
    </w:p>
    <w:p w14:paraId="5CF14270" w14:textId="77777777"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3E24AD">
        <w:rPr>
          <w:rFonts w:ascii="Sylfaen" w:hAnsi="Sylfaen"/>
          <w:lang w:val="ka-GE"/>
        </w:rPr>
        <w:t>ნიკა ცუცქირიძე</w:t>
      </w:r>
    </w:p>
    <w:p w14:paraId="2E8E9F00" w14:textId="77777777"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14:paraId="30769473" w14:textId="77777777" w:rsidR="00F827AD" w:rsidRPr="003E24AD" w:rsidRDefault="00F827AD" w:rsidP="00830757">
      <w:pPr>
        <w:spacing w:after="0" w:line="240" w:lineRule="auto"/>
        <w:jc w:val="both"/>
        <w:rPr>
          <w:rFonts w:asciiTheme="minorHAnsi" w:hAnsiTheme="minorHAnsi"/>
        </w:rPr>
      </w:pPr>
      <w:r w:rsidRPr="00485E5A">
        <w:rPr>
          <w:rFonts w:ascii="Sylfaen" w:hAnsi="Sylfaen"/>
          <w:lang w:val="ka-GE"/>
        </w:rPr>
        <w:t>ელ. ფოსტა</w:t>
      </w:r>
      <w:r w:rsidR="003E24AD">
        <w:rPr>
          <w:rFonts w:ascii="AcadNusx" w:hAnsi="AcadNusx"/>
          <w:lang w:val="ka-GE"/>
        </w:rPr>
        <w:t xml:space="preserve">: </w:t>
      </w:r>
      <w:r w:rsidR="003E24AD">
        <w:rPr>
          <w:rFonts w:ascii="AcadNusx" w:hAnsi="AcadNusx"/>
        </w:rPr>
        <w:t>N</w:t>
      </w:r>
      <w:r w:rsidR="003E24AD">
        <w:rPr>
          <w:rFonts w:asciiTheme="minorHAnsi" w:hAnsiTheme="minorHAnsi"/>
        </w:rPr>
        <w:t>ntsutskiridze@gwp.ge</w:t>
      </w:r>
    </w:p>
    <w:p w14:paraId="5029C443" w14:textId="77777777"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+995 322 931111</w:t>
      </w:r>
      <w:r w:rsidR="003E24AD">
        <w:rPr>
          <w:rFonts w:cs="Arial"/>
        </w:rPr>
        <w:t>(1148)</w:t>
      </w:r>
      <w:r w:rsidR="000710CD" w:rsidRPr="00485E5A">
        <w:rPr>
          <w:rFonts w:cs="Arial"/>
          <w:lang w:val="ka-GE"/>
        </w:rPr>
        <w:t xml:space="preserve">; </w:t>
      </w:r>
      <w:r w:rsidR="003E24AD">
        <w:rPr>
          <w:rFonts w:cs="Arial"/>
        </w:rPr>
        <w:t>574-10-62-63</w:t>
      </w:r>
    </w:p>
    <w:p w14:paraId="6D5B18ED" w14:textId="77777777" w:rsidR="003E24AD" w:rsidRDefault="005E130F" w:rsidP="00830757">
      <w:pPr>
        <w:spacing w:after="0" w:line="240" w:lineRule="auto"/>
        <w:jc w:val="both"/>
        <w:rPr>
          <w:rFonts w:ascii="Sylfaen" w:hAnsi="Sylfaen" w:cs="Sylfaen"/>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3E24AD">
        <w:rPr>
          <w:rFonts w:ascii="Sylfaen" w:hAnsi="Sylfaen" w:cs="Sylfaen"/>
          <w:lang w:val="ka-GE"/>
        </w:rPr>
        <w:t>მაგდა ლომთათიძე</w:t>
      </w:r>
    </w:p>
    <w:p w14:paraId="5AD82D17" w14:textId="77777777" w:rsidR="003E24AD" w:rsidRDefault="005E130F" w:rsidP="00830757">
      <w:pPr>
        <w:spacing w:after="0" w:line="240" w:lineRule="auto"/>
        <w:jc w:val="both"/>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p>
    <w:p w14:paraId="3246A1E6" w14:textId="77777777" w:rsidR="005E130F" w:rsidRPr="003E24AD" w:rsidRDefault="005E130F" w:rsidP="00830757">
      <w:pPr>
        <w:spacing w:after="0" w:line="240" w:lineRule="auto"/>
        <w:jc w:val="both"/>
        <w:rPr>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1" w:history="1">
        <w:r w:rsidR="003E24AD" w:rsidRPr="00401936">
          <w:rPr>
            <w:rStyle w:val="Hyperlink"/>
            <w:rFonts w:ascii="Sylfaen" w:hAnsi="Sylfaen"/>
          </w:rPr>
          <w:t>mlomtatidze@gwp.ge</w:t>
        </w:r>
      </w:hyperlink>
      <w:r w:rsidR="003E24AD">
        <w:rPr>
          <w:rFonts w:ascii="Sylfaen" w:hAnsi="Sylfaen"/>
        </w:rPr>
        <w:t xml:space="preserve"> </w:t>
      </w: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3E24AD">
        <w:rPr>
          <w:rFonts w:cs="Arial"/>
          <w:lang w:val="ka-GE"/>
        </w:rPr>
        <w:t>1303</w:t>
      </w:r>
      <w:r w:rsidR="00D2709F" w:rsidRPr="00485E5A">
        <w:rPr>
          <w:rFonts w:cs="Arial"/>
          <w:lang w:val="ka-GE"/>
        </w:rPr>
        <w:t>)</w:t>
      </w:r>
      <w:r w:rsidRPr="00485E5A">
        <w:rPr>
          <w:rFonts w:cs="Arial"/>
          <w:lang w:val="ka-GE"/>
        </w:rPr>
        <w:t xml:space="preserve">; </w:t>
      </w:r>
      <w:r w:rsidR="003E24AD">
        <w:rPr>
          <w:rFonts w:cs="Arial"/>
          <w:lang w:val="ka-GE"/>
        </w:rPr>
        <w:t xml:space="preserve"> 595</w:t>
      </w:r>
      <w:r w:rsidR="003E24AD">
        <w:rPr>
          <w:rFonts w:cs="Arial"/>
        </w:rPr>
        <w:t>-</w:t>
      </w:r>
      <w:r w:rsidR="003E24AD">
        <w:rPr>
          <w:rFonts w:cs="Arial"/>
          <w:lang w:val="ka-GE"/>
        </w:rPr>
        <w:t>22</w:t>
      </w:r>
      <w:r w:rsidR="003E24AD">
        <w:rPr>
          <w:rFonts w:cs="Arial"/>
        </w:rPr>
        <w:t>-</w:t>
      </w:r>
      <w:r w:rsidR="003E24AD">
        <w:rPr>
          <w:rFonts w:cs="Arial"/>
          <w:lang w:val="ka-GE"/>
        </w:rPr>
        <w:t>66</w:t>
      </w:r>
      <w:r w:rsidR="003E24AD">
        <w:rPr>
          <w:rFonts w:cs="Arial"/>
        </w:rPr>
        <w:t>-</w:t>
      </w:r>
      <w:r w:rsidR="003E24AD">
        <w:rPr>
          <w:rFonts w:cs="Arial"/>
          <w:lang w:val="ka-GE"/>
        </w:rPr>
        <w:t>94</w:t>
      </w:r>
    </w:p>
    <w:p w14:paraId="5ABDC686" w14:textId="7777777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1588B8" w14:textId="77777777" w:rsidR="00A91287" w:rsidRDefault="00A91287" w:rsidP="007902EA">
      <w:pPr>
        <w:spacing w:after="0" w:line="240" w:lineRule="auto"/>
      </w:pPr>
      <w:r>
        <w:separator/>
      </w:r>
    </w:p>
  </w:endnote>
  <w:endnote w:type="continuationSeparator" w:id="0">
    <w:p w14:paraId="38D855A8" w14:textId="77777777" w:rsidR="00A91287" w:rsidRDefault="00A9128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6796ADD9" w14:textId="77777777" w:rsidR="00D269DA" w:rsidRDefault="00D269DA">
        <w:pPr>
          <w:pStyle w:val="Footer"/>
          <w:jc w:val="right"/>
        </w:pPr>
        <w:r>
          <w:fldChar w:fldCharType="begin"/>
        </w:r>
        <w:r>
          <w:instrText xml:space="preserve"> PAGE   \* MERGEFORMAT </w:instrText>
        </w:r>
        <w:r>
          <w:fldChar w:fldCharType="separate"/>
        </w:r>
        <w:r w:rsidR="003E45D3">
          <w:rPr>
            <w:noProof/>
          </w:rPr>
          <w:t>1</w:t>
        </w:r>
        <w:r>
          <w:rPr>
            <w:noProof/>
          </w:rPr>
          <w:fldChar w:fldCharType="end"/>
        </w:r>
      </w:p>
    </w:sdtContent>
  </w:sdt>
  <w:p w14:paraId="1A985D23"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8865FB" w14:textId="77777777" w:rsidR="00A91287" w:rsidRDefault="00A91287" w:rsidP="007902EA">
      <w:pPr>
        <w:spacing w:after="0" w:line="240" w:lineRule="auto"/>
      </w:pPr>
      <w:r>
        <w:separator/>
      </w:r>
    </w:p>
  </w:footnote>
  <w:footnote w:type="continuationSeparator" w:id="0">
    <w:p w14:paraId="776FC092" w14:textId="77777777" w:rsidR="00A91287" w:rsidRDefault="00A9128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18E6" w14:textId="77777777" w:rsidR="00D269DA" w:rsidRDefault="00D269DA" w:rsidP="00A74B75">
    <w:pPr>
      <w:spacing w:after="0" w:line="360" w:lineRule="auto"/>
      <w:jc w:val="right"/>
      <w:rPr>
        <w:rFonts w:ascii="Sylfaen" w:hAnsi="Sylfaen"/>
        <w:b/>
        <w:sz w:val="18"/>
        <w:szCs w:val="18"/>
        <w:lang w:val="ka-GE"/>
      </w:rPr>
    </w:pPr>
  </w:p>
  <w:p w14:paraId="2A281336"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6"/>
  </w:num>
  <w:num w:numId="3">
    <w:abstractNumId w:val="0"/>
  </w:num>
  <w:num w:numId="4">
    <w:abstractNumId w:val="11"/>
  </w:num>
  <w:num w:numId="5">
    <w:abstractNumId w:val="7"/>
  </w:num>
  <w:num w:numId="6">
    <w:abstractNumId w:val="1"/>
  </w:num>
  <w:num w:numId="7">
    <w:abstractNumId w:val="12"/>
  </w:num>
  <w:num w:numId="8">
    <w:abstractNumId w:val="3"/>
  </w:num>
  <w:num w:numId="9">
    <w:abstractNumId w:val="4"/>
  </w:num>
  <w:num w:numId="10">
    <w:abstractNumId w:val="8"/>
  </w:num>
  <w:num w:numId="11">
    <w:abstractNumId w:val="9"/>
  </w:num>
  <w:num w:numId="12">
    <w:abstractNumId w:val="5"/>
  </w:num>
  <w:num w:numId="13">
    <w:abstractNumId w:val="2"/>
  </w:num>
  <w:num w:numId="14">
    <w:abstractNumId w:val="14"/>
  </w:num>
  <w:num w:numId="15">
    <w:abstractNumId w:val="10"/>
  </w:num>
  <w:num w:numId="16">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044A"/>
    <w:rsid w:val="00031452"/>
    <w:rsid w:val="00032743"/>
    <w:rsid w:val="000353F8"/>
    <w:rsid w:val="00040F9A"/>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3512"/>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1ED"/>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0E2F"/>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2547"/>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4C2"/>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1F1F"/>
    <w:rsid w:val="002F5D85"/>
    <w:rsid w:val="003011B3"/>
    <w:rsid w:val="0030264F"/>
    <w:rsid w:val="00302948"/>
    <w:rsid w:val="00303697"/>
    <w:rsid w:val="00316C88"/>
    <w:rsid w:val="00320435"/>
    <w:rsid w:val="00320878"/>
    <w:rsid w:val="003273DC"/>
    <w:rsid w:val="003275D0"/>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2804"/>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4AD"/>
    <w:rsid w:val="003E45D3"/>
    <w:rsid w:val="003E639A"/>
    <w:rsid w:val="003F2556"/>
    <w:rsid w:val="003F370C"/>
    <w:rsid w:val="003F5521"/>
    <w:rsid w:val="003F699A"/>
    <w:rsid w:val="004021E5"/>
    <w:rsid w:val="0040587B"/>
    <w:rsid w:val="004072E3"/>
    <w:rsid w:val="00410EC6"/>
    <w:rsid w:val="00412480"/>
    <w:rsid w:val="0041258C"/>
    <w:rsid w:val="004147A6"/>
    <w:rsid w:val="004240C0"/>
    <w:rsid w:val="00430AF7"/>
    <w:rsid w:val="004311B0"/>
    <w:rsid w:val="00431665"/>
    <w:rsid w:val="00431B3C"/>
    <w:rsid w:val="00434968"/>
    <w:rsid w:val="004375BF"/>
    <w:rsid w:val="00440A96"/>
    <w:rsid w:val="00442F86"/>
    <w:rsid w:val="004446E6"/>
    <w:rsid w:val="00444933"/>
    <w:rsid w:val="00446516"/>
    <w:rsid w:val="0045037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15CA"/>
    <w:rsid w:val="00502883"/>
    <w:rsid w:val="005111AB"/>
    <w:rsid w:val="0052656B"/>
    <w:rsid w:val="005267E5"/>
    <w:rsid w:val="00534BE4"/>
    <w:rsid w:val="00536345"/>
    <w:rsid w:val="00540038"/>
    <w:rsid w:val="00544856"/>
    <w:rsid w:val="00545081"/>
    <w:rsid w:val="005553C3"/>
    <w:rsid w:val="00567ACA"/>
    <w:rsid w:val="005713F4"/>
    <w:rsid w:val="0057474B"/>
    <w:rsid w:val="00574D48"/>
    <w:rsid w:val="00575D3E"/>
    <w:rsid w:val="00577027"/>
    <w:rsid w:val="00580531"/>
    <w:rsid w:val="005832A4"/>
    <w:rsid w:val="00583B48"/>
    <w:rsid w:val="00586056"/>
    <w:rsid w:val="00586C84"/>
    <w:rsid w:val="00591732"/>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1576"/>
    <w:rsid w:val="00623929"/>
    <w:rsid w:val="00625CC8"/>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177"/>
    <w:rsid w:val="00726D91"/>
    <w:rsid w:val="007305AB"/>
    <w:rsid w:val="007309AA"/>
    <w:rsid w:val="00734570"/>
    <w:rsid w:val="00735828"/>
    <w:rsid w:val="0074395A"/>
    <w:rsid w:val="00764A65"/>
    <w:rsid w:val="00766B16"/>
    <w:rsid w:val="00772078"/>
    <w:rsid w:val="0077342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543A3"/>
    <w:rsid w:val="00860A3E"/>
    <w:rsid w:val="008647CD"/>
    <w:rsid w:val="00867825"/>
    <w:rsid w:val="00867D36"/>
    <w:rsid w:val="00870419"/>
    <w:rsid w:val="0087119A"/>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04E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7256"/>
    <w:rsid w:val="00A34531"/>
    <w:rsid w:val="00A35317"/>
    <w:rsid w:val="00A35A9C"/>
    <w:rsid w:val="00A35DC9"/>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64E3F"/>
    <w:rsid w:val="00A7090E"/>
    <w:rsid w:val="00A71E0B"/>
    <w:rsid w:val="00A74B75"/>
    <w:rsid w:val="00A804C4"/>
    <w:rsid w:val="00A847D4"/>
    <w:rsid w:val="00A859DC"/>
    <w:rsid w:val="00A877D9"/>
    <w:rsid w:val="00A91287"/>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24EE"/>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3F81"/>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315B"/>
    <w:rsid w:val="00CB4BD7"/>
    <w:rsid w:val="00CB730B"/>
    <w:rsid w:val="00CB736E"/>
    <w:rsid w:val="00CB796B"/>
    <w:rsid w:val="00CC3C0A"/>
    <w:rsid w:val="00CC4789"/>
    <w:rsid w:val="00CD0476"/>
    <w:rsid w:val="00CD295B"/>
    <w:rsid w:val="00CD3EA4"/>
    <w:rsid w:val="00CD5A05"/>
    <w:rsid w:val="00CD7F43"/>
    <w:rsid w:val="00CE1D05"/>
    <w:rsid w:val="00CE1D66"/>
    <w:rsid w:val="00CE2754"/>
    <w:rsid w:val="00CE69DB"/>
    <w:rsid w:val="00CE7176"/>
    <w:rsid w:val="00CF0A87"/>
    <w:rsid w:val="00CF1EF9"/>
    <w:rsid w:val="00CF33D8"/>
    <w:rsid w:val="00CF34B7"/>
    <w:rsid w:val="00CF4119"/>
    <w:rsid w:val="00CF45D3"/>
    <w:rsid w:val="00CF4F77"/>
    <w:rsid w:val="00CF7A57"/>
    <w:rsid w:val="00CF7C03"/>
    <w:rsid w:val="00D01EFB"/>
    <w:rsid w:val="00D02031"/>
    <w:rsid w:val="00D114DE"/>
    <w:rsid w:val="00D1186B"/>
    <w:rsid w:val="00D11CAA"/>
    <w:rsid w:val="00D12A60"/>
    <w:rsid w:val="00D13C42"/>
    <w:rsid w:val="00D150F5"/>
    <w:rsid w:val="00D167D3"/>
    <w:rsid w:val="00D16A7A"/>
    <w:rsid w:val="00D20CC6"/>
    <w:rsid w:val="00D240DB"/>
    <w:rsid w:val="00D2691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01C6"/>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A7269"/>
    <w:rsid w:val="00DB26EB"/>
    <w:rsid w:val="00DB4255"/>
    <w:rsid w:val="00DB4D6B"/>
    <w:rsid w:val="00DB6CAB"/>
    <w:rsid w:val="00DB77E8"/>
    <w:rsid w:val="00DC2AA1"/>
    <w:rsid w:val="00DC4440"/>
    <w:rsid w:val="00DC6664"/>
    <w:rsid w:val="00DC6C3F"/>
    <w:rsid w:val="00DD1F94"/>
    <w:rsid w:val="00DE2CB5"/>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9A5"/>
    <w:rsid w:val="00E66A3D"/>
    <w:rsid w:val="00E70104"/>
    <w:rsid w:val="00E711C6"/>
    <w:rsid w:val="00E751A2"/>
    <w:rsid w:val="00E76057"/>
    <w:rsid w:val="00E8201E"/>
    <w:rsid w:val="00E90A78"/>
    <w:rsid w:val="00E910B0"/>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8F3"/>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260B"/>
    <w:rsid w:val="00FC3141"/>
    <w:rsid w:val="00FC3479"/>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2A49A9D"/>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6077880">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53681371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A19AD9-D378-44A5-9981-9D53C76987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Pages>
  <Words>868</Words>
  <Characters>4953</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8</cp:revision>
  <cp:lastPrinted>2015-07-27T06:36:00Z</cp:lastPrinted>
  <dcterms:created xsi:type="dcterms:W3CDTF">2024-01-12T06:08:00Z</dcterms:created>
  <dcterms:modified xsi:type="dcterms:W3CDTF">2024-02-19T11:30:00Z</dcterms:modified>
</cp:coreProperties>
</file>