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9DD4CEA" w:rsidR="00A71E0B" w:rsidRPr="005B0FD6" w:rsidRDefault="00B008A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5B0FD6">
        <w:rPr>
          <w:rFonts w:ascii="Sylfaen" w:hAnsi="Sylfaen" w:cs="Sylfaen"/>
          <w:b/>
          <w:sz w:val="28"/>
          <w:lang w:val="ka-GE"/>
        </w:rPr>
        <w:t xml:space="preserve">შპს </w:t>
      </w:r>
      <w:r w:rsidR="00A8430F" w:rsidRPr="005B0FD6">
        <w:rPr>
          <w:rFonts w:ascii="Sylfaen" w:hAnsi="Sylfaen" w:cs="Sylfaen"/>
          <w:b/>
          <w:sz w:val="28"/>
        </w:rPr>
        <w:t xml:space="preserve">ჯორჯიან </w:t>
      </w:r>
      <w:proofErr w:type="spellStart"/>
      <w:r w:rsidR="00A8430F" w:rsidRPr="005B0FD6">
        <w:rPr>
          <w:rFonts w:ascii="Sylfaen" w:hAnsi="Sylfaen" w:cs="Sylfaen"/>
          <w:b/>
          <w:sz w:val="28"/>
        </w:rPr>
        <w:t>უოთერ</w:t>
      </w:r>
      <w:proofErr w:type="spellEnd"/>
      <w:r w:rsidR="00A8430F" w:rsidRPr="005B0FD6">
        <w:rPr>
          <w:rFonts w:ascii="Sylfaen" w:hAnsi="Sylfaen" w:cs="Sylfaen"/>
          <w:b/>
          <w:sz w:val="28"/>
        </w:rPr>
        <w:t xml:space="preserve"> </w:t>
      </w:r>
      <w:proofErr w:type="spellStart"/>
      <w:r w:rsidR="00A8430F" w:rsidRPr="005B0FD6">
        <w:rPr>
          <w:rFonts w:ascii="Sylfaen" w:hAnsi="Sylfaen" w:cs="Sylfaen"/>
          <w:b/>
          <w:sz w:val="28"/>
        </w:rPr>
        <w:t>ენდ</w:t>
      </w:r>
      <w:proofErr w:type="spellEnd"/>
      <w:r w:rsidR="00A8430F" w:rsidRPr="005B0FD6">
        <w:rPr>
          <w:rFonts w:ascii="Sylfaen" w:hAnsi="Sylfaen" w:cs="Sylfaen"/>
          <w:b/>
          <w:sz w:val="28"/>
        </w:rPr>
        <w:t xml:space="preserve"> </w:t>
      </w:r>
      <w:proofErr w:type="spellStart"/>
      <w:r w:rsidR="00A8430F" w:rsidRPr="005B0FD6">
        <w:rPr>
          <w:rFonts w:ascii="Sylfaen" w:hAnsi="Sylfaen" w:cs="Sylfaen"/>
          <w:b/>
          <w:sz w:val="28"/>
        </w:rPr>
        <w:t>ფაუერი</w:t>
      </w:r>
      <w:proofErr w:type="spellEnd"/>
      <w:r w:rsidR="0025388E" w:rsidRPr="005B0FD6">
        <w:rPr>
          <w:rFonts w:ascii="Sylfaen" w:hAnsi="Sylfaen" w:cs="Sylfaen"/>
          <w:b/>
          <w:sz w:val="28"/>
        </w:rPr>
        <w:t xml:space="preserve"> </w:t>
      </w:r>
      <w:r w:rsidR="00340161" w:rsidRPr="005B0FD6">
        <w:rPr>
          <w:rFonts w:ascii="Sylfaen" w:hAnsi="Sylfaen" w:cs="Sylfaen"/>
          <w:b/>
          <w:sz w:val="28"/>
          <w:lang w:val="ka-GE"/>
        </w:rPr>
        <w:t xml:space="preserve">აცხადებს </w:t>
      </w:r>
      <w:r w:rsidR="00706C5C" w:rsidRPr="005B0FD6">
        <w:rPr>
          <w:rFonts w:ascii="Sylfaen" w:hAnsi="Sylfaen" w:cs="Sylfaen"/>
          <w:b/>
          <w:sz w:val="28"/>
          <w:lang w:val="ka-GE"/>
        </w:rPr>
        <w:t xml:space="preserve"> </w:t>
      </w:r>
      <w:r w:rsidR="00340161" w:rsidRPr="005B0FD6">
        <w:rPr>
          <w:rFonts w:ascii="Sylfaen" w:hAnsi="Sylfaen" w:cs="Sylfaen"/>
          <w:b/>
          <w:sz w:val="28"/>
          <w:lang w:val="ka-GE"/>
        </w:rPr>
        <w:t>ელექტრონულ ტენდერ</w:t>
      </w:r>
      <w:r w:rsidR="009815C7" w:rsidRPr="005B0FD6">
        <w:rPr>
          <w:rFonts w:ascii="Sylfaen" w:hAnsi="Sylfaen" w:cs="Sylfaen"/>
          <w:b/>
          <w:sz w:val="28"/>
          <w:lang w:val="ka-GE"/>
        </w:rPr>
        <w:t xml:space="preserve">ს </w:t>
      </w:r>
      <w:r w:rsidR="00FE3535">
        <w:rPr>
          <w:rFonts w:ascii="Sylfaen" w:hAnsi="Sylfaen" w:cs="Sylfaen"/>
          <w:b/>
          <w:sz w:val="28"/>
          <w:lang w:val="ka-GE"/>
        </w:rPr>
        <w:t>ერთ</w:t>
      </w:r>
      <w:r w:rsidR="005B0FD6">
        <w:rPr>
          <w:rFonts w:ascii="Sylfaen" w:hAnsi="Sylfaen" w:cs="Sylfaen"/>
          <w:b/>
          <w:sz w:val="28"/>
          <w:lang w:val="ka-GE"/>
        </w:rPr>
        <w:t xml:space="preserve"> ლოტად</w:t>
      </w:r>
    </w:p>
    <w:p w14:paraId="79791AEB" w14:textId="247D9F75" w:rsidR="00BC3ECD" w:rsidRPr="005B0FD6" w:rsidRDefault="005B0FD6" w:rsidP="00BC3ECD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5B0FD6">
        <w:rPr>
          <w:rFonts w:ascii="Sylfaen" w:hAnsi="Sylfaen" w:cs="Sylfaen"/>
          <w:b/>
          <w:sz w:val="28"/>
        </w:rPr>
        <w:t>VAZ LADA 22329 (</w:t>
      </w:r>
      <w:r w:rsidRPr="005B0FD6">
        <w:rPr>
          <w:rFonts w:ascii="Sylfaen" w:hAnsi="Sylfaen" w:cs="Sylfaen"/>
          <w:b/>
          <w:sz w:val="28"/>
          <w:lang w:val="ka-GE"/>
        </w:rPr>
        <w:t>ნივა)-ების სათადარიგო ნაწილების შესყიდვა</w:t>
      </w:r>
      <w:r>
        <w:rPr>
          <w:rFonts w:ascii="Sylfaen" w:hAnsi="Sylfaen" w:cs="Sylfaen"/>
          <w:b/>
          <w:sz w:val="28"/>
          <w:lang w:val="ka-GE"/>
        </w:rPr>
        <w:t>ზე.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B429DD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5AD00B1" w14:textId="77777777" w:rsidR="00E27591" w:rsidRDefault="00E27591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462DAC2A" w14:textId="3810CDD9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58169A97" w:rsidR="000353F8" w:rsidRDefault="005B0FD6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 xml:space="preserve">სათადარიგო ნაწილების 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 w:rsidR="00E27591">
        <w:rPr>
          <w:rFonts w:ascii="Sylfaen" w:hAnsi="Sylfaen" w:cs="Sylfaen"/>
          <w:lang w:val="ka-GE"/>
        </w:rPr>
        <w:t xml:space="preserve"> განსაზღვრული </w:t>
      </w:r>
      <w:r w:rsidR="00A11F8F" w:rsidRPr="00E37C5C">
        <w:rPr>
          <w:rFonts w:ascii="Sylfaen" w:hAnsi="Sylfaen" w:cs="Sylfaen"/>
          <w:lang w:val="ka-GE"/>
        </w:rPr>
        <w:t>მოცულობების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635838B" w14:textId="69B171CC" w:rsidR="005B0FD6" w:rsidRDefault="005B0FD6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096DC9B0" w14:textId="7CB3AB99" w:rsidR="005B0FD6" w:rsidRPr="005B0FD6" w:rsidRDefault="00182320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b/>
          <w:bCs/>
          <w:lang w:val="ka-GE"/>
        </w:rPr>
        <w:t>ლოტი 1</w:t>
      </w:r>
      <w:r w:rsidR="005B0FD6">
        <w:rPr>
          <w:rFonts w:ascii="Sylfaen" w:hAnsi="Sylfaen" w:cs="Sylfaen"/>
          <w:b/>
          <w:bCs/>
          <w:lang w:val="ka-GE"/>
        </w:rPr>
        <w:t xml:space="preserve"> – </w:t>
      </w:r>
      <w:r w:rsidR="005B0FD6">
        <w:rPr>
          <w:rFonts w:ascii="Sylfaen" w:hAnsi="Sylfaen" w:cs="Sylfaen"/>
          <w:b/>
          <w:bCs/>
        </w:rPr>
        <w:t xml:space="preserve">VAZ LADA 232900 - </w:t>
      </w:r>
      <w:r w:rsidR="005B0FD6">
        <w:rPr>
          <w:rFonts w:ascii="Sylfaen" w:hAnsi="Sylfaen" w:cs="Sylfaen"/>
          <w:b/>
          <w:bCs/>
          <w:lang w:val="ka-GE"/>
        </w:rPr>
        <w:t xml:space="preserve">ნივა (ექსელში </w:t>
      </w:r>
      <w:r w:rsidR="00FE3535">
        <w:rPr>
          <w:rFonts w:ascii="Sylfaen" w:hAnsi="Sylfaen" w:cs="Sylfaen"/>
          <w:b/>
          <w:bCs/>
        </w:rPr>
        <w:t>Sheet 2</w:t>
      </w:r>
      <w:r w:rsidR="005B0FD6">
        <w:rPr>
          <w:rFonts w:ascii="Sylfaen" w:hAnsi="Sylfaen" w:cs="Sylfaen"/>
          <w:b/>
          <w:bCs/>
        </w:rPr>
        <w:t>)</w:t>
      </w:r>
    </w:p>
    <w:p w14:paraId="7504A6B9" w14:textId="327FE4E2" w:rsidR="00745668" w:rsidRDefault="00771D16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t xml:space="preserve"> </w:t>
      </w:r>
    </w:p>
    <w:p w14:paraId="6F7C90A9" w14:textId="7295288E" w:rsidR="00B008AF" w:rsidRPr="00771D16" w:rsidRDefault="00E10591" w:rsidP="00B008AF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4" w:dyaOrig="991" w14:anchorId="5F41BD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6.5pt;height:49.5pt" o:ole="">
            <v:imagedata r:id="rId9" o:title=""/>
          </v:shape>
          <o:OLEObject Type="Embed" ProgID="Excel.Sheet.12" ShapeID="_x0000_i1029" DrawAspect="Icon" ObjectID="_1770041115" r:id="rId10"/>
        </w:object>
      </w:r>
    </w:p>
    <w:p w14:paraId="73EADDF9" w14:textId="49013D69" w:rsidR="00440A96" w:rsidRPr="009A528A" w:rsidRDefault="00440A96" w:rsidP="009A528A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1833BCD4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პრეტენდენტმა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უნდა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წარმოადგინოს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="005B0FD6">
        <w:rPr>
          <w:rFonts w:ascii="Sylfaen" w:hAnsi="Sylfaen"/>
          <w:color w:val="222222"/>
          <w:shd w:val="clear" w:color="auto" w:fill="FFFFFF"/>
          <w:lang w:val="ka-GE"/>
        </w:rPr>
        <w:t>შეთავაზება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13DFCBC3" w14:textId="7E3D8ECA" w:rsidR="005B0FD6" w:rsidRDefault="005B0FD6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შესავსები ველები:</w:t>
      </w:r>
    </w:p>
    <w:p w14:paraId="1A9BD631" w14:textId="006C6AE6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შემოთავაზებული ბრენდის დასახელება</w:t>
      </w:r>
    </w:p>
    <w:p w14:paraId="5A4DA769" w14:textId="51C96F1C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პროდუქტის წარმოშობის ქვეყანა</w:t>
      </w:r>
    </w:p>
    <w:p w14:paraId="37B86F1F" w14:textId="0A11184F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შემოთავაზებული პრუდუქტის ფასი დღგ-ეს ჩათვლით (ლარი)</w:t>
      </w:r>
    </w:p>
    <w:p w14:paraId="4CDE4BC4" w14:textId="5FC770CC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სრული ღირებულება დღგ-ეს ჩათვლით (ლარი)</w:t>
      </w:r>
    </w:p>
    <w:p w14:paraId="26F1A2AF" w14:textId="7812C97A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GWP-ის მიერ მოთხოვნილი რაოდენობის მოწოდების ვადა</w:t>
      </w:r>
    </w:p>
    <w:p w14:paraId="6902A1DC" w14:textId="01994768" w:rsidR="005B0FD6" w:rsidRPr="00E10591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საგარნტიო პერიოდი</w:t>
      </w:r>
    </w:p>
    <w:p w14:paraId="60374DD7" w14:textId="4FDBBC54" w:rsidR="001B6A7C" w:rsidRPr="00FE3535" w:rsidRDefault="005B0FD6" w:rsidP="00FE3535">
      <w:pPr>
        <w:jc w:val="center"/>
        <w:rPr>
          <w:rFonts w:ascii="Sylfaen" w:hAnsi="Sylfaen" w:cs="Sylfaen"/>
          <w:b/>
          <w:color w:val="FF0000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FF0000"/>
          <w:u w:val="single"/>
          <w:shd w:val="clear" w:color="auto" w:fill="FFFFFF"/>
          <w:lang w:val="ka-GE"/>
        </w:rPr>
        <w:t>ყველა აუცილებელი შესავსები სვეტები დასათაურებულია წითელი ფერით.</w:t>
      </w:r>
      <w:hyperlink r:id="rId11" w:history="1"/>
    </w:p>
    <w:p w14:paraId="26399C84" w14:textId="0728E9D4" w:rsidR="001B6A7C" w:rsidRDefault="001B6A7C" w:rsidP="009A528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2EDEC589" w14:textId="37764CD1" w:rsidR="005B0FD6" w:rsidRDefault="005B0FD6" w:rsidP="005B0FD6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t>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პერიოდი. დიდ პერიოდზე შემოთავაზებულ საგარნტიო პერიოდს მიენიჭება უპირატესობა</w:t>
      </w:r>
      <w:r>
        <w:rPr>
          <w:rFonts w:ascii="Sylfaen" w:hAnsi="Sylfaen" w:cs="Sylfaen"/>
          <w:lang w:val="ka-GE"/>
        </w:rPr>
        <w:t>. შემოთავაზებული</w:t>
      </w:r>
      <w:r w:rsidRPr="005B0FD6">
        <w:rPr>
          <w:rFonts w:ascii="Sylfaen" w:hAnsi="Sylfaen" w:cs="Sylfaen"/>
          <w:lang w:val="ka-GE"/>
        </w:rPr>
        <w:t xml:space="preserve">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რისთვისაც განხორციელდა მისი შესყიდვა;</w:t>
      </w:r>
    </w:p>
    <w:p w14:paraId="3967922F" w14:textId="61682D56" w:rsidR="005B0FD6" w:rsidRDefault="005B0FD6" w:rsidP="005B0FD6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lastRenderedPageBreak/>
        <w:t>პრეტედენტის მიერ შემოთავაზებული პროდუქტი უნდა იყოს ახალი, არ უნდა იყოს ნამყოფი ექსპლუატაციაში</w:t>
      </w:r>
    </w:p>
    <w:p w14:paraId="3078897A" w14:textId="5A53F5AC" w:rsidR="00D6114D" w:rsidRPr="00E10591" w:rsidRDefault="005B0FD6" w:rsidP="00E10591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t>პრეტედენმა ფასი უნდა დააფიქსიროს ლარში დღგ-ეს ჩათვლით</w:t>
      </w:r>
    </w:p>
    <w:p w14:paraId="5FEF6B21" w14:textId="282C1617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ვადა</w:t>
      </w:r>
      <w:r w:rsidR="009A528A">
        <w:rPr>
          <w:rFonts w:ascii="Sylfaen" w:hAnsi="Sylfaen"/>
          <w:b/>
          <w:lang w:val="ka-GE"/>
        </w:rPr>
        <w:t>:</w:t>
      </w:r>
    </w:p>
    <w:p w14:paraId="04F868F3" w14:textId="19B8BF70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 xml:space="preserve">ხელშეკრულების გაფორმებიდან </w:t>
      </w:r>
      <w:r w:rsidR="0025388E">
        <w:rPr>
          <w:rFonts w:ascii="Sylfaen" w:hAnsi="Sylfaen" w:cs="Sylfaen"/>
          <w:lang w:val="ka-GE"/>
        </w:rPr>
        <w:t xml:space="preserve">არაუგვიანეს </w:t>
      </w:r>
      <w:r w:rsidR="005B0FD6">
        <w:rPr>
          <w:rFonts w:ascii="Sylfaen" w:hAnsi="Sylfaen" w:cs="Sylfaen"/>
          <w:lang w:val="ka-GE"/>
        </w:rPr>
        <w:t>15</w:t>
      </w:r>
      <w:r w:rsidR="00E91201">
        <w:rPr>
          <w:rFonts w:ascii="Sylfaen" w:hAnsi="Sylfaen" w:cs="Sylfaen"/>
          <w:lang w:val="ka-GE"/>
        </w:rPr>
        <w:t xml:space="preserve"> კალენდარული </w:t>
      </w:r>
      <w:r w:rsidR="00E27591">
        <w:rPr>
          <w:rFonts w:ascii="Sylfaen" w:hAnsi="Sylfaen" w:cs="Sylfaen"/>
          <w:lang w:val="ka-GE"/>
        </w:rPr>
        <w:t>დღის</w:t>
      </w:r>
      <w:r w:rsidR="00E91201">
        <w:rPr>
          <w:rFonts w:ascii="Sylfaen" w:hAnsi="Sylfaen" w:cs="Sylfaen"/>
          <w:lang w:val="ka-GE"/>
        </w:rPr>
        <w:t xml:space="preserve"> განმავლობაში </w:t>
      </w:r>
      <w:r w:rsidR="00E27591">
        <w:rPr>
          <w:rFonts w:ascii="Sylfaen" w:hAnsi="Sylfaen" w:cs="Sylfaen"/>
          <w:lang w:val="ka-GE"/>
        </w:rPr>
        <w:t xml:space="preserve">ერთიანად ან </w:t>
      </w:r>
      <w:r w:rsidR="005940C1">
        <w:rPr>
          <w:rFonts w:ascii="Sylfaen" w:hAnsi="Sylfaen" w:cs="Sylfaen"/>
          <w:lang w:val="ka-GE"/>
        </w:rPr>
        <w:t>ეტაპობრივად</w:t>
      </w:r>
      <w:r w:rsidR="00407C82">
        <w:rPr>
          <w:rFonts w:ascii="Sylfaen" w:hAnsi="Sylfaen" w:cs="Sylfaen"/>
          <w:lang w:val="ka-GE"/>
        </w:rPr>
        <w:t>, დამკვეთის მოთხოვნის შესაბამისად</w:t>
      </w:r>
      <w:r w:rsidR="005940C1">
        <w:rPr>
          <w:rFonts w:ascii="Sylfaen" w:hAnsi="Sylfaen" w:cs="Sylfaen"/>
          <w:lang w:val="ka-GE"/>
        </w:rPr>
        <w:t>.</w:t>
      </w:r>
    </w:p>
    <w:p w14:paraId="5AAAF0F3" w14:textId="7190BC8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3D855153" w14:textId="77777777" w:rsidR="00407C82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</w:t>
      </w:r>
      <w:r w:rsidR="00E27591">
        <w:rPr>
          <w:rFonts w:ascii="Sylfaen" w:hAnsi="Sylfaen" w:cs="Sylfaen"/>
          <w:lang w:val="ka-GE"/>
        </w:rPr>
        <w:t xml:space="preserve"> </w:t>
      </w:r>
      <w:r w:rsidR="009A528A">
        <w:rPr>
          <w:rFonts w:ascii="Sylfaen" w:hAnsi="Sylfaen" w:cs="Sylfaen"/>
          <w:lang w:val="ka-GE"/>
        </w:rPr>
        <w:t xml:space="preserve">დაფიქსირებულ მისამართზე მიტანა: </w:t>
      </w:r>
    </w:p>
    <w:p w14:paraId="5F8843D0" w14:textId="377F00D6" w:rsidR="00DC454F" w:rsidRDefault="00407C82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</w:rPr>
        <w:t xml:space="preserve">GWP: </w:t>
      </w:r>
      <w:r w:rsidR="00E27591">
        <w:rPr>
          <w:rFonts w:ascii="Sylfaen" w:hAnsi="Sylfaen" w:cs="Sylfaen"/>
          <w:lang w:val="ka-GE"/>
        </w:rPr>
        <w:t>ქ. თიბლისი, ფეიქრების 30.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25388E" w:rsidRDefault="004056E4" w:rsidP="0025388E">
      <w:pPr>
        <w:spacing w:after="0" w:line="240" w:lineRule="auto"/>
        <w:rPr>
          <w:rFonts w:ascii="Sylfaen" w:hAnsi="Sylfaen" w:cs="Sylfaen"/>
          <w:lang w:val="ka-GE"/>
        </w:rPr>
      </w:pPr>
      <w:r w:rsidRPr="0025388E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 w:rsidRPr="0025388E">
        <w:rPr>
          <w:rFonts w:ascii="Sylfaen" w:hAnsi="Sylfaen" w:cs="Sylfaen"/>
          <w:lang w:val="ka-GE"/>
        </w:rPr>
        <w:t>პროდუქციის</w:t>
      </w:r>
      <w:r w:rsidRPr="0025388E">
        <w:rPr>
          <w:rFonts w:ascii="Sylfaen" w:hAnsi="Sylfaen" w:cs="Sylfaen"/>
          <w:lang w:val="ka-GE"/>
        </w:rPr>
        <w:t xml:space="preserve"> </w:t>
      </w:r>
      <w:r w:rsidR="00D6114D" w:rsidRPr="0025388E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 w:rsidRPr="0025388E">
        <w:rPr>
          <w:rFonts w:ascii="Sylfaen" w:hAnsi="Sylfaen" w:cs="Sylfaen"/>
          <w:lang w:val="ka-GE"/>
        </w:rPr>
        <w:t>დოკუმენტი.</w:t>
      </w:r>
      <w:r w:rsidR="00771D16" w:rsidRPr="0025388E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25388E" w:rsidRDefault="00000015" w:rsidP="0025388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25388E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25388E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587DD832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2E86BBD3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5B0FD6"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179EF6F8" w14:textId="62732695" w:rsidR="009D7955" w:rsidRDefault="009A528A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2D3F53D7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2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5.75pt;height:48.75pt" o:ole="">
            <v:imagedata r:id="rId13" o:title=""/>
          </v:shape>
          <o:OLEObject Type="Embed" ProgID="Acrobat.Document.DC" ShapeID="_x0000_i1026" DrawAspect="Icon" ObjectID="_1770041116" r:id="rId14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3ECEBC91" w14:textId="549FFC50" w:rsidR="00F95BAD" w:rsidRPr="00FE3535" w:rsidRDefault="00F827AD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58D236C0" w14:textId="3DDCE3C2" w:rsidR="00237416" w:rsidRPr="00FE3535" w:rsidRDefault="00F95BAD" w:rsidP="00FE3535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  <w:bookmarkStart w:id="0" w:name="_Toc454818556"/>
      <w:bookmarkEnd w:id="0"/>
    </w:p>
    <w:sectPr w:rsidR="00237416" w:rsidRPr="00FE3535" w:rsidSect="00B95D37">
      <w:headerReference w:type="default" r:id="rId15"/>
      <w:footerReference w:type="default" r:id="rId16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EF86A0" w14:textId="77777777" w:rsidR="00B95D37" w:rsidRDefault="00B95D37" w:rsidP="007902EA">
      <w:pPr>
        <w:spacing w:after="0" w:line="240" w:lineRule="auto"/>
      </w:pPr>
      <w:r>
        <w:separator/>
      </w:r>
    </w:p>
  </w:endnote>
  <w:endnote w:type="continuationSeparator" w:id="0">
    <w:p w14:paraId="5E51F3E2" w14:textId="77777777" w:rsidR="00B95D37" w:rsidRDefault="00B95D37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Calibri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146640"/>
      <w:docPartObj>
        <w:docPartGallery w:val="Page Numbers (Bottom of Page)"/>
        <w:docPartUnique/>
      </w:docPartObj>
    </w:sdtPr>
    <w:sdtContent>
      <w:p w14:paraId="78573FCC" w14:textId="614C7054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F4BA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0186F3" w14:textId="77777777" w:rsidR="00B95D37" w:rsidRDefault="00B95D37" w:rsidP="007902EA">
      <w:pPr>
        <w:spacing w:after="0" w:line="240" w:lineRule="auto"/>
      </w:pPr>
      <w:r>
        <w:separator/>
      </w:r>
    </w:p>
  </w:footnote>
  <w:footnote w:type="continuationSeparator" w:id="0">
    <w:p w14:paraId="39FB25E1" w14:textId="77777777" w:rsidR="00B95D37" w:rsidRDefault="00B95D37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C0550"/>
    <w:multiLevelType w:val="hybridMultilevel"/>
    <w:tmpl w:val="3BBE3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4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5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7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9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1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2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3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4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5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6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8218162">
    <w:abstractNumId w:val="16"/>
  </w:num>
  <w:num w:numId="2" w16cid:durableId="1336811245">
    <w:abstractNumId w:val="1"/>
  </w:num>
  <w:num w:numId="3" w16cid:durableId="1565796784">
    <w:abstractNumId w:val="2"/>
  </w:num>
  <w:num w:numId="4" w16cid:durableId="1350252679">
    <w:abstractNumId w:val="35"/>
  </w:num>
  <w:num w:numId="5" w16cid:durableId="1054039350">
    <w:abstractNumId w:val="15"/>
  </w:num>
  <w:num w:numId="6" w16cid:durableId="927420252">
    <w:abstractNumId w:val="6"/>
  </w:num>
  <w:num w:numId="7" w16cid:durableId="450171834">
    <w:abstractNumId w:val="5"/>
  </w:num>
  <w:num w:numId="8" w16cid:durableId="303702710">
    <w:abstractNumId w:val="28"/>
  </w:num>
  <w:num w:numId="9" w16cid:durableId="1970938097">
    <w:abstractNumId w:val="32"/>
  </w:num>
  <w:num w:numId="10" w16cid:durableId="279534139">
    <w:abstractNumId w:val="17"/>
  </w:num>
  <w:num w:numId="11" w16cid:durableId="1335453569">
    <w:abstractNumId w:val="9"/>
  </w:num>
  <w:num w:numId="12" w16cid:durableId="573011431">
    <w:abstractNumId w:val="13"/>
  </w:num>
  <w:num w:numId="13" w16cid:durableId="1201357865">
    <w:abstractNumId w:val="24"/>
  </w:num>
  <w:num w:numId="14" w16cid:durableId="843666601">
    <w:abstractNumId w:val="18"/>
  </w:num>
  <w:num w:numId="15" w16cid:durableId="1182209441">
    <w:abstractNumId w:val="11"/>
  </w:num>
  <w:num w:numId="16" w16cid:durableId="426268113">
    <w:abstractNumId w:val="30"/>
  </w:num>
  <w:num w:numId="17" w16cid:durableId="388069174">
    <w:abstractNumId w:val="22"/>
  </w:num>
  <w:num w:numId="18" w16cid:durableId="1044134108">
    <w:abstractNumId w:val="21"/>
  </w:num>
  <w:num w:numId="19" w16cid:durableId="391080314">
    <w:abstractNumId w:val="8"/>
  </w:num>
  <w:num w:numId="20" w16cid:durableId="208886601">
    <w:abstractNumId w:val="3"/>
  </w:num>
  <w:num w:numId="21" w16cid:durableId="1065302878">
    <w:abstractNumId w:val="34"/>
  </w:num>
  <w:num w:numId="22" w16cid:durableId="69357033">
    <w:abstractNumId w:val="36"/>
  </w:num>
  <w:num w:numId="23" w16cid:durableId="81146130">
    <w:abstractNumId w:val="14"/>
  </w:num>
  <w:num w:numId="24" w16cid:durableId="66804059">
    <w:abstractNumId w:val="31"/>
  </w:num>
  <w:num w:numId="25" w16cid:durableId="1361317634">
    <w:abstractNumId w:val="10"/>
  </w:num>
  <w:num w:numId="26" w16cid:durableId="285624056">
    <w:abstractNumId w:val="27"/>
  </w:num>
  <w:num w:numId="27" w16cid:durableId="733237772">
    <w:abstractNumId w:val="4"/>
  </w:num>
  <w:num w:numId="28" w16cid:durableId="713699557">
    <w:abstractNumId w:val="25"/>
  </w:num>
  <w:num w:numId="29" w16cid:durableId="1604920813">
    <w:abstractNumId w:val="23"/>
  </w:num>
  <w:num w:numId="30" w16cid:durableId="597754374">
    <w:abstractNumId w:val="29"/>
  </w:num>
  <w:num w:numId="31" w16cid:durableId="1785612998">
    <w:abstractNumId w:val="33"/>
  </w:num>
  <w:num w:numId="32" w16cid:durableId="2111966874">
    <w:abstractNumId w:val="26"/>
  </w:num>
  <w:num w:numId="33" w16cid:durableId="1128357889">
    <w:abstractNumId w:val="12"/>
  </w:num>
  <w:num w:numId="34" w16cid:durableId="1591310843">
    <w:abstractNumId w:val="19"/>
  </w:num>
  <w:num w:numId="35" w16cid:durableId="740516893">
    <w:abstractNumId w:val="20"/>
  </w:num>
  <w:num w:numId="36" w16cid:durableId="126625545">
    <w:abstractNumId w:val="7"/>
  </w:num>
  <w:num w:numId="37" w16cid:durableId="484471097">
    <w:abstractNumId w:val="37"/>
  </w:num>
  <w:num w:numId="38" w16cid:durableId="1628782209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464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2320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1E4FAF"/>
    <w:rsid w:val="001F4BA2"/>
    <w:rsid w:val="00202451"/>
    <w:rsid w:val="002056E8"/>
    <w:rsid w:val="00205D2E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388E"/>
    <w:rsid w:val="0025658B"/>
    <w:rsid w:val="002568CE"/>
    <w:rsid w:val="00257F36"/>
    <w:rsid w:val="0026303B"/>
    <w:rsid w:val="002656DF"/>
    <w:rsid w:val="00265E66"/>
    <w:rsid w:val="00266CA0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6891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074E9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07C82"/>
    <w:rsid w:val="00410EC6"/>
    <w:rsid w:val="0041258C"/>
    <w:rsid w:val="004147A6"/>
    <w:rsid w:val="00430AF7"/>
    <w:rsid w:val="00431665"/>
    <w:rsid w:val="00431B3C"/>
    <w:rsid w:val="00432435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11A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7BA2"/>
    <w:rsid w:val="005B0FD6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63F5D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5B23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05AD"/>
    <w:rsid w:val="00913646"/>
    <w:rsid w:val="00922889"/>
    <w:rsid w:val="00925DC2"/>
    <w:rsid w:val="009261B9"/>
    <w:rsid w:val="009300A0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6562D"/>
    <w:rsid w:val="009804B1"/>
    <w:rsid w:val="009815C7"/>
    <w:rsid w:val="00985307"/>
    <w:rsid w:val="0099130F"/>
    <w:rsid w:val="00993D47"/>
    <w:rsid w:val="0099429F"/>
    <w:rsid w:val="00997CB4"/>
    <w:rsid w:val="009A2F37"/>
    <w:rsid w:val="009A528A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08AF"/>
    <w:rsid w:val="00B02A20"/>
    <w:rsid w:val="00B049C5"/>
    <w:rsid w:val="00B04BAA"/>
    <w:rsid w:val="00B07BFB"/>
    <w:rsid w:val="00B110A0"/>
    <w:rsid w:val="00B11405"/>
    <w:rsid w:val="00B11F02"/>
    <w:rsid w:val="00B11F93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5D37"/>
    <w:rsid w:val="00B97F4F"/>
    <w:rsid w:val="00BB0F01"/>
    <w:rsid w:val="00BC180D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3368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0591"/>
    <w:rsid w:val="00E123C2"/>
    <w:rsid w:val="00E14853"/>
    <w:rsid w:val="00E2134C"/>
    <w:rsid w:val="00E25748"/>
    <w:rsid w:val="00E262FC"/>
    <w:rsid w:val="00E272FF"/>
    <w:rsid w:val="00E27591"/>
    <w:rsid w:val="00E3022B"/>
    <w:rsid w:val="00E33072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4F3C"/>
    <w:rsid w:val="00F46AB9"/>
    <w:rsid w:val="00F47570"/>
    <w:rsid w:val="00F56BB9"/>
    <w:rsid w:val="00F612B0"/>
    <w:rsid w:val="00F66041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35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tenders.ge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package" Target="embeddings/Microsoft_Excel_Worksheet.xls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CE405F-653D-4A2F-8EFE-D45B51B633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901</Words>
  <Characters>5142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16</cp:revision>
  <cp:lastPrinted>2015-07-27T06:36:00Z</cp:lastPrinted>
  <dcterms:created xsi:type="dcterms:W3CDTF">2021-04-08T14:29:00Z</dcterms:created>
  <dcterms:modified xsi:type="dcterms:W3CDTF">2024-02-21T13:19:00Z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9ab2c611d48c9b9a8ed7ae28c0beda88cd1522ba6012686b3616e1677ec39727</vt:lpwstr>
  </property>
</Properties>
</file>