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Default="00207D7D" w:rsidP="00BA3128">
      <w:pPr>
        <w:spacing w:after="0"/>
        <w:jc w:val="center"/>
        <w:rPr>
          <w:rFonts w:ascii="Sylfaen" w:hAnsi="Sylfaen" w:cs="Sylfaen"/>
          <w:b/>
          <w:sz w:val="24"/>
          <w:szCs w:val="20"/>
          <w:lang w:val="ka-GE"/>
        </w:rPr>
      </w:pPr>
    </w:p>
    <w:p w:rsidR="00575105" w:rsidRPr="007379CE" w:rsidRDefault="00593E70" w:rsidP="00181895">
      <w:pPr>
        <w:jc w:val="center"/>
        <w:rPr>
          <w:rFonts w:ascii="Sylfaen" w:hAnsi="Sylfaen" w:cs="Sylfaen"/>
          <w:b/>
          <w:sz w:val="28"/>
          <w:szCs w:val="20"/>
          <w:lang w:val="ka-GE"/>
        </w:rPr>
      </w:pPr>
      <w:r w:rsidRPr="00593E70">
        <w:rPr>
          <w:rFonts w:ascii="Sylfaen" w:hAnsi="Sylfaen" w:cs="Sylfaen"/>
          <w:b/>
          <w:sz w:val="28"/>
          <w:szCs w:val="20"/>
          <w:lang w:val="ka-GE"/>
        </w:rPr>
        <w:t xml:space="preserve">ძალოვანი ტრანსფორმატორის  </w:t>
      </w:r>
      <w:r w:rsidR="009364A1" w:rsidRPr="007379CE">
        <w:rPr>
          <w:rFonts w:ascii="Sylfaen" w:hAnsi="Sylfaen" w:cs="Sylfaen"/>
          <w:b/>
          <w:sz w:val="28"/>
          <w:szCs w:val="20"/>
          <w:lang w:val="ka-GE"/>
        </w:rPr>
        <w:t>შესყ</w:t>
      </w:r>
      <w:r w:rsidR="00207D7D" w:rsidRPr="007379CE">
        <w:rPr>
          <w:rFonts w:ascii="Sylfaen" w:hAnsi="Sylfaen" w:cs="Sylfaen"/>
          <w:b/>
          <w:sz w:val="28"/>
          <w:szCs w:val="20"/>
          <w:lang w:val="ka-GE"/>
        </w:rPr>
        <w:t>ი</w:t>
      </w:r>
      <w:r w:rsidR="009364A1" w:rsidRPr="007379CE">
        <w:rPr>
          <w:rFonts w:ascii="Sylfaen" w:hAnsi="Sylfaen" w:cs="Sylfaen"/>
          <w:b/>
          <w:sz w:val="28"/>
          <w:szCs w:val="20"/>
          <w:lang w:val="ka-GE"/>
        </w:rPr>
        <w:t>დ</w:t>
      </w:r>
      <w:r w:rsidR="007379CE" w:rsidRPr="007379CE">
        <w:rPr>
          <w:rFonts w:ascii="Sylfaen" w:hAnsi="Sylfaen" w:cs="Sylfaen"/>
          <w:b/>
          <w:sz w:val="28"/>
          <w:szCs w:val="20"/>
          <w:lang w:val="ka-GE"/>
        </w:rPr>
        <w:t xml:space="preserve">ვის </w:t>
      </w:r>
      <w:r w:rsidR="00575105" w:rsidRPr="007379CE">
        <w:rPr>
          <w:rFonts w:ascii="Sylfaen" w:hAnsi="Sylfaen"/>
          <w:b/>
          <w:bCs/>
          <w:color w:val="000000"/>
          <w:sz w:val="28"/>
          <w:szCs w:val="20"/>
          <w:lang w:val="ka-GE"/>
        </w:rPr>
        <w:t>ელექტრონული ტენდერის დოკუმენტაცია</w:t>
      </w:r>
      <w:bookmarkStart w:id="0" w:name="_GoBack"/>
      <w:bookmarkEnd w:id="0"/>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Pr="00D303E5" w:rsidRDefault="00207D7D" w:rsidP="00BA3128">
      <w:pPr>
        <w:spacing w:after="0"/>
        <w:jc w:val="center"/>
        <w:rPr>
          <w:rFonts w:ascii="Sylfaen" w:hAnsi="Sylfaen"/>
          <w:b/>
          <w:sz w:val="20"/>
          <w:szCs w:val="20"/>
          <w:lang w:val="ka-GE"/>
        </w:rPr>
      </w:pPr>
    </w:p>
    <w:p w:rsidR="00A50438" w:rsidRPr="00A66371"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t>1.1</w:t>
      </w:r>
      <w:r>
        <w:rPr>
          <w:rFonts w:ascii="Sylfaen" w:hAnsi="Sylfaen"/>
          <w:b/>
          <w:sz w:val="20"/>
          <w:szCs w:val="20"/>
          <w:lang w:val="ka-GE"/>
        </w:rPr>
        <w:tab/>
      </w:r>
      <w:r w:rsidR="001B055A" w:rsidRPr="00A66371">
        <w:rPr>
          <w:rFonts w:ascii="Sylfaen" w:hAnsi="Sylfaen"/>
          <w:b/>
          <w:sz w:val="20"/>
          <w:szCs w:val="20"/>
          <w:lang w:val="ka-GE"/>
        </w:rPr>
        <w:t>შესყიდვის ობიექტის დასახელება</w:t>
      </w:r>
    </w:p>
    <w:p w:rsidR="009364A1" w:rsidRPr="00593E70" w:rsidRDefault="009364A1" w:rsidP="00593E70">
      <w:pPr>
        <w:jc w:val="both"/>
        <w:rPr>
          <w:b/>
          <w:sz w:val="24"/>
          <w:lang w:val="ka-GE"/>
        </w:rPr>
      </w:pPr>
      <w:r w:rsidRPr="00D303E5">
        <w:rPr>
          <w:rFonts w:ascii="Sylfaen" w:hAnsi="Sylfaen" w:cs="Sylfaen"/>
          <w:sz w:val="20"/>
          <w:szCs w:val="20"/>
          <w:lang w:val="ka-GE"/>
        </w:rPr>
        <w:t>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w:t>
      </w:r>
      <w:r w:rsidRPr="00D303E5">
        <w:rPr>
          <w:rFonts w:ascii="Sylfaen" w:hAnsi="Sylfaen"/>
          <w:sz w:val="20"/>
          <w:szCs w:val="20"/>
          <w:lang w:val="ka-GE"/>
        </w:rPr>
        <w:t xml:space="preserve"> </w:t>
      </w:r>
      <w:r w:rsidRPr="00D303E5">
        <w:rPr>
          <w:rFonts w:ascii="Sylfaen" w:hAnsi="Sylfaen" w:cs="Sylfaen"/>
          <w:sz w:val="20"/>
          <w:szCs w:val="20"/>
          <w:lang w:val="ka-GE"/>
        </w:rPr>
        <w:t>უოთერ</w:t>
      </w:r>
      <w:r w:rsidRPr="00D303E5">
        <w:rPr>
          <w:rFonts w:ascii="Sylfaen" w:hAnsi="Sylfaen"/>
          <w:sz w:val="20"/>
          <w:szCs w:val="20"/>
          <w:lang w:val="ka-GE"/>
        </w:rPr>
        <w:t xml:space="preserve"> </w:t>
      </w:r>
      <w:r w:rsidRPr="00D303E5">
        <w:rPr>
          <w:rFonts w:ascii="Sylfaen" w:hAnsi="Sylfaen" w:cs="Sylfaen"/>
          <w:sz w:val="20"/>
          <w:szCs w:val="20"/>
          <w:lang w:val="ka-GE"/>
        </w:rPr>
        <w:t>ენდ</w:t>
      </w:r>
      <w:r w:rsidRPr="00D303E5">
        <w:rPr>
          <w:rFonts w:ascii="Sylfaen" w:hAnsi="Sylfaen"/>
          <w:sz w:val="20"/>
          <w:szCs w:val="20"/>
          <w:lang w:val="ka-GE"/>
        </w:rPr>
        <w:t xml:space="preserve"> </w:t>
      </w:r>
      <w:r w:rsidRPr="00D303E5">
        <w:rPr>
          <w:rFonts w:ascii="Sylfaen" w:hAnsi="Sylfaen" w:cs="Sylfaen"/>
          <w:sz w:val="20"/>
          <w:szCs w:val="20"/>
          <w:lang w:val="ka-GE"/>
        </w:rPr>
        <w:t>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Arial"/>
          <w:sz w:val="20"/>
          <w:szCs w:val="20"/>
          <w:lang w:val="ka-GE"/>
        </w:rPr>
        <w:t xml:space="preserve">(GWP, ს/ნ 203826002) (შემდგომში „შემსყიდველი) </w:t>
      </w:r>
      <w:r w:rsidRPr="00D303E5">
        <w:rPr>
          <w:rFonts w:ascii="Sylfaen" w:hAnsi="Sylfaen" w:cs="Sylfaen"/>
          <w:sz w:val="20"/>
          <w:szCs w:val="20"/>
          <w:lang w:val="ka-GE"/>
        </w:rPr>
        <w:t xml:space="preserve">აცხადებს გაერთიანებულ ელექტრონულ </w:t>
      </w:r>
      <w:r w:rsidRPr="00D303E5">
        <w:rPr>
          <w:rFonts w:ascii="Sylfaen" w:hAnsi="Sylfaen" w:cs="Calibri"/>
          <w:sz w:val="20"/>
          <w:szCs w:val="20"/>
          <w:lang w:val="ka-GE"/>
        </w:rPr>
        <w:t xml:space="preserve">ტენდერს </w:t>
      </w:r>
      <w:r w:rsidR="000620B9">
        <w:rPr>
          <w:b/>
          <w:sz w:val="24"/>
          <w:lang w:val="ka-GE"/>
        </w:rPr>
        <w:t>ტრანსფორმატორ</w:t>
      </w:r>
      <w:r w:rsidR="00593E70" w:rsidRPr="00337748">
        <w:rPr>
          <w:b/>
          <w:sz w:val="24"/>
          <w:lang w:val="ka-GE"/>
        </w:rPr>
        <w:t xml:space="preserve">ის </w:t>
      </w:r>
      <w:r w:rsidRPr="007379CE">
        <w:rPr>
          <w:rFonts w:ascii="Sylfaen" w:hAnsi="Sylfaen" w:cs="Calibri"/>
          <w:sz w:val="20"/>
          <w:szCs w:val="20"/>
          <w:lang w:val="ka-GE"/>
        </w:rPr>
        <w:t>შესყიდვასთან დაკავშირებით.</w:t>
      </w:r>
      <w:r w:rsidRPr="00D303E5">
        <w:rPr>
          <w:rFonts w:ascii="Sylfaen" w:hAnsi="Sylfaen" w:cs="Calibri"/>
          <w:b/>
          <w:sz w:val="20"/>
          <w:szCs w:val="20"/>
          <w:lang w:val="ka-GE"/>
        </w:rPr>
        <w:t xml:space="preserve"> </w:t>
      </w:r>
    </w:p>
    <w:p w:rsidR="001B055A" w:rsidRPr="00D303E5" w:rsidRDefault="007E2772" w:rsidP="00BA3128">
      <w:pPr>
        <w:spacing w:after="0"/>
        <w:jc w:val="both"/>
        <w:rPr>
          <w:rFonts w:ascii="Sylfaen" w:hAnsi="Sylfaen"/>
          <w:b/>
          <w:sz w:val="20"/>
          <w:szCs w:val="20"/>
          <w:lang w:val="ka-GE"/>
        </w:rPr>
      </w:pPr>
      <w:r w:rsidRPr="00D303E5">
        <w:rPr>
          <w:rFonts w:ascii="Sylfaen" w:hAnsi="Sylfaen"/>
          <w:b/>
          <w:sz w:val="20"/>
          <w:szCs w:val="20"/>
          <w:lang w:val="ka-GE"/>
        </w:rPr>
        <w:t>1.2</w:t>
      </w:r>
      <w:r w:rsidR="00A66371">
        <w:rPr>
          <w:rFonts w:ascii="Sylfaen" w:hAnsi="Sylfaen"/>
          <w:b/>
          <w:sz w:val="20"/>
          <w:szCs w:val="20"/>
          <w:lang w:val="ka-GE"/>
        </w:rPr>
        <w:tab/>
      </w:r>
      <w:r w:rsidR="001B055A" w:rsidRPr="00D303E5">
        <w:rPr>
          <w:rFonts w:ascii="Sylfaen" w:hAnsi="Sylfaen"/>
          <w:b/>
          <w:sz w:val="20"/>
          <w:szCs w:val="20"/>
          <w:lang w:val="ka-GE"/>
        </w:rPr>
        <w:t xml:space="preserve">შესყიდვის ობიექტის </w:t>
      </w:r>
      <w:r w:rsidR="009364A1" w:rsidRPr="00D303E5">
        <w:rPr>
          <w:rFonts w:ascii="Sylfaen" w:hAnsi="Sylfaen"/>
          <w:b/>
          <w:sz w:val="20"/>
          <w:szCs w:val="20"/>
          <w:lang w:val="ka-GE"/>
        </w:rPr>
        <w:t>აღწერა (ტექნიკურ</w:t>
      </w:r>
      <w:r w:rsidR="00207D7D">
        <w:rPr>
          <w:rFonts w:ascii="Sylfaen" w:hAnsi="Sylfaen"/>
          <w:b/>
          <w:sz w:val="20"/>
          <w:szCs w:val="20"/>
          <w:lang w:val="ka-GE"/>
        </w:rPr>
        <w:t xml:space="preserve">ი დავალება), </w:t>
      </w:r>
      <w:r w:rsidR="009364A1" w:rsidRPr="00D303E5">
        <w:rPr>
          <w:rFonts w:ascii="Sylfaen" w:hAnsi="Sylfaen"/>
          <w:b/>
          <w:sz w:val="20"/>
          <w:szCs w:val="20"/>
          <w:lang w:val="ka-GE"/>
        </w:rPr>
        <w:t>რაოდენობა/მოცულობა</w:t>
      </w:r>
    </w:p>
    <w:p w:rsidR="009364A1" w:rsidRPr="00D303E5" w:rsidRDefault="009364A1" w:rsidP="00BA3128">
      <w:pPr>
        <w:spacing w:after="0"/>
        <w:jc w:val="both"/>
        <w:rPr>
          <w:rFonts w:ascii="Sylfaen" w:hAnsi="Sylfaen" w:cs="Sylfaen"/>
          <w:sz w:val="20"/>
          <w:szCs w:val="20"/>
          <w:lang w:val="ka-GE"/>
        </w:rPr>
      </w:pPr>
      <w:r w:rsidRPr="00D303E5">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Pr>
          <w:rFonts w:ascii="Sylfaen" w:hAnsi="Sylfaen" w:cs="Sylfaen"/>
          <w:sz w:val="20"/>
          <w:szCs w:val="20"/>
          <w:lang w:val="ka-GE"/>
        </w:rPr>
        <w:t>ში.</w:t>
      </w:r>
    </w:p>
    <w:p w:rsidR="00CE56EA" w:rsidRPr="00D303E5" w:rsidRDefault="00CE56EA" w:rsidP="00BA3128">
      <w:pPr>
        <w:spacing w:after="0"/>
        <w:rPr>
          <w:rFonts w:ascii="Sylfaen" w:hAnsi="Sylfaen" w:cs="Sylfaen"/>
          <w:sz w:val="20"/>
          <w:szCs w:val="20"/>
          <w:lang w:val="ka-GE"/>
        </w:rPr>
      </w:pPr>
    </w:p>
    <w:p w:rsidR="002D6C66" w:rsidRPr="00BA3128" w:rsidRDefault="002D6C66" w:rsidP="00BA3128">
      <w:pPr>
        <w:spacing w:after="0"/>
        <w:jc w:val="both"/>
        <w:rPr>
          <w:rFonts w:ascii="Sylfaen" w:hAnsi="Sylfaen" w:cs="Sylfaen"/>
          <w:b/>
          <w:sz w:val="20"/>
          <w:szCs w:val="20"/>
          <w:lang w:val="ka-GE"/>
        </w:rPr>
      </w:pPr>
      <w:r w:rsidRPr="00D303E5">
        <w:rPr>
          <w:rFonts w:ascii="Sylfaen" w:hAnsi="Sylfaen" w:cs="Sylfaen"/>
          <w:b/>
          <w:sz w:val="20"/>
          <w:szCs w:val="20"/>
          <w:lang w:val="ka-GE"/>
        </w:rPr>
        <w:t>1.3</w:t>
      </w:r>
      <w:r w:rsidR="00A66371">
        <w:rPr>
          <w:rFonts w:ascii="Sylfaen" w:hAnsi="Sylfaen" w:cs="Sylfaen"/>
          <w:b/>
          <w:sz w:val="20"/>
          <w:szCs w:val="20"/>
          <w:lang w:val="ka-GE"/>
        </w:rPr>
        <w:tab/>
      </w:r>
      <w:r w:rsidRPr="00D303E5">
        <w:rPr>
          <w:rFonts w:ascii="Sylfaen" w:hAnsi="Sylfaen" w:cs="Sylfaen"/>
          <w:b/>
          <w:sz w:val="20"/>
          <w:szCs w:val="20"/>
          <w:lang w:val="ka-GE"/>
        </w:rPr>
        <w:t xml:space="preserve">განფასება </w:t>
      </w:r>
    </w:p>
    <w:p w:rsidR="00D303E5" w:rsidRPr="00BA3128" w:rsidRDefault="002D6C66" w:rsidP="00BA3128">
      <w:pPr>
        <w:spacing w:after="0"/>
        <w:jc w:val="both"/>
        <w:rPr>
          <w:rFonts w:ascii="Sylfaen" w:hAnsi="Sylfaen" w:cs="Sylfaen"/>
          <w:color w:val="222222"/>
          <w:sz w:val="20"/>
          <w:szCs w:val="20"/>
          <w:shd w:val="clear" w:color="auto" w:fill="FFFFFF"/>
        </w:rPr>
      </w:pPr>
      <w:proofErr w:type="spellStart"/>
      <w:r w:rsidRPr="00BA3128">
        <w:rPr>
          <w:rFonts w:ascii="Sylfaen" w:hAnsi="Sylfaen" w:cs="Sylfaen"/>
          <w:color w:val="222222"/>
          <w:sz w:val="20"/>
          <w:szCs w:val="20"/>
          <w:shd w:val="clear" w:color="auto" w:fill="FFFFFF"/>
        </w:rPr>
        <w:t>პრეტენდენტმა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უნდა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წარმოადგინოს</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განფასება</w:t>
      </w:r>
      <w:proofErr w:type="spellEnd"/>
      <w:r w:rsidR="00F4457A">
        <w:rPr>
          <w:rFonts w:ascii="Sylfaen" w:hAnsi="Sylfaen" w:cs="Sylfaen"/>
          <w:color w:val="222222"/>
          <w:sz w:val="20"/>
          <w:szCs w:val="20"/>
          <w:shd w:val="clear" w:color="auto" w:fill="FFFFFF"/>
          <w:lang w:val="ka-GE"/>
        </w:rPr>
        <w:t xml:space="preserve"> დანართი N2</w:t>
      </w:r>
      <w:r w:rsidRPr="00BA3128">
        <w:rPr>
          <w:rFonts w:ascii="Sylfaen" w:hAnsi="Sylfaen" w:cs="Sylfaen"/>
          <w:color w:val="222222"/>
          <w:sz w:val="20"/>
          <w:szCs w:val="20"/>
          <w:shd w:val="clear" w:color="auto" w:fill="FFFFFF"/>
          <w:lang w:val="ka-GE"/>
        </w:rPr>
        <w:t xml:space="preserve">-ის </w:t>
      </w:r>
      <w:r w:rsidRPr="007379CE">
        <w:rPr>
          <w:rFonts w:ascii="Sylfaen" w:hAnsi="Sylfaen" w:cs="Sylfaen"/>
          <w:color w:val="222222"/>
          <w:sz w:val="20"/>
          <w:szCs w:val="20"/>
          <w:shd w:val="clear" w:color="auto" w:fill="FFFFFF"/>
          <w:lang w:val="ka-GE"/>
        </w:rPr>
        <w:t xml:space="preserve">მიხედვით </w:t>
      </w:r>
      <w:r w:rsidR="00D303E5" w:rsidRPr="007379CE">
        <w:rPr>
          <w:rFonts w:ascii="Sylfaen" w:hAnsi="Sylfaen" w:cs="Sylfaen"/>
          <w:b/>
          <w:color w:val="222222"/>
          <w:sz w:val="20"/>
          <w:szCs w:val="20"/>
          <w:shd w:val="clear" w:color="auto" w:fill="FFFFFF"/>
          <w:lang w:val="ka-GE"/>
        </w:rPr>
        <w:t>ექსელის ფორმატში,</w:t>
      </w:r>
      <w:r w:rsidR="00D303E5" w:rsidRPr="007379CE">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BA3128">
        <w:rPr>
          <w:rFonts w:ascii="Sylfaen" w:hAnsi="Sylfaen" w:cs="Sylfaen"/>
          <w:b/>
          <w:color w:val="222222"/>
          <w:sz w:val="20"/>
          <w:szCs w:val="20"/>
          <w:shd w:val="clear" w:color="auto" w:fill="FFFFFF"/>
          <w:lang w:val="ka-GE"/>
        </w:rPr>
        <w:t xml:space="preserve">  </w:t>
      </w:r>
      <w:hyperlink r:id="rId9" w:history="1">
        <w:r w:rsidR="00D303E5" w:rsidRPr="00BA3128">
          <w:rPr>
            <w:rStyle w:val="Hyperlink"/>
            <w:rFonts w:ascii="Sylfaen" w:hAnsi="Sylfaen"/>
            <w:sz w:val="20"/>
            <w:szCs w:val="20"/>
            <w:u w:val="none"/>
            <w:shd w:val="clear" w:color="auto" w:fill="FFFFFF"/>
          </w:rPr>
          <w:t>www.tenders.ge</w:t>
        </w:r>
      </w:hyperlink>
    </w:p>
    <w:p w:rsidR="00BA3128" w:rsidRPr="00BA3128" w:rsidRDefault="00D303E5" w:rsidP="00BA3128">
      <w:pPr>
        <w:spacing w:after="0"/>
        <w:jc w:val="both"/>
        <w:rPr>
          <w:rFonts w:ascii="Sylfaen" w:hAnsi="Sylfaen" w:cs="Sylfaen"/>
          <w:sz w:val="20"/>
          <w:szCs w:val="20"/>
          <w:u w:val="single"/>
          <w:shd w:val="clear" w:color="auto" w:fill="FFFFFF"/>
          <w:lang w:val="ka-GE"/>
        </w:rPr>
      </w:pPr>
      <w:r w:rsidRPr="00BA3128">
        <w:rPr>
          <w:rFonts w:ascii="Sylfaen" w:hAnsi="Sylfaen" w:cs="Sylfaen"/>
          <w:sz w:val="20"/>
          <w:szCs w:val="20"/>
          <w:u w:val="single"/>
          <w:shd w:val="clear" w:color="auto" w:fill="FFFFFF"/>
          <w:lang w:val="ka-GE"/>
        </w:rPr>
        <w:t xml:space="preserve">პრეტენდეტნმა შეიძლება მონაწილეობა მიიღოს როგორც სრულ ლოტზე, ასევე ცალკეული პოზიციებით. </w:t>
      </w:r>
    </w:p>
    <w:p w:rsidR="00BA3128" w:rsidRDefault="00BA3128" w:rsidP="00BA3128">
      <w:pPr>
        <w:spacing w:after="0"/>
        <w:jc w:val="both"/>
        <w:rPr>
          <w:rFonts w:ascii="Sylfaen" w:hAnsi="Sylfaen" w:cs="Sylfaen"/>
          <w:color w:val="FF0000"/>
          <w:sz w:val="20"/>
          <w:szCs w:val="20"/>
          <w:u w:val="single"/>
          <w:shd w:val="clear" w:color="auto" w:fill="FFFFFF"/>
          <w:lang w:val="ka-GE"/>
        </w:rPr>
      </w:pPr>
    </w:p>
    <w:p w:rsidR="002D6C66" w:rsidRPr="00BA3128" w:rsidRDefault="002D6C66" w:rsidP="00BA3128">
      <w:pPr>
        <w:spacing w:after="0"/>
        <w:jc w:val="both"/>
        <w:rPr>
          <w:rFonts w:ascii="Sylfaen" w:hAnsi="Sylfaen" w:cs="Sylfaen"/>
          <w:color w:val="FF0000"/>
          <w:sz w:val="20"/>
          <w:szCs w:val="20"/>
          <w:u w:val="single"/>
          <w:shd w:val="clear" w:color="auto" w:fill="FFFFFF"/>
          <w:lang w:val="ka-GE"/>
        </w:rPr>
      </w:pPr>
      <w:r w:rsidRPr="00D303E5">
        <w:rPr>
          <w:rFonts w:ascii="Sylfaen" w:hAnsi="Sylfaen" w:cs="Sylfaen"/>
          <w:b/>
          <w:sz w:val="20"/>
          <w:szCs w:val="20"/>
        </w:rPr>
        <w:t>1.</w:t>
      </w:r>
      <w:r w:rsidR="00B755FE" w:rsidRPr="00D303E5">
        <w:rPr>
          <w:rFonts w:ascii="Sylfaen" w:hAnsi="Sylfaen" w:cs="Sylfaen"/>
          <w:b/>
          <w:sz w:val="20"/>
          <w:szCs w:val="20"/>
          <w:lang w:val="ka-GE"/>
        </w:rPr>
        <w:t>4</w:t>
      </w:r>
      <w:r w:rsidR="00A66371">
        <w:rPr>
          <w:rFonts w:ascii="Sylfaen" w:hAnsi="Sylfaen" w:cs="Sylfaen"/>
          <w:b/>
          <w:sz w:val="20"/>
          <w:szCs w:val="20"/>
          <w:lang w:val="ka-GE"/>
        </w:rPr>
        <w:tab/>
      </w:r>
      <w:r w:rsidRPr="00D303E5">
        <w:rPr>
          <w:rFonts w:ascii="Sylfaen" w:hAnsi="Sylfaen"/>
          <w:b/>
          <w:sz w:val="20"/>
          <w:szCs w:val="20"/>
          <w:lang w:val="ka-GE"/>
        </w:rPr>
        <w:t xml:space="preserve">საქონლის მიწოდების </w:t>
      </w:r>
      <w:r w:rsidR="007F5EA8" w:rsidRPr="00D303E5">
        <w:rPr>
          <w:rFonts w:ascii="Sylfaen" w:hAnsi="Sylfaen"/>
          <w:b/>
          <w:sz w:val="20"/>
          <w:szCs w:val="20"/>
          <w:lang w:val="ka-GE"/>
        </w:rPr>
        <w:t>დრო</w:t>
      </w:r>
      <w:r w:rsidRPr="00D303E5">
        <w:rPr>
          <w:rFonts w:ascii="Sylfaen" w:hAnsi="Sylfaen"/>
          <w:b/>
          <w:sz w:val="20"/>
          <w:szCs w:val="20"/>
          <w:lang w:val="ka-GE"/>
        </w:rPr>
        <w:t xml:space="preserve"> და ადგილი</w:t>
      </w:r>
    </w:p>
    <w:p w:rsidR="00A12B2B" w:rsidRPr="00D303E5" w:rsidRDefault="00A12B2B" w:rsidP="00BA3128">
      <w:pPr>
        <w:spacing w:after="0"/>
        <w:jc w:val="both"/>
        <w:rPr>
          <w:rFonts w:ascii="Sylfaen" w:hAnsi="Sylfaen"/>
          <w:sz w:val="20"/>
          <w:szCs w:val="20"/>
          <w:lang w:val="ka-GE"/>
        </w:rPr>
      </w:pPr>
      <w:r w:rsidRPr="00D303E5">
        <w:rPr>
          <w:rFonts w:ascii="Sylfaen" w:hAnsi="Sylfaen"/>
          <w:sz w:val="20"/>
          <w:szCs w:val="20"/>
          <w:lang w:val="ka-GE"/>
        </w:rPr>
        <w:t xml:space="preserve">მიწოდების დრო: </w:t>
      </w:r>
      <w:r w:rsidR="00181895">
        <w:rPr>
          <w:rFonts w:ascii="Sylfaen" w:hAnsi="Sylfaen"/>
          <w:sz w:val="20"/>
          <w:szCs w:val="20"/>
        </w:rPr>
        <w:t>7</w:t>
      </w:r>
      <w:r w:rsidR="00207D7D">
        <w:rPr>
          <w:rFonts w:ascii="Sylfaen" w:hAnsi="Sylfaen"/>
          <w:sz w:val="20"/>
          <w:szCs w:val="20"/>
          <w:lang w:val="ka-GE"/>
        </w:rPr>
        <w:t xml:space="preserve"> </w:t>
      </w:r>
      <w:r w:rsidR="00181895">
        <w:rPr>
          <w:rFonts w:ascii="Sylfaen" w:hAnsi="Sylfaen"/>
          <w:sz w:val="20"/>
          <w:szCs w:val="20"/>
          <w:lang w:val="ka-GE"/>
        </w:rPr>
        <w:t>(შვიდი</w:t>
      </w:r>
      <w:r w:rsidR="00593E70">
        <w:rPr>
          <w:rFonts w:ascii="Sylfaen" w:hAnsi="Sylfaen"/>
          <w:sz w:val="20"/>
          <w:szCs w:val="20"/>
          <w:lang w:val="ka-GE"/>
        </w:rPr>
        <w:t>)</w:t>
      </w:r>
      <w:r w:rsidR="00207D7D">
        <w:rPr>
          <w:rFonts w:ascii="Sylfaen" w:hAnsi="Sylfaen"/>
          <w:sz w:val="20"/>
          <w:szCs w:val="20"/>
          <w:lang w:val="ka-GE"/>
        </w:rPr>
        <w:t xml:space="preserve"> კალენდარული დღე</w:t>
      </w:r>
    </w:p>
    <w:p w:rsidR="00BA3128" w:rsidRDefault="002D6C66" w:rsidP="00BA3128">
      <w:pPr>
        <w:spacing w:after="0"/>
        <w:jc w:val="both"/>
        <w:rPr>
          <w:rFonts w:ascii="Sylfaen" w:hAnsi="Sylfaen" w:cs="Arial"/>
          <w:sz w:val="20"/>
          <w:szCs w:val="20"/>
          <w:lang w:val="ka-GE"/>
        </w:rPr>
      </w:pPr>
      <w:r w:rsidRPr="00D303E5">
        <w:rPr>
          <w:rFonts w:ascii="Sylfaen" w:hAnsi="Sylfaen" w:cs="Arial"/>
          <w:sz w:val="20"/>
          <w:szCs w:val="20"/>
          <w:lang w:val="ka-GE"/>
        </w:rPr>
        <w:t xml:space="preserve">მიწოდების ადგილი: </w:t>
      </w:r>
      <w:r w:rsidR="00181895">
        <w:rPr>
          <w:rFonts w:ascii="Sylfaen" w:hAnsi="Sylfaen" w:cs="Arial"/>
          <w:sz w:val="20"/>
          <w:szCs w:val="20"/>
          <w:lang w:val="ka-GE"/>
        </w:rPr>
        <w:t>ტაბახმელა</w:t>
      </w:r>
    </w:p>
    <w:p w:rsidR="00BA3128" w:rsidRDefault="00BA3128" w:rsidP="00BA3128">
      <w:pPr>
        <w:spacing w:after="0"/>
        <w:jc w:val="both"/>
        <w:rPr>
          <w:rFonts w:ascii="Sylfaen" w:hAnsi="Sylfaen" w:cs="Arial"/>
          <w:sz w:val="20"/>
          <w:szCs w:val="20"/>
          <w:lang w:val="ka-GE"/>
        </w:rPr>
      </w:pPr>
    </w:p>
    <w:p w:rsidR="00696A50" w:rsidRPr="00BA3128" w:rsidRDefault="001466B2" w:rsidP="00BA3128">
      <w:pPr>
        <w:pStyle w:val="Default"/>
        <w:spacing w:line="276" w:lineRule="auto"/>
        <w:rPr>
          <w:color w:val="FF0000"/>
          <w:sz w:val="20"/>
          <w:szCs w:val="20"/>
          <w:lang w:val="ka-GE"/>
        </w:rPr>
      </w:pPr>
      <w:r w:rsidRPr="00D303E5">
        <w:rPr>
          <w:b/>
          <w:sz w:val="20"/>
          <w:szCs w:val="20"/>
          <w:lang w:val="ka-GE"/>
        </w:rPr>
        <w:t>1.</w:t>
      </w:r>
      <w:r w:rsidR="00207D7D">
        <w:rPr>
          <w:b/>
          <w:sz w:val="20"/>
          <w:szCs w:val="20"/>
          <w:lang w:val="ka-GE"/>
        </w:rPr>
        <w:t>5</w:t>
      </w:r>
      <w:r w:rsidR="00A66371">
        <w:rPr>
          <w:b/>
          <w:sz w:val="20"/>
          <w:szCs w:val="20"/>
        </w:rPr>
        <w:tab/>
      </w:r>
      <w:r w:rsidR="00CF7A57" w:rsidRPr="00D303E5">
        <w:rPr>
          <w:b/>
          <w:sz w:val="20"/>
          <w:szCs w:val="20"/>
          <w:lang w:val="ka-GE"/>
        </w:rPr>
        <w:t>მოთხოვნა პრეტენდენტის გამოცდილების შესახებ</w:t>
      </w:r>
    </w:p>
    <w:p w:rsidR="00D303E5" w:rsidRDefault="00875254" w:rsidP="00BA3128">
      <w:pPr>
        <w:spacing w:after="0"/>
        <w:jc w:val="both"/>
        <w:rPr>
          <w:rFonts w:asciiTheme="minorHAnsi" w:hAnsiTheme="minorHAnsi" w:cstheme="minorHAnsi"/>
          <w:sz w:val="20"/>
          <w:szCs w:val="20"/>
          <w:lang w:val="ka-GE"/>
        </w:rPr>
      </w:pPr>
      <w:r w:rsidRPr="00D303E5">
        <w:rPr>
          <w:rFonts w:ascii="Sylfaen" w:hAnsi="Sylfaen"/>
          <w:sz w:val="20"/>
          <w:szCs w:val="20"/>
          <w:lang w:val="ka-GE"/>
        </w:rPr>
        <w:t>პრეტენდენტს უნდა გააჩნდეს</w:t>
      </w:r>
      <w:r w:rsidR="009D5E96" w:rsidRPr="00D303E5">
        <w:rPr>
          <w:rFonts w:ascii="Sylfaen" w:hAnsi="Sylfaen"/>
          <w:sz w:val="20"/>
          <w:szCs w:val="20"/>
        </w:rPr>
        <w:t xml:space="preserve"> </w:t>
      </w:r>
      <w:r w:rsidR="00D303E5" w:rsidRPr="00D303E5">
        <w:rPr>
          <w:rFonts w:ascii="Sylfaen" w:hAnsi="Sylfaen"/>
          <w:sz w:val="20"/>
          <w:szCs w:val="20"/>
          <w:lang w:val="ka-GE"/>
        </w:rPr>
        <w:t>ა</w:t>
      </w:r>
      <w:r w:rsidR="009D5E96" w:rsidRPr="00D303E5">
        <w:rPr>
          <w:rFonts w:ascii="Sylfaen" w:hAnsi="Sylfaen"/>
          <w:sz w:val="20"/>
          <w:szCs w:val="20"/>
          <w:lang w:val="ka-GE"/>
        </w:rPr>
        <w:t xml:space="preserve">ნალოგიური </w:t>
      </w:r>
      <w:r w:rsidR="009F1B03" w:rsidRPr="00D303E5">
        <w:rPr>
          <w:rFonts w:ascii="Sylfaen" w:hAnsi="Sylfaen"/>
          <w:sz w:val="20"/>
          <w:szCs w:val="20"/>
          <w:lang w:val="ka-GE"/>
        </w:rPr>
        <w:t>პროდუქციის</w:t>
      </w:r>
      <w:r w:rsidR="00593E70">
        <w:rPr>
          <w:rFonts w:ascii="Sylfaen" w:hAnsi="Sylfaen"/>
          <w:sz w:val="20"/>
          <w:szCs w:val="20"/>
          <w:lang w:val="ka-GE"/>
        </w:rPr>
        <w:t xml:space="preserve"> შესყიდვის არანაკლებ 3</w:t>
      </w:r>
      <w:r w:rsidR="00D303E5" w:rsidRPr="00D303E5">
        <w:rPr>
          <w:rFonts w:ascii="Sylfaen" w:hAnsi="Sylfaen"/>
          <w:sz w:val="20"/>
          <w:szCs w:val="20"/>
          <w:lang w:val="ka-GE"/>
        </w:rPr>
        <w:t xml:space="preserve"> წლიანი გამოცდილება.</w:t>
      </w:r>
    </w:p>
    <w:p w:rsidR="00D303E5" w:rsidRPr="00D303E5" w:rsidRDefault="00D303E5" w:rsidP="00BA3128">
      <w:pPr>
        <w:jc w:val="both"/>
        <w:rPr>
          <w:rFonts w:asciiTheme="minorHAnsi" w:hAnsiTheme="minorHAnsi" w:cstheme="minorHAnsi"/>
          <w:sz w:val="20"/>
          <w:szCs w:val="20"/>
          <w:lang w:val="ka-GE"/>
        </w:rPr>
      </w:pPr>
      <w:r w:rsidRPr="00D303E5">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207D7D" w:rsidRDefault="00000015" w:rsidP="00207D7D">
      <w:pPr>
        <w:pStyle w:val="ListParagraph"/>
        <w:numPr>
          <w:ilvl w:val="2"/>
          <w:numId w:val="4"/>
        </w:numPr>
        <w:spacing w:after="0"/>
        <w:jc w:val="both"/>
        <w:rPr>
          <w:rFonts w:ascii="Sylfaen" w:hAnsi="Sylfaen"/>
          <w:b/>
          <w:sz w:val="20"/>
          <w:szCs w:val="20"/>
          <w:lang w:val="ka-GE"/>
        </w:rPr>
      </w:pPr>
      <w:r w:rsidRPr="00207D7D">
        <w:rPr>
          <w:rFonts w:ascii="Sylfaen" w:hAnsi="Sylfaen"/>
          <w:b/>
          <w:sz w:val="20"/>
          <w:szCs w:val="20"/>
          <w:lang w:val="ka-GE"/>
        </w:rPr>
        <w:t>ანგარიშსწორების პირობები</w:t>
      </w:r>
    </w:p>
    <w:p w:rsidR="00A66371" w:rsidRDefault="00D303E5" w:rsidP="00A66371">
      <w:pPr>
        <w:spacing w:after="0"/>
        <w:jc w:val="both"/>
        <w:rPr>
          <w:rFonts w:ascii="Sylfaen" w:hAnsi="Sylfaen"/>
          <w:sz w:val="20"/>
          <w:szCs w:val="20"/>
          <w:lang w:val="ka-GE"/>
        </w:rPr>
      </w:pPr>
      <w:r w:rsidRPr="00D303E5">
        <w:rPr>
          <w:rFonts w:ascii="Sylfaen" w:hAnsi="Sylfaen"/>
          <w:sz w:val="20"/>
          <w:szCs w:val="20"/>
          <w:lang w:val="ka-GE"/>
        </w:rPr>
        <w:t>ანგარიშსწორება</w:t>
      </w:r>
      <w:r w:rsidRPr="00D303E5">
        <w:rPr>
          <w:rFonts w:ascii="Sylfaen" w:hAnsi="Sylfaen"/>
          <w:sz w:val="20"/>
          <w:szCs w:val="20"/>
        </w:rPr>
        <w:t xml:space="preserve"> </w:t>
      </w:r>
      <w:r w:rsidRPr="00D303E5">
        <w:rPr>
          <w:rFonts w:ascii="Sylfaen" w:hAnsi="Sylfaen"/>
          <w:sz w:val="20"/>
          <w:szCs w:val="20"/>
          <w:lang w:val="ka-GE"/>
        </w:rPr>
        <w:t>განხორციელდება კონსიგნაციის წესით, უნაღდო ანგარიშსწორებით ე</w:t>
      </w:r>
      <w:r w:rsidRPr="00D303E5">
        <w:rPr>
          <w:rFonts w:ascii="Sylfaen" w:hAnsi="Sylfaen" w:cs="Sylfaen"/>
          <w:sz w:val="20"/>
          <w:szCs w:val="20"/>
          <w:lang w:val="ka-GE"/>
        </w:rPr>
        <w:t xml:space="preserve">როვნულ ვალუტაში, „საქონლის“ </w:t>
      </w:r>
      <w:r w:rsidR="00207D7D">
        <w:rPr>
          <w:rFonts w:ascii="Sylfaen" w:hAnsi="Sylfaen" w:cs="Sylfaen"/>
          <w:sz w:val="20"/>
          <w:szCs w:val="20"/>
          <w:lang w:val="ka-GE"/>
        </w:rPr>
        <w:t xml:space="preserve">სრულად </w:t>
      </w:r>
      <w:r w:rsidRPr="00D303E5">
        <w:rPr>
          <w:rFonts w:ascii="Sylfaen" w:hAnsi="Sylfaen" w:cs="Sylfaen"/>
          <w:sz w:val="20"/>
          <w:szCs w:val="20"/>
          <w:lang w:val="ka-GE"/>
        </w:rPr>
        <w:t xml:space="preserve">მიწოდებიდან </w:t>
      </w:r>
      <w:r w:rsidRPr="00D303E5">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D303E5">
        <w:rPr>
          <w:rFonts w:ascii="Sylfaen" w:hAnsi="Sylfaen" w:cs="Sylfaen"/>
          <w:sz w:val="20"/>
          <w:szCs w:val="20"/>
          <w:lang w:val="ka-GE"/>
        </w:rPr>
        <w:t xml:space="preserve">30 (ოცდაათი) კალენდარული დღის ვადაში </w:t>
      </w:r>
      <w:r w:rsidRPr="00D303E5">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Default="00A66371" w:rsidP="00A66371">
      <w:pPr>
        <w:spacing w:after="0"/>
        <w:jc w:val="both"/>
        <w:rPr>
          <w:rFonts w:ascii="Sylfaen" w:hAnsi="Sylfaen"/>
          <w:sz w:val="20"/>
          <w:szCs w:val="20"/>
          <w:lang w:val="ka-GE"/>
        </w:rPr>
      </w:pPr>
    </w:p>
    <w:p w:rsidR="00BA3128" w:rsidRPr="00A66371" w:rsidRDefault="007379CE" w:rsidP="00A66371">
      <w:pPr>
        <w:spacing w:after="0"/>
        <w:jc w:val="both"/>
        <w:rPr>
          <w:rFonts w:ascii="Sylfaen" w:hAnsi="Sylfaen" w:cstheme="minorHAnsi"/>
          <w:sz w:val="20"/>
          <w:szCs w:val="20"/>
          <w:lang w:val="ka-GE"/>
        </w:rPr>
      </w:pPr>
      <w:r>
        <w:rPr>
          <w:rFonts w:ascii="Sylfaen" w:hAnsi="Sylfaen"/>
          <w:b/>
          <w:sz w:val="20"/>
          <w:szCs w:val="20"/>
          <w:lang w:val="ka-GE"/>
        </w:rPr>
        <w:t>1.7</w:t>
      </w:r>
      <w:r w:rsidR="00207D7D">
        <w:rPr>
          <w:rFonts w:ascii="Sylfaen" w:hAnsi="Sylfaen"/>
          <w:sz w:val="20"/>
          <w:szCs w:val="20"/>
          <w:lang w:val="ka-GE"/>
        </w:rPr>
        <w:tab/>
      </w:r>
      <w:r w:rsidR="0071455F" w:rsidRPr="00D303E5">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BA3128" w:rsidRDefault="00593E70" w:rsidP="004260F7">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ფასების ცხრილი (დანართი N2</w:t>
      </w:r>
      <w:r w:rsidR="0071455F" w:rsidRPr="00BA3128">
        <w:rPr>
          <w:rFonts w:ascii="Sylfaen" w:hAnsi="Sylfaen"/>
          <w:sz w:val="20"/>
          <w:szCs w:val="20"/>
        </w:rPr>
        <w:t>-</w:t>
      </w:r>
      <w:r w:rsidR="00BA3128">
        <w:rPr>
          <w:rFonts w:ascii="Sylfaen" w:hAnsi="Sylfaen"/>
          <w:sz w:val="20"/>
          <w:szCs w:val="20"/>
          <w:lang w:val="ka-GE"/>
        </w:rPr>
        <w:t>ის შესაბამისად);</w:t>
      </w:r>
    </w:p>
    <w:p w:rsidR="00BA3128" w:rsidRPr="00BA3128" w:rsidRDefault="00D303E5" w:rsidP="00047FD4">
      <w:pPr>
        <w:pStyle w:val="ListParagraph"/>
        <w:numPr>
          <w:ilvl w:val="0"/>
          <w:numId w:val="2"/>
        </w:numPr>
        <w:spacing w:before="240" w:after="160"/>
        <w:jc w:val="both"/>
        <w:rPr>
          <w:rFonts w:ascii="Sylfaen" w:hAnsi="Sylfaen"/>
          <w:sz w:val="20"/>
          <w:szCs w:val="20"/>
          <w:lang w:val="ka-GE"/>
        </w:rPr>
      </w:pPr>
      <w:r w:rsidRPr="00BA3128">
        <w:rPr>
          <w:rFonts w:ascii="Sylfaen" w:hAnsi="Sylfaen" w:cs="Sylfaen"/>
          <w:sz w:val="20"/>
          <w:szCs w:val="20"/>
          <w:lang w:val="ka-GE"/>
        </w:rPr>
        <w:t>კომპანიის</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სრული</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რეკვიზიტები</w:t>
      </w:r>
      <w:r w:rsidR="00BA3128" w:rsidRPr="00BA3128">
        <w:rPr>
          <w:rFonts w:ascii="Sylfaen" w:hAnsi="Sylfaen" w:cs="Sylfaen"/>
          <w:sz w:val="20"/>
          <w:szCs w:val="20"/>
          <w:lang w:val="ka-GE"/>
        </w:rPr>
        <w:t>;</w:t>
      </w:r>
    </w:p>
    <w:p w:rsidR="00BA3128" w:rsidRPr="00BA3128" w:rsidRDefault="0071455F" w:rsidP="00047FD4">
      <w:pPr>
        <w:pStyle w:val="ListParagraph"/>
        <w:numPr>
          <w:ilvl w:val="0"/>
          <w:numId w:val="2"/>
        </w:numPr>
        <w:spacing w:before="240" w:after="160"/>
        <w:jc w:val="both"/>
        <w:rPr>
          <w:rFonts w:ascii="Sylfaen" w:hAnsi="Sylfaen"/>
          <w:b/>
          <w:sz w:val="20"/>
          <w:szCs w:val="20"/>
          <w:lang w:val="ka-GE"/>
        </w:rPr>
      </w:pPr>
      <w:r w:rsidRPr="00BA3128">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BA3128" w:rsidRDefault="00D303E5" w:rsidP="00047FD4">
      <w:pPr>
        <w:pStyle w:val="ListParagraph"/>
        <w:numPr>
          <w:ilvl w:val="0"/>
          <w:numId w:val="2"/>
        </w:numPr>
        <w:spacing w:after="0"/>
        <w:jc w:val="both"/>
        <w:rPr>
          <w:rFonts w:ascii="Sylfaen" w:hAnsi="Sylfaen"/>
          <w:b/>
          <w:sz w:val="20"/>
          <w:szCs w:val="20"/>
          <w:lang w:val="ka-GE"/>
        </w:rPr>
      </w:pPr>
      <w:r w:rsidRPr="00BA3128">
        <w:rPr>
          <w:rFonts w:ascii="Sylfaen" w:hAnsi="Sylfaen"/>
          <w:sz w:val="20"/>
          <w:szCs w:val="20"/>
          <w:lang w:val="ka-GE"/>
        </w:rPr>
        <w:t>გამოცდილების შესახებ დამადასტურებელი დოკუმენტაცია.</w:t>
      </w:r>
    </w:p>
    <w:p w:rsidR="00BA3128" w:rsidRDefault="00BA3128" w:rsidP="00BA3128">
      <w:pPr>
        <w:spacing w:after="0"/>
        <w:jc w:val="both"/>
        <w:rPr>
          <w:rFonts w:ascii="Sylfaen" w:hAnsi="Sylfaen" w:cs="Sylfaen"/>
          <w:b/>
          <w:sz w:val="20"/>
          <w:szCs w:val="20"/>
          <w:lang w:val="ka-GE"/>
        </w:rPr>
      </w:pPr>
    </w:p>
    <w:p w:rsidR="00BA3128" w:rsidRDefault="0071455F" w:rsidP="00BA3128">
      <w:pPr>
        <w:spacing w:after="0"/>
        <w:jc w:val="both"/>
        <w:rPr>
          <w:rFonts w:ascii="Sylfaen" w:hAnsi="Sylfaen"/>
          <w:sz w:val="20"/>
          <w:szCs w:val="20"/>
          <w:lang w:val="ka-GE"/>
        </w:rPr>
      </w:pPr>
      <w:r w:rsidRPr="00BA3128">
        <w:rPr>
          <w:rFonts w:ascii="Sylfaen" w:hAnsi="Sylfaen" w:cs="Sylfaen"/>
          <w:b/>
          <w:sz w:val="20"/>
          <w:szCs w:val="20"/>
          <w:lang w:val="ka-GE"/>
        </w:rPr>
        <w:t>1.</w:t>
      </w:r>
      <w:r w:rsidR="007379CE">
        <w:rPr>
          <w:rFonts w:ascii="Sylfaen" w:hAnsi="Sylfaen" w:cs="Sylfaen"/>
          <w:b/>
          <w:sz w:val="20"/>
          <w:szCs w:val="20"/>
          <w:lang w:val="ka-GE"/>
        </w:rPr>
        <w:t>8</w:t>
      </w:r>
      <w:r w:rsidR="00A66371">
        <w:rPr>
          <w:rFonts w:ascii="Sylfaen" w:hAnsi="Sylfaen" w:cs="Sylfaen"/>
          <w:b/>
          <w:sz w:val="20"/>
          <w:szCs w:val="20"/>
          <w:lang w:val="ka-GE"/>
        </w:rPr>
        <w:tab/>
      </w:r>
      <w:r w:rsidRPr="00BA3128">
        <w:rPr>
          <w:rFonts w:ascii="Sylfaen" w:hAnsi="Sylfaen" w:cs="Sylfaen"/>
          <w:b/>
          <w:sz w:val="20"/>
          <w:szCs w:val="20"/>
          <w:lang w:val="ka-GE"/>
        </w:rPr>
        <w:t>ხელშეკრულების</w:t>
      </w:r>
      <w:r w:rsidRPr="00BA3128">
        <w:rPr>
          <w:rFonts w:ascii="Sylfaen" w:hAnsi="Sylfaen"/>
          <w:b/>
          <w:sz w:val="20"/>
          <w:szCs w:val="20"/>
          <w:lang w:val="ka-GE"/>
        </w:rPr>
        <w:t xml:space="preserve"> გაფორმება</w:t>
      </w:r>
    </w:p>
    <w:p w:rsidR="0071455F" w:rsidRPr="00D303E5" w:rsidRDefault="00BA3128" w:rsidP="00BA3128">
      <w:pPr>
        <w:spacing w:after="0"/>
        <w:jc w:val="both"/>
        <w:rPr>
          <w:rFonts w:ascii="Sylfaen" w:hAnsi="Sylfaen"/>
          <w:sz w:val="20"/>
          <w:szCs w:val="20"/>
          <w:lang w:val="ka-GE"/>
        </w:rPr>
      </w:pPr>
      <w:r>
        <w:rPr>
          <w:rFonts w:ascii="Sylfaen" w:hAnsi="Sylfaen" w:cs="Sylfaen"/>
          <w:sz w:val="20"/>
          <w:szCs w:val="20"/>
          <w:lang w:val="ka-GE"/>
        </w:rPr>
        <w:t>წ</w:t>
      </w:r>
      <w:r w:rsidR="0071455F" w:rsidRPr="00D303E5">
        <w:rPr>
          <w:rFonts w:ascii="Sylfaen" w:hAnsi="Sylfaen" w:cs="Sylfaen"/>
          <w:sz w:val="20"/>
          <w:szCs w:val="20"/>
          <w:lang w:val="ka-GE"/>
        </w:rPr>
        <w:t xml:space="preserve">ინამდებარე ელექტრონული ტენდერის ფარგლებში </w:t>
      </w:r>
      <w:r>
        <w:rPr>
          <w:rFonts w:ascii="Sylfaen" w:hAnsi="Sylfaen" w:cs="Sylfaen"/>
          <w:sz w:val="20"/>
          <w:szCs w:val="20"/>
          <w:lang w:val="ka-GE"/>
        </w:rPr>
        <w:t>გამოფორმდება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ერთიანი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ხელშეკრულება</w:t>
      </w:r>
      <w:r w:rsidR="0071455F" w:rsidRPr="00D303E5">
        <w:rPr>
          <w:rFonts w:ascii="Sylfaen" w:hAnsi="Sylfaen"/>
          <w:sz w:val="20"/>
          <w:szCs w:val="20"/>
          <w:lang w:val="ka-GE"/>
        </w:rPr>
        <w:t xml:space="preserve">, რომელიც ხელშეკრულების </w:t>
      </w:r>
      <w:r>
        <w:rPr>
          <w:rFonts w:ascii="Sylfaen" w:hAnsi="Sylfaen"/>
          <w:sz w:val="20"/>
          <w:szCs w:val="20"/>
          <w:lang w:val="ka-GE"/>
        </w:rPr>
        <w:t>გაფორმების</w:t>
      </w:r>
      <w:r w:rsidR="0071455F" w:rsidRPr="00D303E5">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Default="00BA3128" w:rsidP="00BA3128">
      <w:pPr>
        <w:spacing w:after="0"/>
        <w:jc w:val="both"/>
        <w:rPr>
          <w:rFonts w:ascii="Sylfaen" w:hAnsi="Sylfaen"/>
          <w:b/>
          <w:sz w:val="20"/>
          <w:szCs w:val="20"/>
          <w:lang w:val="ka-GE"/>
        </w:rPr>
      </w:pPr>
    </w:p>
    <w:p w:rsidR="0071455F" w:rsidRPr="00D303E5" w:rsidRDefault="007379CE" w:rsidP="00BA3128">
      <w:pPr>
        <w:spacing w:after="0"/>
        <w:jc w:val="both"/>
        <w:rPr>
          <w:rFonts w:ascii="Sylfaen" w:hAnsi="Sylfaen"/>
          <w:b/>
          <w:sz w:val="20"/>
          <w:szCs w:val="20"/>
          <w:lang w:val="ka-GE"/>
        </w:rPr>
      </w:pPr>
      <w:r>
        <w:rPr>
          <w:rFonts w:ascii="Sylfaen" w:hAnsi="Sylfaen"/>
          <w:b/>
          <w:sz w:val="20"/>
          <w:szCs w:val="20"/>
          <w:lang w:val="ka-GE"/>
        </w:rPr>
        <w:t>1.9</w:t>
      </w:r>
      <w:r w:rsidR="00A66371">
        <w:rPr>
          <w:rFonts w:ascii="Sylfaen" w:hAnsi="Sylfaen"/>
          <w:b/>
          <w:sz w:val="20"/>
          <w:szCs w:val="20"/>
          <w:lang w:val="ka-GE"/>
        </w:rPr>
        <w:tab/>
      </w:r>
      <w:r w:rsidR="0071455F" w:rsidRPr="00D303E5">
        <w:rPr>
          <w:rFonts w:ascii="Sylfaen" w:hAnsi="Sylfaen"/>
          <w:b/>
          <w:sz w:val="20"/>
          <w:szCs w:val="20"/>
          <w:lang w:val="ka-GE"/>
        </w:rPr>
        <w:t>სხვა მოთხოვნა</w:t>
      </w:r>
    </w:p>
    <w:p w:rsidR="0071455F" w:rsidRPr="00D303E5" w:rsidRDefault="007379CE" w:rsidP="00BA3128">
      <w:pPr>
        <w:spacing w:after="0"/>
        <w:jc w:val="both"/>
        <w:rPr>
          <w:rFonts w:ascii="Sylfaen" w:hAnsi="Sylfaen"/>
          <w:sz w:val="20"/>
          <w:szCs w:val="20"/>
          <w:lang w:val="ka-GE"/>
        </w:rPr>
      </w:pPr>
      <w:r>
        <w:rPr>
          <w:rFonts w:ascii="Sylfaen" w:hAnsi="Sylfaen"/>
          <w:sz w:val="20"/>
          <w:szCs w:val="20"/>
          <w:lang w:val="ka-GE"/>
        </w:rPr>
        <w:t>1.9</w:t>
      </w:r>
      <w:r w:rsidR="0071455F" w:rsidRPr="00D303E5">
        <w:rPr>
          <w:rFonts w:ascii="Sylfaen" w:hAnsi="Sylfaen"/>
          <w:sz w:val="20"/>
          <w:szCs w:val="20"/>
          <w:lang w:val="ka-GE"/>
        </w:rPr>
        <w:t>.1</w:t>
      </w:r>
      <w:r w:rsidR="00BA3128">
        <w:rPr>
          <w:rFonts w:ascii="Sylfaen" w:hAnsi="Sylfaen"/>
          <w:sz w:val="20"/>
          <w:szCs w:val="20"/>
          <w:lang w:val="ka-GE"/>
        </w:rPr>
        <w:tab/>
      </w:r>
      <w:r w:rsidR="0071455F" w:rsidRPr="00D303E5">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D303E5"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D303E5">
        <w:rPr>
          <w:rFonts w:ascii="Sylfaen" w:hAnsi="Sylfaen"/>
          <w:sz w:val="20"/>
          <w:szCs w:val="20"/>
          <w:lang w:val="ka-GE"/>
        </w:rPr>
        <w:t>გაკოტრების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t>ლიკვიდაციის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lastRenderedPageBreak/>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.2</w:t>
      </w:r>
      <w:r w:rsidR="00BA3128">
        <w:rPr>
          <w:rFonts w:ascii="Sylfaen" w:hAnsi="Sylfaen" w:cs="Sylfaen"/>
          <w:sz w:val="20"/>
          <w:szCs w:val="20"/>
          <w:lang w:val="ka-GE"/>
        </w:rPr>
        <w:tab/>
      </w:r>
      <w:r w:rsidR="0071455F" w:rsidRPr="00D303E5">
        <w:rPr>
          <w:rFonts w:ascii="Sylfaen" w:hAnsi="Sylfaen" w:cs="Sylfaen"/>
          <w:sz w:val="20"/>
          <w:szCs w:val="20"/>
          <w:lang w:val="ka-GE"/>
        </w:rPr>
        <w:t>ფასების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დასაშვებია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მხოლოდ</w:t>
      </w:r>
      <w:r w:rsidR="0071455F" w:rsidRPr="00D303E5">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181895">
        <w:rPr>
          <w:rFonts w:ascii="Sylfaen" w:hAnsi="Sylfaen" w:cs="Sylfaen"/>
          <w:sz w:val="20"/>
          <w:szCs w:val="20"/>
        </w:rPr>
        <w:t>tvashakidze</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6105F2" w:rsidRPr="006105F2" w:rsidRDefault="006105F2" w:rsidP="006105F2">
      <w:pPr>
        <w:jc w:val="both"/>
        <w:rPr>
          <w:sz w:val="20"/>
          <w:szCs w:val="20"/>
        </w:rPr>
      </w:pPr>
      <w:r>
        <w:rPr>
          <w:rFonts w:ascii="Sylfaen" w:hAnsi="Sylfaen"/>
          <w:b/>
          <w:color w:val="000000"/>
          <w:lang w:val="ka-GE"/>
        </w:rPr>
        <w:br/>
      </w:r>
      <w:r w:rsidRPr="006105F2">
        <w:rPr>
          <w:rFonts w:ascii="Sylfaen" w:hAnsi="Sylfaen"/>
          <w:b/>
          <w:color w:val="000000"/>
          <w:sz w:val="20"/>
          <w:szCs w:val="20"/>
          <w:lang w:val="ka-GE"/>
        </w:rPr>
        <w:t>პასუხისმგებელი პირი</w:t>
      </w:r>
      <w:r w:rsidRPr="006105F2">
        <w:rPr>
          <w:rFonts w:ascii="Sylfaen" w:hAnsi="Sylfaen"/>
          <w:color w:val="000000"/>
          <w:sz w:val="20"/>
          <w:szCs w:val="2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6105F2">
        <w:rPr>
          <w:rFonts w:ascii="Sylfaen" w:hAnsi="Sylfaen"/>
          <w:color w:val="000000"/>
          <w:sz w:val="20"/>
          <w:szCs w:val="20"/>
        </w:rPr>
        <w:t xml:space="preserve"> </w:t>
      </w:r>
      <w:r w:rsidRPr="006105F2">
        <w:rPr>
          <w:rFonts w:ascii="Sylfaen" w:hAnsi="Sylfaen"/>
          <w:color w:val="000000"/>
          <w:sz w:val="20"/>
          <w:szCs w:val="20"/>
          <w:lang w:val="ka-GE"/>
        </w:rPr>
        <w:t xml:space="preserve">საკონტაქტო ელ-ფოსტა: </w:t>
      </w:r>
      <w:hyperlink r:id="rId10" w:history="1">
        <w:r w:rsidRPr="006105F2">
          <w:rPr>
            <w:rStyle w:val="Hyperlink"/>
            <w:rFonts w:ascii="Sylfaen" w:hAnsi="Sylfaen"/>
            <w:sz w:val="20"/>
            <w:szCs w:val="20"/>
            <w:lang w:val="ka-GE"/>
          </w:rPr>
          <w:t>pdpo@gwp.ge</w:t>
        </w:r>
      </w:hyperlink>
      <w:r w:rsidRPr="006105F2">
        <w:rPr>
          <w:rFonts w:ascii="Sylfaen" w:hAnsi="Sylfaen"/>
          <w:color w:val="000000"/>
          <w:sz w:val="20"/>
          <w:szCs w:val="20"/>
          <w:lang w:val="ka-GE"/>
        </w:rPr>
        <w:t xml:space="preserve">. </w:t>
      </w:r>
      <w:r w:rsidRPr="006105F2">
        <w:rPr>
          <w:rFonts w:ascii="Sylfaen" w:hAnsi="Sylfaen"/>
          <w:b/>
          <w:color w:val="000000"/>
          <w:sz w:val="20"/>
          <w:szCs w:val="20"/>
          <w:lang w:val="ka-GE"/>
        </w:rPr>
        <w:t>მონაცემთა დამუშავების მიზანი</w:t>
      </w:r>
      <w:r w:rsidRPr="006105F2">
        <w:rPr>
          <w:rFonts w:ascii="Sylfaen" w:hAnsi="Sylfaen"/>
          <w:color w:val="000000"/>
          <w:sz w:val="20"/>
          <w:szCs w:val="2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6105F2">
        <w:rPr>
          <w:rFonts w:ascii="Sylfaen" w:hAnsi="Sylfaen"/>
          <w:b/>
          <w:color w:val="000000"/>
          <w:sz w:val="20"/>
          <w:szCs w:val="20"/>
          <w:lang w:val="ka-GE"/>
        </w:rPr>
        <w:t>ლეგიტიმაცია</w:t>
      </w:r>
      <w:r w:rsidRPr="006105F2">
        <w:rPr>
          <w:rFonts w:ascii="Sylfaen" w:hAnsi="Sylfaen"/>
          <w:color w:val="000000"/>
          <w:sz w:val="20"/>
          <w:szCs w:val="20"/>
          <w:lang w:val="ka-GE"/>
        </w:rPr>
        <w:t xml:space="preserve">: პროფესიული ან/და კომერციული ურთიერთობა. </w:t>
      </w:r>
      <w:r w:rsidRPr="006105F2">
        <w:rPr>
          <w:rFonts w:ascii="Sylfaen" w:hAnsi="Sylfaen"/>
          <w:b/>
          <w:color w:val="000000"/>
          <w:sz w:val="20"/>
          <w:szCs w:val="20"/>
          <w:lang w:val="ka-GE"/>
        </w:rPr>
        <w:t>მიმღებები</w:t>
      </w:r>
      <w:r w:rsidRPr="006105F2">
        <w:rPr>
          <w:rFonts w:ascii="Sylfaen" w:hAnsi="Sylfaen"/>
          <w:color w:val="000000"/>
          <w:sz w:val="20"/>
          <w:szCs w:val="2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6105F2">
        <w:rPr>
          <w:rFonts w:ascii="Sylfaen" w:hAnsi="Sylfaen"/>
          <w:b/>
          <w:color w:val="000000"/>
          <w:sz w:val="20"/>
          <w:szCs w:val="20"/>
          <w:lang w:val="ka-GE"/>
        </w:rPr>
        <w:t>შენახვა</w:t>
      </w:r>
      <w:r w:rsidRPr="006105F2">
        <w:rPr>
          <w:rFonts w:ascii="Sylfaen" w:hAnsi="Sylfaen"/>
          <w:color w:val="000000"/>
          <w:sz w:val="20"/>
          <w:szCs w:val="2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6105F2">
        <w:rPr>
          <w:rFonts w:ascii="Sylfaen" w:hAnsi="Sylfaen"/>
          <w:b/>
          <w:color w:val="000000"/>
          <w:sz w:val="20"/>
          <w:szCs w:val="20"/>
          <w:lang w:val="ka-GE"/>
        </w:rPr>
        <w:t>უფლებები</w:t>
      </w:r>
      <w:r w:rsidRPr="006105F2">
        <w:rPr>
          <w:rFonts w:ascii="Sylfaen" w:hAnsi="Sylfaen"/>
          <w:color w:val="000000"/>
          <w:sz w:val="20"/>
          <w:szCs w:val="2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6105F2">
        <w:rPr>
          <w:rFonts w:ascii="Sylfaen" w:hAnsi="Sylfaen"/>
          <w:color w:val="000000"/>
          <w:sz w:val="20"/>
          <w:szCs w:val="20"/>
        </w:rPr>
        <w:t>,</w:t>
      </w:r>
      <w:r w:rsidRPr="006105F2">
        <w:rPr>
          <w:rFonts w:ascii="Sylfaen" w:hAnsi="Sylfaen"/>
          <w:color w:val="000000"/>
          <w:sz w:val="20"/>
          <w:szCs w:val="2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Pr="006105F2">
        <w:fldChar w:fldCharType="begin"/>
      </w:r>
      <w:r w:rsidRPr="006105F2">
        <w:rPr>
          <w:sz w:val="20"/>
          <w:szCs w:val="20"/>
        </w:rPr>
        <w:instrText xml:space="preserve"> HYPERLINK "mailto:pdpo@gwp.ge" </w:instrText>
      </w:r>
      <w:r w:rsidRPr="006105F2">
        <w:fldChar w:fldCharType="separate"/>
      </w:r>
      <w:r w:rsidRPr="006105F2">
        <w:rPr>
          <w:rStyle w:val="Hyperlink"/>
          <w:rFonts w:ascii="Sylfaen" w:hAnsi="Sylfaen"/>
          <w:sz w:val="20"/>
          <w:szCs w:val="20"/>
          <w:lang w:val="ka-GE"/>
        </w:rPr>
        <w:t>pdpo@gwp.ge</w:t>
      </w:r>
      <w:r w:rsidRPr="006105F2">
        <w:rPr>
          <w:rStyle w:val="Hyperlink"/>
          <w:rFonts w:ascii="Sylfaen" w:hAnsi="Sylfaen"/>
          <w:sz w:val="20"/>
          <w:szCs w:val="20"/>
          <w:lang w:val="ka-GE"/>
        </w:rPr>
        <w:fldChar w:fldCharType="end"/>
      </w:r>
      <w:r w:rsidRPr="006105F2">
        <w:rPr>
          <w:rFonts w:ascii="Sylfaen" w:hAnsi="Sylfaen"/>
          <w:color w:val="000000"/>
          <w:sz w:val="20"/>
          <w:szCs w:val="2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sidRPr="006105F2">
          <w:rPr>
            <w:rStyle w:val="Hyperlink"/>
            <w:rFonts w:ascii="Sylfaen" w:hAnsi="Sylfaen"/>
            <w:sz w:val="20"/>
            <w:szCs w:val="20"/>
            <w:lang w:val="ka-GE"/>
          </w:rPr>
          <w:t>www.personaldata.ge)</w:t>
        </w:r>
      </w:hyperlink>
      <w:r w:rsidRPr="006105F2">
        <w:rPr>
          <w:rFonts w:ascii="Sylfaen" w:hAnsi="Sylfaen"/>
          <w:color w:val="000000"/>
          <w:sz w:val="20"/>
          <w:szCs w:val="20"/>
          <w:lang w:val="ka-GE"/>
        </w:rPr>
        <w:t>.</w:t>
      </w:r>
    </w:p>
    <w:p w:rsidR="0071455F" w:rsidRPr="00D303E5" w:rsidRDefault="006105F2" w:rsidP="00BA3128">
      <w:pPr>
        <w:spacing w:after="0"/>
        <w:ind w:firstLine="426"/>
        <w:jc w:val="both"/>
        <w:rPr>
          <w:rFonts w:ascii="Sylfaen" w:hAnsi="Sylfaen"/>
          <w:b/>
          <w:i/>
          <w:sz w:val="20"/>
          <w:szCs w:val="20"/>
          <w:lang w:val="ka-GE"/>
        </w:rPr>
      </w:pPr>
      <w:r>
        <w:rPr>
          <w:rFonts w:ascii="Sylfaen" w:hAnsi="Sylfaen"/>
          <w:b/>
          <w:i/>
          <w:sz w:val="20"/>
          <w:szCs w:val="20"/>
          <w:lang w:val="ka-GE"/>
        </w:rPr>
        <w:lastRenderedPageBreak/>
        <w:br/>
      </w:r>
      <w:r>
        <w:rPr>
          <w:rFonts w:ascii="Sylfaen" w:hAnsi="Sylfaen"/>
          <w:b/>
          <w:i/>
          <w:sz w:val="20"/>
          <w:szCs w:val="20"/>
          <w:lang w:val="ka-GE"/>
        </w:rPr>
        <w:br/>
      </w: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Pr="00D303E5" w:rsidRDefault="00BD4104"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18189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181895">
        <w:rPr>
          <w:rFonts w:ascii="Sylfaen" w:hAnsi="Sylfaen"/>
          <w:sz w:val="20"/>
          <w:szCs w:val="20"/>
          <w:lang w:val="ka-GE"/>
        </w:rPr>
        <w:t>თამარ ვაშაკიძე</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181895">
        <w:rPr>
          <w:rFonts w:ascii="Sylfaen" w:hAnsi="Sylfaen"/>
          <w:sz w:val="20"/>
          <w:szCs w:val="20"/>
        </w:rPr>
        <w:t>tvashakidze@gwp.ge</w:t>
      </w:r>
    </w:p>
    <w:p w:rsidR="005B3F1A" w:rsidRPr="00181895" w:rsidRDefault="005B3F1A" w:rsidP="00BA3128">
      <w:pPr>
        <w:spacing w:after="0"/>
        <w:jc w:val="both"/>
        <w:rPr>
          <w:rFonts w:ascii="Sylfaen" w:hAnsi="Sylfaen" w:cs="Arial"/>
          <w:sz w:val="20"/>
          <w:szCs w:val="20"/>
        </w:rPr>
      </w:pPr>
      <w:r w:rsidRPr="00D303E5">
        <w:rPr>
          <w:rFonts w:ascii="Sylfaen" w:hAnsi="Sylfaen"/>
          <w:sz w:val="20"/>
          <w:szCs w:val="20"/>
          <w:lang w:val="ka-GE"/>
        </w:rPr>
        <w:t>ტელ.</w:t>
      </w:r>
      <w:r w:rsidRPr="00D303E5">
        <w:rPr>
          <w:rFonts w:ascii="Sylfaen" w:hAnsi="Sylfaen" w:cs="Arial"/>
          <w:sz w:val="20"/>
          <w:szCs w:val="20"/>
          <w:lang w:val="ka-GE"/>
        </w:rPr>
        <w:t>: +</w:t>
      </w:r>
      <w:r w:rsidR="00181895">
        <w:rPr>
          <w:rFonts w:ascii="Sylfaen" w:hAnsi="Sylfaen" w:cs="Arial"/>
          <w:sz w:val="20"/>
          <w:szCs w:val="20"/>
        </w:rPr>
        <w:t>995 577 585 592</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190693">
        <w:rPr>
          <w:rFonts w:ascii="Sylfaen" w:hAnsi="Sylfaen"/>
          <w:sz w:val="20"/>
          <w:szCs w:val="20"/>
          <w:lang w:val="ka-GE"/>
        </w:rPr>
        <w:t>მაგდა ლომთათიძე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 xml:space="preserve">ელ. ფოსტა: </w:t>
      </w:r>
      <w:proofErr w:type="spellStart"/>
      <w:r w:rsidR="00190693">
        <w:rPr>
          <w:rFonts w:ascii="Sylfaen" w:hAnsi="Sylfaen"/>
          <w:sz w:val="20"/>
          <w:szCs w:val="20"/>
        </w:rPr>
        <w:t>mlomtati</w:t>
      </w:r>
      <w:proofErr w:type="spellEnd"/>
      <w:r w:rsidRPr="00D303E5">
        <w:rPr>
          <w:rFonts w:ascii="Sylfaen" w:hAnsi="Sylfaen"/>
          <w:sz w:val="20"/>
          <w:szCs w:val="20"/>
          <w:lang w:val="ka-GE"/>
        </w:rPr>
        <w:t>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190693" w:rsidRDefault="00190693" w:rsidP="00BA3128">
      <w:pPr>
        <w:spacing w:after="0"/>
        <w:jc w:val="both"/>
        <w:rPr>
          <w:rFonts w:ascii="Sylfaen" w:hAnsi="Sylfaen"/>
          <w:sz w:val="20"/>
          <w:szCs w:val="20"/>
        </w:rPr>
      </w:pPr>
      <w:r>
        <w:rPr>
          <w:rFonts w:ascii="Sylfaen" w:hAnsi="Sylfaen"/>
          <w:sz w:val="20"/>
          <w:szCs w:val="20"/>
          <w:lang w:val="ka-GE"/>
        </w:rPr>
        <w:t>ტელ.: +995 </w:t>
      </w:r>
      <w:r>
        <w:rPr>
          <w:rFonts w:ascii="Sylfaen" w:hAnsi="Sylfaen"/>
          <w:sz w:val="20"/>
          <w:szCs w:val="20"/>
        </w:rPr>
        <w:t>595 22 66 94</w:t>
      </w:r>
    </w:p>
    <w:p w:rsidR="002D6C66" w:rsidRDefault="000620B9" w:rsidP="00BA3128">
      <w:pPr>
        <w:spacing w:after="0"/>
        <w:jc w:val="both"/>
        <w:rPr>
          <w:rFonts w:ascii="Sylfaen" w:hAnsi="Sylfaen"/>
          <w:b/>
          <w:sz w:val="20"/>
          <w:szCs w:val="20"/>
          <w:lang w:val="ka-GE"/>
        </w:rPr>
      </w:pPr>
      <w:r>
        <w:rPr>
          <w:rFonts w:ascii="Sylfaen" w:hAnsi="Sylfaen"/>
          <w:b/>
          <w:sz w:val="20"/>
          <w:szCs w:val="20"/>
          <w:lang w:val="ka-GE"/>
        </w:rPr>
        <w:br/>
      </w:r>
      <w:r w:rsidR="002D6C66" w:rsidRPr="00D303E5">
        <w:rPr>
          <w:rFonts w:ascii="Sylfaen" w:hAnsi="Sylfaen"/>
          <w:b/>
          <w:sz w:val="20"/>
          <w:szCs w:val="20"/>
          <w:lang w:val="ka-GE"/>
        </w:rPr>
        <w:t xml:space="preserve">გავეცანი </w:t>
      </w:r>
    </w:p>
    <w:p w:rsidR="00BA3128" w:rsidRPr="00BA3128" w:rsidRDefault="00BA3128" w:rsidP="00BA3128">
      <w:pPr>
        <w:spacing w:after="0"/>
        <w:jc w:val="both"/>
        <w:rPr>
          <w:rFonts w:ascii="Sylfaen" w:hAnsi="Sylfaen"/>
          <w:b/>
          <w:sz w:val="20"/>
          <w:szCs w:val="20"/>
          <w:lang w:val="ka-GE"/>
        </w:rPr>
      </w:pPr>
    </w:p>
    <w:p w:rsidR="002D6C66"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6105F2" w:rsidRPr="00D303E5" w:rsidRDefault="006105F2" w:rsidP="00BA3128">
      <w:pPr>
        <w:spacing w:after="0"/>
        <w:jc w:val="both"/>
        <w:rPr>
          <w:rFonts w:ascii="Sylfaen" w:hAnsi="Sylfaen"/>
          <w:sz w:val="20"/>
          <w:szCs w:val="20"/>
          <w:lang w:val="ka-GE"/>
        </w:rPr>
      </w:pP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FB9" w:rsidRDefault="007C4FB9" w:rsidP="007902EA">
      <w:pPr>
        <w:spacing w:after="0" w:line="240" w:lineRule="auto"/>
      </w:pPr>
      <w:r>
        <w:separator/>
      </w:r>
    </w:p>
  </w:endnote>
  <w:endnote w:type="continuationSeparator" w:id="0">
    <w:p w:rsidR="007C4FB9" w:rsidRDefault="007C4FB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FB9" w:rsidRDefault="007C4FB9" w:rsidP="007902EA">
      <w:pPr>
        <w:spacing w:after="0" w:line="240" w:lineRule="auto"/>
      </w:pPr>
      <w:r>
        <w:separator/>
      </w:r>
    </w:p>
  </w:footnote>
  <w:footnote w:type="continuationSeparator" w:id="0">
    <w:p w:rsidR="007C4FB9" w:rsidRDefault="007C4FB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20B9"/>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1895"/>
    <w:rsid w:val="00185431"/>
    <w:rsid w:val="00185C9D"/>
    <w:rsid w:val="00187923"/>
    <w:rsid w:val="0019069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32D"/>
    <w:rsid w:val="00580531"/>
    <w:rsid w:val="005832A4"/>
    <w:rsid w:val="00583B48"/>
    <w:rsid w:val="00586056"/>
    <w:rsid w:val="00586C84"/>
    <w:rsid w:val="00591AFD"/>
    <w:rsid w:val="00593E70"/>
    <w:rsid w:val="0059416A"/>
    <w:rsid w:val="00595E4B"/>
    <w:rsid w:val="005A0827"/>
    <w:rsid w:val="005A798F"/>
    <w:rsid w:val="005B0A00"/>
    <w:rsid w:val="005B1925"/>
    <w:rsid w:val="005B3F1A"/>
    <w:rsid w:val="005C14A4"/>
    <w:rsid w:val="005C490D"/>
    <w:rsid w:val="005D3B83"/>
    <w:rsid w:val="005D6390"/>
    <w:rsid w:val="005E05B1"/>
    <w:rsid w:val="005E0B43"/>
    <w:rsid w:val="005E130F"/>
    <w:rsid w:val="005E1A27"/>
    <w:rsid w:val="005F3357"/>
    <w:rsid w:val="006005A1"/>
    <w:rsid w:val="006105F2"/>
    <w:rsid w:val="00610FC8"/>
    <w:rsid w:val="006114E3"/>
    <w:rsid w:val="00615BD2"/>
    <w:rsid w:val="006276AE"/>
    <w:rsid w:val="00632910"/>
    <w:rsid w:val="00633210"/>
    <w:rsid w:val="00633F4A"/>
    <w:rsid w:val="00634B58"/>
    <w:rsid w:val="006352D2"/>
    <w:rsid w:val="0063779F"/>
    <w:rsid w:val="0064425B"/>
    <w:rsid w:val="006447A4"/>
    <w:rsid w:val="00646826"/>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4FB9"/>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4D8A"/>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457A"/>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B193B8"/>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6359A-C653-4A4A-B622-E6E88654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Tamar Vashakidze</cp:lastModifiedBy>
  <cp:revision>11</cp:revision>
  <cp:lastPrinted>2015-07-27T06:36:00Z</cp:lastPrinted>
  <dcterms:created xsi:type="dcterms:W3CDTF">2023-05-02T14:29:00Z</dcterms:created>
  <dcterms:modified xsi:type="dcterms:W3CDTF">2024-03-07T11:56:00Z</dcterms:modified>
</cp:coreProperties>
</file>