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066534">
      <w:pPr>
        <w:spacing w:after="0" w:line="240" w:lineRule="auto"/>
        <w:jc w:val="both"/>
        <w:rPr>
          <w:rFonts w:ascii="Sylfaen" w:hAnsi="Sylfaen"/>
          <w:b/>
        </w:rPr>
      </w:pPr>
    </w:p>
    <w:p w14:paraId="2192C57C" w14:textId="6E0C1B62" w:rsidR="009815C7" w:rsidRPr="00E37C5C" w:rsidRDefault="009815C7" w:rsidP="00066534">
      <w:pPr>
        <w:spacing w:after="0" w:line="240" w:lineRule="auto"/>
        <w:jc w:val="both"/>
        <w:rPr>
          <w:rFonts w:ascii="Sylfaen" w:hAnsi="Sylfaen" w:cs="Sylfaen"/>
          <w:b/>
        </w:rPr>
      </w:pPr>
    </w:p>
    <w:p w14:paraId="701FB870" w14:textId="7C0CFF58" w:rsidR="009815C7" w:rsidRPr="00E37C5C" w:rsidRDefault="000A0D72" w:rsidP="00066534">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066534">
      <w:pPr>
        <w:spacing w:after="0" w:line="240" w:lineRule="auto"/>
        <w:jc w:val="both"/>
        <w:rPr>
          <w:rFonts w:ascii="Sylfaen" w:hAnsi="Sylfaen" w:cs="Sylfaen"/>
          <w:b/>
        </w:rPr>
      </w:pPr>
    </w:p>
    <w:p w14:paraId="119DDE74" w14:textId="79C6AC45" w:rsidR="007C1229" w:rsidRDefault="007C1229" w:rsidP="00066534">
      <w:pPr>
        <w:spacing w:after="0" w:line="240" w:lineRule="auto"/>
        <w:jc w:val="both"/>
        <w:rPr>
          <w:rFonts w:ascii="Sylfaen" w:hAnsi="Sylfaen" w:cs="Sylfaen"/>
          <w:b/>
        </w:rPr>
      </w:pPr>
    </w:p>
    <w:p w14:paraId="6D724DD6" w14:textId="0F849E41" w:rsidR="007C1229" w:rsidRPr="00207AB0" w:rsidRDefault="007C1229" w:rsidP="00066534">
      <w:pPr>
        <w:spacing w:after="0" w:line="240" w:lineRule="auto"/>
        <w:jc w:val="both"/>
        <w:rPr>
          <w:rFonts w:ascii="Sylfaen" w:hAnsi="Sylfaen" w:cs="Sylfaen"/>
          <w:b/>
          <w:lang w:val="ka-GE"/>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r w:rsidR="00207AB0">
        <w:rPr>
          <w:rFonts w:ascii="Sylfaen" w:hAnsi="Sylfaen" w:cs="Sylfaen"/>
          <w:b/>
          <w:lang w:val="ka-GE"/>
        </w:rPr>
        <w:t xml:space="preserve">დაგების </w:t>
      </w:r>
      <w:proofErr w:type="spellStart"/>
      <w:r w:rsidR="009819C6">
        <w:rPr>
          <w:rFonts w:ascii="Sylfaen" w:hAnsi="Sylfaen" w:cs="Sylfaen"/>
          <w:b/>
        </w:rPr>
        <w:t>სამუშაოების</w:t>
      </w:r>
      <w:proofErr w:type="spellEnd"/>
      <w:r w:rsidR="009819C6">
        <w:rPr>
          <w:rFonts w:ascii="Sylfaen" w:hAnsi="Sylfaen" w:cs="Sylfaen"/>
          <w:b/>
        </w:rPr>
        <w:t xml:space="preserve"> </w:t>
      </w:r>
      <w:proofErr w:type="spellStart"/>
      <w:r w:rsidR="009819C6">
        <w:rPr>
          <w:rFonts w:ascii="Sylfaen" w:hAnsi="Sylfaen" w:cs="Sylfaen"/>
          <w:b/>
        </w:rPr>
        <w:t>შესყიდვაზე</w:t>
      </w:r>
      <w:proofErr w:type="spellEnd"/>
      <w:r w:rsidR="009819C6">
        <w:rPr>
          <w:rFonts w:ascii="Sylfaen" w:hAnsi="Sylfaen" w:cs="Sylfaen"/>
          <w:b/>
        </w:rPr>
        <w:t> </w:t>
      </w:r>
      <w:r w:rsidR="009819C6">
        <w:rPr>
          <w:rFonts w:ascii="Sylfaen" w:hAnsi="Sylfaen" w:cs="Sylfaen"/>
          <w:b/>
          <w:lang w:val="ka-GE"/>
        </w:rPr>
        <w:t xml:space="preserve">ქ. </w:t>
      </w:r>
      <w:r w:rsidR="00226BAF">
        <w:rPr>
          <w:rFonts w:ascii="Sylfaen" w:hAnsi="Sylfaen" w:cs="Sylfaen"/>
          <w:b/>
          <w:lang w:val="ka-GE"/>
        </w:rPr>
        <w:t>თბილისში</w:t>
      </w:r>
      <w:r w:rsidR="009819C6">
        <w:rPr>
          <w:rFonts w:ascii="Sylfaen" w:hAnsi="Sylfaen" w:cs="Sylfaen"/>
          <w:b/>
          <w:lang w:val="ka-GE"/>
        </w:rPr>
        <w:t>,</w:t>
      </w:r>
      <w:r w:rsidR="00226BAF">
        <w:rPr>
          <w:rFonts w:ascii="Sylfaen" w:hAnsi="Sylfaen" w:cs="Sylfaen"/>
          <w:b/>
          <w:lang w:val="ka-GE"/>
        </w:rPr>
        <w:t xml:space="preserve">ისანი-სამგორის რაიონში, </w:t>
      </w:r>
      <w:r w:rsidR="00226BAF" w:rsidRPr="00226BAF">
        <w:rPr>
          <w:rFonts w:ascii="Sylfaen" w:hAnsi="Sylfaen" w:cs="Sylfaen"/>
          <w:b/>
          <w:lang w:val="ka-GE"/>
        </w:rPr>
        <w:t>თვალჭრელიძის</w:t>
      </w:r>
      <w:r w:rsidR="00226BAF">
        <w:rPr>
          <w:rFonts w:ascii="Sylfaen" w:hAnsi="Sylfaen" w:cs="Sylfaen"/>
          <w:b/>
          <w:lang w:val="ka-GE"/>
        </w:rPr>
        <w:t xml:space="preserve"> I შესახვევი  ქ. №6;  №28; №28ა -ზე</w:t>
      </w:r>
    </w:p>
    <w:p w14:paraId="55CBB96B" w14:textId="77777777" w:rsidR="007C1229" w:rsidRPr="00E37C5C" w:rsidRDefault="007C1229" w:rsidP="00066534">
      <w:pPr>
        <w:spacing w:after="0" w:line="240" w:lineRule="auto"/>
        <w:jc w:val="both"/>
        <w:rPr>
          <w:rFonts w:ascii="Sylfaen" w:hAnsi="Sylfaen" w:cs="Sylfaen"/>
          <w:b/>
        </w:rPr>
      </w:pPr>
    </w:p>
    <w:p w14:paraId="5C5114A8" w14:textId="5778AEF3" w:rsidR="009815C7" w:rsidRPr="00E37C5C" w:rsidRDefault="009815C7" w:rsidP="00066534">
      <w:pPr>
        <w:spacing w:after="0" w:line="240" w:lineRule="auto"/>
        <w:jc w:val="both"/>
        <w:rPr>
          <w:rFonts w:ascii="Sylfaen" w:hAnsi="Sylfaen" w:cs="Sylfaen"/>
          <w:b/>
          <w:lang w:val="ka-GE"/>
        </w:rPr>
      </w:pPr>
    </w:p>
    <w:p w14:paraId="4BDC7F5C" w14:textId="45F34D9C" w:rsidR="009815C7" w:rsidRPr="00E37C5C" w:rsidRDefault="009815C7" w:rsidP="00066534">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066534">
      <w:pPr>
        <w:spacing w:after="0" w:line="240" w:lineRule="auto"/>
        <w:jc w:val="both"/>
        <w:rPr>
          <w:rFonts w:ascii="Sylfaen" w:hAnsi="Sylfaen" w:cs="Sylfaen"/>
          <w:b/>
          <w:bCs/>
          <w:lang w:val="ka-GE"/>
        </w:rPr>
      </w:pPr>
    </w:p>
    <w:p w14:paraId="093F24C3" w14:textId="77777777" w:rsidR="007D73CE" w:rsidRPr="00E37C5C" w:rsidRDefault="007D73CE" w:rsidP="00066534">
      <w:pPr>
        <w:spacing w:line="240" w:lineRule="auto"/>
        <w:jc w:val="both"/>
        <w:rPr>
          <w:rFonts w:ascii="Sylfaen" w:hAnsi="Sylfaen"/>
          <w:lang w:val="ka-GE"/>
        </w:rPr>
      </w:pPr>
    </w:p>
    <w:p w14:paraId="002939F3" w14:textId="77777777" w:rsidR="00FD0DCD" w:rsidRPr="00E37C5C" w:rsidRDefault="00FD0DCD" w:rsidP="00066534">
      <w:pPr>
        <w:spacing w:after="0" w:line="240" w:lineRule="auto"/>
        <w:jc w:val="both"/>
        <w:rPr>
          <w:rFonts w:ascii="AcadNusx" w:hAnsi="AcadNusx"/>
          <w:b/>
        </w:rPr>
      </w:pPr>
    </w:p>
    <w:p w14:paraId="48A0C09F" w14:textId="77777777" w:rsidR="00FD0DCD" w:rsidRPr="00E37C5C" w:rsidRDefault="00FD0DCD" w:rsidP="00066534">
      <w:pPr>
        <w:spacing w:after="0" w:line="240" w:lineRule="auto"/>
        <w:jc w:val="both"/>
        <w:rPr>
          <w:rFonts w:ascii="AcadNusx" w:hAnsi="AcadNusx"/>
          <w:b/>
        </w:rPr>
      </w:pPr>
    </w:p>
    <w:p w14:paraId="5A0A6715" w14:textId="77777777" w:rsidR="00FD0DCD" w:rsidRPr="00E37C5C" w:rsidRDefault="00FD0DCD" w:rsidP="00066534">
      <w:pPr>
        <w:spacing w:after="0" w:line="240" w:lineRule="auto"/>
        <w:jc w:val="both"/>
        <w:rPr>
          <w:rFonts w:ascii="AcadNusx" w:hAnsi="AcadNusx"/>
          <w:b/>
        </w:rPr>
      </w:pPr>
    </w:p>
    <w:p w14:paraId="5C217841" w14:textId="77777777" w:rsidR="00FD0DCD" w:rsidRPr="00E37C5C" w:rsidRDefault="00FD0DCD" w:rsidP="00066534">
      <w:pPr>
        <w:spacing w:after="0" w:line="240" w:lineRule="auto"/>
        <w:jc w:val="both"/>
        <w:rPr>
          <w:rFonts w:ascii="AcadNusx" w:hAnsi="AcadNusx"/>
          <w:b/>
        </w:rPr>
      </w:pPr>
    </w:p>
    <w:p w14:paraId="0B0F3779" w14:textId="77777777" w:rsidR="00FD0DCD" w:rsidRPr="00E37C5C" w:rsidRDefault="00FD0DCD" w:rsidP="00066534">
      <w:pPr>
        <w:spacing w:after="0" w:line="240" w:lineRule="auto"/>
        <w:jc w:val="both"/>
        <w:rPr>
          <w:rFonts w:ascii="AcadNusx" w:hAnsi="AcadNusx"/>
          <w:b/>
        </w:rPr>
      </w:pPr>
    </w:p>
    <w:p w14:paraId="61CFD8F9" w14:textId="6A4EEDB0" w:rsidR="00FD0DCD" w:rsidRPr="00E37C5C" w:rsidRDefault="00FD0DCD" w:rsidP="00066534">
      <w:pPr>
        <w:spacing w:after="0" w:line="240" w:lineRule="auto"/>
        <w:jc w:val="both"/>
        <w:rPr>
          <w:rFonts w:ascii="AcadNusx" w:hAnsi="AcadNusx"/>
          <w:b/>
        </w:rPr>
      </w:pPr>
    </w:p>
    <w:p w14:paraId="71017BAF" w14:textId="3101DF35" w:rsidR="00D30223" w:rsidRPr="00E37C5C" w:rsidRDefault="00D30223" w:rsidP="00066534">
      <w:pPr>
        <w:spacing w:after="0" w:line="240" w:lineRule="auto"/>
        <w:jc w:val="both"/>
        <w:rPr>
          <w:rFonts w:ascii="AcadNusx" w:hAnsi="AcadNusx"/>
          <w:b/>
        </w:rPr>
      </w:pPr>
    </w:p>
    <w:p w14:paraId="2FDCBC90" w14:textId="25720EE4" w:rsidR="00D30223" w:rsidRPr="00E37C5C" w:rsidRDefault="00D30223" w:rsidP="00066534">
      <w:pPr>
        <w:spacing w:after="0" w:line="240" w:lineRule="auto"/>
        <w:jc w:val="both"/>
        <w:rPr>
          <w:rFonts w:ascii="AcadNusx" w:hAnsi="AcadNusx"/>
          <w:b/>
        </w:rPr>
      </w:pPr>
    </w:p>
    <w:p w14:paraId="23B21307" w14:textId="3791F394" w:rsidR="00D30223" w:rsidRPr="00E37C5C" w:rsidRDefault="00D30223" w:rsidP="00066534">
      <w:pPr>
        <w:spacing w:after="0" w:line="240" w:lineRule="auto"/>
        <w:jc w:val="both"/>
        <w:rPr>
          <w:rFonts w:ascii="AcadNusx" w:hAnsi="AcadNusx"/>
          <w:b/>
        </w:rPr>
      </w:pPr>
    </w:p>
    <w:p w14:paraId="753A4E60" w14:textId="68383FAE" w:rsidR="00D30223" w:rsidRPr="00E37C5C" w:rsidRDefault="00D30223" w:rsidP="00066534">
      <w:pPr>
        <w:spacing w:after="0" w:line="240" w:lineRule="auto"/>
        <w:jc w:val="both"/>
        <w:rPr>
          <w:rFonts w:ascii="AcadNusx" w:hAnsi="AcadNusx"/>
          <w:b/>
        </w:rPr>
      </w:pPr>
    </w:p>
    <w:p w14:paraId="05FCA8B4" w14:textId="762D1C59" w:rsidR="009261B9" w:rsidRPr="00E37C5C" w:rsidRDefault="009261B9" w:rsidP="00066534">
      <w:pPr>
        <w:spacing w:after="0" w:line="240" w:lineRule="auto"/>
        <w:jc w:val="both"/>
        <w:rPr>
          <w:rFonts w:ascii="AcadNusx" w:hAnsi="AcadNusx"/>
          <w:b/>
        </w:rPr>
      </w:pPr>
    </w:p>
    <w:p w14:paraId="14A14878" w14:textId="1C915489" w:rsidR="009261B9" w:rsidRDefault="009261B9" w:rsidP="00066534">
      <w:pPr>
        <w:spacing w:after="0" w:line="240" w:lineRule="auto"/>
        <w:jc w:val="both"/>
        <w:rPr>
          <w:rFonts w:ascii="AcadNusx" w:hAnsi="AcadNusx"/>
          <w:b/>
        </w:rPr>
      </w:pPr>
    </w:p>
    <w:p w14:paraId="0E64CADD" w14:textId="483601A8" w:rsidR="00FC68DD" w:rsidRDefault="00FC68DD" w:rsidP="00066534">
      <w:pPr>
        <w:spacing w:after="0" w:line="240" w:lineRule="auto"/>
        <w:jc w:val="both"/>
        <w:rPr>
          <w:rFonts w:ascii="AcadNusx" w:hAnsi="AcadNusx"/>
          <w:b/>
        </w:rPr>
      </w:pPr>
    </w:p>
    <w:p w14:paraId="5AEA55B5" w14:textId="6DBEE319" w:rsidR="00FC68DD" w:rsidRDefault="00FC68DD" w:rsidP="00066534">
      <w:pPr>
        <w:spacing w:after="0" w:line="240" w:lineRule="auto"/>
        <w:jc w:val="both"/>
        <w:rPr>
          <w:rFonts w:ascii="AcadNusx" w:hAnsi="AcadNusx"/>
          <w:b/>
        </w:rPr>
      </w:pPr>
    </w:p>
    <w:p w14:paraId="4F1B15C4" w14:textId="77777777" w:rsidR="00FC68DD" w:rsidRPr="00E37C5C" w:rsidRDefault="00FC68DD" w:rsidP="00066534">
      <w:pPr>
        <w:spacing w:after="0" w:line="240" w:lineRule="auto"/>
        <w:jc w:val="both"/>
        <w:rPr>
          <w:rFonts w:ascii="AcadNusx" w:hAnsi="AcadNusx"/>
          <w:b/>
        </w:rPr>
      </w:pPr>
    </w:p>
    <w:p w14:paraId="248DF051" w14:textId="615532DB" w:rsidR="00277B37" w:rsidRDefault="00277B37" w:rsidP="00066534">
      <w:pPr>
        <w:spacing w:after="0" w:line="240" w:lineRule="auto"/>
        <w:jc w:val="both"/>
        <w:rPr>
          <w:rFonts w:ascii="Sylfaen" w:hAnsi="Sylfaen"/>
          <w:b/>
          <w:lang w:val="ka-GE"/>
        </w:rPr>
      </w:pPr>
    </w:p>
    <w:p w14:paraId="1C8CE582" w14:textId="78323D22" w:rsidR="00066534" w:rsidRDefault="00066534" w:rsidP="00066534">
      <w:pPr>
        <w:spacing w:after="0" w:line="240" w:lineRule="auto"/>
        <w:jc w:val="both"/>
        <w:rPr>
          <w:rFonts w:ascii="Sylfaen" w:hAnsi="Sylfaen"/>
          <w:b/>
          <w:lang w:val="ka-GE"/>
        </w:rPr>
      </w:pPr>
    </w:p>
    <w:p w14:paraId="3A60466D" w14:textId="6C0E27ED" w:rsidR="00066534" w:rsidRDefault="00066534" w:rsidP="00066534">
      <w:pPr>
        <w:spacing w:after="0" w:line="240" w:lineRule="auto"/>
        <w:jc w:val="both"/>
        <w:rPr>
          <w:rFonts w:ascii="Sylfaen" w:hAnsi="Sylfaen"/>
          <w:b/>
          <w:lang w:val="ka-GE"/>
        </w:rPr>
      </w:pPr>
    </w:p>
    <w:p w14:paraId="761E917A" w14:textId="4AF9CAFC" w:rsidR="00066534" w:rsidRDefault="00066534" w:rsidP="00066534">
      <w:pPr>
        <w:spacing w:after="0" w:line="240" w:lineRule="auto"/>
        <w:jc w:val="both"/>
        <w:rPr>
          <w:rFonts w:ascii="Sylfaen" w:hAnsi="Sylfaen"/>
          <w:b/>
          <w:lang w:val="ka-GE"/>
        </w:rPr>
      </w:pPr>
    </w:p>
    <w:p w14:paraId="6BED083A" w14:textId="4F95A3EF" w:rsidR="00066534" w:rsidRDefault="00066534" w:rsidP="00066534">
      <w:pPr>
        <w:spacing w:after="0" w:line="240" w:lineRule="auto"/>
        <w:jc w:val="both"/>
        <w:rPr>
          <w:rFonts w:ascii="Sylfaen" w:hAnsi="Sylfaen"/>
          <w:b/>
          <w:lang w:val="ka-GE"/>
        </w:rPr>
      </w:pPr>
    </w:p>
    <w:p w14:paraId="3ABEE81C" w14:textId="59803DBD" w:rsidR="00066534" w:rsidRDefault="00066534" w:rsidP="00066534">
      <w:pPr>
        <w:spacing w:after="0" w:line="240" w:lineRule="auto"/>
        <w:jc w:val="both"/>
        <w:rPr>
          <w:rFonts w:ascii="Sylfaen" w:hAnsi="Sylfaen"/>
          <w:b/>
          <w:lang w:val="ka-GE"/>
        </w:rPr>
      </w:pPr>
    </w:p>
    <w:p w14:paraId="27CD52F4" w14:textId="4315B986" w:rsidR="00066534" w:rsidRDefault="00066534" w:rsidP="00066534">
      <w:pPr>
        <w:spacing w:after="0" w:line="240" w:lineRule="auto"/>
        <w:jc w:val="both"/>
        <w:rPr>
          <w:rFonts w:ascii="Sylfaen" w:hAnsi="Sylfaen"/>
          <w:b/>
          <w:lang w:val="ka-GE"/>
        </w:rPr>
      </w:pPr>
    </w:p>
    <w:p w14:paraId="337B1057" w14:textId="550805F1" w:rsidR="00066534" w:rsidRDefault="00066534" w:rsidP="00066534">
      <w:pPr>
        <w:spacing w:after="0" w:line="240" w:lineRule="auto"/>
        <w:jc w:val="both"/>
        <w:rPr>
          <w:rFonts w:ascii="Sylfaen" w:hAnsi="Sylfaen"/>
          <w:b/>
          <w:lang w:val="ka-GE"/>
        </w:rPr>
      </w:pPr>
    </w:p>
    <w:p w14:paraId="2FD8DCB2" w14:textId="77777777" w:rsidR="00066534" w:rsidRPr="00E37C5C" w:rsidRDefault="00066534" w:rsidP="00066534">
      <w:pPr>
        <w:spacing w:after="0" w:line="240" w:lineRule="auto"/>
        <w:jc w:val="both"/>
        <w:rPr>
          <w:rFonts w:ascii="Sylfaen" w:hAnsi="Sylfaen"/>
          <w:b/>
          <w:lang w:val="ka-GE"/>
        </w:rPr>
      </w:pPr>
    </w:p>
    <w:p w14:paraId="580D4E90" w14:textId="73FE9174" w:rsidR="00665C42" w:rsidRDefault="00665C42" w:rsidP="00066534">
      <w:pPr>
        <w:spacing w:after="0" w:line="240" w:lineRule="auto"/>
        <w:jc w:val="both"/>
        <w:rPr>
          <w:rFonts w:ascii="AcadNusx" w:hAnsi="AcadNusx"/>
          <w:b/>
        </w:rPr>
      </w:pPr>
    </w:p>
    <w:p w14:paraId="081F0934" w14:textId="286A5C04" w:rsidR="00207AB0" w:rsidRDefault="00207AB0" w:rsidP="00066534">
      <w:pPr>
        <w:spacing w:after="0" w:line="240" w:lineRule="auto"/>
        <w:jc w:val="both"/>
        <w:rPr>
          <w:rFonts w:ascii="AcadNusx" w:hAnsi="AcadNusx"/>
          <w:b/>
        </w:rPr>
      </w:pPr>
    </w:p>
    <w:p w14:paraId="1358DB8C" w14:textId="77777777" w:rsidR="00207AB0" w:rsidRPr="00E37C5C" w:rsidRDefault="00207AB0" w:rsidP="00066534">
      <w:pPr>
        <w:spacing w:after="0" w:line="240" w:lineRule="auto"/>
        <w:jc w:val="both"/>
        <w:rPr>
          <w:rFonts w:ascii="AcadNusx" w:hAnsi="AcadNusx"/>
          <w:b/>
        </w:rPr>
      </w:pPr>
    </w:p>
    <w:p w14:paraId="38DCEA41" w14:textId="00B5D29B" w:rsidR="00A50438" w:rsidRPr="00FC68DD" w:rsidRDefault="000353F8" w:rsidP="00066534">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2F787BB4" w14:textId="1232246C" w:rsidR="0012302C" w:rsidRPr="00492C00" w:rsidRDefault="0012302C" w:rsidP="00066534">
      <w:pPr>
        <w:spacing w:after="0" w:line="240" w:lineRule="auto"/>
        <w:jc w:val="both"/>
        <w:rPr>
          <w:rFonts w:ascii="Sylfaen" w:hAnsi="Sylfaen" w:cs="Sylfaen"/>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w:t>
      </w:r>
      <w:r w:rsidR="00207AB0">
        <w:rPr>
          <w:rFonts w:ascii="Sylfaen" w:hAnsi="Sylfaen" w:cs="Sylfaen"/>
          <w:lang w:val="ka-GE"/>
        </w:rPr>
        <w:t>დაგების სამუშაოების</w:t>
      </w:r>
      <w:r w:rsidRPr="0012302C">
        <w:rPr>
          <w:rFonts w:ascii="Sylfaen" w:hAnsi="Sylfaen" w:cs="Sylfaen"/>
          <w:lang w:val="ka-GE"/>
        </w:rPr>
        <w:t xml:space="preserve"> შესყიდვაზე</w:t>
      </w:r>
      <w:r w:rsidR="009819C6">
        <w:rPr>
          <w:rFonts w:ascii="Sylfaen" w:hAnsi="Sylfaen" w:cs="Sylfaen"/>
          <w:lang w:val="ka-GE"/>
        </w:rPr>
        <w:t xml:space="preserve"> ქ. </w:t>
      </w:r>
      <w:r w:rsidR="00226BAF">
        <w:rPr>
          <w:rFonts w:ascii="Sylfaen" w:hAnsi="Sylfaen" w:cs="Sylfaen"/>
          <w:lang w:val="ka-GE"/>
        </w:rPr>
        <w:t xml:space="preserve">თბილისში, ისანი-სამგორის რაიონში, </w:t>
      </w:r>
      <w:r w:rsidR="00226BAF" w:rsidRPr="00226BAF">
        <w:rPr>
          <w:rFonts w:ascii="Sylfaen" w:hAnsi="Sylfaen" w:cs="Sylfaen"/>
          <w:lang w:val="ka-GE"/>
        </w:rPr>
        <w:t xml:space="preserve">თვალჭრელიძის </w:t>
      </w:r>
      <w:r w:rsidR="00226BAF">
        <w:rPr>
          <w:rFonts w:ascii="Sylfaen" w:hAnsi="Sylfaen" w:cs="Sylfaen"/>
          <w:lang w:val="ka-GE"/>
        </w:rPr>
        <w:t xml:space="preserve">ქუჩის </w:t>
      </w:r>
      <w:r w:rsidR="00226BAF" w:rsidRPr="00226BAF">
        <w:rPr>
          <w:rFonts w:ascii="Sylfaen" w:hAnsi="Sylfaen" w:cs="Sylfaen"/>
          <w:lang w:val="ka-GE"/>
        </w:rPr>
        <w:t>I შესახვევი  ქ. №6;  №28; №28ა;</w:t>
      </w:r>
      <w:r w:rsidR="009819C6">
        <w:rPr>
          <w:rFonts w:ascii="Sylfaen" w:hAnsi="Sylfaen" w:cs="Sylfaen"/>
          <w:lang w:val="ka-GE"/>
        </w:rPr>
        <w:t xml:space="preserve"> </w:t>
      </w:r>
      <w:r w:rsidRPr="0012302C">
        <w:rPr>
          <w:rFonts w:ascii="Sylfaen" w:hAnsi="Sylfaen" w:cs="Sylfaen"/>
          <w:lang w:val="ka-GE"/>
        </w:rPr>
        <w:t xml:space="preserve"> </w:t>
      </w:r>
    </w:p>
    <w:p w14:paraId="53B2F051" w14:textId="22B5FA97" w:rsidR="00000982" w:rsidRDefault="00000982" w:rsidP="00066534">
      <w:pPr>
        <w:spacing w:after="0" w:line="240" w:lineRule="auto"/>
        <w:jc w:val="both"/>
        <w:rPr>
          <w:rFonts w:ascii="Sylfaen" w:hAnsi="Sylfaen" w:cs="Sylfaen"/>
          <w:lang w:val="ka-GE"/>
        </w:rPr>
      </w:pPr>
    </w:p>
    <w:p w14:paraId="3A5B2F2C" w14:textId="5C7F36C3" w:rsidR="00000982" w:rsidRDefault="00000982" w:rsidP="00066534">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 </w:t>
      </w:r>
      <w:r w:rsidR="008B394A">
        <w:rPr>
          <w:rFonts w:ascii="Sylfaen" w:hAnsi="Sylfaen" w:cs="Sylfaen"/>
          <w:b/>
          <w:lang w:val="ka-GE"/>
        </w:rPr>
        <w:t>„დანართ N1“-ში</w:t>
      </w:r>
      <w:r w:rsidR="000E0AC1">
        <w:rPr>
          <w:rFonts w:ascii="Sylfaen" w:hAnsi="Sylfaen" w:cs="Sylfaen"/>
          <w:b/>
          <w:lang w:val="ka-GE"/>
        </w:rPr>
        <w:t xml:space="preserve"> მოცემულია შესასრულებელი სამუშაოების ჩამონთვალი მოცულობების ჩათვლით. </w:t>
      </w:r>
    </w:p>
    <w:p w14:paraId="1764B0FB" w14:textId="3382795D" w:rsidR="000E0AC1" w:rsidRDefault="000E0AC1" w:rsidP="00066534">
      <w:pPr>
        <w:spacing w:after="0" w:line="240" w:lineRule="auto"/>
        <w:jc w:val="both"/>
        <w:rPr>
          <w:rFonts w:ascii="Sylfaen" w:hAnsi="Sylfaen" w:cs="Sylfaen"/>
          <w:b/>
          <w:lang w:val="ka-GE"/>
        </w:rPr>
      </w:pPr>
    </w:p>
    <w:p w14:paraId="46E7FEA8" w14:textId="77777777" w:rsidR="000E0AC1" w:rsidRDefault="000E0AC1" w:rsidP="00066534">
      <w:pPr>
        <w:spacing w:after="0" w:line="240" w:lineRule="auto"/>
        <w:jc w:val="both"/>
        <w:rPr>
          <w:rFonts w:ascii="Sylfaen" w:hAnsi="Sylfaen" w:cs="Sylfaen"/>
          <w:b/>
          <w:lang w:val="ka-GE"/>
        </w:rPr>
      </w:pPr>
    </w:p>
    <w:p w14:paraId="5CD1D576" w14:textId="31043878" w:rsidR="00207AB0" w:rsidRPr="00226BAF" w:rsidRDefault="00066534" w:rsidP="00066534">
      <w:pPr>
        <w:spacing w:after="0" w:line="240" w:lineRule="auto"/>
        <w:jc w:val="both"/>
        <w:rPr>
          <w:rFonts w:ascii="Sylfaen" w:hAnsi="Sylfaen" w:cs="Sylfaen"/>
          <w:b/>
          <w:lang w:val="ka-GE"/>
        </w:rPr>
      </w:pPr>
      <w:r>
        <w:rPr>
          <w:rFonts w:ascii="Sylfaen" w:hAnsi="Sylfaen" w:cs="Sylfaen"/>
          <w:b/>
          <w:lang w:val="ka-GE"/>
        </w:rPr>
        <w:object w:dxaOrig="1508" w:dyaOrig="984" w14:anchorId="09F71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9" o:title=""/>
          </v:shape>
          <o:OLEObject Type="Embed" ProgID="Excel.Sheet.12" ShapeID="_x0000_i1025" DrawAspect="Icon" ObjectID="_1773224173" r:id="rId10"/>
        </w:object>
      </w:r>
    </w:p>
    <w:p w14:paraId="0353AF42" w14:textId="494827BB" w:rsidR="001B055A" w:rsidRPr="00E37C5C" w:rsidRDefault="001B055A" w:rsidP="00066534">
      <w:pPr>
        <w:spacing w:after="0" w:line="240" w:lineRule="auto"/>
        <w:jc w:val="both"/>
        <w:rPr>
          <w:rFonts w:ascii="Sylfaen" w:hAnsi="Sylfaen" w:cs="Sylfaen"/>
          <w:b/>
          <w:bCs/>
        </w:rPr>
      </w:pPr>
    </w:p>
    <w:p w14:paraId="42C81158" w14:textId="5A36B036" w:rsidR="001B055A" w:rsidRPr="00E37C5C" w:rsidRDefault="000353F8" w:rsidP="00066534">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2724629" w:rsidR="000353F8" w:rsidRDefault="00F209C5" w:rsidP="00066534">
      <w:pPr>
        <w:spacing w:after="0" w:line="240" w:lineRule="auto"/>
        <w:jc w:val="both"/>
        <w:rPr>
          <w:rFonts w:ascii="Sylfaen" w:hAnsi="Sylfaen" w:cs="Sylfaen"/>
          <w:b/>
          <w:bCs/>
          <w:lang w:val="ka-GE"/>
        </w:rPr>
      </w:pPr>
      <w:r w:rsidRPr="00F209C5">
        <w:rPr>
          <w:rFonts w:ascii="Sylfaen" w:hAnsi="Sylfaen" w:cs="Sylfaen"/>
          <w:lang w:val="ka-GE"/>
        </w:rPr>
        <w:t xml:space="preserve">საგზაო საფარის (ასფალტის) დაგების </w:t>
      </w:r>
      <w:r w:rsidR="00FC68DD" w:rsidRPr="00FC68DD">
        <w:rPr>
          <w:rFonts w:ascii="Sylfaen" w:hAnsi="Sylfaen" w:cs="Sylfaen"/>
          <w:lang w:val="ka-GE"/>
        </w:rPr>
        <w:t xml:space="preserve">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w:t>
      </w:r>
      <w:r>
        <w:rPr>
          <w:rFonts w:ascii="Sylfaen" w:hAnsi="Sylfaen" w:cs="Sylfaen"/>
          <w:lang w:val="ka-GE"/>
        </w:rPr>
        <w:t xml:space="preserve">თანდართული </w:t>
      </w:r>
      <w:r w:rsidR="00A11F8F" w:rsidRPr="00E37C5C">
        <w:rPr>
          <w:rFonts w:ascii="Sylfaen" w:hAnsi="Sylfaen" w:cs="Sylfaen"/>
          <w:lang w:val="ka-GE"/>
        </w:rPr>
        <w:t>მოცულობების შესაბამისად</w:t>
      </w:r>
      <w:r w:rsidR="000353F8" w:rsidRPr="00C92A04">
        <w:rPr>
          <w:rFonts w:ascii="Sylfaen" w:hAnsi="Sylfaen" w:cs="Sylfaen"/>
          <w:b/>
          <w:bCs/>
          <w:lang w:val="ka-GE"/>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066534">
      <w:pPr>
        <w:spacing w:after="0" w:line="240" w:lineRule="auto"/>
        <w:jc w:val="both"/>
        <w:rPr>
          <w:rFonts w:ascii="Sylfaen" w:hAnsi="Sylfaen" w:cs="Sylfaen"/>
          <w:b/>
          <w:bCs/>
          <w:lang w:val="ka-GE"/>
        </w:rPr>
      </w:pPr>
    </w:p>
    <w:p w14:paraId="7CC82116" w14:textId="64BAFAF5" w:rsidR="00B25981" w:rsidRPr="00E37C5C" w:rsidRDefault="00B25981" w:rsidP="00066534">
      <w:pPr>
        <w:spacing w:after="0" w:line="240" w:lineRule="auto"/>
        <w:jc w:val="both"/>
        <w:rPr>
          <w:rFonts w:ascii="Sylfaen" w:hAnsi="Sylfaen"/>
          <w:b/>
          <w:lang w:val="ka-GE"/>
        </w:rPr>
      </w:pPr>
    </w:p>
    <w:p w14:paraId="1B89961A" w14:textId="1C52C0A8" w:rsidR="00F90B03" w:rsidRDefault="008C0A74" w:rsidP="00066534">
      <w:pPr>
        <w:spacing w:line="240" w:lineRule="auto"/>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71D56736" w14:textId="0A2393E5" w:rsidR="00D251BD" w:rsidRPr="00D251BD" w:rsidRDefault="00D251BD" w:rsidP="00066534">
      <w:pPr>
        <w:spacing w:after="0" w:line="240" w:lineRule="auto"/>
        <w:jc w:val="both"/>
        <w:rPr>
          <w:rFonts w:ascii="Sylfaen" w:hAnsi="Sylfaen"/>
          <w:lang w:val="ka-GE"/>
        </w:rPr>
      </w:pPr>
      <w:r w:rsidRPr="00C92A04">
        <w:rPr>
          <w:rFonts w:ascii="Sylfaen" w:hAnsi="Sylfaen"/>
          <w:lang w:val="ka-GE"/>
        </w:rPr>
        <w:t>-</w:t>
      </w:r>
      <w:r>
        <w:rPr>
          <w:rFonts w:ascii="Sylfaen" w:hAnsi="Sylfaen"/>
          <w:lang w:val="ka-GE"/>
        </w:rPr>
        <w:t>შემსრულებელს სამუშაოების შესასრულებლად უნდა ყავდეს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225A6B63" w:rsidR="00D251BD" w:rsidRPr="00C92A04" w:rsidRDefault="009712C3" w:rsidP="00066534">
      <w:pPr>
        <w:spacing w:line="240" w:lineRule="auto"/>
        <w:jc w:val="both"/>
        <w:rPr>
          <w:rFonts w:ascii="Sylfaen" w:hAnsi="Sylfaen" w:cs="Sylfaen"/>
          <w:lang w:val="ka-GE"/>
        </w:rPr>
      </w:pPr>
      <w:r w:rsidRPr="00C92A04">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7A1110">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066534">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C92A04" w:rsidRDefault="009712C3" w:rsidP="00066534">
      <w:pPr>
        <w:spacing w:after="0" w:line="240" w:lineRule="auto"/>
        <w:jc w:val="both"/>
        <w:rPr>
          <w:rFonts w:ascii="Sylfaen" w:hAnsi="Sylfaen"/>
          <w:b/>
          <w:sz w:val="20"/>
          <w:szCs w:val="20"/>
          <w:lang w:val="ka-GE"/>
        </w:rPr>
      </w:pPr>
    </w:p>
    <w:p w14:paraId="0D1A00C0" w14:textId="19C04EA0" w:rsidR="008C04FA" w:rsidRDefault="00B04BAA" w:rsidP="00066534">
      <w:pPr>
        <w:spacing w:line="240" w:lineRule="auto"/>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ილსადენის მოწყობისას თხრილის (ტრანშეას) შევსება და ტკეპვნა</w:t>
      </w:r>
      <w:r w:rsidR="00F209C5">
        <w:rPr>
          <w:rFonts w:ascii="Sylfaen" w:hAnsi="Sylfaen" w:cs="Sylfaen"/>
          <w:lang w:val="ka-GE"/>
        </w:rPr>
        <w:t xml:space="preserve"> ( ასეთის არსებობის შემთხვევაში)</w:t>
      </w:r>
      <w:r w:rsidR="00117A87" w:rsidRPr="00117A87">
        <w:rPr>
          <w:rFonts w:ascii="Sylfaen" w:hAnsi="Sylfaen" w:cs="Sylfaen"/>
          <w:lang w:val="ka-GE"/>
        </w:rPr>
        <w:t xml:space="preserve">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066534">
      <w:pPr>
        <w:spacing w:line="240" w:lineRule="auto"/>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066534">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066534">
      <w:pPr>
        <w:spacing w:line="240" w:lineRule="auto"/>
        <w:jc w:val="both"/>
        <w:rPr>
          <w:rFonts w:ascii="Sylfaen" w:hAnsi="Sylfaen" w:cs="Sylfaen"/>
          <w:color w:val="222222"/>
          <w:shd w:val="clear" w:color="auto" w:fill="FFFFFF"/>
          <w:lang w:val="ka-GE"/>
        </w:rPr>
      </w:pPr>
      <w:r w:rsidRPr="00066534">
        <w:rPr>
          <w:rFonts w:ascii="Sylfaen" w:hAnsi="Sylfaen" w:cs="Sylfaen"/>
          <w:color w:val="222222"/>
          <w:shd w:val="clear" w:color="auto" w:fill="FFFFFF"/>
          <w:lang w:val="ka-GE"/>
        </w:rPr>
        <w:t>პრეტენდენტმა</w:t>
      </w:r>
      <w:r w:rsidRPr="00066534">
        <w:rPr>
          <w:rFonts w:ascii="Verdana" w:hAnsi="Verdana"/>
          <w:color w:val="222222"/>
          <w:shd w:val="clear" w:color="auto" w:fill="FFFFFF"/>
          <w:lang w:val="ka-GE"/>
        </w:rPr>
        <w:t xml:space="preserve"> </w:t>
      </w:r>
      <w:r w:rsidRPr="00066534">
        <w:rPr>
          <w:rFonts w:ascii="Sylfaen" w:hAnsi="Sylfaen" w:cs="Sylfaen"/>
          <w:color w:val="222222"/>
          <w:shd w:val="clear" w:color="auto" w:fill="FFFFFF"/>
          <w:lang w:val="ka-GE"/>
        </w:rPr>
        <w:t>უნდა</w:t>
      </w:r>
      <w:r w:rsidRPr="00066534">
        <w:rPr>
          <w:rFonts w:ascii="Verdana" w:hAnsi="Verdana"/>
          <w:color w:val="222222"/>
          <w:shd w:val="clear" w:color="auto" w:fill="FFFFFF"/>
          <w:lang w:val="ka-GE"/>
        </w:rPr>
        <w:t xml:space="preserve"> </w:t>
      </w:r>
      <w:r w:rsidRPr="00066534">
        <w:rPr>
          <w:rFonts w:ascii="Sylfaen" w:hAnsi="Sylfaen" w:cs="Sylfaen"/>
          <w:color w:val="222222"/>
          <w:shd w:val="clear" w:color="auto" w:fill="FFFFFF"/>
          <w:lang w:val="ka-GE"/>
        </w:rPr>
        <w:t>წარმოადგინოს</w:t>
      </w:r>
      <w:r w:rsidRPr="00066534">
        <w:rPr>
          <w:rFonts w:ascii="Verdana" w:hAnsi="Verdana"/>
          <w:color w:val="222222"/>
          <w:shd w:val="clear" w:color="auto" w:fill="FFFFFF"/>
          <w:lang w:val="ka-GE"/>
        </w:rPr>
        <w:t xml:space="preserve"> </w:t>
      </w:r>
      <w:r w:rsidRPr="00066534">
        <w:rPr>
          <w:rFonts w:ascii="Sylfaen" w:hAnsi="Sylfaen" w:cs="Sylfaen"/>
          <w:color w:val="222222"/>
          <w:shd w:val="clear" w:color="auto" w:fill="FFFFFF"/>
          <w:lang w:val="ka-GE"/>
        </w:rPr>
        <w:t>განფასება</w:t>
      </w:r>
      <w:r w:rsidRPr="00066534">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066534">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6A261AFD" w14:textId="3DD7D977" w:rsidR="00926883" w:rsidRPr="00926883" w:rsidRDefault="00926883" w:rsidP="00066534">
      <w:pPr>
        <w:spacing w:line="240" w:lineRule="auto"/>
        <w:jc w:val="both"/>
        <w:rPr>
          <w:rFonts w:ascii="Sylfaen" w:hAnsi="Sylfaen" w:cs="Sylfaen"/>
          <w:b/>
          <w:color w:val="FF0000"/>
          <w:lang w:val="ka-GE"/>
        </w:rPr>
      </w:pPr>
      <w:r w:rsidRPr="00926883">
        <w:rPr>
          <w:rFonts w:ascii="Sylfaen" w:hAnsi="Sylfaen" w:cs="Sylfaen"/>
          <w:b/>
          <w:bCs/>
          <w:color w:val="FF0000"/>
          <w:u w:val="single"/>
          <w:lang w:val="ka-GE"/>
        </w:rPr>
        <w:lastRenderedPageBreak/>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066534">
      <w:pPr>
        <w:spacing w:line="240" w:lineRule="auto"/>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066534">
        <w:rPr>
          <w:rFonts w:ascii="Sylfaen" w:hAnsi="Sylfaen" w:cs="Sylfaen"/>
          <w:b/>
          <w:lang w:val="ka-GE"/>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7C1B7AB6" w:rsidR="00F90B03" w:rsidRPr="00E37C5C" w:rsidRDefault="008219B3" w:rsidP="00066534">
      <w:pPr>
        <w:spacing w:line="240" w:lineRule="auto"/>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87710D">
        <w:rPr>
          <w:rFonts w:ascii="Sylfaen" w:hAnsi="Sylfaen" w:cs="Sylfaen"/>
          <w:lang w:val="ka-GE"/>
        </w:rPr>
        <w:t>30 კალენდარული დღის ვადით.</w:t>
      </w:r>
    </w:p>
    <w:p w14:paraId="5AAAF0F3" w14:textId="14EA79B0" w:rsidR="00FD0815" w:rsidRPr="00E37C5C" w:rsidRDefault="00056A31" w:rsidP="00066534">
      <w:pPr>
        <w:spacing w:line="240" w:lineRule="auto"/>
        <w:jc w:val="both"/>
        <w:rPr>
          <w:rFonts w:ascii="Sylfaen" w:hAnsi="Sylfaen"/>
          <w:b/>
          <w:lang w:val="ka-GE"/>
        </w:rPr>
      </w:pPr>
      <w:r w:rsidRPr="00066534">
        <w:rPr>
          <w:rFonts w:ascii="Sylfaen" w:hAnsi="Sylfaen" w:cs="Sylfaen"/>
          <w:lang w:val="ka-GE"/>
        </w:rPr>
        <w:t>1</w:t>
      </w:r>
      <w:r w:rsidR="00CF7A57" w:rsidRPr="00066534">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46A939B4" w:rsidR="00D16A7A" w:rsidRPr="000839D9" w:rsidRDefault="00BD1501" w:rsidP="00066534">
      <w:pPr>
        <w:spacing w:line="240" w:lineRule="auto"/>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87710D">
        <w:rPr>
          <w:rFonts w:ascii="Sylfaen" w:hAnsi="Sylfaen"/>
          <w:lang w:val="ka-GE"/>
        </w:rPr>
        <w:t>დანართ N1 ში მოცემული სამუშაოების შესაბამისად.</w:t>
      </w:r>
    </w:p>
    <w:p w14:paraId="1B224802" w14:textId="083059DF" w:rsidR="008C0A74" w:rsidRPr="00E37C5C" w:rsidRDefault="00CF7A57" w:rsidP="00066534">
      <w:pPr>
        <w:spacing w:after="0" w:line="240" w:lineRule="auto"/>
        <w:jc w:val="both"/>
        <w:rPr>
          <w:rFonts w:ascii="Sylfaen" w:hAnsi="Sylfaen"/>
          <w:b/>
          <w:lang w:val="ka-GE"/>
        </w:rPr>
      </w:pPr>
      <w:r w:rsidRPr="00066534">
        <w:rPr>
          <w:rFonts w:ascii="Sylfaen" w:hAnsi="Sylfaen" w:cs="Sylfaen"/>
          <w:lang w:val="ka-GE"/>
        </w:rPr>
        <w:t>1.6</w:t>
      </w:r>
      <w:r w:rsidR="007F1D40" w:rsidRPr="00066534">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066534">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066534">
      <w:pPr>
        <w:pStyle w:val="ListParagraph"/>
        <w:spacing w:after="0" w:line="240" w:lineRule="auto"/>
        <w:ind w:left="0"/>
        <w:jc w:val="both"/>
        <w:rPr>
          <w:rFonts w:ascii="Sylfaen" w:hAnsi="Sylfaen"/>
          <w:lang w:val="ka-GE"/>
        </w:rPr>
      </w:pPr>
    </w:p>
    <w:p w14:paraId="0CB34697" w14:textId="139EF4B9" w:rsidR="00F516B6" w:rsidRPr="00F516B6" w:rsidRDefault="00F516B6" w:rsidP="00066534">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3929A77C" w:rsidR="00CF7A57" w:rsidRPr="00E37C5C" w:rsidRDefault="00CF7A57" w:rsidP="00066534">
      <w:pPr>
        <w:spacing w:after="0" w:line="240" w:lineRule="auto"/>
        <w:jc w:val="both"/>
        <w:rPr>
          <w:rFonts w:ascii="Sylfaen" w:hAnsi="Sylfaen"/>
          <w:lang w:val="ka-GE"/>
        </w:rPr>
      </w:pPr>
    </w:p>
    <w:p w14:paraId="267D4EF8" w14:textId="18000FE0" w:rsidR="00CF7A57" w:rsidRPr="00066534" w:rsidRDefault="00CF7A57" w:rsidP="00066534">
      <w:pPr>
        <w:spacing w:after="0" w:line="240" w:lineRule="auto"/>
        <w:jc w:val="both"/>
        <w:rPr>
          <w:rFonts w:ascii="Sylfaen" w:hAnsi="Sylfaen"/>
          <w:lang w:val="ka-GE"/>
        </w:rPr>
      </w:pPr>
      <w:r w:rsidRPr="00E37C5C">
        <w:rPr>
          <w:rFonts w:ascii="Sylfaen" w:hAnsi="Sylfaen"/>
          <w:b/>
          <w:lang w:val="ka-GE"/>
        </w:rPr>
        <w:t>1.7</w:t>
      </w:r>
      <w:r w:rsidRPr="00066534">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066534">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066534">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066534">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066534">
      <w:pPr>
        <w:spacing w:after="0" w:line="240" w:lineRule="auto"/>
        <w:jc w:val="both"/>
        <w:rPr>
          <w:rFonts w:ascii="Sylfaen" w:hAnsi="Sylfaen"/>
          <w:b/>
          <w:lang w:val="ka-GE"/>
        </w:rPr>
      </w:pPr>
    </w:p>
    <w:p w14:paraId="1EE31693" w14:textId="5B81418E" w:rsidR="00000015" w:rsidRPr="00E37C5C" w:rsidRDefault="00EB217E" w:rsidP="00066534">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066534">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066534">
      <w:pPr>
        <w:spacing w:after="0" w:line="240" w:lineRule="auto"/>
        <w:jc w:val="both"/>
        <w:rPr>
          <w:rFonts w:ascii="Sylfaen" w:hAnsi="Sylfaen"/>
          <w:lang w:val="ka-GE"/>
        </w:rPr>
      </w:pPr>
    </w:p>
    <w:p w14:paraId="20DB2DC4" w14:textId="1B093350" w:rsidR="00E14853" w:rsidRPr="00E37C5C" w:rsidRDefault="00EB217E" w:rsidP="00066534">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075CC83A" w:rsidR="00CF65CF" w:rsidRPr="00CF65CF" w:rsidRDefault="00431B3C" w:rsidP="00066534">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 xml:space="preserve">შესრულების უზრუნველყოფის </w:t>
      </w:r>
      <w:r w:rsidR="0081788D" w:rsidRPr="00D7606A">
        <w:rPr>
          <w:rFonts w:ascii="Sylfaen" w:hAnsi="Sylfaen"/>
          <w:lang w:val="ka-GE"/>
        </w:rPr>
        <w:t>გარანტია</w:t>
      </w:r>
      <w:r w:rsidR="00BE4678" w:rsidRPr="00D7606A">
        <w:rPr>
          <w:rFonts w:ascii="Sylfaen" w:hAnsi="Sylfaen"/>
          <w:lang w:val="ka-GE"/>
        </w:rPr>
        <w:t xml:space="preserve"> </w:t>
      </w:r>
      <w:r w:rsidR="00D7606A" w:rsidRPr="00D7606A">
        <w:rPr>
          <w:rFonts w:ascii="Sylfaen" w:hAnsi="Sylfaen"/>
        </w:rPr>
        <w:t>5</w:t>
      </w:r>
      <w:r w:rsidR="009819C6" w:rsidRPr="00D7606A">
        <w:rPr>
          <w:rFonts w:ascii="Sylfaen" w:hAnsi="Sylfaen"/>
        </w:rPr>
        <w:t>,000</w:t>
      </w:r>
      <w:r w:rsidR="00EB217E" w:rsidRPr="00D7606A">
        <w:rPr>
          <w:rFonts w:ascii="Sylfaen" w:hAnsi="Sylfaen"/>
          <w:lang w:val="ka-GE"/>
        </w:rPr>
        <w:t xml:space="preserve"> ლარის</w:t>
      </w:r>
      <w:r w:rsidR="00EB217E" w:rsidRPr="00E37C5C">
        <w:rPr>
          <w:rFonts w:ascii="Sylfaen" w:hAnsi="Sylfaen"/>
          <w:lang w:val="ka-GE"/>
        </w:rPr>
        <w:t xml:space="preserve">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066534">
      <w:pPr>
        <w:pStyle w:val="CommentText"/>
        <w:jc w:val="both"/>
        <w:rPr>
          <w:rFonts w:ascii="Sylfaen" w:hAnsi="Sylfaen"/>
          <w:sz w:val="22"/>
          <w:szCs w:val="22"/>
          <w:lang w:val="ka-GE"/>
        </w:rPr>
      </w:pPr>
    </w:p>
    <w:p w14:paraId="41514AA1" w14:textId="220EE2DD" w:rsidR="002347BF" w:rsidRPr="00E37C5C" w:rsidRDefault="002347BF" w:rsidP="00066534">
      <w:pPr>
        <w:pStyle w:val="CommentText"/>
        <w:jc w:val="both"/>
        <w:rPr>
          <w:rFonts w:ascii="Sylfaen" w:hAnsi="Sylfaen"/>
          <w:sz w:val="22"/>
          <w:szCs w:val="22"/>
          <w:lang w:val="ka-GE"/>
        </w:rPr>
      </w:pPr>
      <w:r w:rsidRPr="002347BF">
        <w:rPr>
          <w:rFonts w:ascii="Sylfaen" w:hAnsi="Sylfaen"/>
          <w:b/>
          <w:sz w:val="22"/>
          <w:szCs w:val="22"/>
          <w:lang w:val="ka-GE"/>
        </w:rPr>
        <w:lastRenderedPageBreak/>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066534">
      <w:pPr>
        <w:spacing w:before="240" w:after="160" w:line="240" w:lineRule="auto"/>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066534">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066534">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066534">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066534">
      <w:pPr>
        <w:spacing w:line="240" w:lineRule="auto"/>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066534">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066534">
      <w:pPr>
        <w:spacing w:line="240" w:lineRule="auto"/>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066534">
      <w:pPr>
        <w:spacing w:line="240" w:lineRule="auto"/>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066534">
      <w:pPr>
        <w:spacing w:line="240" w:lineRule="auto"/>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066534">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066534">
      <w:pPr>
        <w:spacing w:after="0" w:line="240" w:lineRule="auto"/>
        <w:jc w:val="both"/>
        <w:rPr>
          <w:rFonts w:ascii="Sylfaen" w:hAnsi="Sylfaen"/>
          <w:lang w:val="ka-GE"/>
        </w:rPr>
      </w:pPr>
    </w:p>
    <w:p w14:paraId="18192F9A" w14:textId="2B439F7E" w:rsidR="003011B3" w:rsidRPr="00E37C5C" w:rsidRDefault="00AF6B33" w:rsidP="00066534">
      <w:pPr>
        <w:spacing w:after="0" w:line="24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066534">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75441997" w:rsidR="00B049C5" w:rsidRPr="00E37C5C" w:rsidRDefault="00B049C5" w:rsidP="00066534">
      <w:pPr>
        <w:spacing w:after="0" w:line="240" w:lineRule="auto"/>
        <w:jc w:val="both"/>
        <w:rPr>
          <w:rFonts w:ascii="Sylfaen" w:hAnsi="Sylfaen"/>
          <w:lang w:val="ka-GE"/>
        </w:rPr>
      </w:pPr>
    </w:p>
    <w:p w14:paraId="7089A739" w14:textId="71386AD5" w:rsidR="00CC4789" w:rsidRPr="00A81360" w:rsidRDefault="00A81360" w:rsidP="00066534">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066534">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066534">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066534">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066534">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066534">
      <w:pPr>
        <w:pStyle w:val="ListParagraph"/>
        <w:numPr>
          <w:ilvl w:val="2"/>
          <w:numId w:val="36"/>
        </w:numPr>
        <w:spacing w:after="0" w:line="240" w:lineRule="auto"/>
        <w:jc w:val="both"/>
        <w:rPr>
          <w:b/>
          <w:lang w:val="ka-GE"/>
        </w:rPr>
      </w:pPr>
      <w:r w:rsidRPr="00A81360">
        <w:rPr>
          <w:rFonts w:ascii="Sylfaen" w:hAnsi="Sylfaen" w:cs="Sylfaen"/>
          <w:lang w:val="ka-GE"/>
        </w:rPr>
        <w:lastRenderedPageBreak/>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066534">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066534">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066534">
      <w:pPr>
        <w:pStyle w:val="ListParagraph"/>
        <w:spacing w:after="0" w:line="24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066534">
      <w:pPr>
        <w:pStyle w:val="ListParagraph"/>
        <w:spacing w:after="0" w:line="24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45B1DE35" w:rsidR="00CC4789" w:rsidRDefault="00CC4789" w:rsidP="00066534">
      <w:pPr>
        <w:spacing w:after="0" w:line="24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3A67789" w14:textId="77777777" w:rsidR="00066534" w:rsidRPr="00004295" w:rsidRDefault="00066534" w:rsidP="00066534">
      <w:pPr>
        <w:spacing w:after="0" w:line="240" w:lineRule="auto"/>
        <w:ind w:firstLine="426"/>
        <w:jc w:val="both"/>
        <w:rPr>
          <w:rFonts w:ascii="Sylfaen" w:hAnsi="Sylfaen"/>
          <w:lang w:val="ka-GE"/>
        </w:rPr>
      </w:pPr>
    </w:p>
    <w:p w14:paraId="3E87E18D" w14:textId="415C23ED" w:rsidR="00CC4789" w:rsidRDefault="00CC4789" w:rsidP="00066534">
      <w:pPr>
        <w:spacing w:after="0" w:line="240" w:lineRule="auto"/>
        <w:ind w:firstLine="426"/>
        <w:jc w:val="both"/>
        <w:rPr>
          <w:rFonts w:ascii="Sylfaen" w:hAnsi="Sylfaen"/>
          <w:b/>
          <w:i/>
          <w:lang w:val="ka-GE"/>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06DB1E75" w14:textId="77777777" w:rsidR="00C92A04" w:rsidRPr="00E37C5C" w:rsidRDefault="00C92A04" w:rsidP="00066534">
      <w:pPr>
        <w:spacing w:after="0" w:line="240" w:lineRule="auto"/>
        <w:ind w:firstLine="426"/>
        <w:jc w:val="both"/>
        <w:rPr>
          <w:rFonts w:ascii="AcadNusx" w:hAnsi="AcadNusx"/>
          <w:b/>
          <w:i/>
          <w:lang w:val="es-MX"/>
        </w:rPr>
      </w:pPr>
      <w:bookmarkStart w:id="0" w:name="_GoBack"/>
      <w:bookmarkEnd w:id="0"/>
    </w:p>
    <w:p w14:paraId="317FFEE5" w14:textId="7DCF8D9B" w:rsidR="00CC4789" w:rsidRDefault="00CC4789" w:rsidP="00066534">
      <w:pPr>
        <w:spacing w:after="0" w:line="240" w:lineRule="auto"/>
        <w:ind w:firstLine="426"/>
        <w:jc w:val="both"/>
        <w:rPr>
          <w:rStyle w:val="Strong"/>
          <w:rFonts w:asciiTheme="minorHAnsi" w:hAnsiTheme="minorHAnsi" w:cs="Arial"/>
          <w:color w:val="141B3D"/>
          <w:sz w:val="20"/>
          <w:szCs w:val="20"/>
          <w:shd w:val="clear" w:color="auto" w:fill="FFFFFF"/>
          <w:lang w:val="ka-GE"/>
        </w:rPr>
      </w:pPr>
      <w:r w:rsidRPr="00E37C5C">
        <w:rPr>
          <w:rFonts w:ascii="Sylfaen" w:hAnsi="Sylfaen"/>
          <w:lang w:val="ka-GE"/>
        </w:rPr>
        <w:t xml:space="preserve"> </w:t>
      </w:r>
      <w:r w:rsidR="00066534" w:rsidRPr="00066534">
        <w:rPr>
          <w:rStyle w:val="Strong"/>
          <w:rFonts w:ascii="Sylfaen" w:hAnsi="Sylfaen" w:cs="Sylfaen"/>
          <w:color w:val="141B3D"/>
          <w:sz w:val="20"/>
          <w:szCs w:val="20"/>
          <w:shd w:val="clear" w:color="auto" w:fill="FFFFFF"/>
          <w:lang w:val="ka-GE"/>
        </w:rPr>
        <w:t>პასუხისმგებელი</w:t>
      </w:r>
      <w:r w:rsidR="00066534" w:rsidRPr="00066534">
        <w:rPr>
          <w:rStyle w:val="Strong"/>
          <w:rFonts w:ascii="Arial" w:hAnsi="Arial" w:cs="Arial"/>
          <w:color w:val="141B3D"/>
          <w:sz w:val="20"/>
          <w:szCs w:val="20"/>
          <w:shd w:val="clear" w:color="auto" w:fill="FFFFFF"/>
          <w:lang w:val="ka-GE"/>
        </w:rPr>
        <w:t xml:space="preserve"> </w:t>
      </w:r>
      <w:r w:rsidR="00066534" w:rsidRPr="00066534">
        <w:rPr>
          <w:rStyle w:val="Strong"/>
          <w:rFonts w:ascii="Sylfaen" w:hAnsi="Sylfaen" w:cs="Sylfaen"/>
          <w:color w:val="141B3D"/>
          <w:sz w:val="20"/>
          <w:szCs w:val="20"/>
          <w:shd w:val="clear" w:color="auto" w:fill="FFFFFF"/>
          <w:lang w:val="ka-GE"/>
        </w:rPr>
        <w:t>პირი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შპს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ჯორჯიან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უოთერ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ენდ</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ფაუერი</w:t>
      </w:r>
      <w:r w:rsidR="00066534" w:rsidRPr="00066534">
        <w:rPr>
          <w:rFonts w:ascii="Arial" w:hAnsi="Arial" w:cs="Arial"/>
          <w:color w:val="141B3D"/>
          <w:sz w:val="20"/>
          <w:szCs w:val="20"/>
          <w:shd w:val="clear" w:color="auto" w:fill="FFFFFF"/>
          <w:lang w:val="ka-GE"/>
        </w:rPr>
        <w:t xml:space="preserve">“ (GWP), </w:t>
      </w:r>
      <w:r w:rsidR="00066534" w:rsidRPr="00066534">
        <w:rPr>
          <w:rFonts w:ascii="Sylfaen" w:hAnsi="Sylfaen" w:cs="Sylfaen"/>
          <w:color w:val="141B3D"/>
          <w:sz w:val="20"/>
          <w:szCs w:val="20"/>
          <w:shd w:val="clear" w:color="auto" w:fill="FFFFFF"/>
          <w:lang w:val="ka-GE"/>
        </w:rPr>
        <w:t>საიდენტიფიკაციო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ნომერი</w:t>
      </w:r>
      <w:r w:rsidR="00066534" w:rsidRPr="00066534">
        <w:rPr>
          <w:rFonts w:ascii="Arial" w:hAnsi="Arial" w:cs="Arial"/>
          <w:color w:val="141B3D"/>
          <w:sz w:val="20"/>
          <w:szCs w:val="20"/>
          <w:shd w:val="clear" w:color="auto" w:fill="FFFFFF"/>
          <w:lang w:val="ka-GE"/>
        </w:rPr>
        <w:t xml:space="preserve"> 203826002, </w:t>
      </w:r>
      <w:r w:rsidR="00066534" w:rsidRPr="00066534">
        <w:rPr>
          <w:rFonts w:ascii="Sylfaen" w:hAnsi="Sylfaen" w:cs="Sylfaen"/>
          <w:color w:val="141B3D"/>
          <w:sz w:val="20"/>
          <w:szCs w:val="20"/>
          <w:shd w:val="clear" w:color="auto" w:fill="FFFFFF"/>
          <w:lang w:val="ka-GE"/>
        </w:rPr>
        <w:t>პერსონალურ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დაცვის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მიზნებისთვის</w:t>
      </w:r>
      <w:r w:rsidR="00066534" w:rsidRPr="00066534">
        <w:rPr>
          <w:rFonts w:ascii="Arial" w:hAnsi="Arial" w:cs="Arial"/>
          <w:color w:val="141B3D"/>
          <w:sz w:val="20"/>
          <w:szCs w:val="20"/>
          <w:shd w:val="clear" w:color="auto" w:fill="FFFFFF"/>
          <w:lang w:val="ka-GE"/>
        </w:rPr>
        <w:t xml:space="preserve"> - </w:t>
      </w:r>
      <w:r w:rsidR="00066534" w:rsidRPr="00066534">
        <w:rPr>
          <w:rFonts w:ascii="Sylfaen" w:hAnsi="Sylfaen" w:cs="Sylfaen"/>
          <w:color w:val="141B3D"/>
          <w:sz w:val="20"/>
          <w:szCs w:val="20"/>
          <w:shd w:val="clear" w:color="auto" w:fill="FFFFFF"/>
          <w:lang w:val="ka-GE"/>
        </w:rPr>
        <w:t>პერსონალურ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დაცვის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ოფიცერი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სათავო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ოფისი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მედეა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მზია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ჯუღელის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ქ</w:t>
      </w:r>
      <w:r w:rsidR="00066534" w:rsidRPr="00066534">
        <w:rPr>
          <w:rFonts w:ascii="Arial" w:hAnsi="Arial" w:cs="Arial"/>
          <w:color w:val="141B3D"/>
          <w:sz w:val="20"/>
          <w:szCs w:val="20"/>
          <w:shd w:val="clear" w:color="auto" w:fill="FFFFFF"/>
          <w:lang w:val="ka-GE"/>
        </w:rPr>
        <w:t xml:space="preserve">. N10, </w:t>
      </w:r>
      <w:r w:rsidR="00066534" w:rsidRPr="00066534">
        <w:rPr>
          <w:rFonts w:ascii="Sylfaen" w:hAnsi="Sylfaen" w:cs="Sylfaen"/>
          <w:color w:val="141B3D"/>
          <w:sz w:val="20"/>
          <w:szCs w:val="20"/>
          <w:shd w:val="clear" w:color="auto" w:fill="FFFFFF"/>
          <w:lang w:val="ka-GE"/>
        </w:rPr>
        <w:t>თბილისი</w:t>
      </w:r>
      <w:r w:rsidR="00066534" w:rsidRPr="00066534">
        <w:rPr>
          <w:rFonts w:ascii="Arial" w:hAnsi="Arial" w:cs="Arial"/>
          <w:color w:val="141B3D"/>
          <w:sz w:val="20"/>
          <w:szCs w:val="20"/>
          <w:shd w:val="clear" w:color="auto" w:fill="FFFFFF"/>
          <w:lang w:val="ka-GE"/>
        </w:rPr>
        <w:t xml:space="preserve"> 0179, </w:t>
      </w:r>
      <w:r w:rsidR="00066534" w:rsidRPr="00066534">
        <w:rPr>
          <w:rFonts w:ascii="Sylfaen" w:hAnsi="Sylfaen" w:cs="Sylfaen"/>
          <w:color w:val="141B3D"/>
          <w:sz w:val="20"/>
          <w:szCs w:val="20"/>
          <w:shd w:val="clear" w:color="auto" w:fill="FFFFFF"/>
          <w:lang w:val="ka-GE"/>
        </w:rPr>
        <w:t>საქართველო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საკონტაქტო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ელ</w:t>
      </w:r>
      <w:r w:rsidR="00066534" w:rsidRPr="00066534">
        <w:rPr>
          <w:rFonts w:ascii="Arial" w:hAnsi="Arial" w:cs="Arial"/>
          <w:color w:val="141B3D"/>
          <w:sz w:val="20"/>
          <w:szCs w:val="20"/>
          <w:shd w:val="clear" w:color="auto" w:fill="FFFFFF"/>
          <w:lang w:val="ka-GE"/>
        </w:rPr>
        <w:t>-</w:t>
      </w:r>
      <w:r w:rsidR="00066534" w:rsidRPr="00066534">
        <w:rPr>
          <w:rFonts w:ascii="Sylfaen" w:hAnsi="Sylfaen" w:cs="Sylfaen"/>
          <w:color w:val="141B3D"/>
          <w:sz w:val="20"/>
          <w:szCs w:val="20"/>
          <w:shd w:val="clear" w:color="auto" w:fill="FFFFFF"/>
          <w:lang w:val="ka-GE"/>
        </w:rPr>
        <w:t>ფოსტა</w:t>
      </w:r>
      <w:r w:rsidR="00066534" w:rsidRPr="00066534">
        <w:rPr>
          <w:rFonts w:ascii="Arial" w:hAnsi="Arial" w:cs="Arial"/>
          <w:color w:val="141B3D"/>
          <w:sz w:val="20"/>
          <w:szCs w:val="20"/>
          <w:shd w:val="clear" w:color="auto" w:fill="FFFFFF"/>
          <w:lang w:val="ka-GE"/>
        </w:rPr>
        <w:t>: </w:t>
      </w:r>
      <w:hyperlink r:id="rId11" w:history="1">
        <w:r w:rsidR="00066534" w:rsidRPr="00066534">
          <w:rPr>
            <w:rStyle w:val="Hyperlink"/>
            <w:rFonts w:ascii="Arial" w:hAnsi="Arial" w:cs="Arial"/>
            <w:color w:val="0FB7FF"/>
            <w:sz w:val="20"/>
            <w:szCs w:val="20"/>
            <w:u w:val="none"/>
            <w:shd w:val="clear" w:color="auto" w:fill="FFFFFF"/>
            <w:lang w:val="ka-GE"/>
          </w:rPr>
          <w:t>pdpo@gwp.ge</w:t>
        </w:r>
      </w:hyperlink>
      <w:r w:rsidR="00066534" w:rsidRPr="00066534">
        <w:rPr>
          <w:rFonts w:ascii="Arial" w:hAnsi="Arial" w:cs="Arial"/>
          <w:color w:val="141B3D"/>
          <w:sz w:val="20"/>
          <w:szCs w:val="20"/>
          <w:shd w:val="clear" w:color="auto" w:fill="FFFFFF"/>
          <w:lang w:val="ka-GE"/>
        </w:rPr>
        <w:t>. </w:t>
      </w:r>
      <w:r w:rsidR="00066534" w:rsidRPr="00066534">
        <w:rPr>
          <w:rStyle w:val="Strong"/>
          <w:rFonts w:ascii="Sylfaen" w:hAnsi="Sylfaen" w:cs="Sylfaen"/>
          <w:color w:val="141B3D"/>
          <w:sz w:val="20"/>
          <w:szCs w:val="20"/>
          <w:shd w:val="clear" w:color="auto" w:fill="FFFFFF"/>
          <w:lang w:val="ka-GE"/>
        </w:rPr>
        <w:t>მონაცემთა</w:t>
      </w:r>
      <w:r w:rsidR="00066534" w:rsidRPr="00066534">
        <w:rPr>
          <w:rStyle w:val="Strong"/>
          <w:rFonts w:ascii="Arial" w:hAnsi="Arial" w:cs="Arial"/>
          <w:color w:val="141B3D"/>
          <w:sz w:val="20"/>
          <w:szCs w:val="20"/>
          <w:shd w:val="clear" w:color="auto" w:fill="FFFFFF"/>
          <w:lang w:val="ka-GE"/>
        </w:rPr>
        <w:t xml:space="preserve"> </w:t>
      </w:r>
      <w:r w:rsidR="00066534" w:rsidRPr="00066534">
        <w:rPr>
          <w:rStyle w:val="Strong"/>
          <w:rFonts w:ascii="Sylfaen" w:hAnsi="Sylfaen" w:cs="Sylfaen"/>
          <w:color w:val="141B3D"/>
          <w:sz w:val="20"/>
          <w:szCs w:val="20"/>
          <w:shd w:val="clear" w:color="auto" w:fill="FFFFFF"/>
          <w:lang w:val="ka-GE"/>
        </w:rPr>
        <w:t>დამუშავების</w:t>
      </w:r>
      <w:r w:rsidR="00066534" w:rsidRPr="00066534">
        <w:rPr>
          <w:rStyle w:val="Strong"/>
          <w:rFonts w:ascii="Arial" w:hAnsi="Arial" w:cs="Arial"/>
          <w:color w:val="141B3D"/>
          <w:sz w:val="20"/>
          <w:szCs w:val="20"/>
          <w:shd w:val="clear" w:color="auto" w:fill="FFFFFF"/>
          <w:lang w:val="ka-GE"/>
        </w:rPr>
        <w:t xml:space="preserve"> </w:t>
      </w:r>
      <w:r w:rsidR="00066534" w:rsidRPr="00066534">
        <w:rPr>
          <w:rStyle w:val="Strong"/>
          <w:rFonts w:ascii="Sylfaen" w:hAnsi="Sylfaen" w:cs="Sylfaen"/>
          <w:color w:val="141B3D"/>
          <w:sz w:val="20"/>
          <w:szCs w:val="20"/>
          <w:shd w:val="clear" w:color="auto" w:fill="FFFFFF"/>
          <w:lang w:val="ka-GE"/>
        </w:rPr>
        <w:t>მიზანი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მესამე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მხარის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შესახებ</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ღია</w:t>
      </w:r>
      <w:r w:rsidR="00066534" w:rsidRPr="00066534">
        <w:rPr>
          <w:rFonts w:ascii="Arial" w:hAnsi="Arial" w:cs="Arial"/>
          <w:color w:val="141B3D"/>
          <w:sz w:val="20"/>
          <w:szCs w:val="20"/>
          <w:shd w:val="clear" w:color="auto" w:fill="FFFFFF"/>
          <w:lang w:val="ka-GE"/>
        </w:rPr>
        <w:t>-</w:t>
      </w:r>
      <w:r w:rsidR="00066534" w:rsidRPr="00066534">
        <w:rPr>
          <w:rFonts w:ascii="Sylfaen" w:hAnsi="Sylfaen" w:cs="Sylfaen"/>
          <w:color w:val="141B3D"/>
          <w:sz w:val="20"/>
          <w:szCs w:val="20"/>
          <w:shd w:val="clear" w:color="auto" w:fill="FFFFFF"/>
          <w:lang w:val="ka-GE"/>
        </w:rPr>
        <w:t>წყაროებზე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დაყრდნობით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ანალიზის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ჩატარება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რათა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შეფასდეს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მესამე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მხარესთან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პოტენციური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ურთიერთობისას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შესაბამისობის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რისკები</w:t>
      </w:r>
      <w:r w:rsidR="00066534" w:rsidRPr="00066534">
        <w:rPr>
          <w:rFonts w:ascii="Arial" w:hAnsi="Arial" w:cs="Arial"/>
          <w:color w:val="141B3D"/>
          <w:sz w:val="20"/>
          <w:szCs w:val="20"/>
          <w:shd w:val="clear" w:color="auto" w:fill="FFFFFF"/>
          <w:lang w:val="ka-GE"/>
        </w:rPr>
        <w:t>. </w:t>
      </w:r>
      <w:r w:rsidR="00066534" w:rsidRPr="00066534">
        <w:rPr>
          <w:rStyle w:val="Strong"/>
          <w:rFonts w:ascii="Sylfaen" w:hAnsi="Sylfaen" w:cs="Sylfaen"/>
          <w:color w:val="141B3D"/>
          <w:sz w:val="20"/>
          <w:szCs w:val="20"/>
          <w:shd w:val="clear" w:color="auto" w:fill="FFFFFF"/>
          <w:lang w:val="ka-GE"/>
        </w:rPr>
        <w:t>ლეგიტიმაცია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პროფესიული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w:t>
      </w:r>
      <w:r w:rsidR="00066534" w:rsidRPr="00066534">
        <w:rPr>
          <w:rFonts w:ascii="Arial" w:hAnsi="Arial" w:cs="Arial"/>
          <w:color w:val="141B3D"/>
          <w:sz w:val="20"/>
          <w:szCs w:val="20"/>
          <w:shd w:val="clear" w:color="auto" w:fill="FFFFFF"/>
          <w:lang w:val="ka-GE"/>
        </w:rPr>
        <w:t>/</w:t>
      </w:r>
      <w:r w:rsidR="00066534" w:rsidRPr="00066534">
        <w:rPr>
          <w:rFonts w:ascii="Sylfaen" w:hAnsi="Sylfaen" w:cs="Sylfaen"/>
          <w:color w:val="141B3D"/>
          <w:sz w:val="20"/>
          <w:szCs w:val="20"/>
          <w:shd w:val="clear" w:color="auto" w:fill="FFFFFF"/>
          <w:lang w:val="ka-GE"/>
        </w:rPr>
        <w:t>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კომერციული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ურთიერთობა</w:t>
      </w:r>
      <w:r w:rsidR="00066534" w:rsidRPr="00066534">
        <w:rPr>
          <w:rFonts w:ascii="Arial" w:hAnsi="Arial" w:cs="Arial"/>
          <w:color w:val="141B3D"/>
          <w:sz w:val="20"/>
          <w:szCs w:val="20"/>
          <w:shd w:val="clear" w:color="auto" w:fill="FFFFFF"/>
          <w:lang w:val="ka-GE"/>
        </w:rPr>
        <w:t>. </w:t>
      </w:r>
      <w:r w:rsidR="00066534" w:rsidRPr="00066534">
        <w:rPr>
          <w:rStyle w:val="Strong"/>
          <w:rFonts w:ascii="Sylfaen" w:hAnsi="Sylfaen" w:cs="Sylfaen"/>
          <w:color w:val="141B3D"/>
          <w:sz w:val="20"/>
          <w:szCs w:val="20"/>
          <w:shd w:val="clear" w:color="auto" w:fill="FFFFFF"/>
          <w:lang w:val="ka-GE"/>
        </w:rPr>
        <w:t>მიმღებები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გადაეცემა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რომელიმე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მესამე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მხარეს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გარდა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კანონიერი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ვალდებულების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უფლების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შემთხვევისა</w:t>
      </w:r>
      <w:r w:rsidR="00066534" w:rsidRPr="00066534">
        <w:rPr>
          <w:rFonts w:ascii="Arial" w:hAnsi="Arial" w:cs="Arial"/>
          <w:color w:val="141B3D"/>
          <w:sz w:val="20"/>
          <w:szCs w:val="20"/>
          <w:shd w:val="clear" w:color="auto" w:fill="FFFFFF"/>
          <w:lang w:val="ka-GE"/>
        </w:rPr>
        <w:t>. </w:t>
      </w:r>
      <w:r w:rsidR="00066534" w:rsidRPr="00066534">
        <w:rPr>
          <w:rStyle w:val="Strong"/>
          <w:rFonts w:ascii="Sylfaen" w:hAnsi="Sylfaen" w:cs="Sylfaen"/>
          <w:color w:val="141B3D"/>
          <w:sz w:val="20"/>
          <w:szCs w:val="20"/>
          <w:shd w:val="clear" w:color="auto" w:fill="FFFFFF"/>
          <w:lang w:val="ka-GE"/>
        </w:rPr>
        <w:t>შენახვა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ინახება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კომპანიის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შეფასებისთვის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საჭირო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დროის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სახელშეკრულებო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ურთიერთობის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განმავლობაში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აღნიშნული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დროის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გასვლის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შემდეგ</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პერსონალური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დაიბლოკება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კანონმდებლობით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დაშვებული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ვადით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როგორც</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კი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ხსენებული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ვადები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ამოიწურება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არსებული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ინფორმაცია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განადგურდება</w:t>
      </w:r>
      <w:r w:rsidR="00066534" w:rsidRPr="00066534">
        <w:rPr>
          <w:rFonts w:ascii="Arial" w:hAnsi="Arial" w:cs="Arial"/>
          <w:color w:val="141B3D"/>
          <w:sz w:val="20"/>
          <w:szCs w:val="20"/>
          <w:shd w:val="clear" w:color="auto" w:fill="FFFFFF"/>
          <w:lang w:val="ka-GE"/>
        </w:rPr>
        <w:t>. </w:t>
      </w:r>
      <w:r w:rsidR="00066534" w:rsidRPr="00066534">
        <w:rPr>
          <w:rStyle w:val="Strong"/>
          <w:rFonts w:ascii="Sylfaen" w:hAnsi="Sylfaen" w:cs="Sylfaen"/>
          <w:color w:val="141B3D"/>
          <w:sz w:val="20"/>
          <w:szCs w:val="20"/>
          <w:shd w:val="clear" w:color="auto" w:fill="FFFFFF"/>
          <w:lang w:val="ka-GE"/>
        </w:rPr>
        <w:t>უფლებები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შეგიძლიათ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ისარგებლოთ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მონაცემებზე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წვდომის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გასწორების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განახლების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წაშლის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დამუშავების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შეზღუდვის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აკრძალვის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უფლებით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ასევე</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გააუქმოთ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გაცემული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თანხმობა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წერილობითი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მიმართვის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მაიდენტიფიცირებელი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გრიფით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დაცვა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გაგზავნით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პერსონალურ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დაცვის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ოფიცერთან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შპს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ჯორჯიან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უოთერ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ენდ</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ფაუერი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მედეა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მზია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ჯუღელის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ქუჩა</w:t>
      </w:r>
      <w:r w:rsidR="00066534" w:rsidRPr="00066534">
        <w:rPr>
          <w:rFonts w:ascii="Arial" w:hAnsi="Arial" w:cs="Arial"/>
          <w:color w:val="141B3D"/>
          <w:sz w:val="20"/>
          <w:szCs w:val="20"/>
          <w:shd w:val="clear" w:color="auto" w:fill="FFFFFF"/>
          <w:lang w:val="ka-GE"/>
        </w:rPr>
        <w:t xml:space="preserve"> N10, </w:t>
      </w:r>
      <w:r w:rsidR="00066534" w:rsidRPr="00066534">
        <w:rPr>
          <w:rFonts w:ascii="Sylfaen" w:hAnsi="Sylfaen" w:cs="Sylfaen"/>
          <w:color w:val="141B3D"/>
          <w:sz w:val="20"/>
          <w:szCs w:val="20"/>
          <w:shd w:val="clear" w:color="auto" w:fill="FFFFFF"/>
          <w:lang w:val="ka-GE"/>
        </w:rPr>
        <w:t>თბილისი</w:t>
      </w:r>
      <w:r w:rsidR="00066534" w:rsidRPr="00066534">
        <w:rPr>
          <w:rFonts w:ascii="Arial" w:hAnsi="Arial" w:cs="Arial"/>
          <w:color w:val="141B3D"/>
          <w:sz w:val="20"/>
          <w:szCs w:val="20"/>
          <w:shd w:val="clear" w:color="auto" w:fill="FFFFFF"/>
          <w:lang w:val="ka-GE"/>
        </w:rPr>
        <w:t xml:space="preserve"> 0179, </w:t>
      </w:r>
      <w:r w:rsidR="00066534" w:rsidRPr="00066534">
        <w:rPr>
          <w:rFonts w:ascii="Sylfaen" w:hAnsi="Sylfaen" w:cs="Sylfaen"/>
          <w:color w:val="141B3D"/>
          <w:sz w:val="20"/>
          <w:szCs w:val="20"/>
          <w:shd w:val="clear" w:color="auto" w:fill="FFFFFF"/>
          <w:lang w:val="ka-GE"/>
        </w:rPr>
        <w:t>საქართველო</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ელექტრონული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ფოსტის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გაგზავნით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შემდეგ</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მისამართზე</w:t>
      </w:r>
      <w:r w:rsidR="00066534" w:rsidRPr="00066534">
        <w:rPr>
          <w:rFonts w:ascii="Arial" w:hAnsi="Arial" w:cs="Arial"/>
          <w:color w:val="141B3D"/>
          <w:sz w:val="20"/>
          <w:szCs w:val="20"/>
          <w:shd w:val="clear" w:color="auto" w:fill="FFFFFF"/>
          <w:lang w:val="ka-GE"/>
        </w:rPr>
        <w:t>: </w:t>
      </w:r>
      <w:hyperlink r:id="rId12" w:history="1">
        <w:r w:rsidR="00066534" w:rsidRPr="00066534">
          <w:rPr>
            <w:rStyle w:val="Hyperlink"/>
            <w:rFonts w:ascii="Arial" w:hAnsi="Arial" w:cs="Arial"/>
            <w:color w:val="0FB7FF"/>
            <w:sz w:val="20"/>
            <w:szCs w:val="20"/>
            <w:u w:val="none"/>
            <w:shd w:val="clear" w:color="auto" w:fill="FFFFFF"/>
            <w:lang w:val="ka-GE"/>
          </w:rPr>
          <w:t>pdpo@gwp.ge</w:t>
        </w:r>
      </w:hyperlink>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რომელშიც</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უნდა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მიუთითოთ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უფლება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რომელსაც</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ახორციელებთ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რომელიც</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ხელმოწერილი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უნდა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იყოს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მიერ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ფიზიკურად</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ელექტრონულად</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თუ</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ვერ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ხერხდება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ვინაობის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დადგენა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შეიძლება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ჩვენი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მხრიდან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დამატებით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მოთხოვნილ</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იქნას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ინფორმაცია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მათ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შორის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არა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მხოლოდ</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თქვენი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პირადობის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მოწმობის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ასლი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პრეტეზნიის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შემთხვევაში</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დაინტერესებულ</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პირებს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უფლება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აქვთ</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მიმართონ</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საქართველოს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პერსონალურ</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მონაცემთა</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დაცვის</w:t>
      </w:r>
      <w:r w:rsidR="00066534" w:rsidRPr="00066534">
        <w:rPr>
          <w:rFonts w:ascii="Arial" w:hAnsi="Arial" w:cs="Arial"/>
          <w:color w:val="141B3D"/>
          <w:sz w:val="20"/>
          <w:szCs w:val="20"/>
          <w:shd w:val="clear" w:color="auto" w:fill="FFFFFF"/>
          <w:lang w:val="ka-GE"/>
        </w:rPr>
        <w:t xml:space="preserve"> </w:t>
      </w:r>
      <w:r w:rsidR="00066534" w:rsidRPr="00066534">
        <w:rPr>
          <w:rFonts w:ascii="Sylfaen" w:hAnsi="Sylfaen" w:cs="Sylfaen"/>
          <w:color w:val="141B3D"/>
          <w:sz w:val="20"/>
          <w:szCs w:val="20"/>
          <w:shd w:val="clear" w:color="auto" w:fill="FFFFFF"/>
          <w:lang w:val="ka-GE"/>
        </w:rPr>
        <w:t>სამსახურს</w:t>
      </w:r>
      <w:r w:rsidR="00066534" w:rsidRPr="00066534">
        <w:rPr>
          <w:rFonts w:ascii="Arial" w:hAnsi="Arial" w:cs="Arial"/>
          <w:color w:val="141B3D"/>
          <w:sz w:val="20"/>
          <w:szCs w:val="20"/>
          <w:shd w:val="clear" w:color="auto" w:fill="FFFFFF"/>
          <w:lang w:val="ka-GE"/>
        </w:rPr>
        <w:t xml:space="preserve"> (</w:t>
      </w:r>
      <w:hyperlink r:id="rId13" w:history="1">
        <w:r w:rsidR="00066534" w:rsidRPr="00066534">
          <w:rPr>
            <w:rStyle w:val="Hyperlink"/>
            <w:rFonts w:ascii="Arial" w:hAnsi="Arial" w:cs="Arial"/>
            <w:color w:val="0FB7FF"/>
            <w:sz w:val="20"/>
            <w:szCs w:val="20"/>
            <w:u w:val="none"/>
            <w:shd w:val="clear" w:color="auto" w:fill="FFFFFF"/>
            <w:lang w:val="ka-GE"/>
          </w:rPr>
          <w:t>www.personaldata.ge)</w:t>
        </w:r>
      </w:hyperlink>
      <w:r w:rsidR="00066534" w:rsidRPr="00066534">
        <w:rPr>
          <w:rFonts w:ascii="Arial" w:hAnsi="Arial" w:cs="Arial"/>
          <w:color w:val="141B3D"/>
          <w:sz w:val="20"/>
          <w:szCs w:val="20"/>
          <w:shd w:val="clear" w:color="auto" w:fill="FFFFFF"/>
          <w:lang w:val="ka-GE"/>
        </w:rPr>
        <w:t>.</w:t>
      </w:r>
      <w:r w:rsidR="00066534" w:rsidRPr="00066534">
        <w:rPr>
          <w:rStyle w:val="Strong"/>
          <w:rFonts w:ascii="Arial" w:hAnsi="Arial" w:cs="Arial"/>
          <w:color w:val="141B3D"/>
          <w:sz w:val="20"/>
          <w:szCs w:val="20"/>
          <w:shd w:val="clear" w:color="auto" w:fill="FFFFFF"/>
          <w:lang w:val="ka-GE"/>
        </w:rPr>
        <w:t> </w:t>
      </w:r>
    </w:p>
    <w:p w14:paraId="1E787C21" w14:textId="77777777" w:rsidR="00066534" w:rsidRPr="00066534" w:rsidRDefault="00066534" w:rsidP="00066534">
      <w:pPr>
        <w:spacing w:after="0" w:line="240" w:lineRule="auto"/>
        <w:ind w:firstLine="426"/>
        <w:jc w:val="both"/>
        <w:rPr>
          <w:rFonts w:asciiTheme="minorHAnsi" w:hAnsiTheme="minorHAnsi"/>
          <w:lang w:val="ka-GE"/>
        </w:rPr>
      </w:pPr>
    </w:p>
    <w:p w14:paraId="5D4DB8DD" w14:textId="6862DD94" w:rsidR="008246F4" w:rsidRPr="00A81360" w:rsidRDefault="00A81360" w:rsidP="00066534">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066534">
      <w:pPr>
        <w:spacing w:after="0" w:line="240" w:lineRule="auto"/>
        <w:ind w:left="360"/>
        <w:jc w:val="both"/>
        <w:rPr>
          <w:rFonts w:ascii="Sylfaen" w:hAnsi="Sylfaen"/>
          <w:lang w:val="ka-GE"/>
        </w:rPr>
      </w:pPr>
      <w:r w:rsidRPr="00E37C5C">
        <w:rPr>
          <w:rFonts w:ascii="Sylfaen" w:hAnsi="Sylfaen"/>
          <w:lang w:val="ka-GE"/>
        </w:rPr>
        <w:lastRenderedPageBreak/>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66534">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066534">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4" w:history="1">
        <w:r w:rsidR="007E0304" w:rsidRPr="00E37C5C">
          <w:rPr>
            <w:rStyle w:val="Hyperlink"/>
            <w:rFonts w:ascii="Sylfaen" w:hAnsi="Sylfaen"/>
            <w:lang w:val="ka-GE"/>
          </w:rPr>
          <w:t>www.tenders.ge</w:t>
        </w:r>
      </w:hyperlink>
    </w:p>
    <w:p w14:paraId="2EE38DE1" w14:textId="00C600E7" w:rsidR="007E0304" w:rsidRPr="00E37C5C" w:rsidRDefault="007E0304" w:rsidP="00066534">
      <w:pPr>
        <w:spacing w:after="0" w:line="240" w:lineRule="auto"/>
        <w:ind w:left="360"/>
        <w:jc w:val="both"/>
        <w:rPr>
          <w:rFonts w:ascii="Sylfaen" w:hAnsi="Sylfaen"/>
          <w:lang w:val="ka-GE"/>
        </w:rPr>
      </w:pPr>
      <w:r w:rsidRPr="00E37C5C">
        <w:rPr>
          <w:rFonts w:ascii="Sylfaen" w:hAnsi="Sylfaen"/>
          <w:lang w:val="ka-GE"/>
        </w:rPr>
        <w:t xml:space="preserve">1.14.3 </w:t>
      </w:r>
      <w:r w:rsidRPr="00066534">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066534">
      <w:pPr>
        <w:spacing w:after="0" w:line="240" w:lineRule="auto"/>
        <w:ind w:left="360"/>
        <w:jc w:val="both"/>
        <w:rPr>
          <w:rFonts w:ascii="Sylfaen" w:hAnsi="Sylfaen"/>
          <w:lang w:val="ka-GE"/>
        </w:rPr>
      </w:pPr>
    </w:p>
    <w:p w14:paraId="4E47B96C" w14:textId="3B8DECFD" w:rsidR="00E94ED1" w:rsidRPr="00E37C5C" w:rsidRDefault="00CE7176" w:rsidP="00066534">
      <w:pPr>
        <w:spacing w:after="0" w:line="240" w:lineRule="auto"/>
        <w:jc w:val="both"/>
        <w:rPr>
          <w:rFonts w:ascii="Sylfaen" w:hAnsi="Sylfaen"/>
        </w:rPr>
      </w:pPr>
      <w:r w:rsidRPr="00E37C5C">
        <w:rPr>
          <w:rFonts w:ascii="Sylfaen" w:hAnsi="Sylfaen"/>
        </w:rPr>
        <w:object w:dxaOrig="1508" w:dyaOrig="983" w14:anchorId="4EC986F1">
          <v:shape id="_x0000_i1026" type="#_x0000_t75" style="width:75.5pt;height:48pt" o:ole="">
            <v:imagedata r:id="rId15" o:title=""/>
          </v:shape>
          <o:OLEObject Type="Embed" ProgID="Acrobat.Document.DC" ShapeID="_x0000_i1026" DrawAspect="Icon" ObjectID="_1773224174" r:id="rId16"/>
        </w:object>
      </w:r>
    </w:p>
    <w:p w14:paraId="3B7F205D" w14:textId="4C53C6EE" w:rsidR="00580531" w:rsidRPr="00E37C5C" w:rsidRDefault="00580531" w:rsidP="00066534">
      <w:pPr>
        <w:pStyle w:val="ListParagraph"/>
        <w:spacing w:after="0" w:line="240" w:lineRule="auto"/>
        <w:ind w:left="1080"/>
        <w:jc w:val="both"/>
        <w:rPr>
          <w:rFonts w:ascii="Sylfaen" w:hAnsi="Sylfaen"/>
          <w:lang w:val="ka-GE"/>
        </w:rPr>
      </w:pPr>
    </w:p>
    <w:p w14:paraId="4B45BE62" w14:textId="65F3914E" w:rsidR="00C41C03" w:rsidRPr="005D0256" w:rsidRDefault="00F47570" w:rsidP="00066534">
      <w:pPr>
        <w:spacing w:after="0" w:line="24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066534">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066534">
      <w:pPr>
        <w:spacing w:after="0" w:line="240" w:lineRule="auto"/>
        <w:jc w:val="both"/>
        <w:rPr>
          <w:rFonts w:ascii="Sylfaen" w:hAnsi="Sylfaen"/>
          <w:b/>
          <w:lang w:val="ka-GE"/>
        </w:rPr>
      </w:pPr>
    </w:p>
    <w:p w14:paraId="4EFAD2AB" w14:textId="6274D91C" w:rsidR="00F827AD" w:rsidRPr="004B7C5D" w:rsidRDefault="00F827AD" w:rsidP="00066534">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066534">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066534">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7"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0072950D" w:rsidR="00F827AD" w:rsidRPr="008649A8" w:rsidRDefault="00F827AD" w:rsidP="00066534">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p>
    <w:p w14:paraId="4B905149" w14:textId="77777777" w:rsidR="00F827AD" w:rsidRPr="00E37C5C" w:rsidRDefault="00F827AD" w:rsidP="00066534">
      <w:pPr>
        <w:spacing w:after="0" w:line="240" w:lineRule="auto"/>
        <w:jc w:val="both"/>
        <w:rPr>
          <w:rFonts w:ascii="Sylfaen" w:hAnsi="Sylfaen" w:cs="Sylfaen"/>
          <w:lang w:val="ka-GE"/>
        </w:rPr>
      </w:pPr>
    </w:p>
    <w:p w14:paraId="226F626E" w14:textId="39A2732D" w:rsidR="005E130F" w:rsidRPr="00E37C5C" w:rsidRDefault="005E130F" w:rsidP="00066534">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066534">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066534">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8"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066534">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066534">
      <w:pPr>
        <w:spacing w:after="0" w:line="240" w:lineRule="auto"/>
        <w:jc w:val="both"/>
        <w:rPr>
          <w:rFonts w:ascii="Sylfaen" w:hAnsi="Sylfaen" w:cs="Arial"/>
          <w:lang w:val="ka-GE"/>
        </w:rPr>
      </w:pPr>
    </w:p>
    <w:p w14:paraId="5902A81D" w14:textId="77777777" w:rsidR="009228A8" w:rsidRPr="00E41D48" w:rsidRDefault="009228A8" w:rsidP="00066534">
      <w:pPr>
        <w:spacing w:after="0" w:line="24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066534">
      <w:pPr>
        <w:spacing w:after="0" w:line="240" w:lineRule="auto"/>
        <w:jc w:val="both"/>
        <w:rPr>
          <w:rFonts w:ascii="Sylfaen" w:hAnsi="Sylfaen"/>
          <w:lang w:val="ka-GE"/>
        </w:rPr>
      </w:pPr>
    </w:p>
    <w:p w14:paraId="58D236C0" w14:textId="770DFB0E" w:rsidR="00237416" w:rsidRPr="002A1FF0" w:rsidRDefault="009228A8" w:rsidP="00066534">
      <w:pPr>
        <w:spacing w:after="0" w:line="240" w:lineRule="auto"/>
        <w:jc w:val="both"/>
        <w:rPr>
          <w:rFonts w:ascii="Sylfaen" w:hAnsi="Sylfaen"/>
        </w:rPr>
      </w:pPr>
      <w:r w:rsidRPr="00E41D48">
        <w:rPr>
          <w:rFonts w:ascii="Sylfaen" w:hAnsi="Sylfaen"/>
          <w:lang w:val="ka-GE"/>
        </w:rPr>
        <w:t>/მონაწილე კომპანიის უფლებამოსილი პირის ხელმოწერა/</w:t>
      </w:r>
    </w:p>
    <w:sectPr w:rsidR="00237416" w:rsidRPr="002A1FF0"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6E5052" w14:textId="77777777" w:rsidR="005D7F21" w:rsidRDefault="005D7F21" w:rsidP="007902EA">
      <w:pPr>
        <w:spacing w:after="0" w:line="240" w:lineRule="auto"/>
      </w:pPr>
      <w:r>
        <w:separator/>
      </w:r>
    </w:p>
  </w:endnote>
  <w:endnote w:type="continuationSeparator" w:id="0">
    <w:p w14:paraId="5391AF43" w14:textId="77777777" w:rsidR="005D7F21" w:rsidRDefault="005D7F2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A5E243D" w:rsidR="0087710D" w:rsidRDefault="0087710D">
        <w:pPr>
          <w:pStyle w:val="Footer"/>
          <w:jc w:val="right"/>
        </w:pPr>
        <w:r>
          <w:fldChar w:fldCharType="begin"/>
        </w:r>
        <w:r>
          <w:instrText xml:space="preserve"> PAGE   \* MERGEFORMAT </w:instrText>
        </w:r>
        <w:r>
          <w:fldChar w:fldCharType="separate"/>
        </w:r>
        <w:r w:rsidR="00C92A04">
          <w:rPr>
            <w:noProof/>
          </w:rPr>
          <w:t>6</w:t>
        </w:r>
        <w:r>
          <w:rPr>
            <w:noProof/>
          </w:rPr>
          <w:fldChar w:fldCharType="end"/>
        </w:r>
      </w:p>
    </w:sdtContent>
  </w:sdt>
  <w:p w14:paraId="4637608E" w14:textId="77777777" w:rsidR="0087710D" w:rsidRDefault="008771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5A05F9" w14:textId="77777777" w:rsidR="005D7F21" w:rsidRDefault="005D7F21" w:rsidP="007902EA">
      <w:pPr>
        <w:spacing w:after="0" w:line="240" w:lineRule="auto"/>
      </w:pPr>
      <w:r>
        <w:separator/>
      </w:r>
    </w:p>
  </w:footnote>
  <w:footnote w:type="continuationSeparator" w:id="0">
    <w:p w14:paraId="142533A8" w14:textId="77777777" w:rsidR="005D7F21" w:rsidRDefault="005D7F2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87710D" w:rsidRDefault="0087710D" w:rsidP="00A74B75">
    <w:pPr>
      <w:spacing w:after="0" w:line="360" w:lineRule="auto"/>
      <w:jc w:val="right"/>
      <w:rPr>
        <w:rFonts w:ascii="Sylfaen" w:hAnsi="Sylfaen"/>
        <w:b/>
        <w:sz w:val="18"/>
        <w:szCs w:val="18"/>
        <w:lang w:val="ka-GE"/>
      </w:rPr>
    </w:pPr>
  </w:p>
  <w:p w14:paraId="1459A3AD" w14:textId="77777777" w:rsidR="0087710D" w:rsidRDefault="00877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66534"/>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0AC1"/>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AB0"/>
    <w:rsid w:val="00207B93"/>
    <w:rsid w:val="00207CEA"/>
    <w:rsid w:val="0021119E"/>
    <w:rsid w:val="0021503D"/>
    <w:rsid w:val="0021692F"/>
    <w:rsid w:val="00216B88"/>
    <w:rsid w:val="00217988"/>
    <w:rsid w:val="00226BAF"/>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1FF0"/>
    <w:rsid w:val="002A4E62"/>
    <w:rsid w:val="002A60C4"/>
    <w:rsid w:val="002B2970"/>
    <w:rsid w:val="002B6F69"/>
    <w:rsid w:val="002C05F5"/>
    <w:rsid w:val="002C066E"/>
    <w:rsid w:val="002C21C7"/>
    <w:rsid w:val="002C42C6"/>
    <w:rsid w:val="002D06EE"/>
    <w:rsid w:val="002D1E74"/>
    <w:rsid w:val="002D2F27"/>
    <w:rsid w:val="002D611B"/>
    <w:rsid w:val="002D6828"/>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A753A"/>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2C00"/>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D7F21"/>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B0A4D"/>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6E"/>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3C76"/>
    <w:rsid w:val="00794191"/>
    <w:rsid w:val="00796BF5"/>
    <w:rsid w:val="007A1110"/>
    <w:rsid w:val="007A28C4"/>
    <w:rsid w:val="007A5CB0"/>
    <w:rsid w:val="007A6E1A"/>
    <w:rsid w:val="007A7424"/>
    <w:rsid w:val="007B0E18"/>
    <w:rsid w:val="007B4C58"/>
    <w:rsid w:val="007B7D53"/>
    <w:rsid w:val="007C1229"/>
    <w:rsid w:val="007C3107"/>
    <w:rsid w:val="007C482E"/>
    <w:rsid w:val="007C4D48"/>
    <w:rsid w:val="007D3F97"/>
    <w:rsid w:val="007D605A"/>
    <w:rsid w:val="007D73CE"/>
    <w:rsid w:val="007E0304"/>
    <w:rsid w:val="007E1E28"/>
    <w:rsid w:val="007E4BDA"/>
    <w:rsid w:val="007E50C0"/>
    <w:rsid w:val="007E7120"/>
    <w:rsid w:val="007F1D40"/>
    <w:rsid w:val="007F3AA0"/>
    <w:rsid w:val="007F489B"/>
    <w:rsid w:val="007F4C15"/>
    <w:rsid w:val="007F4F2B"/>
    <w:rsid w:val="007F7804"/>
    <w:rsid w:val="007F7ADB"/>
    <w:rsid w:val="00807B2E"/>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7710D"/>
    <w:rsid w:val="0088287D"/>
    <w:rsid w:val="008872BD"/>
    <w:rsid w:val="00890026"/>
    <w:rsid w:val="008918CD"/>
    <w:rsid w:val="00894218"/>
    <w:rsid w:val="00894C67"/>
    <w:rsid w:val="00896274"/>
    <w:rsid w:val="008978B9"/>
    <w:rsid w:val="008A02A1"/>
    <w:rsid w:val="008A3D28"/>
    <w:rsid w:val="008A5094"/>
    <w:rsid w:val="008A673F"/>
    <w:rsid w:val="008B04EA"/>
    <w:rsid w:val="008B394A"/>
    <w:rsid w:val="008B67F1"/>
    <w:rsid w:val="008C04FA"/>
    <w:rsid w:val="008C0A74"/>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19C6"/>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31FD"/>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B1ACD"/>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92A04"/>
    <w:rsid w:val="00CA1443"/>
    <w:rsid w:val="00CA4A83"/>
    <w:rsid w:val="00CA54EE"/>
    <w:rsid w:val="00CB2B75"/>
    <w:rsid w:val="00CB730B"/>
    <w:rsid w:val="00CB736E"/>
    <w:rsid w:val="00CC3C0A"/>
    <w:rsid w:val="00CC4789"/>
    <w:rsid w:val="00CC583D"/>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1793"/>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7606A"/>
    <w:rsid w:val="00D80CDB"/>
    <w:rsid w:val="00D8245F"/>
    <w:rsid w:val="00D836DE"/>
    <w:rsid w:val="00D959AB"/>
    <w:rsid w:val="00D95A0F"/>
    <w:rsid w:val="00D96566"/>
    <w:rsid w:val="00DA4009"/>
    <w:rsid w:val="00DA5376"/>
    <w:rsid w:val="00DA6E08"/>
    <w:rsid w:val="00DB4255"/>
    <w:rsid w:val="00DB4D6B"/>
    <w:rsid w:val="00DB77E8"/>
    <w:rsid w:val="00DB7B0F"/>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C6163"/>
    <w:rsid w:val="00EF1B1F"/>
    <w:rsid w:val="00EF34FE"/>
    <w:rsid w:val="00EF7F05"/>
    <w:rsid w:val="00F0075A"/>
    <w:rsid w:val="00F0297E"/>
    <w:rsid w:val="00F0659D"/>
    <w:rsid w:val="00F069C7"/>
    <w:rsid w:val="00F115A1"/>
    <w:rsid w:val="00F14024"/>
    <w:rsid w:val="00F17B32"/>
    <w:rsid w:val="00F209C5"/>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9541F"/>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personaldata.ge)/" TargetMode="External"/><Relationship Id="rId18" Type="http://schemas.openxmlformats.org/officeDocument/2006/relationships/hyperlink" Target="mailto:nkoberidze@gwp.ge"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pdpo@gwp.ge" TargetMode="External"/><Relationship Id="rId17"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dpo@gwp.ge" TargetMode="Externa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package" Target="embeddings/Microsoft_Excel_Worksheet.xlsx"/><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tenders.ge"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46EE0-97A1-43AE-A9B6-252F38203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529</TotalTime>
  <Pages>1</Pages>
  <Words>1637</Words>
  <Characters>9332</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10</cp:revision>
  <cp:lastPrinted>2015-07-27T06:36:00Z</cp:lastPrinted>
  <dcterms:created xsi:type="dcterms:W3CDTF">2023-05-25T16:28:00Z</dcterms:created>
  <dcterms:modified xsi:type="dcterms:W3CDTF">2024-03-29T09:30:00Z</dcterms:modified>
</cp:coreProperties>
</file>