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44BB8" w14:textId="77777777" w:rsidR="007D73CE" w:rsidRPr="00885CAF" w:rsidRDefault="007D73CE" w:rsidP="00A74B75">
      <w:pPr>
        <w:spacing w:after="0" w:line="360" w:lineRule="auto"/>
        <w:jc w:val="center"/>
        <w:rPr>
          <w:rFonts w:ascii="Sylfaen" w:hAnsi="Sylfaen"/>
          <w:b/>
        </w:rPr>
      </w:pPr>
    </w:p>
    <w:p w14:paraId="25E9D439" w14:textId="77777777" w:rsidR="009815C7" w:rsidRPr="00E37C5C" w:rsidRDefault="009815C7" w:rsidP="00794191">
      <w:pPr>
        <w:spacing w:after="0" w:line="240" w:lineRule="auto"/>
        <w:jc w:val="center"/>
        <w:rPr>
          <w:rFonts w:ascii="Sylfaen" w:hAnsi="Sylfaen" w:cs="Sylfaen"/>
          <w:b/>
        </w:rPr>
      </w:pPr>
    </w:p>
    <w:p w14:paraId="167F4449"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33CB4D3C" wp14:editId="195ED1B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2B6B5320" w14:textId="77777777" w:rsidR="009815C7" w:rsidRPr="00485E5A" w:rsidRDefault="009815C7" w:rsidP="00794191">
      <w:pPr>
        <w:spacing w:after="0" w:line="240" w:lineRule="auto"/>
        <w:jc w:val="center"/>
        <w:rPr>
          <w:rFonts w:ascii="Sylfaen" w:hAnsi="Sylfaen" w:cs="Sylfaen"/>
          <w:b/>
        </w:rPr>
      </w:pPr>
    </w:p>
    <w:p w14:paraId="4F60CBB7" w14:textId="77777777" w:rsidR="009815C7" w:rsidRPr="00485E5A" w:rsidRDefault="009815C7" w:rsidP="00EB505F">
      <w:pPr>
        <w:spacing w:after="0" w:line="240" w:lineRule="auto"/>
        <w:jc w:val="center"/>
        <w:rPr>
          <w:rFonts w:ascii="Sylfaen" w:hAnsi="Sylfaen" w:cs="Sylfaen"/>
          <w:b/>
          <w:sz w:val="24"/>
          <w:lang w:val="ka-GE"/>
        </w:rPr>
      </w:pPr>
    </w:p>
    <w:p w14:paraId="4F740432"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30D1CE67" w14:textId="77777777" w:rsidR="00FD0DCD" w:rsidRPr="00C10603" w:rsidRDefault="00C10603" w:rsidP="00665C42">
      <w:pPr>
        <w:spacing w:after="0" w:line="360" w:lineRule="auto"/>
        <w:jc w:val="center"/>
        <w:rPr>
          <w:rFonts w:ascii="AcadNusx" w:hAnsi="AcadNusx"/>
          <w:b/>
          <w:lang w:val="ka-GE"/>
        </w:rPr>
      </w:pPr>
      <w:r>
        <w:rPr>
          <w:rFonts w:ascii="Sylfaen" w:hAnsi="Sylfaen" w:cs="Sylfaen"/>
          <w:b/>
          <w:sz w:val="24"/>
          <w:lang w:val="ka-GE"/>
        </w:rPr>
        <w:t>ბაგები - ბახტრიონის სატუმბო სადგურის ელექტრო</w:t>
      </w:r>
      <w:r w:rsidR="00EA2A84">
        <w:rPr>
          <w:rFonts w:ascii="Sylfaen" w:hAnsi="Sylfaen" w:cs="Sylfaen"/>
          <w:b/>
          <w:sz w:val="24"/>
          <w:lang w:val="ka-GE"/>
        </w:rPr>
        <w:t xml:space="preserve"> მოწყობილობების შესყიდვა</w:t>
      </w:r>
    </w:p>
    <w:p w14:paraId="7BE80FE5" w14:textId="77777777" w:rsidR="00FD0DCD" w:rsidRPr="00485E5A" w:rsidRDefault="00FD0DCD" w:rsidP="00665C42">
      <w:pPr>
        <w:spacing w:after="0" w:line="360" w:lineRule="auto"/>
        <w:jc w:val="center"/>
        <w:rPr>
          <w:rFonts w:ascii="AcadNusx" w:hAnsi="AcadNusx"/>
          <w:b/>
        </w:rPr>
      </w:pPr>
    </w:p>
    <w:p w14:paraId="10B6B32A" w14:textId="77777777" w:rsidR="00FD0DCD" w:rsidRPr="00485E5A" w:rsidRDefault="00FD0DCD" w:rsidP="00665C42">
      <w:pPr>
        <w:spacing w:after="0" w:line="360" w:lineRule="auto"/>
        <w:jc w:val="center"/>
        <w:rPr>
          <w:rFonts w:ascii="AcadNusx" w:hAnsi="AcadNusx"/>
          <w:b/>
        </w:rPr>
      </w:pPr>
    </w:p>
    <w:p w14:paraId="4C04062F" w14:textId="77777777" w:rsidR="00FD0DCD" w:rsidRPr="00485E5A" w:rsidRDefault="00FD0DCD" w:rsidP="00665C42">
      <w:pPr>
        <w:spacing w:after="0" w:line="360" w:lineRule="auto"/>
        <w:jc w:val="center"/>
        <w:rPr>
          <w:rFonts w:ascii="AcadNusx" w:hAnsi="AcadNusx"/>
          <w:b/>
        </w:rPr>
      </w:pPr>
    </w:p>
    <w:p w14:paraId="516E0E31" w14:textId="77777777" w:rsidR="00D30223" w:rsidRPr="00485E5A" w:rsidRDefault="00D30223" w:rsidP="00665C42">
      <w:pPr>
        <w:spacing w:after="0" w:line="360" w:lineRule="auto"/>
        <w:jc w:val="center"/>
        <w:rPr>
          <w:rFonts w:ascii="AcadNusx" w:hAnsi="AcadNusx"/>
          <w:b/>
        </w:rPr>
      </w:pPr>
    </w:p>
    <w:p w14:paraId="062354D5" w14:textId="77777777" w:rsidR="00D30223" w:rsidRPr="00485E5A" w:rsidRDefault="00D30223" w:rsidP="00665C42">
      <w:pPr>
        <w:spacing w:after="0" w:line="360" w:lineRule="auto"/>
        <w:jc w:val="center"/>
        <w:rPr>
          <w:rFonts w:ascii="AcadNusx" w:hAnsi="AcadNusx"/>
          <w:b/>
        </w:rPr>
      </w:pPr>
    </w:p>
    <w:p w14:paraId="147A197E" w14:textId="77777777" w:rsidR="00356613" w:rsidRPr="00485E5A" w:rsidRDefault="00356613" w:rsidP="00665C42">
      <w:pPr>
        <w:spacing w:after="0" w:line="360" w:lineRule="auto"/>
        <w:jc w:val="center"/>
        <w:rPr>
          <w:rFonts w:ascii="AcadNusx" w:hAnsi="AcadNusx"/>
          <w:b/>
        </w:rPr>
      </w:pPr>
    </w:p>
    <w:p w14:paraId="2B30AD66" w14:textId="77777777" w:rsidR="00356613" w:rsidRPr="00485E5A" w:rsidRDefault="00356613" w:rsidP="00665C42">
      <w:pPr>
        <w:spacing w:after="0" w:line="360" w:lineRule="auto"/>
        <w:jc w:val="center"/>
        <w:rPr>
          <w:rFonts w:ascii="AcadNusx" w:hAnsi="AcadNusx"/>
          <w:b/>
        </w:rPr>
      </w:pPr>
    </w:p>
    <w:p w14:paraId="0578E57E" w14:textId="77777777" w:rsidR="00356613" w:rsidRPr="00485E5A" w:rsidRDefault="00356613" w:rsidP="00665C42">
      <w:pPr>
        <w:spacing w:after="0" w:line="360" w:lineRule="auto"/>
        <w:jc w:val="center"/>
        <w:rPr>
          <w:rFonts w:ascii="AcadNusx" w:hAnsi="AcadNusx"/>
          <w:b/>
        </w:rPr>
      </w:pPr>
    </w:p>
    <w:p w14:paraId="0A08D889" w14:textId="77777777" w:rsidR="00356613" w:rsidRPr="00485E5A" w:rsidRDefault="00356613" w:rsidP="00665C42">
      <w:pPr>
        <w:spacing w:after="0" w:line="360" w:lineRule="auto"/>
        <w:jc w:val="center"/>
        <w:rPr>
          <w:rFonts w:ascii="AcadNusx" w:hAnsi="AcadNusx"/>
          <w:b/>
        </w:rPr>
      </w:pPr>
    </w:p>
    <w:p w14:paraId="1067B75F" w14:textId="77777777" w:rsidR="00277B37" w:rsidRPr="00485E5A" w:rsidRDefault="00277B37" w:rsidP="00C12ABD">
      <w:pPr>
        <w:spacing w:after="0" w:line="360" w:lineRule="auto"/>
        <w:rPr>
          <w:rFonts w:ascii="AcadNusx" w:hAnsi="AcadNusx"/>
          <w:b/>
        </w:rPr>
      </w:pPr>
    </w:p>
    <w:p w14:paraId="75F26271" w14:textId="77777777" w:rsidR="004B0C7B" w:rsidRPr="00485E5A" w:rsidRDefault="004B0C7B" w:rsidP="00C12ABD">
      <w:pPr>
        <w:spacing w:after="0" w:line="360" w:lineRule="auto"/>
        <w:rPr>
          <w:rFonts w:ascii="AcadNusx" w:hAnsi="AcadNusx"/>
          <w:b/>
        </w:rPr>
      </w:pPr>
    </w:p>
    <w:p w14:paraId="6EB78C53" w14:textId="77777777" w:rsidR="004B0C7B" w:rsidRPr="00485E5A" w:rsidRDefault="004B0C7B" w:rsidP="00C12ABD">
      <w:pPr>
        <w:spacing w:after="0" w:line="360" w:lineRule="auto"/>
        <w:rPr>
          <w:rFonts w:ascii="AcadNusx" w:hAnsi="AcadNusx"/>
          <w:b/>
        </w:rPr>
      </w:pPr>
    </w:p>
    <w:p w14:paraId="128F2EFC" w14:textId="77777777" w:rsidR="004B0C7B" w:rsidRPr="00485E5A" w:rsidRDefault="004B0C7B" w:rsidP="00C12ABD">
      <w:pPr>
        <w:spacing w:after="0" w:line="360" w:lineRule="auto"/>
        <w:rPr>
          <w:rFonts w:ascii="AcadNusx" w:hAnsi="AcadNusx"/>
          <w:b/>
        </w:rPr>
      </w:pPr>
    </w:p>
    <w:p w14:paraId="1A0A4381" w14:textId="77777777" w:rsidR="004B0C7B" w:rsidRPr="00485E5A" w:rsidRDefault="004B0C7B" w:rsidP="00C12ABD">
      <w:pPr>
        <w:spacing w:after="0" w:line="360" w:lineRule="auto"/>
        <w:rPr>
          <w:rFonts w:ascii="AcadNusx" w:hAnsi="AcadNusx"/>
          <w:b/>
        </w:rPr>
      </w:pPr>
    </w:p>
    <w:p w14:paraId="16CC6A0E" w14:textId="77777777" w:rsidR="009C7E4E" w:rsidRDefault="009C7E4E" w:rsidP="00C12ABD">
      <w:pPr>
        <w:spacing w:after="0" w:line="360" w:lineRule="auto"/>
        <w:rPr>
          <w:rFonts w:ascii="AcadNusx" w:hAnsi="AcadNusx"/>
          <w:b/>
        </w:rPr>
      </w:pPr>
    </w:p>
    <w:p w14:paraId="3B0D6BC9" w14:textId="77777777" w:rsidR="00C10603" w:rsidRPr="00485E5A" w:rsidRDefault="00C10603" w:rsidP="00C12ABD">
      <w:pPr>
        <w:spacing w:after="0" w:line="360" w:lineRule="auto"/>
        <w:rPr>
          <w:rFonts w:ascii="AcadNusx" w:hAnsi="AcadNusx"/>
          <w:b/>
        </w:rPr>
      </w:pPr>
    </w:p>
    <w:p w14:paraId="0CECC98D" w14:textId="77777777" w:rsidR="009C7E4E" w:rsidRPr="00485E5A" w:rsidRDefault="009C7E4E" w:rsidP="00C12ABD">
      <w:pPr>
        <w:spacing w:after="0" w:line="360" w:lineRule="auto"/>
        <w:rPr>
          <w:rFonts w:ascii="AcadNusx" w:hAnsi="AcadNusx"/>
          <w:b/>
        </w:rPr>
      </w:pPr>
    </w:p>
    <w:p w14:paraId="72FCDD4B" w14:textId="77777777" w:rsidR="009C7E4E" w:rsidRPr="00485E5A" w:rsidRDefault="009C7E4E" w:rsidP="00C12ABD">
      <w:pPr>
        <w:spacing w:after="0" w:line="360" w:lineRule="auto"/>
        <w:rPr>
          <w:rFonts w:ascii="AcadNusx" w:hAnsi="AcadNusx"/>
          <w:b/>
        </w:rPr>
      </w:pPr>
    </w:p>
    <w:p w14:paraId="69C2737D" w14:textId="77777777" w:rsidR="00C12ABD" w:rsidRDefault="00C12ABD" w:rsidP="00C12ABD">
      <w:pPr>
        <w:spacing w:after="0" w:line="360" w:lineRule="auto"/>
        <w:rPr>
          <w:rFonts w:ascii="Sylfaen" w:hAnsi="Sylfaen"/>
          <w:b/>
          <w:lang w:val="ka-GE"/>
        </w:rPr>
      </w:pPr>
    </w:p>
    <w:p w14:paraId="63D57C51" w14:textId="77777777" w:rsidR="00726177" w:rsidRDefault="00726177" w:rsidP="00C12ABD">
      <w:pPr>
        <w:spacing w:after="0" w:line="360" w:lineRule="auto"/>
        <w:rPr>
          <w:rFonts w:ascii="Sylfaen" w:hAnsi="Sylfaen"/>
          <w:b/>
          <w:lang w:val="ka-GE"/>
        </w:rPr>
      </w:pPr>
    </w:p>
    <w:p w14:paraId="100F1D93" w14:textId="77777777" w:rsidR="00A549D3" w:rsidRDefault="00A549D3" w:rsidP="00C12ABD">
      <w:pPr>
        <w:spacing w:after="0" w:line="360" w:lineRule="auto"/>
        <w:rPr>
          <w:rFonts w:ascii="Sylfaen" w:hAnsi="Sylfaen"/>
          <w:b/>
          <w:lang w:val="ka-GE"/>
        </w:rPr>
      </w:pPr>
    </w:p>
    <w:p w14:paraId="2EEE4454" w14:textId="77777777" w:rsidR="00EA2A84" w:rsidRPr="00485E5A" w:rsidRDefault="00EA2A84" w:rsidP="00C12ABD">
      <w:pPr>
        <w:spacing w:after="0" w:line="360" w:lineRule="auto"/>
        <w:rPr>
          <w:rFonts w:ascii="Sylfaen" w:hAnsi="Sylfaen"/>
          <w:b/>
          <w:lang w:val="ka-GE"/>
        </w:rPr>
      </w:pPr>
    </w:p>
    <w:p w14:paraId="05C01FA3" w14:textId="77777777" w:rsidR="00665C42" w:rsidRPr="00485E5A" w:rsidRDefault="00665C42" w:rsidP="009D07D1">
      <w:pPr>
        <w:spacing w:after="0" w:line="360" w:lineRule="auto"/>
        <w:jc w:val="center"/>
        <w:rPr>
          <w:rFonts w:ascii="AcadNusx" w:hAnsi="AcadNusx"/>
          <w:b/>
        </w:rPr>
      </w:pPr>
    </w:p>
    <w:p w14:paraId="368A70E1"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78193835" w14:textId="77777777" w:rsidR="00CF0A87" w:rsidRPr="00485E5A" w:rsidRDefault="00CF0A87" w:rsidP="00CF0A87">
      <w:pPr>
        <w:pStyle w:val="ListParagraph"/>
        <w:spacing w:after="0" w:line="240" w:lineRule="auto"/>
        <w:ind w:left="360"/>
        <w:rPr>
          <w:rFonts w:ascii="Sylfaen" w:hAnsi="Sylfaen"/>
          <w:b/>
          <w:lang w:val="ka-GE"/>
        </w:rPr>
      </w:pPr>
    </w:p>
    <w:p w14:paraId="7A8E4C9A"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14:paraId="401D99D2" w14:textId="77777777" w:rsidR="00C10603" w:rsidRDefault="00C10603" w:rsidP="00DB6CAB">
      <w:pPr>
        <w:spacing w:after="0" w:line="240" w:lineRule="auto"/>
        <w:rPr>
          <w:rFonts w:ascii="Sylfaen" w:hAnsi="Sylfaen" w:cs="Sylfaen"/>
          <w:lang w:val="ka-GE"/>
        </w:rPr>
      </w:pPr>
    </w:p>
    <w:p w14:paraId="4AA2DA17" w14:textId="77777777" w:rsidR="00C10603" w:rsidRPr="00C10603" w:rsidRDefault="00C10603" w:rsidP="00DB6CAB">
      <w:pPr>
        <w:spacing w:after="0" w:line="240" w:lineRule="auto"/>
        <w:rPr>
          <w:rFonts w:ascii="Sylfaen" w:hAnsi="Sylfaen" w:cs="Sylfaen"/>
          <w:b/>
          <w:lang w:val="ka-GE"/>
        </w:rPr>
      </w:pPr>
      <w:r w:rsidRPr="00C10603">
        <w:rPr>
          <w:rFonts w:ascii="Sylfaen" w:hAnsi="Sylfaen" w:cs="Sylfaen"/>
          <w:b/>
          <w:lang w:val="ka-GE"/>
        </w:rPr>
        <w:t>ბაგები - ბახტრიონის სატუმბო სადგურისთვის განკუთვნილი ელექტრო</w:t>
      </w:r>
      <w:r w:rsidR="00EA2A84">
        <w:rPr>
          <w:rFonts w:ascii="Sylfaen" w:hAnsi="Sylfaen" w:cs="Sylfaen"/>
          <w:b/>
          <w:lang w:val="ka-GE"/>
        </w:rPr>
        <w:t xml:space="preserve"> მოწყობილობების შესყიდვა</w:t>
      </w:r>
    </w:p>
    <w:p w14:paraId="64958529" w14:textId="77777777" w:rsidR="00C10603" w:rsidRPr="00485E5A" w:rsidRDefault="00C10603" w:rsidP="00DB6CAB">
      <w:pPr>
        <w:spacing w:after="0" w:line="240" w:lineRule="auto"/>
        <w:rPr>
          <w:rFonts w:ascii="Sylfaen" w:hAnsi="Sylfaen" w:cs="Sylfaen"/>
          <w:b/>
          <w:bCs/>
        </w:rPr>
      </w:pPr>
    </w:p>
    <w:p w14:paraId="572269CF" w14:textId="77777777" w:rsidR="00CF0A87" w:rsidRPr="00C87E77" w:rsidRDefault="001B055A" w:rsidP="00FC3479">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E4203F6" w14:textId="77777777" w:rsidR="00DB6CAB" w:rsidRPr="00C10603" w:rsidRDefault="00C10603" w:rsidP="00DF7C26">
      <w:pPr>
        <w:spacing w:after="0"/>
        <w:rPr>
          <w:rFonts w:ascii="Sylfaen" w:hAnsi="Sylfaen" w:cs="Sylfaen"/>
        </w:rPr>
      </w:pPr>
      <w:r>
        <w:rPr>
          <w:rFonts w:ascii="Sylfaen" w:hAnsi="Sylfaen" w:cs="Sylfaen"/>
          <w:lang w:val="ka-GE"/>
        </w:rPr>
        <w:t xml:space="preserve">მოთხოვნილი მასალა რაოდენობებისა და განზომილების მიხედვით მოცემულია დანართ </w:t>
      </w:r>
      <w:r>
        <w:rPr>
          <w:rFonts w:ascii="Sylfaen" w:hAnsi="Sylfaen" w:cs="Sylfaen"/>
        </w:rPr>
        <w:t xml:space="preserve">N1 </w:t>
      </w:r>
    </w:p>
    <w:p w14:paraId="259EE570" w14:textId="77777777"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5BD4B0D5"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0990CF99" w14:textId="77777777" w:rsidR="00C87E77" w:rsidRPr="00485E5A" w:rsidRDefault="00C87E77" w:rsidP="0094732A">
      <w:pPr>
        <w:spacing w:after="0"/>
        <w:rPr>
          <w:rFonts w:ascii="Sylfaen" w:hAnsi="Sylfaen" w:cs="Sylfaen"/>
          <w:b/>
          <w:color w:val="222222"/>
          <w:u w:val="single"/>
          <w:shd w:val="clear" w:color="auto" w:fill="FFFFFF"/>
          <w:lang w:val="ka-GE"/>
        </w:rPr>
      </w:pPr>
    </w:p>
    <w:p w14:paraId="1378C97F" w14:textId="77777777" w:rsidR="003924CB" w:rsidRPr="00904E6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14:paraId="1BD6C75C" w14:textId="77777777"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14:paraId="19AACD12" w14:textId="77777777" w:rsidR="00726177" w:rsidRDefault="00C10603" w:rsidP="00E711C6">
      <w:pPr>
        <w:spacing w:after="0" w:line="240" w:lineRule="auto"/>
        <w:rPr>
          <w:rFonts w:ascii="Sylfaen" w:hAnsi="Sylfaen" w:cs="Sylfaen"/>
          <w:lang w:val="ka-GE"/>
        </w:rPr>
      </w:pPr>
      <w:r>
        <w:rPr>
          <w:rFonts w:ascii="Sylfaen" w:hAnsi="Sylfaen" w:cs="Sylfaen"/>
          <w:lang w:val="ka-GE"/>
        </w:rPr>
        <w:t>წყალსადენის 7; ბაგები-ბახტრიონის სატუმბო სადგური.</w:t>
      </w:r>
    </w:p>
    <w:p w14:paraId="4889EB4E" w14:textId="77777777" w:rsidR="00726177" w:rsidRPr="007A6F6E" w:rsidRDefault="00726177" w:rsidP="00E711C6">
      <w:pPr>
        <w:spacing w:after="0" w:line="240" w:lineRule="auto"/>
        <w:rPr>
          <w:rFonts w:ascii="Sylfaen" w:hAnsi="Sylfaen" w:cs="Sylfaen"/>
          <w:lang w:val="ka-GE"/>
        </w:rPr>
      </w:pPr>
    </w:p>
    <w:p w14:paraId="6E14D8EA" w14:textId="77777777"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30D27116"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14491803" w14:textId="77777777" w:rsidR="005E448B" w:rsidRPr="00485E5A" w:rsidRDefault="005E448B" w:rsidP="005E448B">
      <w:pPr>
        <w:spacing w:after="0" w:line="240" w:lineRule="auto"/>
        <w:jc w:val="both"/>
        <w:rPr>
          <w:rFonts w:ascii="Sylfaen" w:hAnsi="Sylfaen"/>
          <w:b/>
          <w:lang w:val="ka-GE"/>
        </w:rPr>
      </w:pPr>
    </w:p>
    <w:p w14:paraId="532AD559" w14:textId="77777777"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2D47A242"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14:paraId="3028792C"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1BBD537F"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4938DFB1" w14:textId="77777777"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14:paraId="25EA57C1" w14:textId="77777777" w:rsidR="00AD5302" w:rsidRPr="00485E5A" w:rsidRDefault="00AD5302" w:rsidP="00CF7A57">
      <w:pPr>
        <w:rPr>
          <w:rFonts w:ascii="Sylfaen" w:hAnsi="Sylfaen"/>
          <w:b/>
          <w:lang w:val="ka-GE"/>
        </w:rPr>
      </w:pPr>
    </w:p>
    <w:p w14:paraId="2A354169"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81B18C2"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w:t>
      </w:r>
      <w:r w:rsidR="00CA1443" w:rsidRPr="00485E5A">
        <w:rPr>
          <w:rFonts w:ascii="Sylfaen" w:hAnsi="Sylfaen"/>
          <w:lang w:val="ka-GE"/>
        </w:rPr>
        <w:lastRenderedPageBreak/>
        <w:t>იქნას უფლებამოსილი პირის ელექტრონული ხელმოწერით ან კომპანიის ელექტრონული შტამპით.</w:t>
      </w:r>
    </w:p>
    <w:p w14:paraId="2291AC7C"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4992DB00" w14:textId="5B9202F4"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E242F4">
        <w:rPr>
          <w:rFonts w:ascii="Sylfaen" w:hAnsi="Sylfaen"/>
          <w:b/>
          <w:i/>
          <w:u w:val="single"/>
          <w:lang w:val="ka-GE"/>
        </w:rPr>
        <w:t>10 ივნისის</w:t>
      </w:r>
      <w:r w:rsidR="003275D0" w:rsidRPr="003275D0">
        <w:rPr>
          <w:rFonts w:ascii="Sylfaen" w:hAnsi="Sylfaen"/>
          <w:b/>
          <w:i/>
          <w:u w:val="single"/>
          <w:lang w:val="ka-GE"/>
        </w:rPr>
        <w:t xml:space="preserve"> </w:t>
      </w:r>
      <w:r w:rsidR="00160E2F" w:rsidRPr="003275D0">
        <w:rPr>
          <w:rFonts w:ascii="Sylfaen" w:hAnsi="Sylfaen"/>
          <w:b/>
          <w:i/>
          <w:u w:val="single"/>
        </w:rPr>
        <w:t xml:space="preserve"> </w:t>
      </w:r>
      <w:r w:rsidR="00D26910" w:rsidRPr="003275D0">
        <w:rPr>
          <w:rFonts w:ascii="Sylfaen" w:hAnsi="Sylfaen"/>
          <w:b/>
          <w:i/>
          <w:u w:val="singl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14:paraId="21E8738E" w14:textId="77777777" w:rsidR="00431B3C" w:rsidRPr="00EE3545" w:rsidRDefault="00431B3C" w:rsidP="00A74B75">
      <w:pPr>
        <w:spacing w:after="0" w:line="240" w:lineRule="auto"/>
        <w:rPr>
          <w:rFonts w:ascii="Sylfaen" w:hAnsi="Sylfaen"/>
          <w:b/>
          <w:lang w:val="ka-GE"/>
        </w:rPr>
      </w:pPr>
    </w:p>
    <w:p w14:paraId="6DA5DF48"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0F73BF0D"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66750CCB" w14:textId="77777777" w:rsidR="00DA45AB" w:rsidRPr="00485E5A" w:rsidRDefault="00DA45AB" w:rsidP="004B148B">
      <w:pPr>
        <w:spacing w:after="0" w:line="360" w:lineRule="auto"/>
        <w:jc w:val="both"/>
        <w:rPr>
          <w:rFonts w:ascii="Sylfaen" w:hAnsi="Sylfaen"/>
          <w:b/>
          <w:lang w:val="ka-GE"/>
        </w:rPr>
      </w:pPr>
    </w:p>
    <w:p w14:paraId="3378B4FE" w14:textId="77777777"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38C447AB"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5CFE4B54"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229CB80C"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714D78BA"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441D65A4" w14:textId="77777777"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6D117F9" w14:textId="77777777"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0E918BAB" w14:textId="77777777"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00A7DB4B" w14:textId="77777777" w:rsidR="002C3F1E" w:rsidRPr="00485E5A" w:rsidRDefault="002C3F1E" w:rsidP="004B148B">
      <w:pPr>
        <w:spacing w:after="0" w:line="240" w:lineRule="auto"/>
        <w:jc w:val="both"/>
        <w:rPr>
          <w:lang w:val="es-MX"/>
        </w:rPr>
      </w:pPr>
    </w:p>
    <w:p w14:paraId="42947A41"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5522D752"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34AB4393"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294C2FA0" w14:textId="77777777" w:rsidR="00CC4789" w:rsidRPr="00485E5A" w:rsidRDefault="00CC4789" w:rsidP="004B148B">
      <w:pPr>
        <w:spacing w:after="0" w:line="360" w:lineRule="auto"/>
        <w:ind w:firstLine="426"/>
        <w:jc w:val="both"/>
        <w:rPr>
          <w:rFonts w:ascii="Sylfaen" w:hAnsi="Sylfaen"/>
          <w:b/>
          <w:i/>
          <w:lang w:val="ka-GE"/>
        </w:rPr>
      </w:pPr>
    </w:p>
    <w:p w14:paraId="6ACBE311"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2AD2EA21" w14:textId="77777777" w:rsidR="000C3556" w:rsidRPr="00485E5A" w:rsidRDefault="000C3556" w:rsidP="000C3556">
      <w:pPr>
        <w:spacing w:after="0" w:line="240" w:lineRule="auto"/>
        <w:ind w:firstLine="426"/>
        <w:jc w:val="both"/>
        <w:rPr>
          <w:rFonts w:ascii="Sylfaen" w:hAnsi="Sylfaen"/>
          <w:lang w:val="ka-GE"/>
        </w:rPr>
      </w:pPr>
    </w:p>
    <w:p w14:paraId="786CBDA4" w14:textId="77777777"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7EB42B9E"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60FA5418"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F6314">
        <w:fldChar w:fldCharType="begin"/>
      </w:r>
      <w:r w:rsidR="003F6314">
        <w:instrText xml:space="preserve"> HYPERLINK "http://www.tenders.ge" </w:instrText>
      </w:r>
      <w:r w:rsidR="003F6314">
        <w:fldChar w:fldCharType="separate"/>
      </w:r>
      <w:r w:rsidR="007E0304" w:rsidRPr="00485E5A">
        <w:rPr>
          <w:rStyle w:val="Hyperlink"/>
          <w:rFonts w:ascii="Sylfaen" w:hAnsi="Sylfaen"/>
          <w:lang w:val="ka-GE"/>
        </w:rPr>
        <w:t>www.tenders.ge</w:t>
      </w:r>
      <w:r w:rsidR="003F6314">
        <w:rPr>
          <w:rStyle w:val="Hyperlink"/>
          <w:rFonts w:ascii="Sylfaen" w:hAnsi="Sylfaen"/>
          <w:lang w:val="ka-GE"/>
        </w:rPr>
        <w:fldChar w:fldCharType="end"/>
      </w:r>
    </w:p>
    <w:p w14:paraId="7E78F4C2"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152A0BB" w14:textId="77777777" w:rsidR="00E94ED1" w:rsidRPr="00485E5A" w:rsidRDefault="00E94ED1" w:rsidP="004B148B">
      <w:pPr>
        <w:spacing w:after="0" w:line="360" w:lineRule="auto"/>
        <w:ind w:left="360"/>
        <w:jc w:val="both"/>
        <w:rPr>
          <w:rFonts w:ascii="Sylfaen" w:hAnsi="Sylfaen"/>
          <w:lang w:val="ka-GE"/>
        </w:rPr>
      </w:pPr>
    </w:p>
    <w:p w14:paraId="59ECC8ED" w14:textId="77777777" w:rsidR="00E90A78" w:rsidRPr="00485E5A" w:rsidRDefault="006856D7" w:rsidP="004B148B">
      <w:pPr>
        <w:spacing w:after="0" w:line="360" w:lineRule="auto"/>
        <w:jc w:val="both"/>
        <w:rPr>
          <w:rFonts w:ascii="Sylfaen" w:hAnsi="Sylfaen"/>
        </w:rPr>
      </w:pPr>
      <w:r w:rsidRPr="00485E5A">
        <w:rPr>
          <w:rFonts w:ascii="Sylfaen" w:hAnsi="Sylfaen"/>
          <w:noProof/>
        </w:rPr>
        <w:object w:dxaOrig="1508" w:dyaOrig="983" w14:anchorId="659F0D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45pt;height:49.3pt;mso-width-percent:0;mso-height-percent:0;mso-width-percent:0;mso-height-percent:0" o:ole="">
            <v:imagedata r:id="rId9" o:title=""/>
          </v:shape>
          <o:OLEObject Type="Embed" ProgID="Acrobat.Document.DC" ShapeID="_x0000_i1025" DrawAspect="Icon" ObjectID="_1778336590" r:id="rId10"/>
        </w:object>
      </w:r>
    </w:p>
    <w:p w14:paraId="6BE4FF44"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4B21D0D5"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6B556267"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45AD0041"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18EF9AC0" w14:textId="77777777" w:rsidR="004D3679" w:rsidRPr="00485E5A" w:rsidRDefault="004D3679" w:rsidP="00C41C03">
      <w:pPr>
        <w:spacing w:after="0" w:line="240" w:lineRule="auto"/>
        <w:rPr>
          <w:rFonts w:ascii="Sylfaen" w:hAnsi="Sylfaen"/>
          <w:b/>
          <w:lang w:val="ka-GE"/>
        </w:rPr>
      </w:pPr>
    </w:p>
    <w:p w14:paraId="3B10891F"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14:paraId="04694E25"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56E799C9" w14:textId="77777777"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14:paraId="0E03A4A4"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14:paraId="3CCFDB47" w14:textId="77777777"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14:paraId="0D1C1960" w14:textId="77777777"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14:paraId="0A061E8B" w14:textId="77777777"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14:paraId="27CE637C"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E42FEE" w14:textId="77777777" w:rsidR="006856D7" w:rsidRDefault="006856D7" w:rsidP="007902EA">
      <w:pPr>
        <w:spacing w:after="0" w:line="240" w:lineRule="auto"/>
      </w:pPr>
      <w:r>
        <w:separator/>
      </w:r>
    </w:p>
  </w:endnote>
  <w:endnote w:type="continuationSeparator" w:id="0">
    <w:p w14:paraId="2628D452" w14:textId="77777777" w:rsidR="006856D7" w:rsidRDefault="006856D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24F3DD19" w14:textId="77777777" w:rsidR="00D269DA" w:rsidRDefault="00D269DA">
        <w:pPr>
          <w:pStyle w:val="Footer"/>
          <w:jc w:val="right"/>
        </w:pPr>
        <w:r>
          <w:fldChar w:fldCharType="begin"/>
        </w:r>
        <w:r>
          <w:instrText xml:space="preserve"> PAGE   \* MERGEFORMAT </w:instrText>
        </w:r>
        <w:r>
          <w:fldChar w:fldCharType="separate"/>
        </w:r>
        <w:r w:rsidR="00EA2A84">
          <w:rPr>
            <w:noProof/>
          </w:rPr>
          <w:t>2</w:t>
        </w:r>
        <w:r>
          <w:rPr>
            <w:noProof/>
          </w:rPr>
          <w:fldChar w:fldCharType="end"/>
        </w:r>
      </w:p>
    </w:sdtContent>
  </w:sdt>
  <w:p w14:paraId="3A75BC15"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2B1A7" w14:textId="77777777" w:rsidR="006856D7" w:rsidRDefault="006856D7" w:rsidP="007902EA">
      <w:pPr>
        <w:spacing w:after="0" w:line="240" w:lineRule="auto"/>
      </w:pPr>
      <w:r>
        <w:separator/>
      </w:r>
    </w:p>
  </w:footnote>
  <w:footnote w:type="continuationSeparator" w:id="0">
    <w:p w14:paraId="22750F9A" w14:textId="77777777" w:rsidR="006856D7" w:rsidRDefault="006856D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4D659" w14:textId="77777777" w:rsidR="00D269DA" w:rsidRDefault="00D269DA" w:rsidP="00A74B75">
    <w:pPr>
      <w:spacing w:after="0" w:line="360" w:lineRule="auto"/>
      <w:jc w:val="right"/>
      <w:rPr>
        <w:rFonts w:ascii="Sylfaen" w:hAnsi="Sylfaen"/>
        <w:b/>
        <w:sz w:val="18"/>
        <w:szCs w:val="18"/>
        <w:lang w:val="ka-GE"/>
      </w:rPr>
    </w:pPr>
  </w:p>
  <w:p w14:paraId="60700F4A"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314"/>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7BA2"/>
    <w:rsid w:val="005B147A"/>
    <w:rsid w:val="005B44A2"/>
    <w:rsid w:val="005B5DE5"/>
    <w:rsid w:val="005B738B"/>
    <w:rsid w:val="005C14A4"/>
    <w:rsid w:val="005C6F96"/>
    <w:rsid w:val="005D3B83"/>
    <w:rsid w:val="005D55AC"/>
    <w:rsid w:val="005D7073"/>
    <w:rsid w:val="005D7FDF"/>
    <w:rsid w:val="005E05B1"/>
    <w:rsid w:val="005E064A"/>
    <w:rsid w:val="005E130F"/>
    <w:rsid w:val="005E448B"/>
    <w:rsid w:val="005F1B80"/>
    <w:rsid w:val="005F2A51"/>
    <w:rsid w:val="005F3357"/>
    <w:rsid w:val="00610993"/>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6D7"/>
    <w:rsid w:val="00685BD0"/>
    <w:rsid w:val="006923FC"/>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7256"/>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0603"/>
    <w:rsid w:val="00C12270"/>
    <w:rsid w:val="00C12ABD"/>
    <w:rsid w:val="00C13219"/>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6054"/>
    <w:rsid w:val="00E07E04"/>
    <w:rsid w:val="00E123C2"/>
    <w:rsid w:val="00E14853"/>
    <w:rsid w:val="00E14F91"/>
    <w:rsid w:val="00E173BD"/>
    <w:rsid w:val="00E2134C"/>
    <w:rsid w:val="00E242F4"/>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6057"/>
    <w:rsid w:val="00E80DED"/>
    <w:rsid w:val="00E8201E"/>
    <w:rsid w:val="00E90A78"/>
    <w:rsid w:val="00E910B0"/>
    <w:rsid w:val="00E91201"/>
    <w:rsid w:val="00E94223"/>
    <w:rsid w:val="00E94ED1"/>
    <w:rsid w:val="00E95292"/>
    <w:rsid w:val="00EA22AE"/>
    <w:rsid w:val="00EA2A84"/>
    <w:rsid w:val="00EA344B"/>
    <w:rsid w:val="00EA3D37"/>
    <w:rsid w:val="00EB0059"/>
    <w:rsid w:val="00EB217E"/>
    <w:rsid w:val="00EB505F"/>
    <w:rsid w:val="00EB6151"/>
    <w:rsid w:val="00EC2046"/>
    <w:rsid w:val="00EC2C6F"/>
    <w:rsid w:val="00EC5124"/>
    <w:rsid w:val="00ED2D6B"/>
    <w:rsid w:val="00EE3545"/>
    <w:rsid w:val="00EE7291"/>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8AEDB0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69838-3139-4208-95CD-F3AC60F08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Pages>
  <Words>876</Words>
  <Characters>4996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13</cp:revision>
  <cp:lastPrinted>2015-07-27T06:36:00Z</cp:lastPrinted>
  <dcterms:created xsi:type="dcterms:W3CDTF">2024-01-12T06:08:00Z</dcterms:created>
  <dcterms:modified xsi:type="dcterms:W3CDTF">2024-05-27T13:36:00Z</dcterms:modified>
</cp:coreProperties>
</file>