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8C0AE3" w:rsidRDefault="00E764E8" w:rsidP="008C0AE3">
      <w:pPr>
        <w:pStyle w:val="TOCHeading"/>
      </w:pPr>
    </w:p>
    <w:p w:rsidR="008C0AE3" w:rsidRPr="008C0AE3" w:rsidRDefault="008C0AE3" w:rsidP="008C0AE3">
      <w:pPr>
        <w:spacing w:after="0" w:line="360" w:lineRule="auto"/>
        <w:jc w:val="center"/>
        <w:rPr>
          <w:rFonts w:ascii="Sylfaen" w:hAnsi="Sylfaen"/>
          <w:b/>
          <w:bCs/>
        </w:rPr>
      </w:pPr>
      <w:r w:rsidRPr="008C0AE3">
        <w:rPr>
          <w:rFonts w:ascii="Sylfaen" w:hAnsi="Sylfaen"/>
          <w:b/>
          <w:bCs/>
          <w:lang w:val="ka-GE"/>
        </w:rPr>
        <w:t>კონკურსი ჟინვალი-საგურამოს</w:t>
      </w:r>
      <w:r w:rsidRPr="008C0AE3">
        <w:rPr>
          <w:rFonts w:ascii="Sylfaen" w:hAnsi="Sylfaen"/>
          <w:b/>
          <w:bCs/>
        </w:rPr>
        <w:t xml:space="preserve">  </w:t>
      </w:r>
      <w:proofErr w:type="spellStart"/>
      <w:r w:rsidRPr="008C0AE3">
        <w:rPr>
          <w:rFonts w:ascii="Sylfaen" w:hAnsi="Sylfaen"/>
          <w:b/>
          <w:bCs/>
        </w:rPr>
        <w:t>საჰაერო</w:t>
      </w:r>
      <w:proofErr w:type="spellEnd"/>
      <w:r w:rsidRPr="008C0AE3">
        <w:rPr>
          <w:rFonts w:ascii="Sylfaen" w:hAnsi="Sylfaen"/>
          <w:b/>
          <w:bCs/>
        </w:rPr>
        <w:t xml:space="preserve"> </w:t>
      </w:r>
      <w:proofErr w:type="spellStart"/>
      <w:r w:rsidRPr="008C0AE3">
        <w:rPr>
          <w:rFonts w:ascii="Sylfaen" w:hAnsi="Sylfaen"/>
          <w:b/>
          <w:bCs/>
        </w:rPr>
        <w:t>ელ</w:t>
      </w:r>
      <w:proofErr w:type="spellEnd"/>
      <w:r w:rsidRPr="008C0AE3">
        <w:rPr>
          <w:rFonts w:ascii="Sylfaen" w:hAnsi="Sylfaen"/>
          <w:b/>
          <w:bCs/>
        </w:rPr>
        <w:t xml:space="preserve">. </w:t>
      </w:r>
      <w:proofErr w:type="spellStart"/>
      <w:r w:rsidRPr="008C0AE3">
        <w:rPr>
          <w:rFonts w:ascii="Sylfaen" w:hAnsi="Sylfaen"/>
          <w:b/>
          <w:bCs/>
        </w:rPr>
        <w:t>გადამცემი</w:t>
      </w:r>
      <w:proofErr w:type="spellEnd"/>
      <w:r w:rsidRPr="008C0AE3">
        <w:rPr>
          <w:rFonts w:ascii="Sylfaen" w:hAnsi="Sylfaen"/>
          <w:b/>
          <w:bCs/>
        </w:rPr>
        <w:t xml:space="preserve"> </w:t>
      </w:r>
      <w:proofErr w:type="spellStart"/>
      <w:r w:rsidRPr="008C0AE3">
        <w:rPr>
          <w:rFonts w:ascii="Sylfaen" w:hAnsi="Sylfaen"/>
          <w:b/>
          <w:bCs/>
        </w:rPr>
        <w:t>ხაზის</w:t>
      </w:r>
      <w:proofErr w:type="spellEnd"/>
      <w:r w:rsidRPr="008C0AE3">
        <w:rPr>
          <w:rFonts w:ascii="Sylfaen" w:hAnsi="Sylfaen"/>
          <w:b/>
          <w:bCs/>
        </w:rPr>
        <w:t xml:space="preserve"> </w:t>
      </w:r>
      <w:proofErr w:type="spellStart"/>
      <w:r w:rsidRPr="008C0AE3">
        <w:rPr>
          <w:rFonts w:ascii="Sylfaen" w:hAnsi="Sylfaen"/>
          <w:b/>
          <w:bCs/>
        </w:rPr>
        <w:t>წინასწარი</w:t>
      </w:r>
      <w:proofErr w:type="spellEnd"/>
      <w:r w:rsidRPr="008C0AE3">
        <w:rPr>
          <w:rFonts w:ascii="Sylfaen" w:hAnsi="Sylfaen"/>
          <w:b/>
          <w:bCs/>
        </w:rPr>
        <w:t xml:space="preserve"> </w:t>
      </w:r>
      <w:proofErr w:type="spellStart"/>
      <w:r w:rsidRPr="008C0AE3">
        <w:rPr>
          <w:rFonts w:ascii="Sylfaen" w:hAnsi="Sylfaen"/>
          <w:b/>
          <w:bCs/>
        </w:rPr>
        <w:t>შესწავლა</w:t>
      </w:r>
      <w:proofErr w:type="spellEnd"/>
      <w:r w:rsidRPr="008C0AE3">
        <w:rPr>
          <w:rFonts w:ascii="Sylfaen" w:hAnsi="Sylfaen"/>
          <w:b/>
          <w:bCs/>
        </w:rPr>
        <w:t xml:space="preserve"> (pre-feasibility study)</w:t>
      </w:r>
      <w:r w:rsidRPr="008C0AE3">
        <w:rPr>
          <w:rFonts w:ascii="Sylfaen" w:hAnsi="Sylfaen"/>
          <w:b/>
          <w:bCs/>
          <w:lang w:val="ka-GE"/>
        </w:rPr>
        <w:t xml:space="preserve">-ის მომსახურეობის შესყიდვის თაობაზე </w:t>
      </w:r>
    </w:p>
    <w:p w:rsidR="00E764E8" w:rsidRPr="009B750B" w:rsidRDefault="00E764E8" w:rsidP="009B750B">
      <w:pPr>
        <w:spacing w:after="0" w:line="360" w:lineRule="auto"/>
        <w:jc w:val="center"/>
        <w:rPr>
          <w:rFonts w:ascii="Sylfaen" w:hAnsi="Sylfaen"/>
          <w:b/>
          <w:bCs/>
        </w:rPr>
      </w:pPr>
      <w:r w:rsidRPr="00E764E8">
        <w:rPr>
          <w:rFonts w:ascii="Sylfaen" w:hAnsi="Sylfaen"/>
          <w:b/>
          <w:bCs/>
          <w:lang w:val="ka-GE"/>
        </w:rPr>
        <w:t xml:space="preserve">№ </w:t>
      </w:r>
      <w:r w:rsidR="008C0AE3">
        <w:rPr>
          <w:rFonts w:ascii="Sylfaen" w:hAnsi="Sylfaen"/>
          <w:b/>
          <w:bCs/>
        </w:rPr>
        <w:t>011</w:t>
      </w:r>
      <w:r w:rsidR="009B750B" w:rsidRPr="009B750B">
        <w:rPr>
          <w:rFonts w:ascii="Sylfaen" w:hAnsi="Sylfaen"/>
          <w:b/>
          <w:bCs/>
        </w:rPr>
        <w:t>-BID-17</w:t>
      </w: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proofErr w:type="spellEnd"/>
    </w:p>
    <w:p w:rsidR="00B3543E" w:rsidRPr="008C0AE3" w:rsidRDefault="00B3543E" w:rsidP="008C0AE3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“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ჯორჯიან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უოთერ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ენდ</w:t>
      </w:r>
      <w:proofErr w:type="spellEnd"/>
      <w:r w:rsidRPr="00B3543E">
        <w:rPr>
          <w:rStyle w:val="Heading2Char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ფაუერი</w:t>
      </w:r>
      <w:proofErr w:type="spellEnd"/>
      <w:r w:rsidRPr="00B3543E">
        <w:rPr>
          <w:rStyle w:val="Heading2Char"/>
          <w:color w:val="auto"/>
          <w:sz w:val="22"/>
          <w:szCs w:val="22"/>
        </w:rPr>
        <w:t>”</w:t>
      </w:r>
      <w:r w:rsidRPr="00B3543E">
        <w:rPr>
          <w:rFonts w:ascii="AcadNusx" w:hAnsi="AcadNusx"/>
        </w:rPr>
        <w:t xml:space="preserve"> (</w:t>
      </w:r>
      <w:r w:rsidRPr="00B3543E">
        <w:rPr>
          <w:rFonts w:asciiTheme="minorHAnsi" w:hAnsiTheme="minorHAnsi"/>
        </w:rPr>
        <w:t>GWP)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ატარებს</w:t>
      </w:r>
      <w:proofErr w:type="spellEnd"/>
      <w:r w:rsidR="00922D73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კონკურსს</w:t>
      </w:r>
      <w:proofErr w:type="spellEnd"/>
      <w:r w:rsidR="00874980" w:rsidRPr="00874980">
        <w:rPr>
          <w:rFonts w:ascii="Sylfaen" w:hAnsi="Sylfaen" w:cs="Sylfaen"/>
          <w:b/>
          <w:bCs/>
          <w:lang w:val="ka-GE"/>
        </w:rPr>
        <w:t xml:space="preserve"> </w:t>
      </w:r>
      <w:r w:rsidR="008C0AE3">
        <w:rPr>
          <w:rFonts w:ascii="Sylfaen" w:hAnsi="Sylfaen" w:cs="Sylfaen"/>
          <w:b/>
          <w:bCs/>
          <w:lang w:val="ka-GE"/>
        </w:rPr>
        <w:t>კონკურსს</w:t>
      </w:r>
      <w:r w:rsidR="008C0AE3" w:rsidRPr="008C0AE3">
        <w:rPr>
          <w:rFonts w:ascii="Sylfaen" w:hAnsi="Sylfaen" w:cs="Sylfaen"/>
          <w:b/>
          <w:bCs/>
          <w:lang w:val="ka-GE"/>
        </w:rPr>
        <w:t xml:space="preserve"> ჟინვალი-</w:t>
      </w:r>
      <w:proofErr w:type="gramStart"/>
      <w:r w:rsidR="008C0AE3" w:rsidRPr="008C0AE3">
        <w:rPr>
          <w:rFonts w:ascii="Sylfaen" w:hAnsi="Sylfaen" w:cs="Sylfaen"/>
          <w:b/>
          <w:bCs/>
          <w:lang w:val="ka-GE"/>
        </w:rPr>
        <w:t>საგურამოს</w:t>
      </w:r>
      <w:r w:rsidR="008C0AE3" w:rsidRPr="008C0AE3">
        <w:rPr>
          <w:rFonts w:ascii="Sylfaen" w:hAnsi="Sylfaen" w:cs="Sylfaen"/>
          <w:b/>
          <w:bCs/>
        </w:rPr>
        <w:t xml:space="preserve">  </w:t>
      </w:r>
      <w:proofErr w:type="spellStart"/>
      <w:r w:rsidR="008C0AE3" w:rsidRPr="008C0AE3">
        <w:rPr>
          <w:rFonts w:ascii="Sylfaen" w:hAnsi="Sylfaen" w:cs="Sylfaen"/>
          <w:b/>
          <w:bCs/>
        </w:rPr>
        <w:t>საჰაერო</w:t>
      </w:r>
      <w:proofErr w:type="spellEnd"/>
      <w:proofErr w:type="gramEnd"/>
      <w:r w:rsidR="008C0AE3" w:rsidRPr="008C0AE3">
        <w:rPr>
          <w:rFonts w:ascii="Sylfaen" w:hAnsi="Sylfaen" w:cs="Sylfaen"/>
          <w:b/>
          <w:bCs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</w:rPr>
        <w:t>ელ</w:t>
      </w:r>
      <w:proofErr w:type="spellEnd"/>
      <w:r w:rsidR="008C0AE3" w:rsidRPr="008C0AE3">
        <w:rPr>
          <w:rFonts w:ascii="Sylfaen" w:hAnsi="Sylfaen" w:cs="Sylfaen"/>
          <w:b/>
          <w:bCs/>
        </w:rPr>
        <w:t xml:space="preserve">. </w:t>
      </w:r>
      <w:proofErr w:type="spellStart"/>
      <w:r w:rsidR="008C0AE3" w:rsidRPr="008C0AE3">
        <w:rPr>
          <w:rFonts w:ascii="Sylfaen" w:hAnsi="Sylfaen" w:cs="Sylfaen"/>
          <w:b/>
          <w:bCs/>
        </w:rPr>
        <w:t>გადამცემი</w:t>
      </w:r>
      <w:proofErr w:type="spellEnd"/>
      <w:r w:rsidR="008C0AE3" w:rsidRPr="008C0AE3">
        <w:rPr>
          <w:rFonts w:ascii="Sylfaen" w:hAnsi="Sylfaen" w:cs="Sylfaen"/>
          <w:b/>
          <w:bCs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</w:rPr>
        <w:t>ხაზის</w:t>
      </w:r>
      <w:proofErr w:type="spellEnd"/>
      <w:r w:rsidR="008C0AE3" w:rsidRPr="008C0AE3">
        <w:rPr>
          <w:rFonts w:ascii="Sylfaen" w:hAnsi="Sylfaen" w:cs="Sylfaen"/>
          <w:b/>
          <w:bCs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</w:rPr>
        <w:t>წინასწარი</w:t>
      </w:r>
      <w:proofErr w:type="spellEnd"/>
      <w:r w:rsidR="008C0AE3" w:rsidRPr="008C0AE3">
        <w:rPr>
          <w:rFonts w:ascii="Sylfaen" w:hAnsi="Sylfaen" w:cs="Sylfaen"/>
          <w:b/>
          <w:bCs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</w:rPr>
        <w:t>შესწავლა</w:t>
      </w:r>
      <w:proofErr w:type="spellEnd"/>
      <w:r w:rsidR="008C0AE3" w:rsidRPr="008C0AE3">
        <w:rPr>
          <w:rFonts w:ascii="Sylfaen" w:hAnsi="Sylfaen" w:cs="Sylfaen"/>
          <w:b/>
          <w:bCs/>
        </w:rPr>
        <w:t xml:space="preserve"> (pre-feasibility study)</w:t>
      </w:r>
      <w:r w:rsidR="008C0AE3" w:rsidRPr="008C0AE3">
        <w:rPr>
          <w:rFonts w:ascii="Sylfaen" w:hAnsi="Sylfaen" w:cs="Sylfaen"/>
          <w:b/>
          <w:bCs/>
          <w:lang w:val="ka-GE"/>
        </w:rPr>
        <w:t xml:space="preserve">-ის მომსახურეობის შესყიდვის თაობაზე </w:t>
      </w:r>
      <w:r w:rsidR="00874980" w:rsidRPr="008C0AE3">
        <w:rPr>
          <w:rFonts w:ascii="Sylfaen" w:hAnsi="Sylfaen" w:cs="Sylfaen"/>
          <w:b/>
          <w:bCs/>
          <w:lang w:val="ka-GE"/>
        </w:rPr>
        <w:t>ე</w:t>
      </w:r>
      <w:r w:rsidR="00E764E8" w:rsidRPr="008C0AE3">
        <w:rPr>
          <w:rFonts w:ascii="Sylfaen" w:hAnsi="Sylfaen" w:cs="Sylfaen"/>
          <w:b/>
          <w:bCs/>
          <w:lang w:val="ka-GE"/>
        </w:rPr>
        <w:t>რ</w:t>
      </w:r>
      <w:r w:rsidR="00874980" w:rsidRPr="008C0AE3">
        <w:rPr>
          <w:rFonts w:ascii="Sylfaen" w:hAnsi="Sylfaen" w:cs="Sylfaen"/>
          <w:b/>
          <w:bCs/>
          <w:lang w:val="ka-GE"/>
        </w:rPr>
        <w:t>თ</w:t>
      </w:r>
      <w:r w:rsidR="00E764E8" w:rsidRPr="008C0AE3">
        <w:rPr>
          <w:rFonts w:ascii="Sylfaen" w:hAnsi="Sylfaen"/>
          <w:b/>
          <w:bCs/>
          <w:lang w:val="ka-GE"/>
        </w:rPr>
        <w:t xml:space="preserve"> </w:t>
      </w:r>
      <w:r w:rsidR="00E764E8" w:rsidRPr="008C0AE3">
        <w:rPr>
          <w:rFonts w:ascii="Sylfaen" w:hAnsi="Sylfaen" w:cs="Sylfaen"/>
          <w:b/>
          <w:bCs/>
          <w:lang w:val="ka-GE"/>
        </w:rPr>
        <w:t>ლოტად</w:t>
      </w:r>
      <w:r w:rsidR="00E764E8" w:rsidRPr="008C0AE3">
        <w:rPr>
          <w:rFonts w:ascii="Sylfaen" w:hAnsi="Sylfaen"/>
          <w:b/>
          <w:bCs/>
          <w:lang w:val="ka-GE"/>
        </w:rPr>
        <w:t xml:space="preserve"> № </w:t>
      </w:r>
      <w:r w:rsidR="008C0AE3">
        <w:rPr>
          <w:rFonts w:ascii="Sylfaen" w:hAnsi="Sylfaen"/>
          <w:b/>
          <w:bCs/>
        </w:rPr>
        <w:t>011</w:t>
      </w:r>
      <w:r w:rsidR="009B750B" w:rsidRPr="008C0AE3">
        <w:rPr>
          <w:rFonts w:ascii="Sylfaen" w:hAnsi="Sylfaen"/>
          <w:b/>
          <w:bCs/>
        </w:rPr>
        <w:t xml:space="preserve">-BID-17 </w:t>
      </w:r>
      <w:proofErr w:type="spellStart"/>
      <w:r w:rsidRPr="008C0AE3">
        <w:rPr>
          <w:rFonts w:ascii="Sylfaen" w:hAnsi="Sylfaen" w:cs="Sylfaen"/>
        </w:rPr>
        <w:t>და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იწვევს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კვალიფიციურ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კომპანიებს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მონაწილეობის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მისაღებად</w:t>
      </w:r>
      <w:proofErr w:type="spellEnd"/>
      <w:r w:rsidRPr="008C0AE3">
        <w:rPr>
          <w:rFonts w:ascii="AcadNusx" w:hAnsi="AcadNusx"/>
        </w:rPr>
        <w:t xml:space="preserve"> (</w:t>
      </w:r>
      <w:proofErr w:type="spellStart"/>
      <w:r w:rsidRPr="008C0AE3">
        <w:rPr>
          <w:rFonts w:ascii="Sylfaen" w:hAnsi="Sylfaen" w:cs="Sylfaen"/>
        </w:rPr>
        <w:t>სავარაუდო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მოცულობა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მოცემულია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="004141A7" w:rsidRPr="008C0AE3">
        <w:rPr>
          <w:rFonts w:ascii="Sylfaen" w:hAnsi="Sylfaen" w:cs="Sylfaen"/>
        </w:rPr>
        <w:t>ხერჯთ</w:t>
      </w:r>
      <w:r w:rsidRPr="008C0AE3">
        <w:rPr>
          <w:rFonts w:ascii="Sylfaen" w:hAnsi="Sylfaen" w:cs="Sylfaen"/>
        </w:rPr>
        <w:t>აღრიცხვის</w:t>
      </w:r>
      <w:proofErr w:type="spellEnd"/>
      <w:r w:rsidRPr="008C0AE3">
        <w:rPr>
          <w:rFonts w:ascii="AcadNusx" w:hAnsi="AcadNusx"/>
        </w:rPr>
        <w:t xml:space="preserve"> </w:t>
      </w:r>
      <w:proofErr w:type="spellStart"/>
      <w:r w:rsidRPr="008C0AE3">
        <w:rPr>
          <w:rFonts w:ascii="Sylfaen" w:hAnsi="Sylfaen" w:cs="Sylfaen"/>
        </w:rPr>
        <w:t>ფორმაში</w:t>
      </w:r>
      <w:proofErr w:type="spellEnd"/>
      <w:r w:rsidRPr="008C0AE3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B3543E" w:rsidRDefault="00B3543E" w:rsidP="009B750B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ნომერი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r w:rsidRPr="00B3543E">
        <w:rPr>
          <w:rFonts w:ascii="Times New Roman" w:hAnsi="Times New Roman"/>
          <w:b/>
        </w:rPr>
        <w:t>№</w:t>
      </w:r>
      <w:r w:rsidRPr="00B3543E">
        <w:rPr>
          <w:rFonts w:ascii="AcadNusx" w:hAnsi="AcadNusx"/>
          <w:b/>
        </w:rPr>
        <w:t xml:space="preserve"> </w:t>
      </w:r>
      <w:r w:rsidR="008C0AE3">
        <w:rPr>
          <w:rFonts w:ascii="Sylfaen" w:hAnsi="Sylfaen"/>
          <w:b/>
          <w:color w:val="000000" w:themeColor="text1"/>
        </w:rPr>
        <w:t>011</w:t>
      </w:r>
      <w:r w:rsidR="009B750B" w:rsidRPr="009B750B">
        <w:rPr>
          <w:rFonts w:ascii="Sylfaen" w:hAnsi="Sylfaen"/>
          <w:b/>
          <w:color w:val="000000" w:themeColor="text1"/>
        </w:rPr>
        <w:t xml:space="preserve">-BID-17 </w:t>
      </w:r>
      <w:proofErr w:type="spellStart"/>
      <w:r w:rsidRPr="00B3543E">
        <w:rPr>
          <w:rFonts w:ascii="Sylfaen" w:hAnsi="Sylfaen" w:cs="Sylfaen"/>
        </w:rPr>
        <w:t>კონკურსი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ტარდება</w:t>
      </w:r>
      <w:proofErr w:type="spellEnd"/>
      <w:r w:rsidRPr="00B3543E">
        <w:rPr>
          <w:rFonts w:ascii="AcadNusx" w:hAnsi="AcadNusx"/>
        </w:rPr>
        <w:t xml:space="preserve"> </w:t>
      </w:r>
      <w:r w:rsidR="00874980">
        <w:rPr>
          <w:rFonts w:ascii="Sylfaen" w:hAnsi="Sylfaen"/>
        </w:rPr>
        <w:t>1</w:t>
      </w:r>
      <w:r w:rsidR="00FE6DAE">
        <w:rPr>
          <w:rFonts w:ascii="Sylfaen" w:hAnsi="Sylfaen"/>
        </w:rPr>
        <w:t xml:space="preserve"> (</w:t>
      </w:r>
      <w:r w:rsidR="00874980">
        <w:rPr>
          <w:rFonts w:ascii="Sylfaen" w:hAnsi="Sylfaen"/>
          <w:lang w:val="ka-GE"/>
        </w:rPr>
        <w:t>ე</w:t>
      </w:r>
      <w:r w:rsidR="009B750B">
        <w:rPr>
          <w:rFonts w:ascii="Sylfaen" w:hAnsi="Sylfaen"/>
          <w:lang w:val="ka-GE"/>
        </w:rPr>
        <w:t>რ</w:t>
      </w:r>
      <w:r w:rsidR="00874980">
        <w:rPr>
          <w:rFonts w:ascii="Sylfaen" w:hAnsi="Sylfaen"/>
          <w:lang w:val="ka-GE"/>
        </w:rPr>
        <w:t>თ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proofErr w:type="spellStart"/>
      <w:proofErr w:type="gramStart"/>
      <w:r w:rsidRPr="00B3543E">
        <w:rPr>
          <w:rFonts w:ascii="Sylfaen" w:hAnsi="Sylfaen" w:cs="Sylfaen"/>
        </w:rPr>
        <w:t>ლოტად</w:t>
      </w:r>
      <w:proofErr w:type="spellEnd"/>
      <w:r w:rsidR="000B2BC0">
        <w:rPr>
          <w:rFonts w:ascii="Sylfaen" w:hAnsi="Sylfaen" w:cs="Sylfaen"/>
          <w:lang w:val="ka-GE"/>
        </w:rPr>
        <w:t xml:space="preserve"> :</w:t>
      </w:r>
      <w:proofErr w:type="gramEnd"/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8C0AE3" w:rsidRPr="008C0AE3" w:rsidRDefault="00874980" w:rsidP="008C0AE3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1 ლოტი: </w:t>
      </w:r>
      <w:r w:rsidRPr="00874980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 xml:space="preserve"> </w:t>
      </w:r>
      <w:r w:rsidR="008C0AE3" w:rsidRPr="008C0AE3">
        <w:rPr>
          <w:rFonts w:ascii="Sylfaen" w:hAnsi="Sylfaen" w:cs="Sylfaen"/>
          <w:b/>
          <w:bCs/>
          <w:sz w:val="20"/>
          <w:szCs w:val="20"/>
          <w:lang w:val="ka-GE"/>
        </w:rPr>
        <w:t>ჟინვალი-საგურამოს</w:t>
      </w:r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  </w:t>
      </w:r>
      <w:proofErr w:type="spellStart"/>
      <w:r w:rsidR="008C0AE3" w:rsidRPr="008C0AE3">
        <w:rPr>
          <w:rFonts w:ascii="Sylfaen" w:hAnsi="Sylfaen" w:cs="Sylfaen"/>
          <w:b/>
          <w:bCs/>
          <w:sz w:val="20"/>
          <w:szCs w:val="20"/>
        </w:rPr>
        <w:t>საჰაერო</w:t>
      </w:r>
      <w:proofErr w:type="spellEnd"/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  <w:sz w:val="20"/>
          <w:szCs w:val="20"/>
        </w:rPr>
        <w:t>ელ</w:t>
      </w:r>
      <w:proofErr w:type="spellEnd"/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. </w:t>
      </w:r>
      <w:proofErr w:type="spellStart"/>
      <w:r w:rsidR="008C0AE3" w:rsidRPr="008C0AE3">
        <w:rPr>
          <w:rFonts w:ascii="Sylfaen" w:hAnsi="Sylfaen" w:cs="Sylfaen"/>
          <w:b/>
          <w:bCs/>
          <w:sz w:val="20"/>
          <w:szCs w:val="20"/>
        </w:rPr>
        <w:t>გადამცემი</w:t>
      </w:r>
      <w:proofErr w:type="spellEnd"/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  <w:sz w:val="20"/>
          <w:szCs w:val="20"/>
        </w:rPr>
        <w:t>ხაზის</w:t>
      </w:r>
      <w:proofErr w:type="spellEnd"/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  <w:sz w:val="20"/>
          <w:szCs w:val="20"/>
        </w:rPr>
        <w:t>წინასწარი</w:t>
      </w:r>
      <w:proofErr w:type="spellEnd"/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 </w:t>
      </w:r>
      <w:proofErr w:type="spellStart"/>
      <w:r w:rsidR="008C0AE3" w:rsidRPr="008C0AE3">
        <w:rPr>
          <w:rFonts w:ascii="Sylfaen" w:hAnsi="Sylfaen" w:cs="Sylfaen"/>
          <w:b/>
          <w:bCs/>
          <w:sz w:val="20"/>
          <w:szCs w:val="20"/>
        </w:rPr>
        <w:t>შესწავლა</w:t>
      </w:r>
      <w:proofErr w:type="spellEnd"/>
      <w:r w:rsidR="008C0AE3" w:rsidRPr="008C0AE3">
        <w:rPr>
          <w:rFonts w:ascii="Sylfaen" w:hAnsi="Sylfaen" w:cs="Sylfaen"/>
          <w:b/>
          <w:bCs/>
          <w:sz w:val="20"/>
          <w:szCs w:val="20"/>
        </w:rPr>
        <w:t xml:space="preserve"> (pre-feasibility study</w:t>
      </w:r>
      <w:r w:rsidR="008C0AE3">
        <w:rPr>
          <w:rFonts w:ascii="Sylfaen" w:hAnsi="Sylfaen" w:cs="Sylfaen"/>
          <w:b/>
          <w:bCs/>
          <w:sz w:val="20"/>
          <w:szCs w:val="20"/>
          <w:lang w:val="ka-GE"/>
        </w:rPr>
        <w:t>)</w:t>
      </w:r>
      <w:r w:rsidR="008C0AE3" w:rsidRPr="008C0AE3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</w:p>
    <w:p w:rsidR="00874980" w:rsidRPr="00874980" w:rsidRDefault="00874980" w:rsidP="0087498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E764E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1</w:t>
      </w:r>
      <w:r w:rsidR="0087498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0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87498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თებერვალი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</w:t>
      </w:r>
      <w:bookmarkStart w:id="0" w:name="_GoBack"/>
      <w:bookmarkEnd w:id="0"/>
      <w:r w:rsidR="007C7A9D" w:rsidRPr="007C7A9D">
        <w:rPr>
          <w:rFonts w:ascii="Sylfaen" w:hAnsi="Sylfaen"/>
          <w:b/>
          <w:u w:val="single"/>
          <w:lang w:val="ka-GE"/>
        </w:rPr>
        <w:t>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1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  <w:t xml:space="preserve">                 </w:t>
      </w:r>
      <w:r w:rsidR="00874980">
        <w:rPr>
          <w:rFonts w:ascii="Sylfaen" w:hAnsi="Sylfaen"/>
          <w:b/>
          <w:sz w:val="20"/>
          <w:szCs w:val="20"/>
          <w:lang w:val="ka-GE"/>
        </w:rPr>
        <w:t>ზაზა მირცხულავა</w:t>
      </w:r>
      <w:r w:rsidRPr="00775BA8">
        <w:rPr>
          <w:rFonts w:ascii="Sylfaen" w:hAnsi="Sylfaen"/>
          <w:sz w:val="20"/>
          <w:szCs w:val="20"/>
          <w:lang w:val="ka-GE"/>
        </w:rPr>
        <w:br/>
      </w: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მობ: </w:t>
      </w:r>
      <w:r w:rsidR="00874980">
        <w:rPr>
          <w:rFonts w:ascii="Sylfaen" w:hAnsi="Sylfaen"/>
          <w:sz w:val="20"/>
          <w:szCs w:val="20"/>
          <w:lang w:val="ka-GE"/>
        </w:rPr>
        <w:t>595 132 929</w:t>
      </w:r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FE6DAE">
        <w:rPr>
          <w:rFonts w:ascii="Sylfaen" w:hAnsi="Sylfaen"/>
          <w:b/>
          <w:sz w:val="20"/>
          <w:szCs w:val="20"/>
          <w:lang w:val="ka-GE"/>
        </w:rPr>
        <w:t>ირაკლი ფცქიალაძე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-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</w:t>
      </w:r>
      <w:proofErr w:type="spellEnd"/>
      <w:r w:rsidR="00A50438" w:rsidRPr="003F699A">
        <w:rPr>
          <w:rFonts w:ascii="AcadNusx" w:hAnsi="AcadNusx"/>
          <w:sz w:val="20"/>
          <w:szCs w:val="20"/>
        </w:rPr>
        <w:t>:</w:t>
      </w:r>
      <w:r w:rsidR="00632910" w:rsidRPr="003F699A">
        <w:rPr>
          <w:sz w:val="20"/>
          <w:szCs w:val="20"/>
        </w:rPr>
        <w:t xml:space="preserve"> +995 </w:t>
      </w:r>
      <w:proofErr w:type="gramStart"/>
      <w:r w:rsidR="00632910" w:rsidRPr="003F699A">
        <w:rPr>
          <w:sz w:val="20"/>
          <w:szCs w:val="20"/>
        </w:rPr>
        <w:t>32  2</w:t>
      </w:r>
      <w:proofErr w:type="gramEnd"/>
      <w:r w:rsidR="00632910" w:rsidRPr="003F699A">
        <w:rPr>
          <w:sz w:val="20"/>
          <w:szCs w:val="20"/>
        </w:rPr>
        <w:t xml:space="preserve"> 93 11 11 (114</w:t>
      </w:r>
      <w:r w:rsidR="00FE6DAE">
        <w:rPr>
          <w:sz w:val="20"/>
          <w:szCs w:val="20"/>
        </w:rPr>
        <w:t>9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el.fosta</w:t>
      </w:r>
      <w:proofErr w:type="spellEnd"/>
      <w:r w:rsidR="00A50438" w:rsidRPr="003F699A">
        <w:rPr>
          <w:sz w:val="20"/>
          <w:szCs w:val="20"/>
        </w:rPr>
        <w:t xml:space="preserve">: </w:t>
      </w:r>
      <w:hyperlink r:id="rId8" w:history="1">
        <w:r w:rsidR="00FE355D" w:rsidRPr="00EE7DBC">
          <w:rPr>
            <w:rStyle w:val="Hyperlink"/>
            <w:rFonts w:ascii="Sylfaen" w:hAnsi="Sylfaen"/>
            <w:sz w:val="20"/>
            <w:szCs w:val="20"/>
          </w:rPr>
          <w:t>iptskialadze@gwp.ge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 w:rsidR="00FE6DAE">
        <w:rPr>
          <w:rFonts w:ascii="Sylfaen" w:hAnsi="Sylfaen"/>
          <w:sz w:val="20"/>
          <w:szCs w:val="20"/>
        </w:rPr>
        <w:t>593 182252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7C7A9D" w:rsidRPr="00205F77" w:rsidRDefault="00205F77" w:rsidP="00205F7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</w:rPr>
        <w:t xml:space="preserve">             </w:t>
      </w:r>
      <w:proofErr w:type="spellStart"/>
      <w:r w:rsidR="007C7A9D" w:rsidRPr="00205F77">
        <w:rPr>
          <w:rFonts w:ascii="Sylfaen" w:hAnsi="Sylfaen" w:cs="Sylfaen"/>
          <w:b/>
        </w:rPr>
        <w:t>გივი</w:t>
      </w:r>
      <w:proofErr w:type="spellEnd"/>
      <w:r w:rsidR="007C7A9D" w:rsidRPr="00205F77">
        <w:rPr>
          <w:rFonts w:ascii="AcadNusx" w:hAnsi="AcadNusx"/>
          <w:b/>
        </w:rPr>
        <w:t xml:space="preserve"> </w:t>
      </w:r>
      <w:proofErr w:type="spellStart"/>
      <w:r w:rsidR="007C7A9D" w:rsidRPr="00205F77">
        <w:rPr>
          <w:rFonts w:ascii="Sylfaen" w:hAnsi="Sylfaen" w:cs="Sylfaen"/>
          <w:b/>
        </w:rPr>
        <w:t>სულავას</w:t>
      </w:r>
      <w:proofErr w:type="spellEnd"/>
    </w:p>
    <w:p w:rsidR="007C7A9D" w:rsidRDefault="007C7A9D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ტელ: </w:t>
      </w:r>
      <w:r w:rsidR="00870473" w:rsidRPr="003F699A">
        <w:rPr>
          <w:sz w:val="20"/>
          <w:szCs w:val="20"/>
        </w:rPr>
        <w:t>+995 32  2 93 11 11</w:t>
      </w:r>
      <w:r w:rsidR="00870473">
        <w:rPr>
          <w:rFonts w:ascii="Sylfaen" w:hAnsi="Sylfaen"/>
          <w:sz w:val="20"/>
          <w:szCs w:val="20"/>
          <w:lang w:val="ka-GE"/>
        </w:rPr>
        <w:t xml:space="preserve"> (11 45)</w:t>
      </w:r>
    </w:p>
    <w:p w:rsidR="0072085B" w:rsidRDefault="0072085B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მობ: </w:t>
      </w:r>
      <w:r w:rsidRPr="00D52751">
        <w:t>577 715194</w:t>
      </w:r>
      <w:r>
        <w:rPr>
          <w:rStyle w:val="Hyperlink"/>
          <w:rFonts w:ascii="Sylfaen" w:hAnsi="Sylfaen"/>
          <w:sz w:val="20"/>
          <w:szCs w:val="20"/>
          <w:lang w:val="ka-GE"/>
        </w:rPr>
        <w:t xml:space="preserve"> </w:t>
      </w:r>
    </w:p>
    <w:p w:rsidR="00870473" w:rsidRPr="00870473" w:rsidRDefault="00271CF1" w:rsidP="00870473">
      <w:pPr>
        <w:spacing w:after="0" w:line="360" w:lineRule="auto"/>
        <w:ind w:left="5940" w:hanging="5040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  <w:lang w:val="ka-GE"/>
        </w:rPr>
        <w:t>ელ ფოსტა</w:t>
      </w:r>
      <w:r w:rsidR="00870473">
        <w:rPr>
          <w:rFonts w:ascii="AcadNusx" w:hAnsi="AcadNusx"/>
          <w:sz w:val="20"/>
          <w:szCs w:val="20"/>
        </w:rPr>
        <w:t xml:space="preserve">: </w:t>
      </w:r>
      <w:r w:rsidR="00870473" w:rsidRPr="00870473">
        <w:rPr>
          <w:rStyle w:val="Hyperlink"/>
          <w:rFonts w:ascii="Sylfaen" w:hAnsi="Sylfaen"/>
        </w:rPr>
        <w:t>gsulava@gwp.ge</w:t>
      </w:r>
    </w:p>
    <w:p w:rsidR="00271CF1" w:rsidRPr="00271CF1" w:rsidRDefault="00271CF1" w:rsidP="00271CF1">
      <w:pPr>
        <w:pStyle w:val="Heading1"/>
        <w:ind w:left="720"/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lastRenderedPageBreak/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8249C6" w:rsidRPr="008249C6" w:rsidRDefault="00B3543E" w:rsidP="00271CF1">
      <w:pPr>
        <w:spacing w:after="0"/>
        <w:rPr>
          <w:rFonts w:ascii="Sylfaen" w:hAnsi="Sylfaen" w:cs="Sylfaen"/>
          <w:lang w:val="ka-GE"/>
        </w:rPr>
      </w:pPr>
      <w:r w:rsidRPr="00B3543E">
        <w:rPr>
          <w:rFonts w:ascii="AcadMtavr" w:hAnsi="AcadMtavr"/>
        </w:rPr>
        <w:t>5.2</w:t>
      </w:r>
      <w:r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5.3</w:t>
      </w:r>
      <w:r w:rsidRPr="00B3543E">
        <w:rPr>
          <w:rFonts w:ascii="AcadMtavr" w:hAnsi="AcadMtavr"/>
        </w:rPr>
        <w:tab/>
      </w:r>
      <w:r w:rsidR="0016047D">
        <w:rPr>
          <w:rFonts w:ascii="Sylfaen" w:hAnsi="Sylfaen" w:cs="Sylfaen"/>
          <w:lang w:val="ka-GE"/>
        </w:rPr>
        <w:t>სამუშ</w:t>
      </w:r>
      <w:r w:rsidR="008D2BFD">
        <w:rPr>
          <w:rFonts w:ascii="Sylfaen" w:hAnsi="Sylfaen" w:cs="Sylfaen"/>
          <w:lang w:val="ka-GE"/>
        </w:rPr>
        <w:t>აოების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მეთოდოლოგია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5.4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კომპანისს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რეკვიზიტები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5.5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სამეწარმეო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5.6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მანძილზე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პროექტების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ჩამონათვალი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დამკვეთი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ორგანიზაციის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საკონტაკტო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Pr="00B3543E">
        <w:rPr>
          <w:rFonts w:ascii="Sylfaen" w:hAnsi="Sylfaen" w:cs="Sylfaen"/>
        </w:rPr>
        <w:t>ებით</w:t>
      </w:r>
      <w:proofErr w:type="spellEnd"/>
      <w:r w:rsidRPr="00B3543E">
        <w:rPr>
          <w:rFonts w:ascii="AcadMtavr" w:hAnsi="AcadMtavr"/>
        </w:rPr>
        <w:t>).</w:t>
      </w:r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5.7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="00FE355D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ფინანსური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>.</w:t>
      </w:r>
    </w:p>
    <w:p w:rsid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lastRenderedPageBreak/>
        <w:t>5.9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ქვეკონტრაქტორის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არსებობის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შემთხვევაში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კომპანიამ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წარმოადგინოს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ქვეკონტრაკტორზე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დოკუმენტაციები</w:t>
      </w:r>
      <w:proofErr w:type="spellEnd"/>
      <w:r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Pr="00B3543E" w:rsidRDefault="00B70A33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02E" w:rsidRDefault="00CB502E" w:rsidP="007902EA">
      <w:pPr>
        <w:spacing w:after="0" w:line="240" w:lineRule="auto"/>
      </w:pPr>
      <w:r>
        <w:separator/>
      </w:r>
    </w:p>
  </w:endnote>
  <w:endnote w:type="continuationSeparator" w:id="0">
    <w:p w:rsidR="00CB502E" w:rsidRDefault="00CB502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9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02E" w:rsidRDefault="00CB502E" w:rsidP="007902EA">
      <w:pPr>
        <w:spacing w:after="0" w:line="240" w:lineRule="auto"/>
      </w:pPr>
      <w:r>
        <w:separator/>
      </w:r>
    </w:p>
  </w:footnote>
  <w:footnote w:type="continuationSeparator" w:id="0">
    <w:p w:rsidR="00CB502E" w:rsidRDefault="00CB502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9C4" w:rsidRPr="004D59C4" w:rsidRDefault="00B3543E" w:rsidP="008C0AE3">
    <w:pPr>
      <w:spacing w:after="0" w:line="240" w:lineRule="auto"/>
      <w:rPr>
        <w:rFonts w:ascii="Sylfaen" w:hAnsi="Sylfaen" w:cs="Sylfaen"/>
        <w:b/>
        <w:bCs/>
        <w:sz w:val="20"/>
        <w:szCs w:val="20"/>
        <w:lang w:val="ka-GE"/>
      </w:rPr>
    </w:pPr>
    <w:r w:rsidRPr="006C37D5">
      <w:rPr>
        <w:noProof/>
        <w:color w:val="FF0000"/>
      </w:rPr>
      <w:drawing>
        <wp:anchor distT="0" distB="0" distL="114300" distR="114300" simplePos="0" relativeHeight="251658240" behindDoc="0" locked="0" layoutInCell="1" allowOverlap="1" wp14:anchorId="28375C05" wp14:editId="6ED1EF06">
          <wp:simplePos x="0" y="0"/>
          <wp:positionH relativeFrom="margin">
            <wp:posOffset>-892455</wp:posOffset>
          </wp:positionH>
          <wp:positionV relativeFrom="topMargin">
            <wp:align>bottom</wp:align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764E8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8C0AE3" w:rsidRPr="008C0AE3">
      <w:rPr>
        <w:rFonts w:ascii="Sylfaen" w:hAnsi="Sylfaen" w:cs="Sylfaen"/>
        <w:b/>
        <w:bCs/>
        <w:sz w:val="20"/>
        <w:szCs w:val="20"/>
        <w:lang w:val="ka-GE"/>
      </w:rPr>
      <w:t>კონკურსი ჟინვალი-საგურამოს</w:t>
    </w:r>
    <w:r w:rsidR="008C0AE3" w:rsidRPr="008C0AE3">
      <w:rPr>
        <w:rFonts w:ascii="Sylfaen" w:hAnsi="Sylfaen" w:cs="Sylfaen"/>
        <w:b/>
        <w:bCs/>
        <w:sz w:val="20"/>
        <w:szCs w:val="20"/>
      </w:rPr>
      <w:t xml:space="preserve">  </w:t>
    </w:r>
    <w:proofErr w:type="spellStart"/>
    <w:r w:rsidR="008C0AE3" w:rsidRPr="008C0AE3">
      <w:rPr>
        <w:rFonts w:ascii="Sylfaen" w:hAnsi="Sylfaen" w:cs="Sylfaen"/>
        <w:b/>
        <w:bCs/>
        <w:sz w:val="20"/>
        <w:szCs w:val="20"/>
      </w:rPr>
      <w:t>საჰაერო</w:t>
    </w:r>
    <w:proofErr w:type="spellEnd"/>
    <w:r w:rsidR="008C0AE3" w:rsidRPr="008C0AE3">
      <w:rPr>
        <w:rFonts w:ascii="Sylfaen" w:hAnsi="Sylfaen" w:cs="Sylfaen"/>
        <w:b/>
        <w:bCs/>
        <w:sz w:val="20"/>
        <w:szCs w:val="20"/>
      </w:rPr>
      <w:t xml:space="preserve"> </w:t>
    </w:r>
    <w:proofErr w:type="spellStart"/>
    <w:r w:rsidR="008C0AE3" w:rsidRPr="008C0AE3">
      <w:rPr>
        <w:rFonts w:ascii="Sylfaen" w:hAnsi="Sylfaen" w:cs="Sylfaen"/>
        <w:b/>
        <w:bCs/>
        <w:sz w:val="20"/>
        <w:szCs w:val="20"/>
      </w:rPr>
      <w:t>ელ</w:t>
    </w:r>
    <w:proofErr w:type="spellEnd"/>
    <w:r w:rsidR="008C0AE3" w:rsidRPr="008C0AE3">
      <w:rPr>
        <w:rFonts w:ascii="Sylfaen" w:hAnsi="Sylfaen" w:cs="Sylfaen"/>
        <w:b/>
        <w:bCs/>
        <w:sz w:val="20"/>
        <w:szCs w:val="20"/>
      </w:rPr>
      <w:t xml:space="preserve">. </w:t>
    </w:r>
    <w:proofErr w:type="spellStart"/>
    <w:r w:rsidR="008C0AE3" w:rsidRPr="008C0AE3">
      <w:rPr>
        <w:rFonts w:ascii="Sylfaen" w:hAnsi="Sylfaen" w:cs="Sylfaen"/>
        <w:b/>
        <w:bCs/>
        <w:sz w:val="20"/>
        <w:szCs w:val="20"/>
      </w:rPr>
      <w:t>გადამცემი</w:t>
    </w:r>
    <w:proofErr w:type="spellEnd"/>
    <w:r w:rsidR="008C0AE3" w:rsidRPr="008C0AE3">
      <w:rPr>
        <w:rFonts w:ascii="Sylfaen" w:hAnsi="Sylfaen" w:cs="Sylfaen"/>
        <w:b/>
        <w:bCs/>
        <w:sz w:val="20"/>
        <w:szCs w:val="20"/>
      </w:rPr>
      <w:t xml:space="preserve"> </w:t>
    </w:r>
    <w:proofErr w:type="spellStart"/>
    <w:r w:rsidR="008C0AE3" w:rsidRPr="008C0AE3">
      <w:rPr>
        <w:rFonts w:ascii="Sylfaen" w:hAnsi="Sylfaen" w:cs="Sylfaen"/>
        <w:b/>
        <w:bCs/>
        <w:sz w:val="20"/>
        <w:szCs w:val="20"/>
      </w:rPr>
      <w:t>ხაზის</w:t>
    </w:r>
    <w:proofErr w:type="spellEnd"/>
    <w:r w:rsidR="008C0AE3" w:rsidRPr="008C0AE3">
      <w:rPr>
        <w:rFonts w:ascii="Sylfaen" w:hAnsi="Sylfaen" w:cs="Sylfaen"/>
        <w:b/>
        <w:bCs/>
        <w:sz w:val="20"/>
        <w:szCs w:val="20"/>
      </w:rPr>
      <w:t xml:space="preserve"> </w:t>
    </w:r>
    <w:proofErr w:type="spellStart"/>
    <w:r w:rsidR="008C0AE3" w:rsidRPr="008C0AE3">
      <w:rPr>
        <w:rFonts w:ascii="Sylfaen" w:hAnsi="Sylfaen" w:cs="Sylfaen"/>
        <w:b/>
        <w:bCs/>
        <w:sz w:val="20"/>
        <w:szCs w:val="20"/>
      </w:rPr>
      <w:t>წინასწარი</w:t>
    </w:r>
    <w:proofErr w:type="spellEnd"/>
    <w:r w:rsidR="008C0AE3" w:rsidRPr="008C0AE3">
      <w:rPr>
        <w:rFonts w:ascii="Sylfaen" w:hAnsi="Sylfaen" w:cs="Sylfaen"/>
        <w:b/>
        <w:bCs/>
        <w:sz w:val="20"/>
        <w:szCs w:val="20"/>
      </w:rPr>
      <w:t xml:space="preserve"> </w:t>
    </w:r>
    <w:proofErr w:type="spellStart"/>
    <w:r w:rsidR="008C0AE3" w:rsidRPr="008C0AE3">
      <w:rPr>
        <w:rFonts w:ascii="Sylfaen" w:hAnsi="Sylfaen" w:cs="Sylfaen"/>
        <w:b/>
        <w:bCs/>
        <w:sz w:val="20"/>
        <w:szCs w:val="20"/>
      </w:rPr>
      <w:t>შესწავლა</w:t>
    </w:r>
    <w:proofErr w:type="spellEnd"/>
    <w:r w:rsidR="008C0AE3" w:rsidRPr="008C0AE3">
      <w:rPr>
        <w:rFonts w:ascii="Sylfaen" w:hAnsi="Sylfaen" w:cs="Sylfaen"/>
        <w:b/>
        <w:bCs/>
        <w:sz w:val="20"/>
        <w:szCs w:val="20"/>
      </w:rPr>
      <w:t xml:space="preserve"> (pre-feasibility study</w:t>
    </w:r>
    <w:r w:rsidR="004D59C4">
      <w:rPr>
        <w:rFonts w:ascii="Sylfaen" w:hAnsi="Sylfaen" w:cs="Sylfaen"/>
        <w:b/>
        <w:bCs/>
        <w:sz w:val="20"/>
        <w:szCs w:val="20"/>
        <w:lang w:val="ka-GE"/>
      </w:rPr>
      <w:t>)</w:t>
    </w:r>
  </w:p>
  <w:p w:rsidR="00874980" w:rsidRPr="00874980" w:rsidRDefault="00874980" w:rsidP="00874980">
    <w:pPr>
      <w:spacing w:after="0" w:line="240" w:lineRule="auto"/>
      <w:rPr>
        <w:rFonts w:ascii="Sylfaen" w:hAnsi="Sylfaen" w:cs="Sylfaen"/>
        <w:b/>
        <w:bCs/>
        <w:sz w:val="20"/>
        <w:szCs w:val="20"/>
      </w:rPr>
    </w:pPr>
  </w:p>
  <w:p w:rsidR="00E764E8" w:rsidRPr="00E764E8" w:rsidRDefault="00E764E8" w:rsidP="00E764E8">
    <w:pPr>
      <w:spacing w:after="0" w:line="240" w:lineRule="auto"/>
      <w:rPr>
        <w:rFonts w:ascii="Sylfaen" w:hAnsi="Sylfaen" w:cs="Sylfaen"/>
        <w:b/>
        <w:bCs/>
        <w:sz w:val="20"/>
        <w:szCs w:val="20"/>
        <w:lang w:val="ka-GE"/>
      </w:rPr>
    </w:pP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74B9"/>
    <w:rsid w:val="000B2579"/>
    <w:rsid w:val="000B2BC0"/>
    <w:rsid w:val="000B4C5E"/>
    <w:rsid w:val="000C3A32"/>
    <w:rsid w:val="000D0FD9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89C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B09C9"/>
    <w:rsid w:val="004D1FBC"/>
    <w:rsid w:val="004D59C4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67825"/>
    <w:rsid w:val="00870473"/>
    <w:rsid w:val="00874980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0AE3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295D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502E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764E8"/>
    <w:rsid w:val="00E85A5D"/>
    <w:rsid w:val="00E94223"/>
    <w:rsid w:val="00E95292"/>
    <w:rsid w:val="00EA2F30"/>
    <w:rsid w:val="00EA3570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3F71B0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E8E09-D88B-49EA-B8DF-96FD4B5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63</cp:revision>
  <cp:lastPrinted>2016-06-17T13:25:00Z</cp:lastPrinted>
  <dcterms:created xsi:type="dcterms:W3CDTF">2016-07-21T15:20:00Z</dcterms:created>
  <dcterms:modified xsi:type="dcterms:W3CDTF">2017-01-26T07:54:00Z</dcterms:modified>
</cp:coreProperties>
</file>